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EFB" w:rsidRPr="00365321" w:rsidRDefault="00131EFB" w:rsidP="00131EFB">
      <w:pPr>
        <w:contextualSpacing/>
        <w:jc w:val="center"/>
        <w:rPr>
          <w:b/>
          <w:sz w:val="28"/>
          <w:szCs w:val="28"/>
        </w:rPr>
      </w:pPr>
      <w:r w:rsidRPr="00365321">
        <w:rPr>
          <w:b/>
          <w:sz w:val="28"/>
          <w:szCs w:val="28"/>
        </w:rPr>
        <w:t>Автономная некоммерческая организация высшего образования</w:t>
      </w:r>
    </w:p>
    <w:p w:rsidR="00131EFB" w:rsidRPr="00365321" w:rsidRDefault="00131EFB" w:rsidP="00131EFB">
      <w:pPr>
        <w:contextualSpacing/>
        <w:jc w:val="center"/>
        <w:rPr>
          <w:b/>
          <w:sz w:val="28"/>
          <w:szCs w:val="28"/>
        </w:rPr>
      </w:pPr>
      <w:r w:rsidRPr="00365321">
        <w:rPr>
          <w:b/>
          <w:sz w:val="28"/>
          <w:szCs w:val="28"/>
        </w:rPr>
        <w:t>«Открытый университет экономики, управления и права»</w:t>
      </w:r>
    </w:p>
    <w:p w:rsidR="00131EFB" w:rsidRPr="00365321" w:rsidRDefault="00131EFB" w:rsidP="00131EFB">
      <w:pPr>
        <w:contextualSpacing/>
        <w:jc w:val="center"/>
        <w:rPr>
          <w:sz w:val="28"/>
          <w:szCs w:val="28"/>
        </w:rPr>
      </w:pPr>
      <w:r w:rsidRPr="00365321">
        <w:rPr>
          <w:b/>
          <w:sz w:val="28"/>
          <w:szCs w:val="28"/>
        </w:rPr>
        <w:t>(АНО ВО ОУЭП)</w:t>
      </w:r>
    </w:p>
    <w:p w:rsidR="00131EFB" w:rsidRPr="00365321" w:rsidRDefault="00131EFB" w:rsidP="00131EFB">
      <w:pPr>
        <w:tabs>
          <w:tab w:val="left" w:pos="900"/>
          <w:tab w:val="left" w:pos="1080"/>
        </w:tabs>
        <w:suppressAutoHyphens/>
        <w:ind w:firstLine="709"/>
        <w:contextualSpacing/>
        <w:jc w:val="both"/>
        <w:rPr>
          <w:b/>
          <w:sz w:val="20"/>
        </w:rPr>
      </w:pPr>
    </w:p>
    <w:p w:rsidR="00131EFB" w:rsidRPr="00365321" w:rsidRDefault="00131EFB" w:rsidP="00131EFB">
      <w:pPr>
        <w:tabs>
          <w:tab w:val="left" w:pos="900"/>
          <w:tab w:val="left" w:pos="1080"/>
        </w:tabs>
        <w:suppressAutoHyphens/>
        <w:ind w:firstLine="709"/>
        <w:contextualSpacing/>
        <w:jc w:val="right"/>
        <w:rPr>
          <w:b/>
          <w:sz w:val="20"/>
        </w:rPr>
      </w:pPr>
    </w:p>
    <w:p w:rsidR="00131EFB" w:rsidRPr="00664516" w:rsidRDefault="00131EFB" w:rsidP="00131EFB">
      <w:pPr>
        <w:tabs>
          <w:tab w:val="left" w:pos="900"/>
          <w:tab w:val="left" w:pos="1080"/>
        </w:tabs>
        <w:suppressAutoHyphens/>
        <w:ind w:firstLine="709"/>
        <w:contextualSpacing/>
        <w:jc w:val="right"/>
        <w:rPr>
          <w:b/>
          <w:sz w:val="20"/>
        </w:rPr>
      </w:pPr>
      <w:r w:rsidRPr="00664516">
        <w:rPr>
          <w:b/>
          <w:sz w:val="20"/>
        </w:rPr>
        <w:t>УТВЕРЖДАЮ:</w:t>
      </w:r>
    </w:p>
    <w:p w:rsidR="00131EFB" w:rsidRPr="00664516" w:rsidRDefault="00131EFB" w:rsidP="00131EFB">
      <w:pPr>
        <w:tabs>
          <w:tab w:val="left" w:pos="900"/>
          <w:tab w:val="left" w:pos="1080"/>
        </w:tabs>
        <w:suppressAutoHyphens/>
        <w:ind w:firstLine="709"/>
        <w:contextualSpacing/>
        <w:jc w:val="right"/>
        <w:rPr>
          <w:sz w:val="20"/>
        </w:rPr>
      </w:pPr>
      <w:r w:rsidRPr="00664516">
        <w:rPr>
          <w:sz w:val="20"/>
        </w:rPr>
        <w:t>Ректор АНО ВО ОУЭП, Фокина В.Н.</w:t>
      </w:r>
    </w:p>
    <w:p w:rsidR="00131EFB" w:rsidRPr="00664516" w:rsidRDefault="00131EFB" w:rsidP="00131EFB">
      <w:pPr>
        <w:tabs>
          <w:tab w:val="left" w:pos="900"/>
          <w:tab w:val="left" w:pos="1080"/>
        </w:tabs>
        <w:suppressAutoHyphens/>
        <w:ind w:firstLine="709"/>
        <w:contextualSpacing/>
        <w:jc w:val="right"/>
        <w:rPr>
          <w:b/>
          <w:sz w:val="20"/>
        </w:rPr>
      </w:pPr>
    </w:p>
    <w:p w:rsidR="00131EFB" w:rsidRPr="00664516" w:rsidRDefault="00131EFB" w:rsidP="00131EFB">
      <w:pPr>
        <w:tabs>
          <w:tab w:val="left" w:pos="900"/>
          <w:tab w:val="left" w:pos="1080"/>
        </w:tabs>
        <w:suppressAutoHyphens/>
        <w:ind w:firstLine="709"/>
        <w:contextualSpacing/>
        <w:jc w:val="right"/>
        <w:rPr>
          <w:b/>
          <w:sz w:val="20"/>
        </w:rPr>
      </w:pPr>
      <w:r w:rsidRPr="00664516">
        <w:rPr>
          <w:b/>
          <w:noProof/>
          <w:sz w:val="20"/>
        </w:rPr>
        <w:drawing>
          <wp:inline distT="0" distB="0" distL="0" distR="0" wp14:anchorId="55DA0FE9" wp14:editId="29A13F2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31EFB" w:rsidRPr="00664516" w:rsidRDefault="00131EFB" w:rsidP="00131EFB">
      <w:pPr>
        <w:tabs>
          <w:tab w:val="left" w:pos="900"/>
          <w:tab w:val="left" w:pos="1080"/>
        </w:tabs>
        <w:suppressAutoHyphens/>
        <w:ind w:firstLine="709"/>
        <w:contextualSpacing/>
        <w:jc w:val="right"/>
        <w:rPr>
          <w:sz w:val="20"/>
        </w:rPr>
      </w:pPr>
      <w:r w:rsidRPr="00664516">
        <w:rPr>
          <w:sz w:val="20"/>
        </w:rPr>
        <w:t>19 апреля 2023 г.</w:t>
      </w:r>
    </w:p>
    <w:p w:rsidR="00131EFB" w:rsidRPr="00664516" w:rsidRDefault="00131EFB" w:rsidP="00131EFB">
      <w:pPr>
        <w:tabs>
          <w:tab w:val="left" w:pos="900"/>
          <w:tab w:val="left" w:pos="1080"/>
        </w:tabs>
        <w:suppressAutoHyphens/>
        <w:ind w:firstLine="709"/>
        <w:contextualSpacing/>
        <w:jc w:val="right"/>
        <w:rPr>
          <w:sz w:val="20"/>
        </w:rPr>
      </w:pPr>
    </w:p>
    <w:p w:rsidR="00131EFB" w:rsidRPr="00664516" w:rsidRDefault="00131EFB" w:rsidP="00131EFB">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131EFB" w:rsidRPr="00664516" w:rsidRDefault="00131EFB" w:rsidP="00131EFB">
      <w:pPr>
        <w:tabs>
          <w:tab w:val="left" w:pos="900"/>
          <w:tab w:val="left" w:pos="1080"/>
        </w:tabs>
        <w:suppressAutoHyphens/>
        <w:ind w:firstLine="709"/>
        <w:contextualSpacing/>
        <w:jc w:val="right"/>
        <w:rPr>
          <w:sz w:val="20"/>
        </w:rPr>
      </w:pPr>
      <w:r w:rsidRPr="00664516">
        <w:rPr>
          <w:sz w:val="20"/>
        </w:rPr>
        <w:t xml:space="preserve">Протокол N 9 от 19.04.2023 </w:t>
      </w:r>
    </w:p>
    <w:p w:rsidR="00131EFB" w:rsidRPr="00C96620" w:rsidRDefault="00131EFB" w:rsidP="00131EFB">
      <w:pPr>
        <w:tabs>
          <w:tab w:val="left" w:pos="900"/>
          <w:tab w:val="left" w:pos="1080"/>
        </w:tabs>
        <w:suppressAutoHyphens/>
        <w:ind w:firstLine="709"/>
        <w:contextualSpacing/>
        <w:jc w:val="right"/>
        <w:rPr>
          <w:sz w:val="20"/>
        </w:rPr>
      </w:pPr>
    </w:p>
    <w:p w:rsidR="00131EFB" w:rsidRPr="00637460" w:rsidRDefault="00131EFB" w:rsidP="00131EFB">
      <w:pPr>
        <w:widowControl/>
        <w:tabs>
          <w:tab w:val="left" w:pos="900"/>
          <w:tab w:val="left" w:pos="1080"/>
        </w:tabs>
        <w:suppressAutoHyphens/>
        <w:snapToGrid/>
        <w:spacing w:before="0" w:after="0"/>
        <w:ind w:firstLine="709"/>
        <w:contextualSpacing/>
        <w:jc w:val="right"/>
        <w:rPr>
          <w:color w:val="000000" w:themeColor="text1"/>
          <w:sz w:val="20"/>
        </w:rPr>
      </w:pPr>
    </w:p>
    <w:p w:rsidR="00131EFB" w:rsidRPr="00637460" w:rsidRDefault="00131EFB" w:rsidP="00131EFB">
      <w:pPr>
        <w:widowControl/>
        <w:tabs>
          <w:tab w:val="left" w:pos="900"/>
          <w:tab w:val="left" w:pos="1080"/>
        </w:tabs>
        <w:suppressAutoHyphens/>
        <w:snapToGrid/>
        <w:spacing w:before="0" w:after="0"/>
        <w:ind w:firstLine="709"/>
        <w:contextualSpacing/>
        <w:jc w:val="center"/>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center"/>
        <w:rPr>
          <w:color w:val="000000" w:themeColor="text1"/>
          <w:szCs w:val="24"/>
        </w:rPr>
      </w:pPr>
    </w:p>
    <w:p w:rsidR="00264D60" w:rsidRPr="00637460" w:rsidRDefault="00264D60" w:rsidP="00264D60">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РАБОЧАЯ ПРОГРАММА</w:t>
      </w:r>
    </w:p>
    <w:p w:rsidR="00264D60" w:rsidRPr="00637460" w:rsidRDefault="00264D60" w:rsidP="00264D60">
      <w:pPr>
        <w:widowControl/>
        <w:tabs>
          <w:tab w:val="left" w:pos="900"/>
          <w:tab w:val="left" w:pos="1080"/>
        </w:tabs>
        <w:suppressAutoHyphens/>
        <w:snapToGrid/>
        <w:spacing w:before="0" w:after="0"/>
        <w:ind w:firstLine="709"/>
        <w:jc w:val="center"/>
        <w:rPr>
          <w:b/>
          <w:color w:val="000000" w:themeColor="text1"/>
          <w:szCs w:val="24"/>
        </w:rPr>
      </w:pPr>
    </w:p>
    <w:p w:rsidR="00264D60" w:rsidRPr="00637460" w:rsidRDefault="00264D60" w:rsidP="00264D60">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по дисциплине</w:t>
      </w:r>
    </w:p>
    <w:p w:rsidR="00264D60" w:rsidRPr="00637460" w:rsidRDefault="00264D60" w:rsidP="00264D60">
      <w:pPr>
        <w:widowControl/>
        <w:tabs>
          <w:tab w:val="left" w:pos="900"/>
          <w:tab w:val="left" w:pos="1080"/>
        </w:tabs>
        <w:suppressAutoHyphens/>
        <w:snapToGrid/>
        <w:spacing w:before="0" w:after="0"/>
        <w:ind w:firstLine="709"/>
        <w:jc w:val="center"/>
        <w:rPr>
          <w:b/>
          <w:color w:val="000000" w:themeColor="text1"/>
          <w:szCs w:val="24"/>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 xml:space="preserve">Наименование дисциплины Б1.В.12 </w:t>
      </w:r>
      <w:r w:rsidRPr="00637460">
        <w:rPr>
          <w:bCs/>
          <w:color w:val="000000" w:themeColor="text1"/>
          <w:spacing w:val="4"/>
          <w:szCs w:val="24"/>
        </w:rPr>
        <w:t>«</w:t>
      </w:r>
      <w:r w:rsidRPr="00637460">
        <w:rPr>
          <w:color w:val="000000" w:themeColor="text1"/>
          <w:szCs w:val="24"/>
        </w:rPr>
        <w:t>Налоги и налогообложение»</w:t>
      </w:r>
    </w:p>
    <w:p w:rsidR="00264D60" w:rsidRPr="00637460" w:rsidRDefault="00264D60" w:rsidP="00264D60">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Образовательная программа направления подготовки 38.03.01 «Экономика», направленность (профиль): Финансы и кредит</w:t>
      </w:r>
    </w:p>
    <w:p w:rsidR="00264D60" w:rsidRPr="00637460" w:rsidRDefault="00264D60" w:rsidP="00264D60">
      <w:pPr>
        <w:widowControl/>
        <w:tabs>
          <w:tab w:val="left" w:pos="900"/>
          <w:tab w:val="left" w:pos="1080"/>
        </w:tabs>
        <w:suppressAutoHyphens/>
        <w:snapToGrid/>
        <w:spacing w:before="0" w:after="0"/>
        <w:ind w:firstLine="709"/>
        <w:rPr>
          <w:b/>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jc w:val="right"/>
        <w:rPr>
          <w:color w:val="000000" w:themeColor="text1"/>
          <w:sz w:val="20"/>
        </w:rPr>
      </w:pPr>
    </w:p>
    <w:p w:rsidR="00264D60" w:rsidRPr="00637460" w:rsidRDefault="00131EFB" w:rsidP="00264D60">
      <w:pPr>
        <w:widowControl/>
        <w:tabs>
          <w:tab w:val="left" w:pos="900"/>
          <w:tab w:val="left" w:pos="1080"/>
        </w:tabs>
        <w:suppressAutoHyphens/>
        <w:snapToGrid/>
        <w:spacing w:before="0" w:after="0"/>
        <w:ind w:firstLine="709"/>
        <w:jc w:val="right"/>
        <w:rPr>
          <w:color w:val="000000" w:themeColor="text1"/>
          <w:sz w:val="20"/>
        </w:rPr>
      </w:pPr>
      <w:r>
        <w:rPr>
          <w:color w:val="000000" w:themeColor="text1"/>
          <w:sz w:val="20"/>
        </w:rPr>
        <w:t xml:space="preserve"> </w:t>
      </w: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Cs w:val="24"/>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r w:rsidRPr="00637460">
        <w:rPr>
          <w:color w:val="000000" w:themeColor="text1"/>
          <w:szCs w:val="24"/>
        </w:rPr>
        <w:t>Квалификация - бакалавр</w:t>
      </w: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snapToGrid/>
        <w:spacing w:before="0" w:after="0"/>
        <w:ind w:firstLine="680"/>
        <w:rPr>
          <w:b/>
          <w:color w:val="000000" w:themeColor="text1"/>
          <w:sz w:val="20"/>
        </w:rPr>
      </w:pPr>
      <w:r w:rsidRPr="00637460">
        <w:rPr>
          <w:b/>
          <w:color w:val="000000" w:themeColor="text1"/>
          <w:sz w:val="20"/>
        </w:rPr>
        <w:t>Разработчик:</w:t>
      </w: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r w:rsidRPr="00637460">
        <w:rPr>
          <w:color w:val="000000" w:themeColor="text1"/>
          <w:sz w:val="20"/>
        </w:rPr>
        <w:t>Зайцева С.С., к.э.н., доц.</w:t>
      </w: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rPr>
          <w:color w:val="000000" w:themeColor="text1"/>
          <w:sz w:val="20"/>
          <w:u w:val="single"/>
        </w:rPr>
      </w:pPr>
    </w:p>
    <w:p w:rsidR="00264D60" w:rsidRPr="00637460" w:rsidRDefault="00264D60" w:rsidP="00264D60">
      <w:pPr>
        <w:widowControl/>
        <w:tabs>
          <w:tab w:val="left" w:pos="900"/>
          <w:tab w:val="left" w:pos="1080"/>
        </w:tabs>
        <w:suppressAutoHyphens/>
        <w:snapToGrid/>
        <w:spacing w:before="0" w:after="0"/>
        <w:ind w:firstLine="709"/>
        <w:jc w:val="center"/>
        <w:rPr>
          <w:rStyle w:val="ab"/>
          <w:b/>
          <w:color w:val="000000" w:themeColor="text1"/>
          <w:sz w:val="20"/>
        </w:rPr>
      </w:pPr>
      <w:r w:rsidRPr="00637460">
        <w:rPr>
          <w:color w:val="000000" w:themeColor="text1"/>
          <w:sz w:val="20"/>
        </w:rPr>
        <w:t>Москва 202</w:t>
      </w:r>
      <w:r w:rsidR="00131EFB">
        <w:rPr>
          <w:color w:val="000000" w:themeColor="text1"/>
          <w:sz w:val="20"/>
        </w:rPr>
        <w:t>3</w:t>
      </w:r>
      <w:bookmarkStart w:id="0" w:name="_GoBack"/>
      <w:bookmarkEnd w:id="0"/>
    </w:p>
    <w:p w:rsidR="00264D60" w:rsidRPr="00637460" w:rsidRDefault="00264D60" w:rsidP="00264D60">
      <w:pPr>
        <w:widowControl/>
        <w:tabs>
          <w:tab w:val="left" w:pos="900"/>
          <w:tab w:val="left" w:pos="1080"/>
        </w:tabs>
        <w:suppressAutoHyphens/>
        <w:snapToGrid/>
        <w:spacing w:before="0" w:after="0"/>
        <w:ind w:firstLine="709"/>
        <w:rPr>
          <w:b/>
          <w:caps/>
          <w:color w:val="000000" w:themeColor="text1"/>
          <w:sz w:val="20"/>
        </w:rPr>
      </w:pPr>
      <w:r w:rsidRPr="00637460">
        <w:rPr>
          <w:color w:val="000000" w:themeColor="text1"/>
          <w:sz w:val="20"/>
        </w:rPr>
        <w:br w:type="page"/>
      </w:r>
    </w:p>
    <w:p w:rsidR="00264D60" w:rsidRPr="00637460" w:rsidRDefault="00264D60" w:rsidP="00264D60">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lastRenderedPageBreak/>
        <w:t>1. Цели и задачи дисциплины</w:t>
      </w:r>
    </w:p>
    <w:p w:rsidR="00264D60" w:rsidRPr="00637460" w:rsidRDefault="00264D60" w:rsidP="00264D60">
      <w:pPr>
        <w:pStyle w:val="aff8"/>
        <w:tabs>
          <w:tab w:val="left" w:pos="1080"/>
        </w:tabs>
        <w:spacing w:before="0" w:after="0"/>
        <w:ind w:left="0" w:firstLine="709"/>
        <w:jc w:val="both"/>
        <w:rPr>
          <w:color w:val="000000" w:themeColor="text1"/>
          <w:sz w:val="20"/>
        </w:rPr>
      </w:pPr>
      <w:r w:rsidRPr="00637460">
        <w:rPr>
          <w:i/>
          <w:color w:val="000000" w:themeColor="text1"/>
          <w:sz w:val="20"/>
        </w:rPr>
        <w:t>Цель дисциплины</w:t>
      </w:r>
      <w:r w:rsidRPr="00637460">
        <w:rPr>
          <w:color w:val="000000" w:themeColor="text1"/>
          <w:sz w:val="20"/>
        </w:rPr>
        <w:t xml:space="preserve"> - сформировать знания по налоговому законодательству, об истории становления налогообложения как науки, об основных налоговых понятиях, логических связях со смежными науками, видами налогов и сборов, умением отличать  налоговое планирование от уклонения от уплаты налогов, обеспечить освоение обучающимися практических навыков по правильному исчислению налогов и сборов  и своевременной уплате их в бюджеты различных уровней.</w:t>
      </w:r>
    </w:p>
    <w:p w:rsidR="00264D60" w:rsidRPr="00637460" w:rsidRDefault="00264D60" w:rsidP="00264D60">
      <w:pPr>
        <w:pStyle w:val="aff8"/>
        <w:tabs>
          <w:tab w:val="left" w:pos="1080"/>
        </w:tabs>
        <w:suppressAutoHyphens/>
        <w:spacing w:before="0" w:after="0"/>
        <w:ind w:left="0" w:firstLine="709"/>
        <w:jc w:val="both"/>
        <w:rPr>
          <w:b/>
          <w:bCs/>
          <w:i/>
          <w:color w:val="000000" w:themeColor="text1"/>
          <w:sz w:val="20"/>
        </w:rPr>
      </w:pPr>
      <w:r w:rsidRPr="00637460">
        <w:rPr>
          <w:i/>
          <w:color w:val="000000" w:themeColor="text1"/>
          <w:sz w:val="20"/>
        </w:rPr>
        <w:t>Задачи дисциплины:</w:t>
      </w:r>
    </w:p>
    <w:p w:rsidR="00264D60" w:rsidRPr="00637460" w:rsidRDefault="00264D60" w:rsidP="00264D60">
      <w:pPr>
        <w:widowControl/>
        <w:numPr>
          <w:ilvl w:val="0"/>
          <w:numId w:val="14"/>
        </w:numPr>
        <w:tabs>
          <w:tab w:val="clear" w:pos="720"/>
          <w:tab w:val="left" w:pos="900"/>
        </w:tabs>
        <w:snapToGrid/>
        <w:spacing w:before="0" w:after="0"/>
        <w:ind w:left="0" w:firstLine="709"/>
        <w:jc w:val="both"/>
        <w:rPr>
          <w:color w:val="000000" w:themeColor="text1"/>
          <w:sz w:val="20"/>
        </w:rPr>
      </w:pPr>
      <w:r w:rsidRPr="00637460">
        <w:rPr>
          <w:color w:val="000000" w:themeColor="text1"/>
          <w:sz w:val="20"/>
        </w:rPr>
        <w:t xml:space="preserve">обеспечить обучающегося знаниями в области налоговой политики государства, налогового законодательства, основными понятиями, логическими связями, видами налогов и сборов, структурой налоговой службы РФ; </w:t>
      </w:r>
    </w:p>
    <w:p w:rsidR="00264D60" w:rsidRPr="00637460" w:rsidRDefault="00264D60" w:rsidP="00264D60">
      <w:pPr>
        <w:widowControl/>
        <w:numPr>
          <w:ilvl w:val="0"/>
          <w:numId w:val="14"/>
        </w:numPr>
        <w:tabs>
          <w:tab w:val="clear" w:pos="720"/>
          <w:tab w:val="left" w:pos="900"/>
        </w:tabs>
        <w:snapToGrid/>
        <w:spacing w:before="0" w:after="0"/>
        <w:ind w:left="0" w:firstLine="709"/>
        <w:jc w:val="both"/>
        <w:rPr>
          <w:color w:val="000000" w:themeColor="text1"/>
          <w:sz w:val="20"/>
        </w:rPr>
      </w:pPr>
      <w:r w:rsidRPr="00637460">
        <w:rPr>
          <w:color w:val="000000" w:themeColor="text1"/>
          <w:sz w:val="20"/>
        </w:rPr>
        <w:t>выработать навыки решения основных задач, связанных с исчислением и уплатой налогов и сборов, определением объекта налогообложения, налоговой базы и других элементов налога, налоговым планированием и прогнозированием, расчетами налогового потенциала на уровне региона и отдельной организации;</w:t>
      </w:r>
    </w:p>
    <w:p w:rsidR="00264D60" w:rsidRPr="00637460" w:rsidRDefault="00264D60" w:rsidP="00264D60">
      <w:pPr>
        <w:widowControl/>
        <w:numPr>
          <w:ilvl w:val="0"/>
          <w:numId w:val="14"/>
        </w:numPr>
        <w:tabs>
          <w:tab w:val="clear" w:pos="720"/>
          <w:tab w:val="left" w:pos="900"/>
        </w:tabs>
        <w:snapToGrid/>
        <w:spacing w:before="0" w:after="0"/>
        <w:ind w:left="0" w:firstLine="709"/>
        <w:jc w:val="both"/>
        <w:rPr>
          <w:color w:val="000000" w:themeColor="text1"/>
          <w:sz w:val="20"/>
        </w:rPr>
      </w:pPr>
      <w:r w:rsidRPr="00637460">
        <w:rPr>
          <w:color w:val="000000" w:themeColor="text1"/>
          <w:sz w:val="20"/>
        </w:rPr>
        <w:t>сформировать у обучающихся знания истории налоговых теорий, налоговой политики, становления и совершенствовании налогового законодательства в Российской Федерации;</w:t>
      </w:r>
    </w:p>
    <w:p w:rsidR="00264D60" w:rsidRPr="00637460" w:rsidRDefault="00264D60" w:rsidP="00264D60">
      <w:pPr>
        <w:widowControl/>
        <w:numPr>
          <w:ilvl w:val="0"/>
          <w:numId w:val="14"/>
        </w:numPr>
        <w:tabs>
          <w:tab w:val="clear" w:pos="720"/>
          <w:tab w:val="left" w:pos="900"/>
        </w:tabs>
        <w:snapToGrid/>
        <w:spacing w:before="0" w:after="0"/>
        <w:ind w:left="0" w:firstLine="709"/>
        <w:jc w:val="both"/>
        <w:rPr>
          <w:color w:val="000000" w:themeColor="text1"/>
          <w:sz w:val="20"/>
        </w:rPr>
      </w:pPr>
      <w:r w:rsidRPr="00637460">
        <w:rPr>
          <w:color w:val="000000" w:themeColor="text1"/>
          <w:sz w:val="20"/>
        </w:rPr>
        <w:t>убедить обучающегося в необходимости того, что соблюдать налоговое законодательство экономически, финансово и в правовом отношении более выгодно, чем нарушать законодательство и подпадать под пресс налоговой ответственности, связанной с санкциями и штрафами за нарушение налогового законодательства;</w:t>
      </w:r>
    </w:p>
    <w:p w:rsidR="00264D60" w:rsidRPr="00637460" w:rsidRDefault="00264D60" w:rsidP="00264D60">
      <w:pPr>
        <w:widowControl/>
        <w:numPr>
          <w:ilvl w:val="0"/>
          <w:numId w:val="14"/>
        </w:numPr>
        <w:tabs>
          <w:tab w:val="clear" w:pos="720"/>
          <w:tab w:val="left" w:pos="900"/>
        </w:tabs>
        <w:snapToGrid/>
        <w:spacing w:before="0" w:after="0"/>
        <w:ind w:left="0" w:firstLine="709"/>
        <w:jc w:val="both"/>
        <w:rPr>
          <w:color w:val="000000" w:themeColor="text1"/>
          <w:sz w:val="20"/>
        </w:rPr>
      </w:pPr>
      <w:r w:rsidRPr="00637460">
        <w:rPr>
          <w:color w:val="000000" w:themeColor="text1"/>
          <w:sz w:val="20"/>
        </w:rPr>
        <w:t xml:space="preserve">привить обучающимся необходимые навыки по анализу, исследованию и учету факторов, определяющих налоговый потенциал и налоговую нагрузку на экономику страны, регионов, муниципальных образований, на конкретную организацию и индивидуального предпринимателя; </w:t>
      </w:r>
    </w:p>
    <w:p w:rsidR="00264D60" w:rsidRPr="00637460" w:rsidRDefault="00264D60" w:rsidP="00264D60">
      <w:pPr>
        <w:pStyle w:val="western"/>
        <w:numPr>
          <w:ilvl w:val="0"/>
          <w:numId w:val="15"/>
        </w:numPr>
        <w:tabs>
          <w:tab w:val="clear" w:pos="720"/>
          <w:tab w:val="left" w:pos="900"/>
          <w:tab w:val="left" w:pos="1134"/>
        </w:tabs>
        <w:spacing w:before="0" w:beforeAutospacing="0" w:after="0"/>
        <w:ind w:left="0" w:firstLine="709"/>
        <w:jc w:val="both"/>
        <w:rPr>
          <w:color w:val="000000" w:themeColor="text1"/>
        </w:rPr>
      </w:pPr>
      <w:r w:rsidRPr="00637460">
        <w:rPr>
          <w:color w:val="000000" w:themeColor="text1"/>
        </w:rPr>
        <w:t>выявить основные тенденции развития налогового законодательства в РФ, ключевые проблемы и противоречия в российском законодательстве и способы их разрешения.</w:t>
      </w:r>
    </w:p>
    <w:p w:rsidR="00264D60" w:rsidRPr="00637460" w:rsidRDefault="00264D60" w:rsidP="00264D60">
      <w:pPr>
        <w:widowControl/>
        <w:snapToGrid/>
        <w:spacing w:before="0" w:after="0"/>
        <w:rPr>
          <w:color w:val="000000" w:themeColor="text1"/>
          <w:sz w:val="20"/>
        </w:rPr>
      </w:pPr>
    </w:p>
    <w:p w:rsidR="00264D60" w:rsidRPr="00637460" w:rsidRDefault="00264D60" w:rsidP="00264D60">
      <w:pPr>
        <w:pStyle w:val="10"/>
        <w:tabs>
          <w:tab w:val="right" w:leader="dot" w:pos="9600"/>
        </w:tabs>
        <w:ind w:firstLine="709"/>
        <w:contextualSpacing/>
        <w:rPr>
          <w:rFonts w:ascii="Times New Roman" w:hAnsi="Times New Roman"/>
          <w:b/>
          <w:color w:val="000000" w:themeColor="text1"/>
        </w:rPr>
      </w:pPr>
      <w:r w:rsidRPr="00637460">
        <w:rPr>
          <w:rFonts w:ascii="Times New Roman" w:hAnsi="Times New Roman"/>
          <w:b/>
          <w:color w:val="000000" w:themeColor="text1"/>
        </w:rPr>
        <w:t>2 Место дисциплины в структуре ОП</w:t>
      </w:r>
    </w:p>
    <w:p w:rsidR="00264D60" w:rsidRPr="00637460" w:rsidRDefault="00264D60" w:rsidP="00264D60">
      <w:pPr>
        <w:pStyle w:val="af2"/>
        <w:tabs>
          <w:tab w:val="left" w:pos="900"/>
          <w:tab w:val="left" w:pos="1080"/>
        </w:tabs>
        <w:suppressAutoHyphens/>
        <w:ind w:firstLine="709"/>
        <w:jc w:val="both"/>
        <w:rPr>
          <w:rFonts w:ascii="Times New Roman" w:hAnsi="Times New Roman"/>
          <w:color w:val="000000" w:themeColor="text1"/>
        </w:rPr>
      </w:pPr>
      <w:r w:rsidRPr="00637460">
        <w:rPr>
          <w:rFonts w:ascii="Times New Roman" w:hAnsi="Times New Roman"/>
          <w:color w:val="000000" w:themeColor="text1"/>
        </w:rPr>
        <w:t xml:space="preserve">Дисциплина «Налоги и налогообложение» относится </w:t>
      </w:r>
      <w:r w:rsidRPr="00637460">
        <w:rPr>
          <w:rFonts w:ascii="Times New Roman" w:hAnsi="Times New Roman"/>
          <w:bCs/>
          <w:color w:val="000000" w:themeColor="text1"/>
        </w:rPr>
        <w:t xml:space="preserve">к дисциплинам части, формируемой участниками образовательных отношений, </w:t>
      </w:r>
      <w:r w:rsidRPr="00637460">
        <w:rPr>
          <w:rFonts w:ascii="Times New Roman" w:hAnsi="Times New Roman"/>
          <w:color w:val="000000" w:themeColor="text1"/>
        </w:rPr>
        <w:t xml:space="preserve">Блока 1.  </w:t>
      </w:r>
    </w:p>
    <w:p w:rsidR="00264D60" w:rsidRPr="00637460" w:rsidRDefault="00264D60" w:rsidP="00264D60">
      <w:pPr>
        <w:pStyle w:val="af2"/>
        <w:tabs>
          <w:tab w:val="left" w:pos="900"/>
          <w:tab w:val="left" w:pos="1080"/>
        </w:tabs>
        <w:suppressAutoHyphens/>
        <w:ind w:firstLine="709"/>
        <w:jc w:val="both"/>
        <w:rPr>
          <w:color w:val="000000" w:themeColor="text1"/>
        </w:rPr>
      </w:pPr>
    </w:p>
    <w:p w:rsidR="00264D60" w:rsidRPr="00637460" w:rsidRDefault="00264D60" w:rsidP="00264D60">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3. Планируемые результаты обучения по дисциплине</w:t>
      </w:r>
    </w:p>
    <w:p w:rsidR="00264D60" w:rsidRPr="00637460" w:rsidRDefault="00264D60" w:rsidP="00264D60">
      <w:pPr>
        <w:tabs>
          <w:tab w:val="left" w:pos="900"/>
          <w:tab w:val="left" w:pos="1080"/>
        </w:tabs>
        <w:spacing w:before="0" w:after="0"/>
        <w:ind w:firstLine="709"/>
        <w:rPr>
          <w:color w:val="000000" w:themeColor="text1"/>
          <w:sz w:val="20"/>
        </w:rPr>
      </w:pPr>
      <w:r w:rsidRPr="00637460">
        <w:rPr>
          <w:color w:val="000000" w:themeColor="text1"/>
          <w:sz w:val="20"/>
        </w:rPr>
        <w:t>В результате изучения дисциплины обучающийся должен освоить:</w:t>
      </w:r>
    </w:p>
    <w:p w:rsidR="00E74F0D" w:rsidRDefault="00E74F0D" w:rsidP="00E74F0D">
      <w:pPr>
        <w:tabs>
          <w:tab w:val="left" w:pos="900"/>
          <w:tab w:val="left" w:pos="1080"/>
        </w:tabs>
        <w:suppressAutoHyphens/>
        <w:overflowPunct w:val="0"/>
        <w:autoSpaceDE w:val="0"/>
        <w:autoSpaceDN w:val="0"/>
        <w:adjustRightInd w:val="0"/>
        <w:spacing w:before="0" w:after="0"/>
        <w:ind w:firstLine="709"/>
        <w:jc w:val="both"/>
        <w:textAlignment w:val="baseline"/>
        <w:rPr>
          <w:i/>
          <w:color w:val="000000" w:themeColor="text1"/>
          <w:sz w:val="20"/>
        </w:rPr>
      </w:pPr>
      <w:r>
        <w:rPr>
          <w:i/>
          <w:color w:val="000000" w:themeColor="text1"/>
          <w:sz w:val="20"/>
        </w:rPr>
        <w:t>профессиональную компетенцию:</w:t>
      </w:r>
    </w:p>
    <w:p w:rsidR="00E74F0D" w:rsidRDefault="00E74F0D" w:rsidP="00E74F0D">
      <w:pPr>
        <w:tabs>
          <w:tab w:val="left" w:pos="900"/>
          <w:tab w:val="left" w:pos="1080"/>
        </w:tabs>
        <w:suppressAutoHyphens/>
        <w:overflowPunct w:val="0"/>
        <w:autoSpaceDE w:val="0"/>
        <w:autoSpaceDN w:val="0"/>
        <w:adjustRightInd w:val="0"/>
        <w:spacing w:before="0" w:after="0"/>
        <w:ind w:firstLine="709"/>
        <w:jc w:val="both"/>
        <w:textAlignment w:val="baseline"/>
        <w:rPr>
          <w:color w:val="000000" w:themeColor="text1"/>
          <w:sz w:val="20"/>
        </w:rPr>
      </w:pPr>
      <w:r>
        <w:rPr>
          <w:color w:val="000000" w:themeColor="text1"/>
          <w:sz w:val="20"/>
        </w:rPr>
        <w:t>ПК-2. Способен на основе существующих методик, нормативно-правовой базы рассчитывать финансово-экономические показатели деятельности экономических субъектов, анализировать, оценивать и использовать полученные результаты для принятия экономических, финансовых и инвестиционных решений</w:t>
      </w:r>
    </w:p>
    <w:p w:rsidR="00E74F0D" w:rsidRDefault="00E74F0D" w:rsidP="00E74F0D">
      <w:pPr>
        <w:tabs>
          <w:tab w:val="left" w:pos="900"/>
          <w:tab w:val="left" w:pos="1080"/>
        </w:tabs>
        <w:suppressAutoHyphens/>
        <w:overflowPunct w:val="0"/>
        <w:autoSpaceDE w:val="0"/>
        <w:autoSpaceDN w:val="0"/>
        <w:adjustRightInd w:val="0"/>
        <w:spacing w:before="0" w:after="0"/>
        <w:ind w:firstLine="709"/>
        <w:jc w:val="both"/>
        <w:textAlignment w:val="baseline"/>
        <w:rPr>
          <w:b/>
          <w:i/>
          <w:color w:val="000000" w:themeColor="text1"/>
          <w:sz w:val="20"/>
        </w:rPr>
      </w:pPr>
    </w:p>
    <w:p w:rsidR="00E74F0D" w:rsidRDefault="00E74F0D" w:rsidP="00E74F0D">
      <w:pPr>
        <w:tabs>
          <w:tab w:val="left" w:pos="900"/>
        </w:tabs>
        <w:suppressAutoHyphens/>
        <w:spacing w:before="0" w:after="0"/>
        <w:ind w:firstLine="709"/>
        <w:jc w:val="both"/>
        <w:rPr>
          <w:b/>
          <w:i/>
          <w:color w:val="000000" w:themeColor="text1"/>
          <w:sz w:val="20"/>
        </w:rPr>
      </w:pPr>
      <w:r>
        <w:rPr>
          <w:b/>
          <w:i/>
          <w:color w:val="000000" w:themeColor="text1"/>
          <w:sz w:val="20"/>
        </w:rPr>
        <w:t>Результаты освоения дисциплины, установленные индикаторы достижения компетенций</w:t>
      </w:r>
    </w:p>
    <w:p w:rsidR="00E74F0D" w:rsidRDefault="00E74F0D" w:rsidP="00E74F0D">
      <w:pPr>
        <w:pStyle w:val="aff8"/>
        <w:tabs>
          <w:tab w:val="left" w:pos="900"/>
        </w:tabs>
        <w:suppressAutoHyphens/>
        <w:spacing w:before="0" w:after="0"/>
        <w:ind w:left="0"/>
        <w:jc w:val="both"/>
        <w:rPr>
          <w:color w:val="000000" w:themeColor="text1"/>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3064"/>
        <w:gridCol w:w="4819"/>
      </w:tblGrid>
      <w:tr w:rsidR="00E74F0D" w:rsidTr="00E74F0D">
        <w:trPr>
          <w:tblHeader/>
        </w:trPr>
        <w:tc>
          <w:tcPr>
            <w:tcW w:w="2006" w:type="dxa"/>
            <w:tcBorders>
              <w:top w:val="single" w:sz="4" w:space="0" w:color="auto"/>
              <w:left w:val="single" w:sz="4" w:space="0" w:color="auto"/>
              <w:bottom w:val="single" w:sz="4" w:space="0" w:color="auto"/>
              <w:right w:val="single" w:sz="4" w:space="0" w:color="auto"/>
            </w:tcBorders>
            <w:hideMark/>
          </w:tcPr>
          <w:p w:rsidR="00E74F0D" w:rsidRDefault="00E74F0D">
            <w:pPr>
              <w:tabs>
                <w:tab w:val="left" w:pos="1080"/>
              </w:tabs>
              <w:spacing w:before="0" w:after="0" w:line="276" w:lineRule="auto"/>
              <w:jc w:val="center"/>
              <w:rPr>
                <w:b/>
                <w:color w:val="000000" w:themeColor="text1"/>
                <w:sz w:val="20"/>
                <w:lang w:eastAsia="en-US"/>
              </w:rPr>
            </w:pPr>
            <w:r>
              <w:rPr>
                <w:b/>
                <w:color w:val="000000" w:themeColor="text1"/>
                <w:sz w:val="20"/>
                <w:lang w:eastAsia="en-US"/>
              </w:rPr>
              <w:t xml:space="preserve">Наименование </w:t>
            </w:r>
            <w:r>
              <w:rPr>
                <w:b/>
                <w:color w:val="000000" w:themeColor="text1"/>
                <w:sz w:val="20"/>
                <w:lang w:eastAsia="en-US"/>
              </w:rPr>
              <w:br/>
              <w:t>компетенции</w:t>
            </w:r>
          </w:p>
        </w:tc>
        <w:tc>
          <w:tcPr>
            <w:tcW w:w="3064" w:type="dxa"/>
            <w:tcBorders>
              <w:top w:val="single" w:sz="4" w:space="0" w:color="auto"/>
              <w:left w:val="single" w:sz="4" w:space="0" w:color="auto"/>
              <w:bottom w:val="single" w:sz="4" w:space="0" w:color="auto"/>
              <w:right w:val="single" w:sz="4" w:space="0" w:color="auto"/>
            </w:tcBorders>
            <w:hideMark/>
          </w:tcPr>
          <w:p w:rsidR="00E74F0D" w:rsidRDefault="00E74F0D">
            <w:pPr>
              <w:tabs>
                <w:tab w:val="left" w:pos="234"/>
                <w:tab w:val="left" w:pos="1080"/>
              </w:tabs>
              <w:spacing w:before="0" w:after="0" w:line="276" w:lineRule="auto"/>
              <w:jc w:val="center"/>
              <w:rPr>
                <w:b/>
                <w:color w:val="000000" w:themeColor="text1"/>
                <w:sz w:val="20"/>
                <w:lang w:eastAsia="en-US"/>
              </w:rPr>
            </w:pPr>
            <w:r>
              <w:rPr>
                <w:b/>
                <w:color w:val="000000" w:themeColor="text1"/>
                <w:sz w:val="20"/>
                <w:lang w:eastAsia="en-US"/>
              </w:rPr>
              <w:t>Индикаторы достижения компетенции</w:t>
            </w:r>
          </w:p>
        </w:tc>
        <w:tc>
          <w:tcPr>
            <w:tcW w:w="4819" w:type="dxa"/>
            <w:tcBorders>
              <w:top w:val="single" w:sz="4" w:space="0" w:color="auto"/>
              <w:left w:val="single" w:sz="4" w:space="0" w:color="auto"/>
              <w:bottom w:val="single" w:sz="4" w:space="0" w:color="auto"/>
              <w:right w:val="single" w:sz="4" w:space="0" w:color="auto"/>
            </w:tcBorders>
            <w:hideMark/>
          </w:tcPr>
          <w:p w:rsidR="00E74F0D" w:rsidRDefault="00E74F0D">
            <w:pPr>
              <w:tabs>
                <w:tab w:val="left" w:pos="168"/>
                <w:tab w:val="left" w:pos="352"/>
                <w:tab w:val="left" w:pos="1080"/>
              </w:tabs>
              <w:spacing w:before="0" w:after="0" w:line="276" w:lineRule="auto"/>
              <w:jc w:val="center"/>
              <w:rPr>
                <w:b/>
                <w:color w:val="000000" w:themeColor="text1"/>
                <w:sz w:val="20"/>
                <w:lang w:eastAsia="en-US"/>
              </w:rPr>
            </w:pPr>
            <w:r>
              <w:rPr>
                <w:b/>
                <w:color w:val="000000" w:themeColor="text1"/>
                <w:sz w:val="20"/>
                <w:lang w:eastAsia="en-US"/>
              </w:rPr>
              <w:t xml:space="preserve">Показатели (планируемые) результаты </w:t>
            </w:r>
            <w:r>
              <w:rPr>
                <w:b/>
                <w:color w:val="000000" w:themeColor="text1"/>
                <w:sz w:val="20"/>
                <w:lang w:eastAsia="en-US"/>
              </w:rPr>
              <w:br/>
              <w:t>обучения</w:t>
            </w:r>
          </w:p>
        </w:tc>
      </w:tr>
      <w:tr w:rsidR="00E74F0D" w:rsidTr="00E74F0D">
        <w:tc>
          <w:tcPr>
            <w:tcW w:w="2006" w:type="dxa"/>
            <w:vMerge w:val="restart"/>
            <w:tcBorders>
              <w:top w:val="single" w:sz="4" w:space="0" w:color="auto"/>
              <w:left w:val="single" w:sz="4" w:space="0" w:color="auto"/>
              <w:bottom w:val="single" w:sz="4" w:space="0" w:color="auto"/>
              <w:right w:val="single" w:sz="4" w:space="0" w:color="auto"/>
            </w:tcBorders>
            <w:hideMark/>
          </w:tcPr>
          <w:p w:rsidR="00E74F0D" w:rsidRDefault="00E74F0D">
            <w:pPr>
              <w:spacing w:line="276" w:lineRule="auto"/>
              <w:rPr>
                <w:sz w:val="20"/>
                <w:lang w:eastAsia="en-US"/>
              </w:rPr>
            </w:pPr>
            <w:r>
              <w:rPr>
                <w:color w:val="000000" w:themeColor="text1"/>
                <w:sz w:val="20"/>
                <w:lang w:eastAsia="en-US"/>
              </w:rPr>
              <w:t xml:space="preserve">ПК-2. Способен на основе существующих методик, нормативно-правовой базы рассчитывать финансово-экономические показатели деятельности экономических субъектов, анализировать, оценивать и использовать полученные результаты для </w:t>
            </w:r>
            <w:r>
              <w:rPr>
                <w:color w:val="000000" w:themeColor="text1"/>
                <w:sz w:val="20"/>
                <w:lang w:eastAsia="en-US"/>
              </w:rPr>
              <w:lastRenderedPageBreak/>
              <w:t>принятия экономических, финансовых и инвестиционных решений</w:t>
            </w:r>
          </w:p>
        </w:tc>
        <w:tc>
          <w:tcPr>
            <w:tcW w:w="3064" w:type="dxa"/>
            <w:vMerge w:val="restart"/>
            <w:tcBorders>
              <w:top w:val="single" w:sz="4" w:space="0" w:color="auto"/>
              <w:left w:val="single" w:sz="4" w:space="0" w:color="auto"/>
              <w:bottom w:val="single" w:sz="4" w:space="0" w:color="auto"/>
              <w:right w:val="single" w:sz="4" w:space="0" w:color="auto"/>
            </w:tcBorders>
            <w:hideMark/>
          </w:tcPr>
          <w:p w:rsidR="00E74F0D" w:rsidRDefault="00E74F0D">
            <w:pPr>
              <w:spacing w:line="276" w:lineRule="auto"/>
              <w:rPr>
                <w:sz w:val="20"/>
                <w:lang w:eastAsia="en-US"/>
              </w:rPr>
            </w:pPr>
            <w:r>
              <w:rPr>
                <w:sz w:val="20"/>
                <w:lang w:eastAsia="en-US"/>
              </w:rPr>
              <w:lastRenderedPageBreak/>
              <w:t>ПК-2.1. Владеет навыками поиска, анализа и использования нормативных и правовых документов в деятельности экономических субъектов</w:t>
            </w:r>
          </w:p>
          <w:p w:rsidR="00E74F0D" w:rsidRDefault="00E74F0D">
            <w:pPr>
              <w:spacing w:line="276" w:lineRule="auto"/>
              <w:rPr>
                <w:sz w:val="20"/>
                <w:lang w:eastAsia="en-US"/>
              </w:rPr>
            </w:pPr>
            <w:r>
              <w:rPr>
                <w:sz w:val="20"/>
                <w:lang w:eastAsia="en-US"/>
              </w:rPr>
              <w:t>ПК-2.2. Анализирует финансовую, бухгалтерскую и статистическую отчетность, применяет нормативно-правовую базу, регламентирующую порядок расчета финансово-экономических показателей</w:t>
            </w:r>
          </w:p>
          <w:p w:rsidR="00E74F0D" w:rsidRDefault="00E74F0D">
            <w:pPr>
              <w:spacing w:line="276" w:lineRule="auto"/>
              <w:rPr>
                <w:sz w:val="20"/>
                <w:lang w:eastAsia="en-US"/>
              </w:rPr>
            </w:pPr>
            <w:r>
              <w:rPr>
                <w:sz w:val="20"/>
                <w:lang w:eastAsia="en-US"/>
              </w:rPr>
              <w:t xml:space="preserve">ПК-2.5. Использует результаты анализа при составлении финансовых планов и принятий экономических, финансовых и </w:t>
            </w:r>
            <w:r>
              <w:rPr>
                <w:sz w:val="20"/>
                <w:lang w:eastAsia="en-US"/>
              </w:rPr>
              <w:lastRenderedPageBreak/>
              <w:t>инвестиционных решений</w:t>
            </w:r>
          </w:p>
        </w:tc>
        <w:tc>
          <w:tcPr>
            <w:tcW w:w="4819" w:type="dxa"/>
            <w:tcBorders>
              <w:top w:val="single" w:sz="4" w:space="0" w:color="auto"/>
              <w:left w:val="single" w:sz="4" w:space="0" w:color="auto"/>
              <w:bottom w:val="single" w:sz="4" w:space="0" w:color="auto"/>
              <w:right w:val="single" w:sz="4" w:space="0" w:color="auto"/>
            </w:tcBorders>
            <w:hideMark/>
          </w:tcPr>
          <w:p w:rsidR="00E74F0D" w:rsidRDefault="00E74F0D">
            <w:pPr>
              <w:tabs>
                <w:tab w:val="left" w:pos="168"/>
                <w:tab w:val="left" w:pos="352"/>
                <w:tab w:val="left" w:pos="511"/>
                <w:tab w:val="left" w:pos="1080"/>
              </w:tabs>
              <w:spacing w:before="0" w:after="0" w:line="276" w:lineRule="auto"/>
              <w:jc w:val="both"/>
              <w:rPr>
                <w:b/>
                <w:color w:val="000000" w:themeColor="text1"/>
                <w:sz w:val="20"/>
                <w:u w:val="single"/>
                <w:lang w:eastAsia="en-US"/>
              </w:rPr>
            </w:pPr>
            <w:r>
              <w:rPr>
                <w:b/>
                <w:color w:val="000000" w:themeColor="text1"/>
                <w:sz w:val="20"/>
                <w:u w:val="single"/>
                <w:lang w:eastAsia="en-US"/>
              </w:rPr>
              <w:lastRenderedPageBreak/>
              <w:t>Знать:</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color w:val="000000" w:themeColor="text1"/>
                <w:sz w:val="20"/>
                <w:lang w:eastAsia="en-US"/>
              </w:rPr>
            </w:pPr>
            <w:r>
              <w:rPr>
                <w:color w:val="000000" w:themeColor="text1"/>
                <w:sz w:val="20"/>
                <w:lang w:eastAsia="en-US"/>
              </w:rPr>
              <w:t>права, обязанности налогоплательщиков и налоговых органов;</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color w:val="000000" w:themeColor="text1"/>
                <w:sz w:val="20"/>
                <w:lang w:eastAsia="en-US"/>
              </w:rPr>
            </w:pPr>
            <w:r>
              <w:rPr>
                <w:color w:val="000000" w:themeColor="text1"/>
                <w:sz w:val="20"/>
                <w:lang w:eastAsia="en-US"/>
              </w:rPr>
              <w:t>состав плательщиков федеральных, региональных и местных налогов РФ и элементы налогообложения;</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b/>
                <w:color w:val="000000" w:themeColor="text1"/>
                <w:sz w:val="20"/>
                <w:u w:val="single"/>
                <w:lang w:eastAsia="en-US"/>
              </w:rPr>
            </w:pPr>
            <w:r>
              <w:rPr>
                <w:color w:val="000000" w:themeColor="text1"/>
                <w:sz w:val="20"/>
                <w:lang w:eastAsia="en-US"/>
              </w:rPr>
              <w:t>методы расчета налоговых обязательств и порядок представления налоговой отчетности.</w:t>
            </w:r>
          </w:p>
        </w:tc>
      </w:tr>
      <w:tr w:rsidR="00E74F0D" w:rsidTr="00E74F0D">
        <w:tc>
          <w:tcPr>
            <w:tcW w:w="0" w:type="auto"/>
            <w:vMerge/>
            <w:tcBorders>
              <w:top w:val="single" w:sz="4" w:space="0" w:color="auto"/>
              <w:left w:val="single" w:sz="4" w:space="0" w:color="auto"/>
              <w:bottom w:val="single" w:sz="4" w:space="0" w:color="auto"/>
              <w:right w:val="single" w:sz="4" w:space="0" w:color="auto"/>
            </w:tcBorders>
            <w:vAlign w:val="center"/>
            <w:hideMark/>
          </w:tcPr>
          <w:p w:rsidR="00E74F0D" w:rsidRDefault="00E74F0D">
            <w:pPr>
              <w:widowControl/>
              <w:snapToGrid/>
              <w:spacing w:before="0" w:after="0"/>
              <w:rPr>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4F0D" w:rsidRDefault="00E74F0D">
            <w:pPr>
              <w:widowControl/>
              <w:snapToGrid/>
              <w:spacing w:before="0" w:after="0"/>
              <w:rPr>
                <w:sz w:val="20"/>
                <w:lang w:eastAsia="en-US"/>
              </w:rPr>
            </w:pPr>
          </w:p>
        </w:tc>
        <w:tc>
          <w:tcPr>
            <w:tcW w:w="4819" w:type="dxa"/>
            <w:tcBorders>
              <w:top w:val="single" w:sz="4" w:space="0" w:color="auto"/>
              <w:left w:val="single" w:sz="4" w:space="0" w:color="auto"/>
              <w:bottom w:val="single" w:sz="4" w:space="0" w:color="auto"/>
              <w:right w:val="single" w:sz="4" w:space="0" w:color="auto"/>
            </w:tcBorders>
            <w:hideMark/>
          </w:tcPr>
          <w:p w:rsidR="00E74F0D" w:rsidRDefault="00E74F0D">
            <w:pPr>
              <w:tabs>
                <w:tab w:val="left" w:pos="168"/>
                <w:tab w:val="left" w:pos="352"/>
                <w:tab w:val="left" w:pos="511"/>
                <w:tab w:val="left" w:pos="900"/>
              </w:tabs>
              <w:autoSpaceDE w:val="0"/>
              <w:autoSpaceDN w:val="0"/>
              <w:adjustRightInd w:val="0"/>
              <w:snapToGrid/>
              <w:spacing w:before="0" w:after="0" w:line="276" w:lineRule="auto"/>
              <w:jc w:val="both"/>
              <w:rPr>
                <w:color w:val="000000" w:themeColor="text1"/>
                <w:sz w:val="20"/>
                <w:lang w:eastAsia="en-US"/>
              </w:rPr>
            </w:pPr>
            <w:r>
              <w:rPr>
                <w:b/>
                <w:color w:val="000000" w:themeColor="text1"/>
                <w:sz w:val="20"/>
                <w:u w:val="single"/>
                <w:lang w:eastAsia="en-US"/>
              </w:rPr>
              <w:t>Уметь:</w:t>
            </w:r>
            <w:r>
              <w:rPr>
                <w:color w:val="000000" w:themeColor="text1"/>
                <w:sz w:val="20"/>
                <w:lang w:eastAsia="en-US"/>
              </w:rPr>
              <w:t xml:space="preserve"> </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color w:val="000000" w:themeColor="text1"/>
                <w:sz w:val="20"/>
                <w:lang w:eastAsia="en-US"/>
              </w:rPr>
            </w:pPr>
            <w:r>
              <w:rPr>
                <w:color w:val="000000" w:themeColor="text1"/>
                <w:sz w:val="20"/>
                <w:lang w:eastAsia="en-US"/>
              </w:rPr>
              <w:t>выявлять проблемы экономического характера при анализе налоговых ситуаций, предлагать способы их решения с учетом критериев социально-экономической эффективности;</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color w:val="000000" w:themeColor="text1"/>
                <w:sz w:val="20"/>
                <w:lang w:eastAsia="en-US"/>
              </w:rPr>
            </w:pPr>
            <w:r>
              <w:rPr>
                <w:color w:val="000000" w:themeColor="text1"/>
                <w:sz w:val="20"/>
                <w:lang w:eastAsia="en-US"/>
              </w:rPr>
              <w:t>самостоятельно оценивать изменения налогового законодательства, прогнозировать пути его совершенствования;</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color w:val="000000" w:themeColor="text1"/>
                <w:sz w:val="20"/>
                <w:lang w:eastAsia="en-US"/>
              </w:rPr>
            </w:pPr>
            <w:r>
              <w:rPr>
                <w:color w:val="000000" w:themeColor="text1"/>
                <w:sz w:val="20"/>
                <w:lang w:eastAsia="en-US"/>
              </w:rPr>
              <w:t>рассчитывать налоговые обязательства, решать типовые задачи, письменно  оформлять результаты расчетов, заполнять документы налоговой отчетности;</w:t>
            </w:r>
          </w:p>
          <w:p w:rsidR="00E74F0D" w:rsidRDefault="00E74F0D" w:rsidP="00E74F0D">
            <w:pPr>
              <w:numPr>
                <w:ilvl w:val="0"/>
                <w:numId w:val="48"/>
              </w:numPr>
              <w:tabs>
                <w:tab w:val="left" w:pos="168"/>
                <w:tab w:val="left" w:pos="352"/>
                <w:tab w:val="left" w:pos="511"/>
                <w:tab w:val="left" w:pos="1080"/>
              </w:tabs>
              <w:spacing w:before="0" w:after="0" w:line="276" w:lineRule="auto"/>
              <w:ind w:left="0" w:firstLine="0"/>
              <w:jc w:val="both"/>
              <w:rPr>
                <w:color w:val="000000" w:themeColor="text1"/>
                <w:sz w:val="20"/>
                <w:lang w:eastAsia="en-US"/>
              </w:rPr>
            </w:pPr>
            <w:r>
              <w:rPr>
                <w:color w:val="000000" w:themeColor="text1"/>
                <w:sz w:val="20"/>
                <w:lang w:eastAsia="en-US"/>
              </w:rPr>
              <w:lastRenderedPageBreak/>
              <w:t>анализировать финансовую, бухгалтерскую и статистическую отчетность;</w:t>
            </w:r>
          </w:p>
          <w:p w:rsidR="00E74F0D" w:rsidRDefault="00E74F0D" w:rsidP="00E74F0D">
            <w:pPr>
              <w:numPr>
                <w:ilvl w:val="0"/>
                <w:numId w:val="48"/>
              </w:numPr>
              <w:tabs>
                <w:tab w:val="left" w:pos="168"/>
                <w:tab w:val="left" w:pos="352"/>
                <w:tab w:val="left" w:pos="511"/>
                <w:tab w:val="left" w:pos="1080"/>
              </w:tabs>
              <w:spacing w:before="0" w:after="0" w:line="276" w:lineRule="auto"/>
              <w:ind w:left="0" w:firstLine="0"/>
              <w:jc w:val="both"/>
              <w:rPr>
                <w:color w:val="000000" w:themeColor="text1"/>
                <w:sz w:val="20"/>
                <w:lang w:eastAsia="en-US"/>
              </w:rPr>
            </w:pPr>
            <w:r>
              <w:rPr>
                <w:color w:val="000000" w:themeColor="text1"/>
                <w:sz w:val="20"/>
                <w:lang w:eastAsia="en-US"/>
              </w:rPr>
              <w:t>применять нормативно-правовую базу, регламентирующую порядок расчета финансово-экономических показателей;</w:t>
            </w:r>
          </w:p>
          <w:p w:rsidR="00E74F0D" w:rsidRDefault="00E74F0D" w:rsidP="00E74F0D">
            <w:pPr>
              <w:numPr>
                <w:ilvl w:val="0"/>
                <w:numId w:val="48"/>
              </w:numPr>
              <w:tabs>
                <w:tab w:val="left" w:pos="168"/>
                <w:tab w:val="left" w:pos="352"/>
                <w:tab w:val="left" w:pos="511"/>
                <w:tab w:val="left" w:pos="1080"/>
              </w:tabs>
              <w:spacing w:before="0" w:after="0" w:line="276" w:lineRule="auto"/>
              <w:ind w:left="0" w:firstLine="0"/>
              <w:jc w:val="both"/>
              <w:rPr>
                <w:b/>
                <w:color w:val="000000" w:themeColor="text1"/>
                <w:sz w:val="20"/>
                <w:u w:val="single"/>
                <w:lang w:eastAsia="en-US"/>
              </w:rPr>
            </w:pPr>
            <w:r>
              <w:rPr>
                <w:color w:val="000000" w:themeColor="text1"/>
                <w:sz w:val="20"/>
                <w:lang w:eastAsia="en-US"/>
              </w:rPr>
              <w:t>использовать результаты анализа при составлении финансовых планов и принятий экономических, финансовых и инвестиционных решений.</w:t>
            </w:r>
          </w:p>
        </w:tc>
      </w:tr>
      <w:tr w:rsidR="00E74F0D" w:rsidTr="00E74F0D">
        <w:tc>
          <w:tcPr>
            <w:tcW w:w="0" w:type="auto"/>
            <w:vMerge/>
            <w:tcBorders>
              <w:top w:val="single" w:sz="4" w:space="0" w:color="auto"/>
              <w:left w:val="single" w:sz="4" w:space="0" w:color="auto"/>
              <w:bottom w:val="single" w:sz="4" w:space="0" w:color="auto"/>
              <w:right w:val="single" w:sz="4" w:space="0" w:color="auto"/>
            </w:tcBorders>
            <w:vAlign w:val="center"/>
            <w:hideMark/>
          </w:tcPr>
          <w:p w:rsidR="00E74F0D" w:rsidRDefault="00E74F0D">
            <w:pPr>
              <w:widowControl/>
              <w:snapToGrid/>
              <w:spacing w:before="0" w:after="0"/>
              <w:rPr>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4F0D" w:rsidRDefault="00E74F0D">
            <w:pPr>
              <w:widowControl/>
              <w:snapToGrid/>
              <w:spacing w:before="0" w:after="0"/>
              <w:rPr>
                <w:sz w:val="20"/>
                <w:lang w:eastAsia="en-US"/>
              </w:rPr>
            </w:pPr>
          </w:p>
        </w:tc>
        <w:tc>
          <w:tcPr>
            <w:tcW w:w="4819" w:type="dxa"/>
            <w:tcBorders>
              <w:top w:val="single" w:sz="4" w:space="0" w:color="auto"/>
              <w:left w:val="single" w:sz="4" w:space="0" w:color="auto"/>
              <w:bottom w:val="single" w:sz="4" w:space="0" w:color="auto"/>
              <w:right w:val="single" w:sz="4" w:space="0" w:color="auto"/>
            </w:tcBorders>
            <w:hideMark/>
          </w:tcPr>
          <w:p w:rsidR="00E74F0D" w:rsidRDefault="00E74F0D">
            <w:pPr>
              <w:tabs>
                <w:tab w:val="left" w:pos="168"/>
                <w:tab w:val="left" w:pos="352"/>
                <w:tab w:val="left" w:pos="511"/>
                <w:tab w:val="left" w:pos="900"/>
              </w:tabs>
              <w:autoSpaceDE w:val="0"/>
              <w:autoSpaceDN w:val="0"/>
              <w:adjustRightInd w:val="0"/>
              <w:snapToGrid/>
              <w:spacing w:before="0" w:after="0" w:line="276" w:lineRule="auto"/>
              <w:jc w:val="both"/>
              <w:rPr>
                <w:color w:val="000000" w:themeColor="text1"/>
                <w:sz w:val="20"/>
                <w:lang w:eastAsia="en-US"/>
              </w:rPr>
            </w:pPr>
            <w:r>
              <w:rPr>
                <w:b/>
                <w:color w:val="000000" w:themeColor="text1"/>
                <w:sz w:val="20"/>
                <w:u w:val="single"/>
                <w:lang w:eastAsia="en-US"/>
              </w:rPr>
              <w:t>Владеть:</w:t>
            </w:r>
            <w:r>
              <w:rPr>
                <w:color w:val="000000" w:themeColor="text1"/>
                <w:sz w:val="20"/>
                <w:lang w:eastAsia="en-US"/>
              </w:rPr>
              <w:t xml:space="preserve"> </w:t>
            </w:r>
          </w:p>
          <w:p w:rsidR="00E74F0D" w:rsidRDefault="00E74F0D" w:rsidP="00E74F0D">
            <w:pPr>
              <w:numPr>
                <w:ilvl w:val="0"/>
                <w:numId w:val="48"/>
              </w:numPr>
              <w:tabs>
                <w:tab w:val="left" w:pos="168"/>
                <w:tab w:val="left" w:pos="352"/>
                <w:tab w:val="left" w:pos="511"/>
                <w:tab w:val="left" w:pos="900"/>
              </w:tabs>
              <w:autoSpaceDE w:val="0"/>
              <w:autoSpaceDN w:val="0"/>
              <w:adjustRightInd w:val="0"/>
              <w:snapToGrid/>
              <w:spacing w:before="0" w:after="0" w:line="276" w:lineRule="auto"/>
              <w:ind w:left="0" w:firstLine="0"/>
              <w:jc w:val="both"/>
              <w:rPr>
                <w:b/>
                <w:color w:val="000000" w:themeColor="text1"/>
                <w:sz w:val="20"/>
                <w:lang w:eastAsia="en-US"/>
              </w:rPr>
            </w:pPr>
            <w:r>
              <w:rPr>
                <w:color w:val="000000" w:themeColor="text1"/>
                <w:sz w:val="20"/>
                <w:lang w:eastAsia="en-US"/>
              </w:rPr>
              <w:t>методикой исчисления налогов и сборов, навыками практического применения нормативно-правовых актов;</w:t>
            </w:r>
          </w:p>
          <w:p w:rsidR="00E74F0D" w:rsidRDefault="00E74F0D" w:rsidP="00E74F0D">
            <w:pPr>
              <w:numPr>
                <w:ilvl w:val="0"/>
                <w:numId w:val="48"/>
              </w:numPr>
              <w:tabs>
                <w:tab w:val="left" w:pos="168"/>
                <w:tab w:val="left" w:pos="352"/>
                <w:tab w:val="left" w:pos="511"/>
                <w:tab w:val="left" w:pos="1080"/>
              </w:tabs>
              <w:spacing w:before="0" w:after="0" w:line="276" w:lineRule="auto"/>
              <w:ind w:left="0" w:firstLine="0"/>
              <w:jc w:val="both"/>
              <w:rPr>
                <w:color w:val="000000" w:themeColor="text1"/>
                <w:sz w:val="20"/>
                <w:lang w:eastAsia="en-US"/>
              </w:rPr>
            </w:pPr>
            <w:r>
              <w:rPr>
                <w:color w:val="000000" w:themeColor="text1"/>
                <w:sz w:val="20"/>
                <w:lang w:eastAsia="en-US"/>
              </w:rPr>
              <w:t>навыками расчета налоговых обязательств с учетом специфики налога и отраслевой принадлежности налогоплательщиков;</w:t>
            </w:r>
          </w:p>
          <w:p w:rsidR="00E74F0D" w:rsidRDefault="00E74F0D" w:rsidP="00E74F0D">
            <w:pPr>
              <w:numPr>
                <w:ilvl w:val="0"/>
                <w:numId w:val="48"/>
              </w:numPr>
              <w:tabs>
                <w:tab w:val="left" w:pos="168"/>
                <w:tab w:val="left" w:pos="352"/>
                <w:tab w:val="left" w:pos="511"/>
                <w:tab w:val="left" w:pos="1080"/>
              </w:tabs>
              <w:spacing w:before="0" w:after="0" w:line="276" w:lineRule="auto"/>
              <w:ind w:left="0" w:firstLine="0"/>
              <w:jc w:val="both"/>
              <w:rPr>
                <w:b/>
                <w:color w:val="000000" w:themeColor="text1"/>
                <w:sz w:val="20"/>
                <w:u w:val="single"/>
                <w:lang w:eastAsia="en-US"/>
              </w:rPr>
            </w:pPr>
            <w:r>
              <w:rPr>
                <w:color w:val="000000" w:themeColor="text1"/>
                <w:sz w:val="20"/>
                <w:lang w:eastAsia="en-US"/>
              </w:rPr>
              <w:t>навыками поиска, анализа и использования нормативных и правовых документов в деятельности экономических субъектов</w:t>
            </w:r>
          </w:p>
        </w:tc>
      </w:tr>
    </w:tbl>
    <w:p w:rsidR="00E74F0D" w:rsidRDefault="00E74F0D" w:rsidP="00E74F0D">
      <w:pPr>
        <w:pStyle w:val="10"/>
        <w:tabs>
          <w:tab w:val="right" w:leader="dot" w:pos="9600"/>
        </w:tabs>
        <w:ind w:firstLine="709"/>
        <w:rPr>
          <w:rFonts w:ascii="Times New Roman" w:hAnsi="Times New Roman"/>
          <w:b/>
          <w:color w:val="000000" w:themeColor="text1"/>
        </w:rPr>
      </w:pPr>
    </w:p>
    <w:p w:rsidR="00264D60" w:rsidRPr="00637460" w:rsidRDefault="00264D60" w:rsidP="00264D60">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4. Объем дисциплины и виды учебной работы </w:t>
      </w:r>
    </w:p>
    <w:p w:rsidR="00264D60" w:rsidRPr="00637460" w:rsidRDefault="00264D60" w:rsidP="00264D60">
      <w:pPr>
        <w:widowControl/>
        <w:snapToGrid/>
        <w:spacing w:before="0" w:after="0"/>
        <w:ind w:firstLine="680"/>
        <w:rPr>
          <w:b/>
          <w:color w:val="000000" w:themeColor="text1"/>
          <w:sz w:val="20"/>
        </w:rPr>
      </w:pPr>
    </w:p>
    <w:p w:rsidR="00264D60" w:rsidRPr="00637460" w:rsidRDefault="00264D60" w:rsidP="00264D60">
      <w:pPr>
        <w:widowControl/>
        <w:snapToGrid/>
        <w:spacing w:before="0" w:after="0"/>
        <w:ind w:firstLine="680"/>
        <w:rPr>
          <w:color w:val="000000" w:themeColor="text1"/>
          <w:sz w:val="20"/>
        </w:rPr>
      </w:pPr>
      <w:r w:rsidRPr="00637460">
        <w:rPr>
          <w:color w:val="000000" w:themeColor="text1"/>
          <w:sz w:val="20"/>
        </w:rPr>
        <w:t>Учебным планом предусматриваются следующие виды работы по дисциплине:</w:t>
      </w:r>
    </w:p>
    <w:p w:rsidR="00264D60" w:rsidRPr="00637460" w:rsidRDefault="00264D60" w:rsidP="00264D60">
      <w:pPr>
        <w:widowControl/>
        <w:snapToGrid/>
        <w:spacing w:before="0" w:after="0"/>
        <w:ind w:firstLine="680"/>
        <w:rPr>
          <w:b/>
          <w:color w:val="000000" w:themeColor="text1"/>
          <w:sz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4537"/>
        <w:gridCol w:w="720"/>
        <w:gridCol w:w="900"/>
        <w:gridCol w:w="720"/>
        <w:gridCol w:w="933"/>
        <w:gridCol w:w="687"/>
        <w:gridCol w:w="900"/>
      </w:tblGrid>
      <w:tr w:rsidR="00264D60" w:rsidRPr="00637460" w:rsidTr="004A57FA">
        <w:tc>
          <w:tcPr>
            <w:tcW w:w="889" w:type="dxa"/>
            <w:vMerge w:val="restart"/>
            <w:vAlign w:val="center"/>
          </w:tcPr>
          <w:p w:rsidR="00264D60" w:rsidRPr="00637460" w:rsidRDefault="00264D60" w:rsidP="00264D60">
            <w:pPr>
              <w:pStyle w:val="afff9"/>
              <w:suppressAutoHyphens/>
              <w:snapToGrid w:val="0"/>
              <w:jc w:val="center"/>
              <w:rPr>
                <w:b/>
                <w:color w:val="000000" w:themeColor="text1"/>
                <w:sz w:val="20"/>
                <w:szCs w:val="20"/>
              </w:rPr>
            </w:pPr>
            <w:r w:rsidRPr="00637460">
              <w:rPr>
                <w:b/>
                <w:color w:val="000000" w:themeColor="text1"/>
                <w:sz w:val="20"/>
                <w:szCs w:val="20"/>
              </w:rPr>
              <w:t>№ п/п</w:t>
            </w:r>
          </w:p>
        </w:tc>
        <w:tc>
          <w:tcPr>
            <w:tcW w:w="4537" w:type="dxa"/>
            <w:vMerge w:val="restart"/>
            <w:vAlign w:val="center"/>
          </w:tcPr>
          <w:p w:rsidR="00264D60" w:rsidRPr="00637460" w:rsidRDefault="00264D60" w:rsidP="00264D60">
            <w:pPr>
              <w:pStyle w:val="afff9"/>
              <w:suppressAutoHyphens/>
              <w:snapToGrid w:val="0"/>
              <w:jc w:val="center"/>
              <w:rPr>
                <w:b/>
                <w:color w:val="000000" w:themeColor="text1"/>
                <w:sz w:val="20"/>
                <w:szCs w:val="20"/>
              </w:rPr>
            </w:pPr>
            <w:r w:rsidRPr="00637460">
              <w:rPr>
                <w:b/>
                <w:color w:val="000000" w:themeColor="text1"/>
                <w:sz w:val="20"/>
                <w:szCs w:val="20"/>
              </w:rPr>
              <w:t>Виды учебных занятий</w:t>
            </w:r>
          </w:p>
        </w:tc>
        <w:tc>
          <w:tcPr>
            <w:tcW w:w="4860" w:type="dxa"/>
            <w:gridSpan w:val="6"/>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 xml:space="preserve">Всего часов по формам обучения, </w:t>
            </w:r>
            <w:proofErr w:type="spellStart"/>
            <w:r w:rsidRPr="00637460">
              <w:rPr>
                <w:b/>
                <w:color w:val="000000" w:themeColor="text1"/>
                <w:sz w:val="20"/>
              </w:rPr>
              <w:t>ак</w:t>
            </w:r>
            <w:proofErr w:type="spellEnd"/>
            <w:r w:rsidRPr="00637460">
              <w:rPr>
                <w:b/>
                <w:color w:val="000000" w:themeColor="text1"/>
                <w:sz w:val="20"/>
              </w:rPr>
              <w:t>. ч</w:t>
            </w:r>
          </w:p>
        </w:tc>
      </w:tr>
      <w:tr w:rsidR="00264D60" w:rsidRPr="00637460" w:rsidTr="004A57FA">
        <w:tc>
          <w:tcPr>
            <w:tcW w:w="889" w:type="dxa"/>
            <w:vMerge/>
          </w:tcPr>
          <w:p w:rsidR="00264D60" w:rsidRPr="00637460" w:rsidRDefault="00264D60" w:rsidP="00264D60">
            <w:pPr>
              <w:tabs>
                <w:tab w:val="left" w:pos="900"/>
              </w:tabs>
              <w:spacing w:before="0" w:after="0"/>
              <w:rPr>
                <w:b/>
                <w:color w:val="000000" w:themeColor="text1"/>
                <w:sz w:val="20"/>
              </w:rPr>
            </w:pPr>
          </w:p>
        </w:tc>
        <w:tc>
          <w:tcPr>
            <w:tcW w:w="4537" w:type="dxa"/>
            <w:vMerge/>
          </w:tcPr>
          <w:p w:rsidR="00264D60" w:rsidRPr="00637460" w:rsidRDefault="00264D60" w:rsidP="00264D60">
            <w:pPr>
              <w:tabs>
                <w:tab w:val="left" w:pos="900"/>
              </w:tabs>
              <w:spacing w:before="0" w:after="0"/>
              <w:rPr>
                <w:b/>
                <w:color w:val="000000" w:themeColor="text1"/>
                <w:sz w:val="20"/>
              </w:rPr>
            </w:pPr>
          </w:p>
        </w:tc>
        <w:tc>
          <w:tcPr>
            <w:tcW w:w="1620" w:type="dxa"/>
            <w:gridSpan w:val="2"/>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Очная</w:t>
            </w:r>
          </w:p>
        </w:tc>
        <w:tc>
          <w:tcPr>
            <w:tcW w:w="1653" w:type="dxa"/>
            <w:gridSpan w:val="2"/>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Очно-заочная</w:t>
            </w:r>
          </w:p>
        </w:tc>
        <w:tc>
          <w:tcPr>
            <w:tcW w:w="1587" w:type="dxa"/>
            <w:gridSpan w:val="2"/>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Заочная</w:t>
            </w:r>
          </w:p>
        </w:tc>
      </w:tr>
      <w:tr w:rsidR="00264D60" w:rsidRPr="00637460" w:rsidTr="004A57FA">
        <w:tc>
          <w:tcPr>
            <w:tcW w:w="889" w:type="dxa"/>
            <w:vMerge/>
          </w:tcPr>
          <w:p w:rsidR="00264D60" w:rsidRPr="00637460" w:rsidRDefault="00264D60" w:rsidP="00264D60">
            <w:pPr>
              <w:tabs>
                <w:tab w:val="left" w:pos="900"/>
              </w:tabs>
              <w:spacing w:before="0" w:after="0"/>
              <w:rPr>
                <w:b/>
                <w:color w:val="000000" w:themeColor="text1"/>
                <w:sz w:val="20"/>
              </w:rPr>
            </w:pPr>
          </w:p>
        </w:tc>
        <w:tc>
          <w:tcPr>
            <w:tcW w:w="4537" w:type="dxa"/>
            <w:vMerge/>
          </w:tcPr>
          <w:p w:rsidR="00264D60" w:rsidRPr="00637460" w:rsidRDefault="00264D60" w:rsidP="00264D60">
            <w:pPr>
              <w:tabs>
                <w:tab w:val="left" w:pos="900"/>
              </w:tabs>
              <w:spacing w:before="0" w:after="0"/>
              <w:rPr>
                <w:b/>
                <w:color w:val="000000" w:themeColor="text1"/>
                <w:sz w:val="20"/>
              </w:rPr>
            </w:pPr>
          </w:p>
        </w:tc>
        <w:tc>
          <w:tcPr>
            <w:tcW w:w="720" w:type="dxa"/>
            <w:vAlign w:val="center"/>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всего</w:t>
            </w:r>
          </w:p>
        </w:tc>
        <w:tc>
          <w:tcPr>
            <w:tcW w:w="900" w:type="dxa"/>
            <w:vAlign w:val="center"/>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в том числе</w:t>
            </w:r>
          </w:p>
        </w:tc>
        <w:tc>
          <w:tcPr>
            <w:tcW w:w="720" w:type="dxa"/>
            <w:vAlign w:val="center"/>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всего</w:t>
            </w:r>
          </w:p>
        </w:tc>
        <w:tc>
          <w:tcPr>
            <w:tcW w:w="933" w:type="dxa"/>
            <w:vAlign w:val="center"/>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в том числе</w:t>
            </w:r>
          </w:p>
        </w:tc>
        <w:tc>
          <w:tcPr>
            <w:tcW w:w="687" w:type="dxa"/>
            <w:vAlign w:val="center"/>
          </w:tcPr>
          <w:p w:rsidR="00264D60" w:rsidRPr="00637460" w:rsidRDefault="00264D60" w:rsidP="00264D60">
            <w:pPr>
              <w:tabs>
                <w:tab w:val="left" w:pos="900"/>
              </w:tabs>
              <w:spacing w:before="0" w:after="0"/>
              <w:rPr>
                <w:b/>
                <w:color w:val="000000" w:themeColor="text1"/>
                <w:sz w:val="20"/>
              </w:rPr>
            </w:pPr>
            <w:r w:rsidRPr="00637460">
              <w:rPr>
                <w:b/>
                <w:color w:val="000000" w:themeColor="text1"/>
                <w:sz w:val="20"/>
              </w:rPr>
              <w:t>всего</w:t>
            </w:r>
          </w:p>
        </w:tc>
        <w:tc>
          <w:tcPr>
            <w:tcW w:w="900" w:type="dxa"/>
            <w:vAlign w:val="center"/>
          </w:tcPr>
          <w:p w:rsidR="00264D60" w:rsidRPr="00637460" w:rsidRDefault="00264D60" w:rsidP="00264D60">
            <w:pPr>
              <w:tabs>
                <w:tab w:val="left" w:pos="900"/>
              </w:tabs>
              <w:spacing w:before="0" w:after="0"/>
              <w:jc w:val="center"/>
              <w:rPr>
                <w:b/>
                <w:color w:val="000000" w:themeColor="text1"/>
                <w:sz w:val="20"/>
              </w:rPr>
            </w:pPr>
            <w:r w:rsidRPr="00637460">
              <w:rPr>
                <w:b/>
                <w:color w:val="000000" w:themeColor="text1"/>
                <w:sz w:val="20"/>
              </w:rPr>
              <w:t>в том числе</w:t>
            </w:r>
          </w:p>
        </w:tc>
      </w:tr>
      <w:tr w:rsidR="00E018CB" w:rsidRPr="00637460" w:rsidTr="004A57FA">
        <w:tc>
          <w:tcPr>
            <w:tcW w:w="889" w:type="dxa"/>
            <w:vMerge w:val="restart"/>
          </w:tcPr>
          <w:p w:rsidR="00E018CB" w:rsidRPr="00637460" w:rsidRDefault="00E018CB" w:rsidP="00264D60">
            <w:pPr>
              <w:suppressAutoHyphens/>
              <w:spacing w:before="0" w:after="0"/>
              <w:rPr>
                <w:b/>
                <w:color w:val="000000" w:themeColor="text1"/>
                <w:sz w:val="20"/>
              </w:rPr>
            </w:pPr>
            <w:r w:rsidRPr="00637460">
              <w:rPr>
                <w:b/>
                <w:color w:val="000000" w:themeColor="text1"/>
                <w:sz w:val="20"/>
              </w:rPr>
              <w:t>1</w:t>
            </w:r>
          </w:p>
        </w:tc>
        <w:tc>
          <w:tcPr>
            <w:tcW w:w="4537" w:type="dxa"/>
          </w:tcPr>
          <w:p w:rsidR="00E018CB" w:rsidRPr="00637460" w:rsidRDefault="00E018CB" w:rsidP="00264D60">
            <w:pPr>
              <w:suppressAutoHyphens/>
              <w:spacing w:before="0" w:after="0"/>
              <w:rPr>
                <w:b/>
                <w:color w:val="000000" w:themeColor="text1"/>
                <w:sz w:val="20"/>
              </w:rPr>
            </w:pPr>
            <w:r w:rsidRPr="00637460">
              <w:rPr>
                <w:b/>
                <w:color w:val="000000" w:themeColor="text1"/>
                <w:sz w:val="20"/>
              </w:rPr>
              <w:t>Контактная работа (объем работы обучающихся во взаимодействии с преподавателем) (всего)</w:t>
            </w:r>
          </w:p>
        </w:tc>
        <w:tc>
          <w:tcPr>
            <w:tcW w:w="720" w:type="dxa"/>
          </w:tcPr>
          <w:p w:rsidR="00E018CB" w:rsidRPr="00637460" w:rsidRDefault="00E018CB" w:rsidP="00181D09">
            <w:pPr>
              <w:tabs>
                <w:tab w:val="left" w:pos="900"/>
              </w:tabs>
              <w:spacing w:before="0" w:after="0"/>
              <w:jc w:val="center"/>
              <w:rPr>
                <w:b/>
                <w:color w:val="000000" w:themeColor="text1"/>
                <w:sz w:val="20"/>
              </w:rPr>
            </w:pPr>
            <w:r w:rsidRPr="00637460">
              <w:rPr>
                <w:b/>
                <w:color w:val="000000" w:themeColor="text1"/>
                <w:sz w:val="20"/>
              </w:rPr>
              <w:t>26,2</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tcPr>
          <w:p w:rsidR="00E018CB" w:rsidRPr="00637460" w:rsidRDefault="00E018CB" w:rsidP="00264D60">
            <w:pPr>
              <w:tabs>
                <w:tab w:val="left" w:pos="900"/>
              </w:tabs>
              <w:spacing w:before="0" w:after="0"/>
              <w:jc w:val="center"/>
              <w:rPr>
                <w:b/>
                <w:color w:val="000000" w:themeColor="text1"/>
                <w:sz w:val="20"/>
              </w:rPr>
            </w:pPr>
            <w:r w:rsidRPr="00637460">
              <w:rPr>
                <w:b/>
                <w:color w:val="000000" w:themeColor="text1"/>
                <w:sz w:val="20"/>
              </w:rPr>
              <w:t>26,2</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pStyle w:val="afff9"/>
              <w:suppressAutoHyphens/>
              <w:snapToGrid w:val="0"/>
              <w:jc w:val="center"/>
              <w:rPr>
                <w:b/>
                <w:color w:val="000000" w:themeColor="text1"/>
                <w:sz w:val="20"/>
                <w:szCs w:val="20"/>
              </w:rPr>
            </w:pPr>
            <w:r w:rsidRPr="00637460">
              <w:rPr>
                <w:b/>
                <w:color w:val="000000" w:themeColor="text1"/>
                <w:sz w:val="20"/>
                <w:szCs w:val="20"/>
              </w:rPr>
              <w:t>14,2</w:t>
            </w:r>
          </w:p>
        </w:tc>
        <w:tc>
          <w:tcPr>
            <w:tcW w:w="900" w:type="dxa"/>
          </w:tcPr>
          <w:p w:rsidR="00E018CB" w:rsidRPr="00637460" w:rsidRDefault="00E018CB" w:rsidP="00264D60">
            <w:pPr>
              <w:pStyle w:val="afff9"/>
              <w:suppressAutoHyphens/>
              <w:snapToGrid w:val="0"/>
              <w:jc w:val="center"/>
              <w:rPr>
                <w:b/>
                <w:color w:val="000000" w:themeColor="text1"/>
                <w:sz w:val="20"/>
                <w:szCs w:val="20"/>
              </w:rPr>
            </w:pPr>
          </w:p>
        </w:tc>
      </w:tr>
      <w:tr w:rsidR="00E018CB" w:rsidRPr="00637460" w:rsidTr="004A57FA">
        <w:tc>
          <w:tcPr>
            <w:tcW w:w="889" w:type="dxa"/>
            <w:vMerge/>
          </w:tcPr>
          <w:p w:rsidR="00E018CB" w:rsidRPr="00637460" w:rsidRDefault="00E018CB" w:rsidP="00264D60">
            <w:pPr>
              <w:suppressAutoHyphens/>
              <w:spacing w:before="0" w:after="0"/>
              <w:rPr>
                <w:b/>
                <w:color w:val="000000" w:themeColor="text1"/>
                <w:sz w:val="20"/>
              </w:rPr>
            </w:pPr>
          </w:p>
        </w:tc>
        <w:tc>
          <w:tcPr>
            <w:tcW w:w="4537" w:type="dxa"/>
          </w:tcPr>
          <w:p w:rsidR="00E018CB" w:rsidRPr="00637460" w:rsidRDefault="00E018CB" w:rsidP="00264D60">
            <w:pPr>
              <w:suppressAutoHyphens/>
              <w:spacing w:before="0" w:after="0"/>
              <w:rPr>
                <w:b/>
                <w:i/>
                <w:color w:val="000000" w:themeColor="text1"/>
                <w:sz w:val="20"/>
              </w:rPr>
            </w:pPr>
            <w:r w:rsidRPr="00637460">
              <w:rPr>
                <w:i/>
                <w:color w:val="000000" w:themeColor="text1"/>
                <w:sz w:val="20"/>
              </w:rPr>
              <w:t>В том числе в форме практической подготовки</w:t>
            </w:r>
          </w:p>
        </w:tc>
        <w:tc>
          <w:tcPr>
            <w:tcW w:w="720" w:type="dxa"/>
          </w:tcPr>
          <w:p w:rsidR="00E018CB" w:rsidRPr="00637460" w:rsidRDefault="00E018CB" w:rsidP="00181D09">
            <w:pPr>
              <w:tabs>
                <w:tab w:val="left" w:pos="900"/>
              </w:tabs>
              <w:spacing w:before="0" w:after="0"/>
              <w:jc w:val="center"/>
              <w:rPr>
                <w:b/>
                <w:color w:val="000000" w:themeColor="text1"/>
                <w:sz w:val="20"/>
              </w:rPr>
            </w:pPr>
          </w:p>
        </w:tc>
        <w:tc>
          <w:tcPr>
            <w:tcW w:w="900" w:type="dxa"/>
          </w:tcPr>
          <w:p w:rsidR="00E018CB" w:rsidRPr="00637460" w:rsidRDefault="00E018CB" w:rsidP="00181D09">
            <w:pPr>
              <w:tabs>
                <w:tab w:val="left" w:pos="900"/>
              </w:tabs>
              <w:spacing w:before="0" w:after="0"/>
              <w:jc w:val="center"/>
              <w:rPr>
                <w:i/>
                <w:color w:val="000000" w:themeColor="text1"/>
                <w:sz w:val="20"/>
              </w:rPr>
            </w:pPr>
            <w:r w:rsidRPr="00637460">
              <w:rPr>
                <w:i/>
                <w:color w:val="000000" w:themeColor="text1"/>
                <w:sz w:val="20"/>
              </w:rPr>
              <w:t>10</w:t>
            </w:r>
          </w:p>
        </w:tc>
        <w:tc>
          <w:tcPr>
            <w:tcW w:w="720" w:type="dxa"/>
          </w:tcPr>
          <w:p w:rsidR="00E018CB" w:rsidRPr="00637460" w:rsidRDefault="00E018CB" w:rsidP="00264D60">
            <w:pPr>
              <w:tabs>
                <w:tab w:val="left" w:pos="900"/>
              </w:tabs>
              <w:spacing w:before="0" w:after="0"/>
              <w:jc w:val="center"/>
              <w:rPr>
                <w:b/>
                <w:color w:val="000000" w:themeColor="text1"/>
                <w:sz w:val="20"/>
              </w:rPr>
            </w:pPr>
          </w:p>
        </w:tc>
        <w:tc>
          <w:tcPr>
            <w:tcW w:w="933" w:type="dxa"/>
          </w:tcPr>
          <w:p w:rsidR="00E018CB" w:rsidRPr="00637460" w:rsidRDefault="00E018CB" w:rsidP="00264D60">
            <w:pPr>
              <w:tabs>
                <w:tab w:val="left" w:pos="900"/>
              </w:tabs>
              <w:spacing w:before="0" w:after="0"/>
              <w:jc w:val="center"/>
              <w:rPr>
                <w:i/>
                <w:color w:val="000000" w:themeColor="text1"/>
                <w:sz w:val="20"/>
              </w:rPr>
            </w:pPr>
            <w:r w:rsidRPr="00637460">
              <w:rPr>
                <w:i/>
                <w:color w:val="000000" w:themeColor="text1"/>
                <w:sz w:val="20"/>
              </w:rPr>
              <w:t>10</w:t>
            </w:r>
          </w:p>
        </w:tc>
        <w:tc>
          <w:tcPr>
            <w:tcW w:w="687" w:type="dxa"/>
          </w:tcPr>
          <w:p w:rsidR="00E018CB" w:rsidRPr="00637460" w:rsidRDefault="00E018CB" w:rsidP="00264D60">
            <w:pPr>
              <w:pStyle w:val="afff9"/>
              <w:suppressAutoHyphens/>
              <w:snapToGrid w:val="0"/>
              <w:jc w:val="center"/>
              <w:rPr>
                <w:i/>
                <w:color w:val="000000" w:themeColor="text1"/>
                <w:sz w:val="20"/>
                <w:szCs w:val="20"/>
              </w:rPr>
            </w:pPr>
          </w:p>
        </w:tc>
        <w:tc>
          <w:tcPr>
            <w:tcW w:w="900" w:type="dxa"/>
          </w:tcPr>
          <w:p w:rsidR="00E018CB" w:rsidRPr="00637460" w:rsidRDefault="00E018CB" w:rsidP="00264D60">
            <w:pPr>
              <w:pStyle w:val="afff9"/>
              <w:suppressAutoHyphens/>
              <w:snapToGrid w:val="0"/>
              <w:jc w:val="center"/>
              <w:rPr>
                <w:i/>
                <w:color w:val="000000" w:themeColor="text1"/>
                <w:sz w:val="20"/>
                <w:szCs w:val="20"/>
              </w:rPr>
            </w:pPr>
            <w:r w:rsidRPr="00637460">
              <w:rPr>
                <w:i/>
                <w:color w:val="000000" w:themeColor="text1"/>
                <w:sz w:val="20"/>
                <w:szCs w:val="20"/>
              </w:rPr>
              <w:t>4</w:t>
            </w:r>
          </w:p>
        </w:tc>
      </w:tr>
      <w:tr w:rsidR="00E018CB" w:rsidRPr="00637460" w:rsidTr="00F55080">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1.1</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занятия лекционного типа (лекции)</w:t>
            </w:r>
          </w:p>
        </w:tc>
        <w:tc>
          <w:tcPr>
            <w:tcW w:w="720" w:type="dxa"/>
            <w:vAlign w:val="center"/>
          </w:tcPr>
          <w:p w:rsidR="00E018CB" w:rsidRPr="00637460" w:rsidRDefault="00E018CB" w:rsidP="00181D09">
            <w:pPr>
              <w:tabs>
                <w:tab w:val="left" w:pos="900"/>
              </w:tabs>
              <w:spacing w:before="0" w:after="0"/>
              <w:jc w:val="center"/>
              <w:rPr>
                <w:color w:val="000000" w:themeColor="text1"/>
                <w:sz w:val="20"/>
              </w:rPr>
            </w:pPr>
            <w:r w:rsidRPr="00637460">
              <w:rPr>
                <w:color w:val="000000" w:themeColor="text1"/>
                <w:sz w:val="20"/>
              </w:rPr>
              <w:t>6</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vAlign w:val="center"/>
          </w:tcPr>
          <w:p w:rsidR="00E018CB" w:rsidRPr="00637460" w:rsidRDefault="00E018CB" w:rsidP="00264D60">
            <w:pPr>
              <w:tabs>
                <w:tab w:val="left" w:pos="900"/>
              </w:tabs>
              <w:spacing w:before="0" w:after="0"/>
              <w:jc w:val="center"/>
              <w:rPr>
                <w:color w:val="000000" w:themeColor="text1"/>
                <w:sz w:val="20"/>
              </w:rPr>
            </w:pPr>
            <w:r w:rsidRPr="00637460">
              <w:rPr>
                <w:color w:val="000000" w:themeColor="text1"/>
                <w:sz w:val="20"/>
              </w:rPr>
              <w:t>6</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pStyle w:val="afff9"/>
              <w:suppressAutoHyphens/>
              <w:snapToGrid w:val="0"/>
              <w:jc w:val="center"/>
              <w:rPr>
                <w:color w:val="000000" w:themeColor="text1"/>
                <w:sz w:val="20"/>
                <w:szCs w:val="20"/>
              </w:rPr>
            </w:pPr>
            <w:r w:rsidRPr="00637460">
              <w:rPr>
                <w:color w:val="000000" w:themeColor="text1"/>
                <w:sz w:val="20"/>
                <w:szCs w:val="20"/>
              </w:rPr>
              <w:t>4</w:t>
            </w:r>
          </w:p>
        </w:tc>
        <w:tc>
          <w:tcPr>
            <w:tcW w:w="900" w:type="dxa"/>
          </w:tcPr>
          <w:p w:rsidR="00E018CB" w:rsidRPr="00637460" w:rsidRDefault="00E018CB" w:rsidP="00264D60">
            <w:pPr>
              <w:pStyle w:val="afff9"/>
              <w:suppressAutoHyphens/>
              <w:snapToGrid w:val="0"/>
              <w:jc w:val="center"/>
              <w:rPr>
                <w:color w:val="000000" w:themeColor="text1"/>
                <w:sz w:val="20"/>
                <w:szCs w:val="20"/>
              </w:rPr>
            </w:pPr>
          </w:p>
        </w:tc>
      </w:tr>
      <w:tr w:rsidR="00E018CB" w:rsidRPr="00637460" w:rsidTr="00F55080">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1.2</w:t>
            </w:r>
          </w:p>
        </w:tc>
        <w:tc>
          <w:tcPr>
            <w:tcW w:w="4537" w:type="dxa"/>
          </w:tcPr>
          <w:p w:rsidR="00E018CB" w:rsidRPr="00637460" w:rsidRDefault="00E018CB" w:rsidP="00264D60">
            <w:pPr>
              <w:suppressAutoHyphens/>
              <w:spacing w:before="0" w:after="0"/>
              <w:rPr>
                <w:rFonts w:eastAsia="Times New Roman"/>
                <w:color w:val="000000" w:themeColor="text1"/>
                <w:sz w:val="20"/>
              </w:rPr>
            </w:pPr>
            <w:r w:rsidRPr="00637460">
              <w:rPr>
                <w:color w:val="000000" w:themeColor="text1"/>
                <w:sz w:val="20"/>
              </w:rPr>
              <w:t xml:space="preserve">занятия семинарского типа (практические)*, </w:t>
            </w:r>
          </w:p>
          <w:p w:rsidR="00E018CB" w:rsidRPr="00637460" w:rsidRDefault="00E018CB" w:rsidP="00264D60">
            <w:pPr>
              <w:suppressAutoHyphens/>
              <w:spacing w:before="0" w:after="0"/>
              <w:rPr>
                <w:color w:val="000000" w:themeColor="text1"/>
                <w:sz w:val="20"/>
              </w:rPr>
            </w:pPr>
            <w:r w:rsidRPr="00637460">
              <w:rPr>
                <w:color w:val="000000" w:themeColor="text1"/>
                <w:sz w:val="20"/>
              </w:rPr>
              <w:t xml:space="preserve">в том числе: </w:t>
            </w:r>
          </w:p>
        </w:tc>
        <w:tc>
          <w:tcPr>
            <w:tcW w:w="720" w:type="dxa"/>
            <w:vAlign w:val="center"/>
          </w:tcPr>
          <w:p w:rsidR="00E018CB" w:rsidRPr="00637460" w:rsidRDefault="00E018CB" w:rsidP="00181D09">
            <w:pPr>
              <w:tabs>
                <w:tab w:val="left" w:pos="900"/>
              </w:tabs>
              <w:spacing w:before="0" w:after="0"/>
              <w:jc w:val="center"/>
              <w:rPr>
                <w:color w:val="000000" w:themeColor="text1"/>
                <w:sz w:val="20"/>
              </w:rPr>
            </w:pPr>
            <w:r w:rsidRPr="00637460">
              <w:rPr>
                <w:color w:val="000000" w:themeColor="text1"/>
                <w:sz w:val="20"/>
              </w:rPr>
              <w:t>18</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vAlign w:val="center"/>
          </w:tcPr>
          <w:p w:rsidR="00E018CB" w:rsidRPr="00637460" w:rsidRDefault="00E018CB" w:rsidP="00264D60">
            <w:pPr>
              <w:tabs>
                <w:tab w:val="left" w:pos="900"/>
              </w:tabs>
              <w:spacing w:before="0" w:after="0"/>
              <w:jc w:val="center"/>
              <w:rPr>
                <w:color w:val="000000" w:themeColor="text1"/>
                <w:sz w:val="20"/>
              </w:rPr>
            </w:pPr>
            <w:r w:rsidRPr="00637460">
              <w:rPr>
                <w:color w:val="000000" w:themeColor="text1"/>
                <w:sz w:val="20"/>
              </w:rPr>
              <w:t>18</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pStyle w:val="afff9"/>
              <w:suppressAutoHyphens/>
              <w:snapToGrid w:val="0"/>
              <w:jc w:val="center"/>
              <w:rPr>
                <w:color w:val="000000" w:themeColor="text1"/>
                <w:sz w:val="20"/>
                <w:szCs w:val="20"/>
              </w:rPr>
            </w:pPr>
            <w:r w:rsidRPr="00637460">
              <w:rPr>
                <w:color w:val="000000" w:themeColor="text1"/>
                <w:sz w:val="20"/>
                <w:szCs w:val="20"/>
              </w:rPr>
              <w:t>8</w:t>
            </w:r>
          </w:p>
        </w:tc>
        <w:tc>
          <w:tcPr>
            <w:tcW w:w="900" w:type="dxa"/>
          </w:tcPr>
          <w:p w:rsidR="00E018CB" w:rsidRPr="00637460" w:rsidRDefault="00E018CB" w:rsidP="00264D60">
            <w:pPr>
              <w:pStyle w:val="afff9"/>
              <w:suppressAutoHyphens/>
              <w:snapToGrid w:val="0"/>
              <w:jc w:val="center"/>
              <w:rPr>
                <w:color w:val="000000" w:themeColor="text1"/>
                <w:sz w:val="20"/>
                <w:szCs w:val="20"/>
              </w:rPr>
            </w:pPr>
          </w:p>
        </w:tc>
      </w:tr>
      <w:tr w:rsidR="00E018CB" w:rsidRPr="00637460" w:rsidTr="004A57FA">
        <w:tc>
          <w:tcPr>
            <w:tcW w:w="889" w:type="dxa"/>
            <w:vMerge w:val="restart"/>
          </w:tcPr>
          <w:p w:rsidR="00E018CB" w:rsidRPr="00637460" w:rsidRDefault="00E018CB" w:rsidP="00264D60">
            <w:pPr>
              <w:suppressAutoHyphens/>
              <w:spacing w:before="0" w:after="0"/>
              <w:rPr>
                <w:color w:val="000000" w:themeColor="text1"/>
                <w:sz w:val="20"/>
              </w:rPr>
            </w:pPr>
            <w:r w:rsidRPr="00637460">
              <w:rPr>
                <w:color w:val="000000" w:themeColor="text1"/>
                <w:sz w:val="20"/>
              </w:rPr>
              <w:t>1.2.1</w:t>
            </w:r>
          </w:p>
        </w:tc>
        <w:tc>
          <w:tcPr>
            <w:tcW w:w="4537" w:type="dxa"/>
          </w:tcPr>
          <w:p w:rsidR="00E018CB" w:rsidRPr="00637460" w:rsidRDefault="00E018CB" w:rsidP="00264D60">
            <w:pPr>
              <w:suppressAutoHyphens/>
              <w:spacing w:before="0" w:after="0"/>
              <w:rPr>
                <w:rFonts w:eastAsia="Times New Roman"/>
                <w:color w:val="000000" w:themeColor="text1"/>
                <w:sz w:val="20"/>
              </w:rPr>
            </w:pPr>
            <w:r w:rsidRPr="00637460">
              <w:rPr>
                <w:color w:val="000000" w:themeColor="text1"/>
                <w:sz w:val="20"/>
              </w:rPr>
              <w:t xml:space="preserve">семинар-дискуссия, </w:t>
            </w:r>
          </w:p>
          <w:p w:rsidR="00E018CB" w:rsidRPr="00637460" w:rsidRDefault="00E018CB" w:rsidP="00264D60">
            <w:pPr>
              <w:suppressAutoHyphens/>
              <w:spacing w:before="0" w:after="0"/>
              <w:rPr>
                <w:color w:val="000000" w:themeColor="text1"/>
                <w:sz w:val="20"/>
              </w:rPr>
            </w:pPr>
            <w:r w:rsidRPr="00637460">
              <w:rPr>
                <w:color w:val="000000" w:themeColor="text1"/>
                <w:sz w:val="20"/>
              </w:rPr>
              <w:t>практические занятия</w:t>
            </w:r>
          </w:p>
        </w:tc>
        <w:tc>
          <w:tcPr>
            <w:tcW w:w="720" w:type="dxa"/>
          </w:tcPr>
          <w:p w:rsidR="00E018CB" w:rsidRPr="00637460" w:rsidRDefault="00E018CB" w:rsidP="00181D09">
            <w:pPr>
              <w:tabs>
                <w:tab w:val="left" w:pos="900"/>
              </w:tabs>
              <w:spacing w:before="0" w:after="0"/>
              <w:jc w:val="center"/>
              <w:rPr>
                <w:color w:val="000000" w:themeColor="text1"/>
                <w:sz w:val="20"/>
              </w:rPr>
            </w:pPr>
          </w:p>
        </w:tc>
        <w:tc>
          <w:tcPr>
            <w:tcW w:w="900" w:type="dxa"/>
          </w:tcPr>
          <w:p w:rsidR="00E018CB" w:rsidRPr="00637460" w:rsidRDefault="00E018CB" w:rsidP="00181D09">
            <w:pPr>
              <w:pStyle w:val="afff9"/>
              <w:suppressAutoHyphens/>
              <w:snapToGrid w:val="0"/>
              <w:jc w:val="center"/>
              <w:rPr>
                <w:color w:val="000000" w:themeColor="text1"/>
                <w:sz w:val="20"/>
                <w:szCs w:val="20"/>
              </w:rPr>
            </w:pPr>
            <w:r w:rsidRPr="00637460">
              <w:rPr>
                <w:color w:val="000000" w:themeColor="text1"/>
                <w:sz w:val="20"/>
                <w:szCs w:val="20"/>
              </w:rPr>
              <w:t>0</w:t>
            </w:r>
          </w:p>
          <w:p w:rsidR="00E018CB" w:rsidRPr="00637460" w:rsidRDefault="00E018CB" w:rsidP="00181D09">
            <w:pPr>
              <w:tabs>
                <w:tab w:val="left" w:pos="900"/>
              </w:tabs>
              <w:spacing w:before="0" w:after="0"/>
              <w:jc w:val="center"/>
              <w:rPr>
                <w:b/>
                <w:color w:val="000000" w:themeColor="text1"/>
                <w:sz w:val="20"/>
              </w:rPr>
            </w:pPr>
            <w:r w:rsidRPr="00637460">
              <w:rPr>
                <w:color w:val="000000" w:themeColor="text1"/>
                <w:sz w:val="20"/>
              </w:rPr>
              <w:t>18</w:t>
            </w:r>
          </w:p>
        </w:tc>
        <w:tc>
          <w:tcPr>
            <w:tcW w:w="720" w:type="dxa"/>
          </w:tcPr>
          <w:p w:rsidR="00E018CB" w:rsidRPr="00637460" w:rsidRDefault="00E018CB" w:rsidP="00264D60">
            <w:pPr>
              <w:tabs>
                <w:tab w:val="left" w:pos="900"/>
              </w:tabs>
              <w:spacing w:before="0" w:after="0"/>
              <w:jc w:val="center"/>
              <w:rPr>
                <w:color w:val="000000" w:themeColor="text1"/>
                <w:sz w:val="20"/>
              </w:rPr>
            </w:pPr>
          </w:p>
        </w:tc>
        <w:tc>
          <w:tcPr>
            <w:tcW w:w="933" w:type="dxa"/>
          </w:tcPr>
          <w:p w:rsidR="00E018CB" w:rsidRPr="00637460" w:rsidRDefault="00E018CB" w:rsidP="00264D60">
            <w:pPr>
              <w:pStyle w:val="afff9"/>
              <w:suppressAutoHyphens/>
              <w:snapToGrid w:val="0"/>
              <w:jc w:val="center"/>
              <w:rPr>
                <w:color w:val="000000" w:themeColor="text1"/>
                <w:sz w:val="20"/>
                <w:szCs w:val="20"/>
              </w:rPr>
            </w:pPr>
            <w:r w:rsidRPr="00637460">
              <w:rPr>
                <w:color w:val="000000" w:themeColor="text1"/>
                <w:sz w:val="20"/>
                <w:szCs w:val="20"/>
              </w:rPr>
              <w:t>0</w:t>
            </w:r>
          </w:p>
          <w:p w:rsidR="00E018CB" w:rsidRPr="00637460" w:rsidRDefault="00E018CB" w:rsidP="00264D60">
            <w:pPr>
              <w:tabs>
                <w:tab w:val="left" w:pos="900"/>
              </w:tabs>
              <w:spacing w:before="0" w:after="0"/>
              <w:jc w:val="center"/>
              <w:rPr>
                <w:b/>
                <w:color w:val="000000" w:themeColor="text1"/>
                <w:sz w:val="20"/>
              </w:rPr>
            </w:pPr>
            <w:r w:rsidRPr="00637460">
              <w:rPr>
                <w:color w:val="000000" w:themeColor="text1"/>
                <w:sz w:val="20"/>
              </w:rPr>
              <w:t>18</w:t>
            </w:r>
          </w:p>
        </w:tc>
        <w:tc>
          <w:tcPr>
            <w:tcW w:w="687" w:type="dxa"/>
          </w:tcPr>
          <w:p w:rsidR="00E018CB" w:rsidRPr="00637460" w:rsidRDefault="00E018CB" w:rsidP="00264D60">
            <w:pPr>
              <w:pStyle w:val="afff9"/>
              <w:suppressAutoHyphens/>
              <w:snapToGrid w:val="0"/>
              <w:jc w:val="center"/>
              <w:rPr>
                <w:color w:val="000000" w:themeColor="text1"/>
                <w:sz w:val="20"/>
                <w:szCs w:val="20"/>
              </w:rPr>
            </w:pPr>
          </w:p>
          <w:p w:rsidR="00E018CB" w:rsidRPr="00637460" w:rsidRDefault="00E018CB" w:rsidP="00264D60">
            <w:pPr>
              <w:pStyle w:val="afff9"/>
              <w:suppressAutoHyphens/>
              <w:snapToGrid w:val="0"/>
              <w:jc w:val="center"/>
              <w:rPr>
                <w:color w:val="000000" w:themeColor="text1"/>
                <w:sz w:val="20"/>
                <w:szCs w:val="20"/>
              </w:rPr>
            </w:pPr>
          </w:p>
        </w:tc>
        <w:tc>
          <w:tcPr>
            <w:tcW w:w="900" w:type="dxa"/>
          </w:tcPr>
          <w:p w:rsidR="00E018CB" w:rsidRPr="00637460" w:rsidRDefault="00E018CB" w:rsidP="00264D60">
            <w:pPr>
              <w:pStyle w:val="afff9"/>
              <w:suppressAutoHyphens/>
              <w:snapToGrid w:val="0"/>
              <w:jc w:val="center"/>
              <w:rPr>
                <w:color w:val="000000" w:themeColor="text1"/>
                <w:sz w:val="20"/>
                <w:szCs w:val="20"/>
              </w:rPr>
            </w:pPr>
            <w:r w:rsidRPr="00637460">
              <w:rPr>
                <w:color w:val="000000" w:themeColor="text1"/>
                <w:sz w:val="20"/>
                <w:szCs w:val="20"/>
              </w:rPr>
              <w:t>0</w:t>
            </w:r>
          </w:p>
          <w:p w:rsidR="00E018CB" w:rsidRPr="00637460" w:rsidRDefault="00E018CB" w:rsidP="00264D60">
            <w:pPr>
              <w:pStyle w:val="afff9"/>
              <w:suppressAutoHyphens/>
              <w:snapToGrid w:val="0"/>
              <w:jc w:val="center"/>
              <w:rPr>
                <w:color w:val="000000" w:themeColor="text1"/>
                <w:sz w:val="20"/>
                <w:szCs w:val="20"/>
              </w:rPr>
            </w:pPr>
            <w:r w:rsidRPr="00637460">
              <w:rPr>
                <w:color w:val="000000" w:themeColor="text1"/>
                <w:sz w:val="20"/>
                <w:szCs w:val="20"/>
              </w:rPr>
              <w:t>8</w:t>
            </w:r>
          </w:p>
        </w:tc>
      </w:tr>
      <w:tr w:rsidR="00E018CB" w:rsidRPr="00637460" w:rsidTr="00F55080">
        <w:tc>
          <w:tcPr>
            <w:tcW w:w="889" w:type="dxa"/>
            <w:vMerge/>
          </w:tcPr>
          <w:p w:rsidR="00E018CB" w:rsidRPr="00637460" w:rsidRDefault="00E018CB" w:rsidP="00264D60">
            <w:pPr>
              <w:suppressAutoHyphens/>
              <w:spacing w:before="0" w:after="0"/>
              <w:rPr>
                <w:color w:val="000000" w:themeColor="text1"/>
                <w:sz w:val="20"/>
              </w:rPr>
            </w:pPr>
          </w:p>
        </w:tc>
        <w:tc>
          <w:tcPr>
            <w:tcW w:w="4537" w:type="dxa"/>
          </w:tcPr>
          <w:p w:rsidR="00E018CB" w:rsidRPr="00637460" w:rsidRDefault="00E018CB" w:rsidP="00264D60">
            <w:pPr>
              <w:suppressAutoHyphens/>
              <w:spacing w:before="0" w:after="0"/>
              <w:rPr>
                <w:i/>
                <w:color w:val="000000" w:themeColor="text1"/>
                <w:sz w:val="20"/>
              </w:rPr>
            </w:pPr>
            <w:r w:rsidRPr="00637460">
              <w:rPr>
                <w:i/>
                <w:color w:val="000000" w:themeColor="text1"/>
                <w:sz w:val="20"/>
              </w:rPr>
              <w:t>в форме практической подготовки</w:t>
            </w:r>
          </w:p>
        </w:tc>
        <w:tc>
          <w:tcPr>
            <w:tcW w:w="720" w:type="dxa"/>
            <w:vAlign w:val="center"/>
          </w:tcPr>
          <w:p w:rsidR="00E018CB" w:rsidRPr="00637460" w:rsidRDefault="00E018CB" w:rsidP="00181D09">
            <w:pPr>
              <w:tabs>
                <w:tab w:val="left" w:pos="900"/>
              </w:tabs>
              <w:spacing w:before="0" w:after="0"/>
              <w:jc w:val="center"/>
              <w:rPr>
                <w:b/>
                <w:color w:val="000000" w:themeColor="text1"/>
                <w:sz w:val="20"/>
              </w:rPr>
            </w:pPr>
          </w:p>
        </w:tc>
        <w:tc>
          <w:tcPr>
            <w:tcW w:w="900" w:type="dxa"/>
          </w:tcPr>
          <w:p w:rsidR="00E018CB" w:rsidRPr="00637460" w:rsidRDefault="00E018CB" w:rsidP="00181D09">
            <w:pPr>
              <w:tabs>
                <w:tab w:val="left" w:pos="900"/>
              </w:tabs>
              <w:spacing w:before="0" w:after="0"/>
              <w:jc w:val="center"/>
              <w:rPr>
                <w:i/>
                <w:color w:val="000000" w:themeColor="text1"/>
                <w:sz w:val="20"/>
              </w:rPr>
            </w:pPr>
            <w:r w:rsidRPr="00637460">
              <w:rPr>
                <w:i/>
                <w:color w:val="000000" w:themeColor="text1"/>
                <w:sz w:val="20"/>
              </w:rPr>
              <w:t>10</w:t>
            </w:r>
          </w:p>
        </w:tc>
        <w:tc>
          <w:tcPr>
            <w:tcW w:w="720" w:type="dxa"/>
            <w:vAlign w:val="center"/>
          </w:tcPr>
          <w:p w:rsidR="00E018CB" w:rsidRPr="00637460" w:rsidRDefault="00E018CB" w:rsidP="00264D60">
            <w:pPr>
              <w:tabs>
                <w:tab w:val="left" w:pos="900"/>
              </w:tabs>
              <w:spacing w:before="0" w:after="0"/>
              <w:jc w:val="center"/>
              <w:rPr>
                <w:b/>
                <w:color w:val="000000" w:themeColor="text1"/>
                <w:sz w:val="20"/>
              </w:rPr>
            </w:pPr>
          </w:p>
        </w:tc>
        <w:tc>
          <w:tcPr>
            <w:tcW w:w="933" w:type="dxa"/>
          </w:tcPr>
          <w:p w:rsidR="00E018CB" w:rsidRPr="00637460" w:rsidRDefault="00E018CB" w:rsidP="00264D60">
            <w:pPr>
              <w:tabs>
                <w:tab w:val="left" w:pos="900"/>
              </w:tabs>
              <w:spacing w:before="0" w:after="0"/>
              <w:jc w:val="center"/>
              <w:rPr>
                <w:i/>
                <w:color w:val="000000" w:themeColor="text1"/>
                <w:sz w:val="20"/>
              </w:rPr>
            </w:pPr>
            <w:r w:rsidRPr="00637460">
              <w:rPr>
                <w:i/>
                <w:color w:val="000000" w:themeColor="text1"/>
                <w:sz w:val="20"/>
              </w:rPr>
              <w:t>10</w:t>
            </w:r>
          </w:p>
        </w:tc>
        <w:tc>
          <w:tcPr>
            <w:tcW w:w="687" w:type="dxa"/>
          </w:tcPr>
          <w:p w:rsidR="00E018CB" w:rsidRPr="00637460" w:rsidRDefault="00E018CB" w:rsidP="00264D60">
            <w:pPr>
              <w:pStyle w:val="afff9"/>
              <w:suppressAutoHyphens/>
              <w:snapToGrid w:val="0"/>
              <w:jc w:val="center"/>
              <w:rPr>
                <w:i/>
                <w:color w:val="000000" w:themeColor="text1"/>
                <w:sz w:val="20"/>
                <w:szCs w:val="20"/>
              </w:rPr>
            </w:pPr>
          </w:p>
        </w:tc>
        <w:tc>
          <w:tcPr>
            <w:tcW w:w="900" w:type="dxa"/>
          </w:tcPr>
          <w:p w:rsidR="00E018CB" w:rsidRPr="00637460" w:rsidRDefault="00E018CB" w:rsidP="00264D60">
            <w:pPr>
              <w:pStyle w:val="afff9"/>
              <w:suppressAutoHyphens/>
              <w:snapToGrid w:val="0"/>
              <w:jc w:val="center"/>
              <w:rPr>
                <w:i/>
                <w:color w:val="000000" w:themeColor="text1"/>
                <w:sz w:val="20"/>
                <w:szCs w:val="20"/>
              </w:rPr>
            </w:pPr>
            <w:r w:rsidRPr="00637460">
              <w:rPr>
                <w:i/>
                <w:color w:val="000000" w:themeColor="text1"/>
                <w:sz w:val="20"/>
                <w:szCs w:val="20"/>
              </w:rPr>
              <w:t>4</w:t>
            </w:r>
          </w:p>
        </w:tc>
      </w:tr>
      <w:tr w:rsidR="00E018CB" w:rsidRPr="00637460" w:rsidTr="004A57FA">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1.2.2</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занятия семинарского типа: лабораторные работы  (лабораторные практикумы)</w:t>
            </w:r>
          </w:p>
        </w:tc>
        <w:tc>
          <w:tcPr>
            <w:tcW w:w="720" w:type="dxa"/>
          </w:tcPr>
          <w:p w:rsidR="00E018CB" w:rsidRPr="00637460" w:rsidRDefault="00E018CB" w:rsidP="00181D09">
            <w:pPr>
              <w:suppressAutoHyphens/>
              <w:spacing w:before="0" w:after="0"/>
              <w:jc w:val="center"/>
              <w:rPr>
                <w:color w:val="000000" w:themeColor="text1"/>
                <w:sz w:val="20"/>
              </w:rPr>
            </w:pPr>
            <w:r w:rsidRPr="00637460">
              <w:rPr>
                <w:color w:val="000000" w:themeColor="text1"/>
                <w:sz w:val="20"/>
              </w:rPr>
              <w:t>-</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pStyle w:val="afff9"/>
              <w:suppressAutoHyphens/>
              <w:snapToGrid w:val="0"/>
              <w:jc w:val="center"/>
              <w:rPr>
                <w:color w:val="000000" w:themeColor="text1"/>
                <w:sz w:val="20"/>
                <w:szCs w:val="20"/>
              </w:rPr>
            </w:pPr>
            <w:r w:rsidRPr="00637460">
              <w:rPr>
                <w:color w:val="000000" w:themeColor="text1"/>
                <w:sz w:val="20"/>
                <w:szCs w:val="20"/>
              </w:rPr>
              <w:t>-</w:t>
            </w:r>
          </w:p>
        </w:tc>
        <w:tc>
          <w:tcPr>
            <w:tcW w:w="900" w:type="dxa"/>
          </w:tcPr>
          <w:p w:rsidR="00E018CB" w:rsidRPr="00637460" w:rsidRDefault="00E018CB" w:rsidP="00264D60">
            <w:pPr>
              <w:pStyle w:val="afff9"/>
              <w:suppressAutoHyphens/>
              <w:snapToGrid w:val="0"/>
              <w:jc w:val="center"/>
              <w:rPr>
                <w:color w:val="000000" w:themeColor="text1"/>
                <w:sz w:val="20"/>
                <w:szCs w:val="20"/>
              </w:rPr>
            </w:pPr>
          </w:p>
        </w:tc>
      </w:tr>
      <w:tr w:rsidR="00E018CB" w:rsidRPr="00637460" w:rsidTr="004A57FA">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1.2.3</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 xml:space="preserve">курсовое проектирование (выполнение курсовой работы) </w:t>
            </w:r>
          </w:p>
        </w:tc>
        <w:tc>
          <w:tcPr>
            <w:tcW w:w="720" w:type="dxa"/>
          </w:tcPr>
          <w:p w:rsidR="00E018CB" w:rsidRPr="00637460" w:rsidRDefault="00E018CB" w:rsidP="00181D09">
            <w:pPr>
              <w:suppressAutoHyphens/>
              <w:spacing w:before="0" w:after="0"/>
              <w:jc w:val="center"/>
              <w:rPr>
                <w:color w:val="000000" w:themeColor="text1"/>
                <w:sz w:val="20"/>
              </w:rPr>
            </w:pPr>
            <w:r w:rsidRPr="00637460">
              <w:rPr>
                <w:color w:val="000000" w:themeColor="text1"/>
                <w:sz w:val="20"/>
              </w:rPr>
              <w:t>-</w:t>
            </w:r>
          </w:p>
          <w:p w:rsidR="00E018CB" w:rsidRPr="00637460" w:rsidRDefault="00E018CB" w:rsidP="00181D09">
            <w:pPr>
              <w:pStyle w:val="afff9"/>
              <w:suppressAutoHyphens/>
              <w:snapToGrid w:val="0"/>
              <w:jc w:val="center"/>
              <w:rPr>
                <w:color w:val="000000" w:themeColor="text1"/>
                <w:sz w:val="20"/>
                <w:szCs w:val="20"/>
              </w:rPr>
            </w:pP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w:t>
            </w:r>
          </w:p>
          <w:p w:rsidR="00E018CB" w:rsidRPr="00637460" w:rsidRDefault="00E018CB" w:rsidP="00264D60">
            <w:pPr>
              <w:pStyle w:val="afff9"/>
              <w:suppressAutoHyphens/>
              <w:snapToGrid w:val="0"/>
              <w:jc w:val="center"/>
              <w:rPr>
                <w:color w:val="000000" w:themeColor="text1"/>
                <w:sz w:val="20"/>
                <w:szCs w:val="20"/>
              </w:rPr>
            </w:pP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w:t>
            </w:r>
          </w:p>
          <w:p w:rsidR="00E018CB" w:rsidRPr="00637460" w:rsidRDefault="00E018CB" w:rsidP="00264D60">
            <w:pPr>
              <w:suppressAutoHyphens/>
              <w:spacing w:before="0" w:after="0"/>
              <w:jc w:val="center"/>
              <w:rPr>
                <w:color w:val="000000" w:themeColor="text1"/>
                <w:sz w:val="20"/>
              </w:rPr>
            </w:pPr>
          </w:p>
        </w:tc>
        <w:tc>
          <w:tcPr>
            <w:tcW w:w="900" w:type="dxa"/>
          </w:tcPr>
          <w:p w:rsidR="00E018CB" w:rsidRPr="00637460" w:rsidRDefault="00E018CB" w:rsidP="00264D60">
            <w:pPr>
              <w:suppressAutoHyphens/>
              <w:spacing w:before="0" w:after="0"/>
              <w:jc w:val="center"/>
              <w:rPr>
                <w:color w:val="000000" w:themeColor="text1"/>
                <w:sz w:val="20"/>
              </w:rPr>
            </w:pPr>
          </w:p>
        </w:tc>
      </w:tr>
      <w:tr w:rsidR="00E018CB" w:rsidRPr="00637460" w:rsidTr="004A57FA">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1.3</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контроль промежуточной аттестации и оценивание ее результатов, в том числе:</w:t>
            </w:r>
          </w:p>
        </w:tc>
        <w:tc>
          <w:tcPr>
            <w:tcW w:w="720" w:type="dxa"/>
          </w:tcPr>
          <w:p w:rsidR="00E018CB" w:rsidRPr="00637460" w:rsidRDefault="00E018CB" w:rsidP="00181D09">
            <w:pPr>
              <w:tabs>
                <w:tab w:val="left" w:pos="900"/>
              </w:tabs>
              <w:spacing w:before="0" w:after="0"/>
              <w:jc w:val="center"/>
              <w:rPr>
                <w:color w:val="000000" w:themeColor="text1"/>
                <w:sz w:val="20"/>
              </w:rPr>
            </w:pPr>
            <w:r w:rsidRPr="00637460">
              <w:rPr>
                <w:color w:val="000000" w:themeColor="text1"/>
                <w:sz w:val="20"/>
              </w:rPr>
              <w:t>2,2</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tcPr>
          <w:p w:rsidR="00E018CB" w:rsidRPr="00637460" w:rsidRDefault="00E018CB" w:rsidP="00264D60">
            <w:pPr>
              <w:tabs>
                <w:tab w:val="left" w:pos="900"/>
              </w:tabs>
              <w:spacing w:before="0" w:after="0"/>
              <w:jc w:val="center"/>
              <w:rPr>
                <w:color w:val="000000" w:themeColor="text1"/>
                <w:sz w:val="20"/>
              </w:rPr>
            </w:pPr>
            <w:r w:rsidRPr="00637460">
              <w:rPr>
                <w:color w:val="000000" w:themeColor="text1"/>
                <w:sz w:val="20"/>
              </w:rPr>
              <w:t>2,2</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2,2</w:t>
            </w:r>
          </w:p>
        </w:tc>
        <w:tc>
          <w:tcPr>
            <w:tcW w:w="900" w:type="dxa"/>
          </w:tcPr>
          <w:p w:rsidR="00E018CB" w:rsidRPr="00637460" w:rsidRDefault="00E018CB" w:rsidP="00264D60">
            <w:pPr>
              <w:suppressAutoHyphens/>
              <w:spacing w:before="0" w:after="0"/>
              <w:jc w:val="center"/>
              <w:rPr>
                <w:color w:val="000000" w:themeColor="text1"/>
                <w:sz w:val="20"/>
              </w:rPr>
            </w:pPr>
          </w:p>
        </w:tc>
      </w:tr>
      <w:tr w:rsidR="00E018CB" w:rsidRPr="00637460" w:rsidTr="00F55080">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1.3.1</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 xml:space="preserve">консультации групповые </w:t>
            </w:r>
          </w:p>
        </w:tc>
        <w:tc>
          <w:tcPr>
            <w:tcW w:w="720" w:type="dxa"/>
            <w:vAlign w:val="center"/>
          </w:tcPr>
          <w:p w:rsidR="00E018CB" w:rsidRPr="00637460" w:rsidRDefault="00E018CB" w:rsidP="00181D09">
            <w:pPr>
              <w:tabs>
                <w:tab w:val="left" w:pos="900"/>
              </w:tabs>
              <w:spacing w:before="0" w:after="0"/>
              <w:jc w:val="center"/>
              <w:rPr>
                <w:b/>
                <w:color w:val="000000" w:themeColor="text1"/>
                <w:sz w:val="20"/>
              </w:rPr>
            </w:pPr>
          </w:p>
        </w:tc>
        <w:tc>
          <w:tcPr>
            <w:tcW w:w="900" w:type="dxa"/>
          </w:tcPr>
          <w:p w:rsidR="00E018CB" w:rsidRPr="00637460" w:rsidRDefault="00E018CB" w:rsidP="00181D09">
            <w:pPr>
              <w:suppressAutoHyphens/>
              <w:spacing w:before="0" w:after="0"/>
              <w:jc w:val="center"/>
              <w:rPr>
                <w:color w:val="000000" w:themeColor="text1"/>
                <w:sz w:val="20"/>
              </w:rPr>
            </w:pPr>
            <w:r w:rsidRPr="00637460">
              <w:rPr>
                <w:color w:val="000000" w:themeColor="text1"/>
                <w:sz w:val="20"/>
              </w:rPr>
              <w:t>2</w:t>
            </w:r>
          </w:p>
        </w:tc>
        <w:tc>
          <w:tcPr>
            <w:tcW w:w="720" w:type="dxa"/>
            <w:vAlign w:val="center"/>
          </w:tcPr>
          <w:p w:rsidR="00E018CB" w:rsidRPr="00637460" w:rsidRDefault="00E018CB" w:rsidP="00264D60">
            <w:pPr>
              <w:tabs>
                <w:tab w:val="left" w:pos="900"/>
              </w:tabs>
              <w:spacing w:before="0" w:after="0"/>
              <w:jc w:val="center"/>
              <w:rPr>
                <w:b/>
                <w:color w:val="000000" w:themeColor="text1"/>
                <w:sz w:val="20"/>
              </w:rPr>
            </w:pPr>
          </w:p>
        </w:tc>
        <w:tc>
          <w:tcPr>
            <w:tcW w:w="933"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2</w:t>
            </w:r>
          </w:p>
        </w:tc>
        <w:tc>
          <w:tcPr>
            <w:tcW w:w="687" w:type="dxa"/>
          </w:tcPr>
          <w:p w:rsidR="00E018CB" w:rsidRPr="00637460" w:rsidRDefault="00E018CB" w:rsidP="00264D60">
            <w:pPr>
              <w:suppressAutoHyphens/>
              <w:spacing w:before="0" w:after="0"/>
              <w:jc w:val="center"/>
              <w:rPr>
                <w:color w:val="000000" w:themeColor="text1"/>
                <w:sz w:val="20"/>
              </w:rPr>
            </w:pPr>
          </w:p>
        </w:tc>
        <w:tc>
          <w:tcPr>
            <w:tcW w:w="900"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2</w:t>
            </w:r>
          </w:p>
        </w:tc>
      </w:tr>
      <w:tr w:rsidR="00E018CB" w:rsidRPr="00637460" w:rsidTr="00F55080">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1.3.2</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 xml:space="preserve">прохождение промежуточной аттестации </w:t>
            </w:r>
          </w:p>
        </w:tc>
        <w:tc>
          <w:tcPr>
            <w:tcW w:w="720" w:type="dxa"/>
            <w:vAlign w:val="center"/>
          </w:tcPr>
          <w:p w:rsidR="00E018CB" w:rsidRPr="00637460" w:rsidRDefault="00E018CB" w:rsidP="00181D09">
            <w:pPr>
              <w:tabs>
                <w:tab w:val="left" w:pos="900"/>
              </w:tabs>
              <w:spacing w:before="0" w:after="0"/>
              <w:jc w:val="center"/>
              <w:rPr>
                <w:b/>
                <w:color w:val="000000" w:themeColor="text1"/>
                <w:sz w:val="20"/>
              </w:rPr>
            </w:pPr>
          </w:p>
        </w:tc>
        <w:tc>
          <w:tcPr>
            <w:tcW w:w="900" w:type="dxa"/>
          </w:tcPr>
          <w:p w:rsidR="00E018CB" w:rsidRPr="00637460" w:rsidRDefault="00E018CB" w:rsidP="00181D09">
            <w:pPr>
              <w:suppressAutoHyphens/>
              <w:spacing w:before="0" w:after="0"/>
              <w:jc w:val="center"/>
              <w:rPr>
                <w:color w:val="000000" w:themeColor="text1"/>
                <w:sz w:val="20"/>
              </w:rPr>
            </w:pPr>
            <w:r w:rsidRPr="00637460">
              <w:rPr>
                <w:color w:val="000000" w:themeColor="text1"/>
                <w:sz w:val="20"/>
              </w:rPr>
              <w:t>0,2</w:t>
            </w:r>
          </w:p>
        </w:tc>
        <w:tc>
          <w:tcPr>
            <w:tcW w:w="720" w:type="dxa"/>
            <w:vAlign w:val="center"/>
          </w:tcPr>
          <w:p w:rsidR="00E018CB" w:rsidRPr="00637460" w:rsidRDefault="00E018CB" w:rsidP="00264D60">
            <w:pPr>
              <w:tabs>
                <w:tab w:val="left" w:pos="900"/>
              </w:tabs>
              <w:spacing w:before="0" w:after="0"/>
              <w:jc w:val="center"/>
              <w:rPr>
                <w:b/>
                <w:color w:val="000000" w:themeColor="text1"/>
                <w:sz w:val="20"/>
              </w:rPr>
            </w:pPr>
          </w:p>
        </w:tc>
        <w:tc>
          <w:tcPr>
            <w:tcW w:w="933"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0,2</w:t>
            </w:r>
          </w:p>
        </w:tc>
        <w:tc>
          <w:tcPr>
            <w:tcW w:w="687" w:type="dxa"/>
          </w:tcPr>
          <w:p w:rsidR="00E018CB" w:rsidRPr="00637460" w:rsidRDefault="00E018CB" w:rsidP="00264D60">
            <w:pPr>
              <w:suppressAutoHyphens/>
              <w:spacing w:before="0" w:after="0"/>
              <w:jc w:val="center"/>
              <w:rPr>
                <w:color w:val="000000" w:themeColor="text1"/>
                <w:sz w:val="20"/>
              </w:rPr>
            </w:pPr>
          </w:p>
        </w:tc>
        <w:tc>
          <w:tcPr>
            <w:tcW w:w="900"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0,2</w:t>
            </w:r>
          </w:p>
        </w:tc>
      </w:tr>
      <w:tr w:rsidR="00E018CB" w:rsidRPr="00637460" w:rsidTr="00F55080">
        <w:tc>
          <w:tcPr>
            <w:tcW w:w="889" w:type="dxa"/>
          </w:tcPr>
          <w:p w:rsidR="00E018CB" w:rsidRPr="00637460" w:rsidRDefault="00E018CB" w:rsidP="00264D60">
            <w:pPr>
              <w:suppressAutoHyphens/>
              <w:spacing w:before="0" w:after="0"/>
              <w:rPr>
                <w:color w:val="000000" w:themeColor="text1"/>
                <w:sz w:val="20"/>
              </w:rPr>
            </w:pPr>
            <w:r w:rsidRPr="00637460">
              <w:rPr>
                <w:b/>
                <w:color w:val="000000" w:themeColor="text1"/>
                <w:sz w:val="20"/>
              </w:rPr>
              <w:t>2</w:t>
            </w:r>
          </w:p>
        </w:tc>
        <w:tc>
          <w:tcPr>
            <w:tcW w:w="4537" w:type="dxa"/>
          </w:tcPr>
          <w:p w:rsidR="00E018CB" w:rsidRPr="00637460" w:rsidRDefault="00E018CB" w:rsidP="00264D60">
            <w:pPr>
              <w:suppressAutoHyphens/>
              <w:spacing w:before="0" w:after="0"/>
              <w:rPr>
                <w:color w:val="000000" w:themeColor="text1"/>
                <w:sz w:val="20"/>
              </w:rPr>
            </w:pPr>
            <w:r w:rsidRPr="00637460">
              <w:rPr>
                <w:b/>
                <w:color w:val="000000" w:themeColor="text1"/>
                <w:sz w:val="20"/>
              </w:rPr>
              <w:t>Самостоятельная работа (всего)</w:t>
            </w:r>
          </w:p>
        </w:tc>
        <w:tc>
          <w:tcPr>
            <w:tcW w:w="720" w:type="dxa"/>
            <w:vAlign w:val="center"/>
          </w:tcPr>
          <w:p w:rsidR="00E018CB" w:rsidRPr="00637460" w:rsidRDefault="00E018CB" w:rsidP="00181D09">
            <w:pPr>
              <w:tabs>
                <w:tab w:val="left" w:pos="900"/>
              </w:tabs>
              <w:spacing w:before="0" w:after="0"/>
              <w:jc w:val="center"/>
              <w:rPr>
                <w:b/>
                <w:color w:val="000000" w:themeColor="text1"/>
                <w:sz w:val="20"/>
              </w:rPr>
            </w:pPr>
            <w:r w:rsidRPr="00637460">
              <w:rPr>
                <w:b/>
                <w:color w:val="000000" w:themeColor="text1"/>
                <w:sz w:val="20"/>
              </w:rPr>
              <w:t>174</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vAlign w:val="center"/>
          </w:tcPr>
          <w:p w:rsidR="00E018CB" w:rsidRPr="00637460" w:rsidRDefault="00E018CB" w:rsidP="00264D60">
            <w:pPr>
              <w:tabs>
                <w:tab w:val="left" w:pos="900"/>
              </w:tabs>
              <w:spacing w:before="0" w:after="0"/>
              <w:jc w:val="center"/>
              <w:rPr>
                <w:b/>
                <w:color w:val="000000" w:themeColor="text1"/>
                <w:sz w:val="20"/>
              </w:rPr>
            </w:pPr>
            <w:r w:rsidRPr="00637460">
              <w:rPr>
                <w:b/>
                <w:color w:val="000000" w:themeColor="text1"/>
                <w:sz w:val="20"/>
              </w:rPr>
              <w:t>174</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suppressAutoHyphens/>
              <w:spacing w:before="0" w:after="0"/>
              <w:jc w:val="center"/>
              <w:rPr>
                <w:color w:val="000000" w:themeColor="text1"/>
                <w:sz w:val="20"/>
              </w:rPr>
            </w:pPr>
            <w:r w:rsidRPr="00637460">
              <w:rPr>
                <w:color w:val="000000" w:themeColor="text1"/>
                <w:sz w:val="20"/>
              </w:rPr>
              <w:t>195</w:t>
            </w:r>
          </w:p>
        </w:tc>
        <w:tc>
          <w:tcPr>
            <w:tcW w:w="900" w:type="dxa"/>
          </w:tcPr>
          <w:p w:rsidR="00E018CB" w:rsidRPr="00637460" w:rsidRDefault="00E018CB" w:rsidP="00264D60">
            <w:pPr>
              <w:suppressAutoHyphens/>
              <w:spacing w:before="0" w:after="0"/>
              <w:jc w:val="center"/>
              <w:rPr>
                <w:color w:val="000000" w:themeColor="text1"/>
                <w:sz w:val="20"/>
              </w:rPr>
            </w:pPr>
          </w:p>
        </w:tc>
      </w:tr>
      <w:tr w:rsidR="00E018CB" w:rsidRPr="00637460" w:rsidTr="004A57FA">
        <w:tc>
          <w:tcPr>
            <w:tcW w:w="889" w:type="dxa"/>
          </w:tcPr>
          <w:p w:rsidR="00E018CB" w:rsidRPr="00637460" w:rsidRDefault="00E018CB" w:rsidP="00264D60">
            <w:pPr>
              <w:tabs>
                <w:tab w:val="center" w:pos="4677"/>
                <w:tab w:val="right" w:pos="9355"/>
              </w:tabs>
              <w:suppressAutoHyphens/>
              <w:spacing w:before="0" w:after="0"/>
              <w:rPr>
                <w:b/>
                <w:color w:val="000000" w:themeColor="text1"/>
                <w:sz w:val="20"/>
              </w:rPr>
            </w:pPr>
            <w:r w:rsidRPr="00637460">
              <w:rPr>
                <w:color w:val="000000" w:themeColor="text1"/>
                <w:sz w:val="20"/>
              </w:rPr>
              <w:t>2.1</w:t>
            </w:r>
          </w:p>
        </w:tc>
        <w:tc>
          <w:tcPr>
            <w:tcW w:w="4537" w:type="dxa"/>
          </w:tcPr>
          <w:p w:rsidR="00E018CB" w:rsidRPr="00637460" w:rsidRDefault="00E018CB" w:rsidP="00264D60">
            <w:pPr>
              <w:tabs>
                <w:tab w:val="center" w:pos="4677"/>
                <w:tab w:val="right" w:pos="9355"/>
              </w:tabs>
              <w:suppressAutoHyphens/>
              <w:spacing w:before="0" w:after="0"/>
              <w:rPr>
                <w:color w:val="000000" w:themeColor="text1"/>
                <w:sz w:val="20"/>
              </w:rPr>
            </w:pPr>
            <w:r w:rsidRPr="00146C56">
              <w:rPr>
                <w:sz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E018CB" w:rsidRPr="00637460" w:rsidRDefault="00E018CB" w:rsidP="00181D09">
            <w:pPr>
              <w:tabs>
                <w:tab w:val="left" w:pos="900"/>
              </w:tabs>
              <w:spacing w:before="0" w:after="0"/>
              <w:jc w:val="center"/>
              <w:rPr>
                <w:color w:val="000000" w:themeColor="text1"/>
                <w:sz w:val="20"/>
              </w:rPr>
            </w:pPr>
            <w:r w:rsidRPr="00637460">
              <w:rPr>
                <w:color w:val="000000" w:themeColor="text1"/>
                <w:sz w:val="20"/>
              </w:rPr>
              <w:t>174</w:t>
            </w:r>
          </w:p>
        </w:tc>
        <w:tc>
          <w:tcPr>
            <w:tcW w:w="900" w:type="dxa"/>
          </w:tcPr>
          <w:p w:rsidR="00E018CB" w:rsidRPr="00637460" w:rsidRDefault="00E018CB" w:rsidP="00181D09">
            <w:pPr>
              <w:tabs>
                <w:tab w:val="left" w:pos="900"/>
              </w:tabs>
              <w:spacing w:before="0" w:after="0"/>
              <w:jc w:val="center"/>
              <w:rPr>
                <w:b/>
                <w:color w:val="000000" w:themeColor="text1"/>
                <w:sz w:val="20"/>
              </w:rPr>
            </w:pPr>
          </w:p>
        </w:tc>
        <w:tc>
          <w:tcPr>
            <w:tcW w:w="720" w:type="dxa"/>
          </w:tcPr>
          <w:p w:rsidR="00E018CB" w:rsidRPr="00637460" w:rsidRDefault="00E018CB" w:rsidP="00264D60">
            <w:pPr>
              <w:tabs>
                <w:tab w:val="left" w:pos="900"/>
              </w:tabs>
              <w:spacing w:before="0" w:after="0"/>
              <w:jc w:val="center"/>
              <w:rPr>
                <w:color w:val="000000" w:themeColor="text1"/>
                <w:sz w:val="20"/>
              </w:rPr>
            </w:pPr>
            <w:r w:rsidRPr="00637460">
              <w:rPr>
                <w:color w:val="000000" w:themeColor="text1"/>
                <w:sz w:val="20"/>
              </w:rPr>
              <w:t>174</w:t>
            </w:r>
          </w:p>
        </w:tc>
        <w:tc>
          <w:tcPr>
            <w:tcW w:w="933" w:type="dxa"/>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pStyle w:val="afff9"/>
              <w:suppressAutoHyphens/>
              <w:snapToGrid w:val="0"/>
              <w:jc w:val="center"/>
              <w:rPr>
                <w:b/>
                <w:color w:val="000000" w:themeColor="text1"/>
                <w:sz w:val="20"/>
                <w:szCs w:val="20"/>
              </w:rPr>
            </w:pPr>
            <w:r w:rsidRPr="00637460">
              <w:rPr>
                <w:b/>
                <w:color w:val="000000" w:themeColor="text1"/>
                <w:sz w:val="20"/>
                <w:szCs w:val="20"/>
              </w:rPr>
              <w:t>195</w:t>
            </w:r>
          </w:p>
        </w:tc>
        <w:tc>
          <w:tcPr>
            <w:tcW w:w="900" w:type="dxa"/>
          </w:tcPr>
          <w:p w:rsidR="00E018CB" w:rsidRPr="00637460" w:rsidRDefault="00E018CB" w:rsidP="00264D60">
            <w:pPr>
              <w:pStyle w:val="afff9"/>
              <w:suppressAutoHyphens/>
              <w:snapToGrid w:val="0"/>
              <w:jc w:val="center"/>
              <w:rPr>
                <w:b/>
                <w:color w:val="000000" w:themeColor="text1"/>
                <w:sz w:val="20"/>
                <w:szCs w:val="20"/>
              </w:rPr>
            </w:pPr>
          </w:p>
        </w:tc>
      </w:tr>
      <w:tr w:rsidR="00E018CB" w:rsidRPr="00637460" w:rsidTr="00F55080">
        <w:tc>
          <w:tcPr>
            <w:tcW w:w="889" w:type="dxa"/>
          </w:tcPr>
          <w:p w:rsidR="00E018CB" w:rsidRPr="00637460" w:rsidRDefault="00E018CB" w:rsidP="00264D60">
            <w:pPr>
              <w:suppressAutoHyphens/>
              <w:spacing w:before="0" w:after="0"/>
              <w:rPr>
                <w:color w:val="000000" w:themeColor="text1"/>
                <w:sz w:val="20"/>
              </w:rPr>
            </w:pPr>
            <w:r w:rsidRPr="00637460">
              <w:rPr>
                <w:color w:val="000000" w:themeColor="text1"/>
                <w:sz w:val="20"/>
              </w:rPr>
              <w:t>2.2</w:t>
            </w:r>
          </w:p>
        </w:tc>
        <w:tc>
          <w:tcPr>
            <w:tcW w:w="4537" w:type="dxa"/>
          </w:tcPr>
          <w:p w:rsidR="00E018CB" w:rsidRPr="00637460" w:rsidRDefault="00E018CB" w:rsidP="00264D60">
            <w:pPr>
              <w:suppressAutoHyphens/>
              <w:spacing w:before="0" w:after="0"/>
              <w:rPr>
                <w:color w:val="000000" w:themeColor="text1"/>
                <w:sz w:val="20"/>
              </w:rPr>
            </w:pPr>
            <w:r w:rsidRPr="00637460">
              <w:rPr>
                <w:color w:val="000000" w:themeColor="text1"/>
                <w:sz w:val="20"/>
              </w:rPr>
              <w:t>самостоятельная работа при подготовке к промежуточной аттестации</w:t>
            </w:r>
          </w:p>
        </w:tc>
        <w:tc>
          <w:tcPr>
            <w:tcW w:w="720" w:type="dxa"/>
            <w:vAlign w:val="center"/>
          </w:tcPr>
          <w:p w:rsidR="00E018CB" w:rsidRPr="00637460" w:rsidRDefault="00E018CB" w:rsidP="00181D09">
            <w:pPr>
              <w:pStyle w:val="afff9"/>
              <w:suppressAutoHyphens/>
              <w:snapToGrid w:val="0"/>
              <w:jc w:val="center"/>
              <w:rPr>
                <w:b/>
                <w:color w:val="000000" w:themeColor="text1"/>
                <w:sz w:val="20"/>
                <w:szCs w:val="20"/>
              </w:rPr>
            </w:pPr>
            <w:r w:rsidRPr="00637460">
              <w:rPr>
                <w:b/>
                <w:color w:val="000000" w:themeColor="text1"/>
                <w:sz w:val="20"/>
                <w:szCs w:val="20"/>
              </w:rPr>
              <w:t>15,8</w:t>
            </w:r>
          </w:p>
          <w:p w:rsidR="00E018CB" w:rsidRPr="00637460" w:rsidRDefault="00E018CB" w:rsidP="00181D09">
            <w:pPr>
              <w:tabs>
                <w:tab w:val="left" w:pos="900"/>
              </w:tabs>
              <w:spacing w:before="0" w:after="0"/>
              <w:jc w:val="center"/>
              <w:rPr>
                <w:b/>
                <w:color w:val="000000" w:themeColor="text1"/>
                <w:sz w:val="20"/>
              </w:rPr>
            </w:pPr>
          </w:p>
        </w:tc>
        <w:tc>
          <w:tcPr>
            <w:tcW w:w="900" w:type="dxa"/>
            <w:vAlign w:val="center"/>
          </w:tcPr>
          <w:p w:rsidR="00E018CB" w:rsidRPr="00637460" w:rsidRDefault="00E018CB" w:rsidP="00181D09">
            <w:pPr>
              <w:tabs>
                <w:tab w:val="left" w:pos="900"/>
              </w:tabs>
              <w:spacing w:before="0" w:after="0"/>
              <w:jc w:val="center"/>
              <w:rPr>
                <w:b/>
                <w:color w:val="000000" w:themeColor="text1"/>
                <w:sz w:val="20"/>
              </w:rPr>
            </w:pPr>
          </w:p>
        </w:tc>
        <w:tc>
          <w:tcPr>
            <w:tcW w:w="720" w:type="dxa"/>
            <w:vAlign w:val="center"/>
          </w:tcPr>
          <w:p w:rsidR="00E018CB" w:rsidRPr="00637460" w:rsidRDefault="00E018CB" w:rsidP="00264D60">
            <w:pPr>
              <w:pStyle w:val="afff9"/>
              <w:suppressAutoHyphens/>
              <w:snapToGrid w:val="0"/>
              <w:jc w:val="center"/>
              <w:rPr>
                <w:b/>
                <w:color w:val="000000" w:themeColor="text1"/>
                <w:sz w:val="20"/>
                <w:szCs w:val="20"/>
              </w:rPr>
            </w:pPr>
            <w:r w:rsidRPr="00637460">
              <w:rPr>
                <w:b/>
                <w:color w:val="000000" w:themeColor="text1"/>
                <w:sz w:val="20"/>
                <w:szCs w:val="20"/>
              </w:rPr>
              <w:t>15,8</w:t>
            </w:r>
          </w:p>
          <w:p w:rsidR="00E018CB" w:rsidRPr="00637460" w:rsidRDefault="00E018CB" w:rsidP="00264D60">
            <w:pPr>
              <w:tabs>
                <w:tab w:val="left" w:pos="900"/>
              </w:tabs>
              <w:spacing w:before="0" w:after="0"/>
              <w:jc w:val="center"/>
              <w:rPr>
                <w:b/>
                <w:color w:val="000000" w:themeColor="text1"/>
                <w:sz w:val="20"/>
              </w:rPr>
            </w:pPr>
          </w:p>
        </w:tc>
        <w:tc>
          <w:tcPr>
            <w:tcW w:w="933" w:type="dxa"/>
            <w:vAlign w:val="center"/>
          </w:tcPr>
          <w:p w:rsidR="00E018CB" w:rsidRPr="00637460" w:rsidRDefault="00E018CB" w:rsidP="00264D60">
            <w:pPr>
              <w:tabs>
                <w:tab w:val="left" w:pos="900"/>
              </w:tabs>
              <w:spacing w:before="0" w:after="0"/>
              <w:jc w:val="center"/>
              <w:rPr>
                <w:b/>
                <w:color w:val="000000" w:themeColor="text1"/>
                <w:sz w:val="20"/>
              </w:rPr>
            </w:pPr>
          </w:p>
        </w:tc>
        <w:tc>
          <w:tcPr>
            <w:tcW w:w="687" w:type="dxa"/>
          </w:tcPr>
          <w:p w:rsidR="00E018CB" w:rsidRPr="00637460" w:rsidRDefault="00E018CB" w:rsidP="00264D60">
            <w:pPr>
              <w:pStyle w:val="afff9"/>
              <w:suppressAutoHyphens/>
              <w:snapToGrid w:val="0"/>
              <w:jc w:val="center"/>
              <w:rPr>
                <w:color w:val="000000" w:themeColor="text1"/>
                <w:sz w:val="20"/>
                <w:szCs w:val="20"/>
              </w:rPr>
            </w:pPr>
            <w:r w:rsidRPr="00637460">
              <w:rPr>
                <w:b/>
                <w:color w:val="000000" w:themeColor="text1"/>
                <w:sz w:val="20"/>
                <w:szCs w:val="20"/>
              </w:rPr>
              <w:t>6,8</w:t>
            </w:r>
          </w:p>
        </w:tc>
        <w:tc>
          <w:tcPr>
            <w:tcW w:w="900" w:type="dxa"/>
          </w:tcPr>
          <w:p w:rsidR="00E018CB" w:rsidRPr="00637460" w:rsidRDefault="00E018CB" w:rsidP="00264D60">
            <w:pPr>
              <w:pStyle w:val="afff9"/>
              <w:suppressAutoHyphens/>
              <w:snapToGrid w:val="0"/>
              <w:jc w:val="center"/>
              <w:rPr>
                <w:b/>
                <w:color w:val="000000" w:themeColor="text1"/>
                <w:sz w:val="20"/>
                <w:szCs w:val="20"/>
              </w:rPr>
            </w:pPr>
          </w:p>
        </w:tc>
      </w:tr>
      <w:tr w:rsidR="00E018CB" w:rsidRPr="00637460" w:rsidTr="00F55080">
        <w:tc>
          <w:tcPr>
            <w:tcW w:w="889" w:type="dxa"/>
            <w:vMerge w:val="restart"/>
          </w:tcPr>
          <w:p w:rsidR="00E018CB" w:rsidRPr="00637460" w:rsidRDefault="00E018CB" w:rsidP="00264D60">
            <w:pPr>
              <w:suppressAutoHyphens/>
              <w:spacing w:before="0" w:after="0"/>
              <w:rPr>
                <w:b/>
                <w:color w:val="000000" w:themeColor="text1"/>
                <w:sz w:val="20"/>
              </w:rPr>
            </w:pPr>
            <w:r w:rsidRPr="00637460">
              <w:rPr>
                <w:b/>
                <w:color w:val="000000" w:themeColor="text1"/>
                <w:sz w:val="20"/>
              </w:rPr>
              <w:t>3</w:t>
            </w:r>
          </w:p>
        </w:tc>
        <w:tc>
          <w:tcPr>
            <w:tcW w:w="4537" w:type="dxa"/>
            <w:vMerge w:val="restart"/>
          </w:tcPr>
          <w:p w:rsidR="00E018CB" w:rsidRPr="00637460" w:rsidRDefault="00E018CB" w:rsidP="00264D60">
            <w:pPr>
              <w:suppressAutoHyphens/>
              <w:spacing w:before="0" w:after="0"/>
              <w:rPr>
                <w:color w:val="000000" w:themeColor="text1"/>
                <w:sz w:val="20"/>
              </w:rPr>
            </w:pPr>
            <w:r w:rsidRPr="00637460">
              <w:rPr>
                <w:b/>
                <w:color w:val="000000" w:themeColor="text1"/>
                <w:sz w:val="20"/>
              </w:rPr>
              <w:t>Общая трудоемкость</w:t>
            </w:r>
            <w:r w:rsidRPr="00637460">
              <w:rPr>
                <w:color w:val="000000" w:themeColor="text1"/>
                <w:sz w:val="20"/>
              </w:rPr>
              <w:t xml:space="preserve">                                   часы</w:t>
            </w:r>
          </w:p>
          <w:p w:rsidR="00E018CB" w:rsidRPr="00637460" w:rsidRDefault="00E018CB" w:rsidP="00264D60">
            <w:pPr>
              <w:suppressAutoHyphens/>
              <w:spacing w:before="0" w:after="0"/>
              <w:rPr>
                <w:color w:val="000000" w:themeColor="text1"/>
                <w:sz w:val="20"/>
              </w:rPr>
            </w:pPr>
            <w:r w:rsidRPr="00637460">
              <w:rPr>
                <w:b/>
                <w:color w:val="000000" w:themeColor="text1"/>
                <w:sz w:val="20"/>
              </w:rPr>
              <w:t>дисциплины</w:t>
            </w:r>
            <w:r w:rsidRPr="00637460">
              <w:rPr>
                <w:color w:val="000000" w:themeColor="text1"/>
                <w:sz w:val="20"/>
              </w:rPr>
              <w:t xml:space="preserve">                           зачетные единицы</w:t>
            </w:r>
          </w:p>
          <w:p w:rsidR="00E018CB" w:rsidRPr="00637460" w:rsidRDefault="00E018CB" w:rsidP="00264D60">
            <w:pPr>
              <w:suppressAutoHyphens/>
              <w:spacing w:before="0" w:after="0"/>
              <w:rPr>
                <w:color w:val="000000" w:themeColor="text1"/>
                <w:sz w:val="20"/>
              </w:rPr>
            </w:pPr>
            <w:r w:rsidRPr="00637460">
              <w:rPr>
                <w:color w:val="000000" w:themeColor="text1"/>
                <w:sz w:val="20"/>
              </w:rPr>
              <w:lastRenderedPageBreak/>
              <w:t>форма промежуточной аттестации</w:t>
            </w:r>
          </w:p>
        </w:tc>
        <w:tc>
          <w:tcPr>
            <w:tcW w:w="720" w:type="dxa"/>
            <w:vAlign w:val="center"/>
          </w:tcPr>
          <w:p w:rsidR="00E018CB" w:rsidRPr="00637460" w:rsidRDefault="00E018CB" w:rsidP="00181D09">
            <w:pPr>
              <w:tabs>
                <w:tab w:val="left" w:pos="900"/>
              </w:tabs>
              <w:spacing w:before="0" w:after="0"/>
              <w:jc w:val="center"/>
              <w:rPr>
                <w:b/>
                <w:color w:val="000000" w:themeColor="text1"/>
                <w:sz w:val="20"/>
              </w:rPr>
            </w:pPr>
            <w:r w:rsidRPr="00637460">
              <w:rPr>
                <w:b/>
                <w:color w:val="000000" w:themeColor="text1"/>
                <w:sz w:val="20"/>
              </w:rPr>
              <w:lastRenderedPageBreak/>
              <w:t>216</w:t>
            </w:r>
          </w:p>
        </w:tc>
        <w:tc>
          <w:tcPr>
            <w:tcW w:w="900" w:type="dxa"/>
            <w:vAlign w:val="center"/>
          </w:tcPr>
          <w:p w:rsidR="00E018CB" w:rsidRPr="00637460" w:rsidRDefault="00E018CB" w:rsidP="00181D09">
            <w:pPr>
              <w:tabs>
                <w:tab w:val="left" w:pos="900"/>
              </w:tabs>
              <w:spacing w:before="0" w:after="0"/>
              <w:jc w:val="center"/>
              <w:rPr>
                <w:b/>
                <w:color w:val="000000" w:themeColor="text1"/>
                <w:sz w:val="20"/>
              </w:rPr>
            </w:pPr>
          </w:p>
        </w:tc>
        <w:tc>
          <w:tcPr>
            <w:tcW w:w="720" w:type="dxa"/>
            <w:vAlign w:val="center"/>
          </w:tcPr>
          <w:p w:rsidR="00E018CB" w:rsidRPr="00637460" w:rsidRDefault="00E018CB" w:rsidP="00264D60">
            <w:pPr>
              <w:tabs>
                <w:tab w:val="left" w:pos="900"/>
              </w:tabs>
              <w:spacing w:before="0" w:after="0"/>
              <w:jc w:val="center"/>
              <w:rPr>
                <w:b/>
                <w:color w:val="000000" w:themeColor="text1"/>
                <w:sz w:val="20"/>
              </w:rPr>
            </w:pPr>
            <w:r w:rsidRPr="00637460">
              <w:rPr>
                <w:b/>
                <w:color w:val="000000" w:themeColor="text1"/>
                <w:sz w:val="20"/>
              </w:rPr>
              <w:t>216</w:t>
            </w:r>
          </w:p>
        </w:tc>
        <w:tc>
          <w:tcPr>
            <w:tcW w:w="933" w:type="dxa"/>
            <w:vAlign w:val="center"/>
          </w:tcPr>
          <w:p w:rsidR="00E018CB" w:rsidRPr="00637460" w:rsidRDefault="00E018CB" w:rsidP="00264D60">
            <w:pPr>
              <w:tabs>
                <w:tab w:val="left" w:pos="900"/>
              </w:tabs>
              <w:spacing w:before="0" w:after="0"/>
              <w:jc w:val="center"/>
              <w:rPr>
                <w:b/>
                <w:color w:val="000000" w:themeColor="text1"/>
                <w:sz w:val="20"/>
              </w:rPr>
            </w:pPr>
          </w:p>
        </w:tc>
        <w:tc>
          <w:tcPr>
            <w:tcW w:w="687" w:type="dxa"/>
            <w:vAlign w:val="center"/>
          </w:tcPr>
          <w:p w:rsidR="00E018CB" w:rsidRPr="00637460" w:rsidRDefault="00E018CB" w:rsidP="00264D60">
            <w:pPr>
              <w:tabs>
                <w:tab w:val="left" w:pos="900"/>
              </w:tabs>
              <w:spacing w:before="0" w:after="0"/>
              <w:jc w:val="center"/>
              <w:rPr>
                <w:b/>
                <w:color w:val="000000" w:themeColor="text1"/>
                <w:sz w:val="20"/>
              </w:rPr>
            </w:pPr>
            <w:r w:rsidRPr="00637460">
              <w:rPr>
                <w:b/>
                <w:color w:val="000000" w:themeColor="text1"/>
                <w:sz w:val="20"/>
              </w:rPr>
              <w:t>216</w:t>
            </w:r>
          </w:p>
        </w:tc>
        <w:tc>
          <w:tcPr>
            <w:tcW w:w="900" w:type="dxa"/>
            <w:vAlign w:val="center"/>
          </w:tcPr>
          <w:p w:rsidR="00E018CB" w:rsidRPr="00637460" w:rsidRDefault="00E018CB" w:rsidP="00264D60">
            <w:pPr>
              <w:tabs>
                <w:tab w:val="left" w:pos="900"/>
              </w:tabs>
              <w:spacing w:before="0" w:after="0"/>
              <w:jc w:val="center"/>
              <w:rPr>
                <w:b/>
                <w:color w:val="000000" w:themeColor="text1"/>
                <w:sz w:val="20"/>
              </w:rPr>
            </w:pPr>
          </w:p>
        </w:tc>
      </w:tr>
      <w:tr w:rsidR="00E018CB" w:rsidRPr="00637460" w:rsidTr="00F55080">
        <w:tc>
          <w:tcPr>
            <w:tcW w:w="889" w:type="dxa"/>
            <w:vMerge/>
          </w:tcPr>
          <w:p w:rsidR="00E018CB" w:rsidRPr="00637460" w:rsidRDefault="00E018CB" w:rsidP="00264D60">
            <w:pPr>
              <w:suppressAutoHyphens/>
              <w:spacing w:before="0" w:after="0"/>
              <w:rPr>
                <w:b/>
                <w:color w:val="000000" w:themeColor="text1"/>
                <w:sz w:val="20"/>
              </w:rPr>
            </w:pPr>
          </w:p>
        </w:tc>
        <w:tc>
          <w:tcPr>
            <w:tcW w:w="4537" w:type="dxa"/>
            <w:vMerge/>
          </w:tcPr>
          <w:p w:rsidR="00E018CB" w:rsidRPr="00637460" w:rsidRDefault="00E018CB" w:rsidP="00264D60">
            <w:pPr>
              <w:suppressAutoHyphens/>
              <w:spacing w:before="0" w:after="0"/>
              <w:rPr>
                <w:b/>
                <w:color w:val="000000" w:themeColor="text1"/>
                <w:sz w:val="20"/>
              </w:rPr>
            </w:pPr>
          </w:p>
        </w:tc>
        <w:tc>
          <w:tcPr>
            <w:tcW w:w="720" w:type="dxa"/>
            <w:vAlign w:val="center"/>
          </w:tcPr>
          <w:p w:rsidR="00E018CB" w:rsidRPr="00637460" w:rsidRDefault="00E018CB" w:rsidP="00181D09">
            <w:pPr>
              <w:tabs>
                <w:tab w:val="left" w:pos="900"/>
              </w:tabs>
              <w:spacing w:before="0" w:after="0"/>
              <w:jc w:val="center"/>
              <w:rPr>
                <w:color w:val="000000" w:themeColor="text1"/>
                <w:sz w:val="20"/>
              </w:rPr>
            </w:pPr>
            <w:r w:rsidRPr="00637460">
              <w:rPr>
                <w:color w:val="000000" w:themeColor="text1"/>
                <w:sz w:val="20"/>
              </w:rPr>
              <w:t>6</w:t>
            </w:r>
          </w:p>
        </w:tc>
        <w:tc>
          <w:tcPr>
            <w:tcW w:w="900" w:type="dxa"/>
            <w:vAlign w:val="center"/>
          </w:tcPr>
          <w:p w:rsidR="00E018CB" w:rsidRPr="00637460" w:rsidRDefault="00E018CB" w:rsidP="00181D09">
            <w:pPr>
              <w:tabs>
                <w:tab w:val="left" w:pos="900"/>
              </w:tabs>
              <w:spacing w:before="0" w:after="0"/>
              <w:jc w:val="center"/>
              <w:rPr>
                <w:color w:val="000000" w:themeColor="text1"/>
                <w:sz w:val="20"/>
              </w:rPr>
            </w:pPr>
          </w:p>
        </w:tc>
        <w:tc>
          <w:tcPr>
            <w:tcW w:w="720" w:type="dxa"/>
            <w:vAlign w:val="center"/>
          </w:tcPr>
          <w:p w:rsidR="00E018CB" w:rsidRPr="00637460" w:rsidRDefault="00E018CB" w:rsidP="00264D60">
            <w:pPr>
              <w:tabs>
                <w:tab w:val="left" w:pos="900"/>
              </w:tabs>
              <w:spacing w:before="0" w:after="0"/>
              <w:jc w:val="center"/>
              <w:rPr>
                <w:color w:val="000000" w:themeColor="text1"/>
                <w:sz w:val="20"/>
              </w:rPr>
            </w:pPr>
            <w:r w:rsidRPr="00637460">
              <w:rPr>
                <w:color w:val="000000" w:themeColor="text1"/>
                <w:sz w:val="20"/>
              </w:rPr>
              <w:t>6</w:t>
            </w:r>
          </w:p>
        </w:tc>
        <w:tc>
          <w:tcPr>
            <w:tcW w:w="933" w:type="dxa"/>
            <w:vAlign w:val="center"/>
          </w:tcPr>
          <w:p w:rsidR="00E018CB" w:rsidRPr="00637460" w:rsidRDefault="00E018CB" w:rsidP="00264D60">
            <w:pPr>
              <w:tabs>
                <w:tab w:val="left" w:pos="900"/>
              </w:tabs>
              <w:spacing w:before="0" w:after="0"/>
              <w:jc w:val="center"/>
              <w:rPr>
                <w:color w:val="000000" w:themeColor="text1"/>
                <w:sz w:val="20"/>
              </w:rPr>
            </w:pPr>
          </w:p>
        </w:tc>
        <w:tc>
          <w:tcPr>
            <w:tcW w:w="687" w:type="dxa"/>
            <w:vAlign w:val="center"/>
          </w:tcPr>
          <w:p w:rsidR="00E018CB" w:rsidRPr="00637460" w:rsidRDefault="00E018CB" w:rsidP="00264D60">
            <w:pPr>
              <w:tabs>
                <w:tab w:val="left" w:pos="900"/>
              </w:tabs>
              <w:spacing w:before="0" w:after="0"/>
              <w:jc w:val="center"/>
              <w:rPr>
                <w:color w:val="000000" w:themeColor="text1"/>
                <w:sz w:val="20"/>
              </w:rPr>
            </w:pPr>
            <w:r w:rsidRPr="00637460">
              <w:rPr>
                <w:color w:val="000000" w:themeColor="text1"/>
                <w:sz w:val="20"/>
              </w:rPr>
              <w:t>6</w:t>
            </w:r>
          </w:p>
        </w:tc>
        <w:tc>
          <w:tcPr>
            <w:tcW w:w="900" w:type="dxa"/>
            <w:vAlign w:val="center"/>
          </w:tcPr>
          <w:p w:rsidR="00E018CB" w:rsidRPr="00637460" w:rsidRDefault="00E018CB" w:rsidP="00264D60">
            <w:pPr>
              <w:tabs>
                <w:tab w:val="left" w:pos="900"/>
              </w:tabs>
              <w:spacing w:before="0" w:after="0"/>
              <w:jc w:val="center"/>
              <w:rPr>
                <w:b/>
                <w:color w:val="000000" w:themeColor="text1"/>
                <w:sz w:val="20"/>
              </w:rPr>
            </w:pPr>
          </w:p>
        </w:tc>
      </w:tr>
      <w:tr w:rsidR="00264D60" w:rsidRPr="00637460" w:rsidTr="004A57FA">
        <w:tc>
          <w:tcPr>
            <w:tcW w:w="889" w:type="dxa"/>
            <w:vMerge/>
          </w:tcPr>
          <w:p w:rsidR="00264D60" w:rsidRPr="00637460" w:rsidRDefault="00264D60" w:rsidP="00264D60">
            <w:pPr>
              <w:suppressAutoHyphens/>
              <w:spacing w:before="0" w:after="0"/>
              <w:rPr>
                <w:b/>
                <w:color w:val="000000" w:themeColor="text1"/>
                <w:sz w:val="20"/>
              </w:rPr>
            </w:pPr>
          </w:p>
        </w:tc>
        <w:tc>
          <w:tcPr>
            <w:tcW w:w="4537" w:type="dxa"/>
            <w:vMerge/>
          </w:tcPr>
          <w:p w:rsidR="00264D60" w:rsidRPr="00637460" w:rsidRDefault="00264D60" w:rsidP="00264D60">
            <w:pPr>
              <w:suppressAutoHyphens/>
              <w:spacing w:before="0" w:after="0"/>
              <w:rPr>
                <w:b/>
                <w:color w:val="000000" w:themeColor="text1"/>
                <w:sz w:val="20"/>
              </w:rPr>
            </w:pPr>
          </w:p>
        </w:tc>
        <w:tc>
          <w:tcPr>
            <w:tcW w:w="4860" w:type="dxa"/>
            <w:gridSpan w:val="6"/>
            <w:vAlign w:val="center"/>
          </w:tcPr>
          <w:p w:rsidR="00264D60" w:rsidRPr="00637460" w:rsidRDefault="00264D60" w:rsidP="00264D60">
            <w:pPr>
              <w:tabs>
                <w:tab w:val="left" w:pos="900"/>
              </w:tabs>
              <w:spacing w:before="0" w:after="0"/>
              <w:jc w:val="center"/>
              <w:rPr>
                <w:color w:val="000000" w:themeColor="text1"/>
                <w:sz w:val="20"/>
              </w:rPr>
            </w:pPr>
            <w:r w:rsidRPr="00637460">
              <w:rPr>
                <w:color w:val="000000" w:themeColor="text1"/>
                <w:sz w:val="20"/>
              </w:rPr>
              <w:t>экзамен</w:t>
            </w:r>
          </w:p>
        </w:tc>
      </w:tr>
    </w:tbl>
    <w:p w:rsidR="00264D60" w:rsidRPr="00637460" w:rsidRDefault="00264D60" w:rsidP="00264D60">
      <w:pPr>
        <w:spacing w:before="0" w:after="0"/>
        <w:rPr>
          <w:color w:val="000000" w:themeColor="text1"/>
          <w:sz w:val="20"/>
        </w:rPr>
      </w:pPr>
      <w:r w:rsidRPr="00637460">
        <w:rPr>
          <w:color w:val="000000" w:themeColor="text1"/>
          <w:sz w:val="20"/>
        </w:rPr>
        <w:lastRenderedPageBreak/>
        <w:t>*</w:t>
      </w:r>
    </w:p>
    <w:p w:rsidR="00264D60" w:rsidRPr="00637460" w:rsidRDefault="00264D60" w:rsidP="00264D60">
      <w:pPr>
        <w:spacing w:before="0" w:after="0"/>
        <w:rPr>
          <w:color w:val="000000" w:themeColor="text1"/>
          <w:sz w:val="20"/>
        </w:rPr>
      </w:pPr>
      <w:r w:rsidRPr="00637460">
        <w:rPr>
          <w:color w:val="000000" w:themeColor="text1"/>
          <w:sz w:val="20"/>
        </w:rPr>
        <w:t>Семинар – семинар-дискуссия</w:t>
      </w:r>
    </w:p>
    <w:p w:rsidR="00264D60" w:rsidRPr="00637460" w:rsidRDefault="00264D60" w:rsidP="00264D60">
      <w:pPr>
        <w:spacing w:before="0" w:after="0"/>
        <w:rPr>
          <w:color w:val="000000" w:themeColor="text1"/>
          <w:sz w:val="20"/>
        </w:rPr>
      </w:pPr>
      <w:r w:rsidRPr="00637460">
        <w:rPr>
          <w:color w:val="000000" w:themeColor="text1"/>
          <w:sz w:val="20"/>
        </w:rPr>
        <w:t xml:space="preserve">ГТ -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264D60" w:rsidRPr="00637460" w:rsidRDefault="00264D60" w:rsidP="00264D60">
      <w:pPr>
        <w:spacing w:before="0" w:after="0"/>
        <w:rPr>
          <w:color w:val="000000" w:themeColor="text1"/>
          <w:sz w:val="20"/>
        </w:rPr>
      </w:pPr>
      <w:r w:rsidRPr="00637460">
        <w:rPr>
          <w:color w:val="000000" w:themeColor="text1"/>
          <w:sz w:val="20"/>
        </w:rPr>
        <w:t xml:space="preserve">ТТ - практическое занятие - тест-тренинг </w:t>
      </w:r>
    </w:p>
    <w:p w:rsidR="00264D60" w:rsidRPr="00637460" w:rsidRDefault="00264D60" w:rsidP="00264D60">
      <w:pPr>
        <w:spacing w:before="0" w:after="0"/>
        <w:rPr>
          <w:color w:val="000000" w:themeColor="text1"/>
          <w:sz w:val="20"/>
        </w:rPr>
      </w:pPr>
      <w:r w:rsidRPr="00637460">
        <w:rPr>
          <w:color w:val="000000" w:themeColor="text1"/>
          <w:sz w:val="20"/>
        </w:rPr>
        <w:t xml:space="preserve">ПЗТ -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 </w:t>
      </w:r>
    </w:p>
    <w:p w:rsidR="00264D60" w:rsidRPr="00637460" w:rsidRDefault="00264D60" w:rsidP="00264D60">
      <w:pPr>
        <w:spacing w:before="0" w:after="0"/>
        <w:rPr>
          <w:color w:val="000000" w:themeColor="text1"/>
          <w:sz w:val="20"/>
        </w:rPr>
      </w:pPr>
      <w:r w:rsidRPr="00637460">
        <w:rPr>
          <w:color w:val="000000" w:themeColor="text1"/>
          <w:sz w:val="20"/>
        </w:rPr>
        <w:t>ЛС - практическое занятие - логическая схема</w:t>
      </w:r>
    </w:p>
    <w:p w:rsidR="00264D60" w:rsidRPr="00637460" w:rsidRDefault="00264D60" w:rsidP="00264D60">
      <w:pPr>
        <w:spacing w:before="0" w:after="0"/>
        <w:rPr>
          <w:color w:val="000000" w:themeColor="text1"/>
          <w:sz w:val="20"/>
        </w:rPr>
      </w:pPr>
      <w:r w:rsidRPr="00637460">
        <w:rPr>
          <w:color w:val="000000" w:themeColor="text1"/>
          <w:sz w:val="20"/>
        </w:rPr>
        <w:t>УД - семинар-обсуждение устного доклада</w:t>
      </w:r>
    </w:p>
    <w:p w:rsidR="00264D60" w:rsidRPr="00637460" w:rsidRDefault="00264D60" w:rsidP="00264D60">
      <w:pPr>
        <w:spacing w:before="0" w:after="0"/>
        <w:rPr>
          <w:color w:val="000000" w:themeColor="text1"/>
          <w:sz w:val="20"/>
        </w:rPr>
      </w:pPr>
      <w:r w:rsidRPr="00637460">
        <w:rPr>
          <w:color w:val="000000" w:themeColor="text1"/>
          <w:sz w:val="20"/>
        </w:rPr>
        <w:t xml:space="preserve">РФ – семинар-обсуждение реферата </w:t>
      </w:r>
    </w:p>
    <w:p w:rsidR="00264D60" w:rsidRPr="00637460" w:rsidRDefault="00264D60" w:rsidP="00264D60">
      <w:pPr>
        <w:spacing w:before="0" w:after="0"/>
        <w:rPr>
          <w:color w:val="000000" w:themeColor="text1"/>
          <w:sz w:val="20"/>
        </w:rPr>
      </w:pPr>
      <w:proofErr w:type="spellStart"/>
      <w:r w:rsidRPr="00637460">
        <w:rPr>
          <w:color w:val="000000" w:themeColor="text1"/>
          <w:sz w:val="20"/>
        </w:rPr>
        <w:t>Асессмент</w:t>
      </w:r>
      <w:proofErr w:type="spellEnd"/>
      <w:r w:rsidRPr="00637460">
        <w:rPr>
          <w:color w:val="000000" w:themeColor="text1"/>
          <w:sz w:val="20"/>
        </w:rPr>
        <w:t xml:space="preserve"> реферата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264D60" w:rsidRPr="00637460" w:rsidRDefault="00264D60" w:rsidP="00264D60">
      <w:pPr>
        <w:spacing w:before="0" w:after="0"/>
        <w:rPr>
          <w:color w:val="000000" w:themeColor="text1"/>
          <w:sz w:val="20"/>
        </w:rPr>
      </w:pPr>
      <w:r w:rsidRPr="00637460">
        <w:rPr>
          <w:color w:val="000000" w:themeColor="text1"/>
          <w:sz w:val="20"/>
        </w:rPr>
        <w:t xml:space="preserve">ВБ - </w:t>
      </w:r>
      <w:proofErr w:type="spellStart"/>
      <w:r w:rsidRPr="00637460">
        <w:rPr>
          <w:color w:val="000000" w:themeColor="text1"/>
          <w:sz w:val="20"/>
        </w:rPr>
        <w:t>вебинар</w:t>
      </w:r>
      <w:proofErr w:type="spellEnd"/>
      <w:r w:rsidRPr="00637460">
        <w:rPr>
          <w:color w:val="000000" w:themeColor="text1"/>
          <w:sz w:val="20"/>
        </w:rPr>
        <w:t xml:space="preserve"> </w:t>
      </w:r>
    </w:p>
    <w:p w:rsidR="00264D60" w:rsidRPr="00637460" w:rsidRDefault="00264D60" w:rsidP="00264D60">
      <w:pPr>
        <w:spacing w:before="0" w:after="0"/>
        <w:rPr>
          <w:color w:val="000000" w:themeColor="text1"/>
          <w:sz w:val="20"/>
        </w:rPr>
      </w:pPr>
      <w:r w:rsidRPr="00637460">
        <w:rPr>
          <w:color w:val="000000" w:themeColor="text1"/>
          <w:sz w:val="20"/>
        </w:rPr>
        <w:t xml:space="preserve">УЭ - семинар-обсуждение устного эссе </w:t>
      </w:r>
    </w:p>
    <w:p w:rsidR="00264D60" w:rsidRPr="00637460" w:rsidRDefault="00264D60" w:rsidP="00264D60">
      <w:pPr>
        <w:spacing w:before="0" w:after="0"/>
        <w:rPr>
          <w:color w:val="000000" w:themeColor="text1"/>
          <w:sz w:val="20"/>
        </w:rPr>
      </w:pPr>
      <w:r w:rsidRPr="00637460">
        <w:rPr>
          <w:color w:val="000000" w:themeColor="text1"/>
          <w:sz w:val="20"/>
        </w:rPr>
        <w:t xml:space="preserve">АЛТ - практическое занятие - алгоритмический тренинг  </w:t>
      </w:r>
    </w:p>
    <w:p w:rsidR="00264D60" w:rsidRPr="00637460" w:rsidRDefault="00264D60" w:rsidP="00264D60">
      <w:pPr>
        <w:pStyle w:val="10"/>
        <w:tabs>
          <w:tab w:val="right" w:leader="dot" w:pos="9600"/>
        </w:tabs>
        <w:ind w:firstLine="709"/>
        <w:rPr>
          <w:rFonts w:ascii="Times New Roman" w:hAnsi="Times New Roman"/>
          <w:b/>
          <w:color w:val="000000" w:themeColor="text1"/>
        </w:rPr>
      </w:pPr>
    </w:p>
    <w:p w:rsidR="00264D60" w:rsidRPr="00637460" w:rsidRDefault="00264D60" w:rsidP="00264D60">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5. Содержание дисциплины</w:t>
      </w:r>
    </w:p>
    <w:p w:rsidR="00264D60" w:rsidRPr="00637460" w:rsidRDefault="00264D60" w:rsidP="00264D60">
      <w:pPr>
        <w:widowControl/>
        <w:snapToGrid/>
        <w:spacing w:before="0" w:after="0"/>
        <w:ind w:firstLine="680"/>
        <w:rPr>
          <w:b/>
          <w:color w:val="000000" w:themeColor="text1"/>
          <w:sz w:val="20"/>
        </w:rPr>
      </w:pPr>
      <w:r w:rsidRPr="00637460">
        <w:rPr>
          <w:b/>
          <w:color w:val="000000" w:themeColor="text1"/>
          <w:sz w:val="20"/>
        </w:rPr>
        <w:t>5.1. Содержание разделов и тем</w:t>
      </w:r>
    </w:p>
    <w:p w:rsidR="00264D60" w:rsidRPr="00637460" w:rsidRDefault="00264D60" w:rsidP="00264D60">
      <w:pPr>
        <w:widowControl/>
        <w:snapToGrid/>
        <w:spacing w:before="0" w:after="0"/>
        <w:ind w:firstLine="680"/>
        <w:rPr>
          <w:b/>
          <w:color w:val="000000" w:themeColor="text1"/>
          <w:sz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62"/>
        <w:gridCol w:w="6946"/>
      </w:tblGrid>
      <w:tr w:rsidR="00264D60" w:rsidRPr="00637460" w:rsidTr="004A57FA">
        <w:trPr>
          <w:tblHeader/>
        </w:trPr>
        <w:tc>
          <w:tcPr>
            <w:tcW w:w="277" w:type="pct"/>
            <w:vAlign w:val="center"/>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t>№ п/п</w:t>
            </w:r>
          </w:p>
        </w:tc>
        <w:tc>
          <w:tcPr>
            <w:tcW w:w="1160" w:type="pct"/>
            <w:vAlign w:val="center"/>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t>Наименование раздела дисциплины</w:t>
            </w:r>
          </w:p>
        </w:tc>
        <w:tc>
          <w:tcPr>
            <w:tcW w:w="3563" w:type="pct"/>
            <w:vAlign w:val="center"/>
          </w:tcPr>
          <w:p w:rsidR="00264D60" w:rsidRPr="00637460" w:rsidRDefault="00264D60" w:rsidP="00264D60">
            <w:pPr>
              <w:widowControl/>
              <w:suppressAutoHyphens/>
              <w:snapToGrid/>
              <w:spacing w:before="0" w:after="0"/>
              <w:contextualSpacing/>
              <w:jc w:val="center"/>
              <w:rPr>
                <w:bCs/>
                <w:color w:val="000000" w:themeColor="text1"/>
                <w:sz w:val="20"/>
              </w:rPr>
            </w:pPr>
            <w:r w:rsidRPr="00637460">
              <w:rPr>
                <w:bCs/>
                <w:color w:val="000000" w:themeColor="text1"/>
                <w:sz w:val="20"/>
              </w:rPr>
              <w:t xml:space="preserve">Содержание раздела дисциплины </w:t>
            </w:r>
          </w:p>
        </w:tc>
      </w:tr>
      <w:tr w:rsidR="00264D60" w:rsidRPr="00637460" w:rsidTr="004A57FA">
        <w:tc>
          <w:tcPr>
            <w:tcW w:w="277" w:type="pct"/>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t>1</w:t>
            </w:r>
          </w:p>
        </w:tc>
        <w:tc>
          <w:tcPr>
            <w:tcW w:w="1160" w:type="pct"/>
          </w:tcPr>
          <w:p w:rsidR="00264D60" w:rsidRPr="00637460" w:rsidRDefault="00264D60" w:rsidP="00264D60">
            <w:pPr>
              <w:pStyle w:val="33"/>
              <w:spacing w:line="240" w:lineRule="auto"/>
              <w:ind w:firstLine="0"/>
              <w:contextualSpacing/>
              <w:rPr>
                <w:color w:val="000000" w:themeColor="text1"/>
              </w:rPr>
            </w:pPr>
            <w:r w:rsidRPr="00637460">
              <w:rPr>
                <w:color w:val="000000" w:themeColor="text1"/>
              </w:rPr>
              <w:t>Теория налогообложения</w:t>
            </w:r>
          </w:p>
        </w:tc>
        <w:tc>
          <w:tcPr>
            <w:tcW w:w="3563" w:type="pct"/>
          </w:tcPr>
          <w:p w:rsidR="00264D60" w:rsidRPr="00637460" w:rsidRDefault="00264D60" w:rsidP="00264D60">
            <w:pPr>
              <w:pStyle w:val="33"/>
              <w:spacing w:line="240" w:lineRule="auto"/>
              <w:ind w:firstLine="0"/>
              <w:contextualSpacing/>
              <w:rPr>
                <w:b/>
                <w:color w:val="000000" w:themeColor="text1"/>
              </w:rPr>
            </w:pPr>
            <w:r w:rsidRPr="00637460">
              <w:rPr>
                <w:b/>
                <w:color w:val="000000" w:themeColor="text1"/>
              </w:rPr>
              <w:t>Экономическая сущность налогов</w:t>
            </w:r>
          </w:p>
          <w:p w:rsidR="00264D60" w:rsidRPr="00637460" w:rsidRDefault="00264D60" w:rsidP="00264D60">
            <w:pPr>
              <w:pStyle w:val="30"/>
              <w:contextualSpacing/>
              <w:rPr>
                <w:rFonts w:ascii="Times New Roman" w:hAnsi="Times New Roman"/>
                <w:color w:val="000000" w:themeColor="text1"/>
                <w:u w:val="single"/>
              </w:rPr>
            </w:pPr>
            <w:bookmarkStart w:id="1" w:name="_Toc372286741"/>
            <w:r w:rsidRPr="00637460">
              <w:rPr>
                <w:rFonts w:ascii="Times New Roman" w:hAnsi="Times New Roman"/>
                <w:color w:val="000000" w:themeColor="text1"/>
              </w:rPr>
              <w:t>Периоды в развитии налоговой системы. Факторы, определяющие структуру налоговой системы страны. Общие теории возникновения и природы налогообложения. Классическая теория налогов. Кейнсианская теория налогов. неоклассическая теория налогов. Теория экономики предложения. Основные принципы налогообложения по А.Смиту. Марксистская теория отмирания налогов. Признаки и функции налогов. классификация налогов по различным признакам. Прямое и косвенное налогообложение.</w:t>
            </w:r>
            <w:bookmarkEnd w:id="1"/>
            <w:r w:rsidRPr="00637460">
              <w:rPr>
                <w:rFonts w:ascii="Times New Roman" w:hAnsi="Times New Roman"/>
                <w:color w:val="000000" w:themeColor="text1"/>
              </w:rPr>
              <w:t xml:space="preserve">  </w:t>
            </w:r>
          </w:p>
          <w:p w:rsidR="00264D60" w:rsidRPr="00637460" w:rsidRDefault="00264D60" w:rsidP="00264D60">
            <w:pPr>
              <w:pStyle w:val="justify2"/>
              <w:tabs>
                <w:tab w:val="left" w:pos="4678"/>
              </w:tabs>
              <w:spacing w:before="0" w:beforeAutospacing="0" w:after="0" w:afterAutospacing="0"/>
              <w:ind w:firstLine="0"/>
              <w:contextualSpacing/>
              <w:rPr>
                <w:rFonts w:ascii="Times New Roman" w:cs="Times New Roman"/>
                <w:bCs/>
                <w:color w:val="000000" w:themeColor="text1"/>
                <w:sz w:val="20"/>
                <w:szCs w:val="20"/>
              </w:rPr>
            </w:pPr>
            <w:r w:rsidRPr="00637460">
              <w:rPr>
                <w:rFonts w:ascii="Times New Roman" w:cs="Times New Roman"/>
                <w:bCs/>
                <w:color w:val="000000" w:themeColor="text1"/>
                <w:sz w:val="20"/>
                <w:szCs w:val="20"/>
              </w:rPr>
              <w:t>Налоговая политика  и  принципы налогообложения</w:t>
            </w:r>
          </w:p>
          <w:p w:rsidR="00264D60" w:rsidRPr="00637460" w:rsidRDefault="00264D60" w:rsidP="00264D60">
            <w:pPr>
              <w:pStyle w:val="30"/>
              <w:contextualSpacing/>
              <w:rPr>
                <w:rFonts w:ascii="Times New Roman" w:hAnsi="Times New Roman"/>
                <w:color w:val="000000" w:themeColor="text1"/>
                <w:u w:val="single"/>
              </w:rPr>
            </w:pPr>
            <w:bookmarkStart w:id="2" w:name="_Toc372286742"/>
            <w:r w:rsidRPr="00637460">
              <w:rPr>
                <w:rFonts w:ascii="Times New Roman" w:hAnsi="Times New Roman"/>
                <w:color w:val="000000" w:themeColor="text1"/>
              </w:rPr>
              <w:t>Налоговая политика государства. Налоговый механизм как инструмент реализации налоговой политики. Налоговое планирование как важный компонент налогового механизма на микроуровне. Налоговая политика России. Принципы налогообложения. Принципы построения налоговой системы</w:t>
            </w:r>
            <w:bookmarkEnd w:id="2"/>
          </w:p>
          <w:p w:rsidR="00264D60" w:rsidRPr="00637460" w:rsidRDefault="00264D60" w:rsidP="00264D60">
            <w:pPr>
              <w:pStyle w:val="justify2"/>
              <w:tabs>
                <w:tab w:val="left" w:pos="4678"/>
              </w:tabs>
              <w:spacing w:before="0" w:beforeAutospacing="0" w:after="0" w:afterAutospacing="0"/>
              <w:ind w:firstLine="0"/>
              <w:contextualSpacing/>
              <w:rPr>
                <w:rFonts w:ascii="Times New Roman" w:cs="Times New Roman"/>
                <w:bCs/>
                <w:color w:val="000000" w:themeColor="text1"/>
                <w:sz w:val="20"/>
                <w:szCs w:val="20"/>
              </w:rPr>
            </w:pPr>
            <w:r w:rsidRPr="00637460">
              <w:rPr>
                <w:rFonts w:ascii="Times New Roman" w:cs="Times New Roman"/>
                <w:bCs/>
                <w:color w:val="000000" w:themeColor="text1"/>
                <w:sz w:val="20"/>
                <w:szCs w:val="20"/>
              </w:rPr>
              <w:t>Эволюция теории налогов в России</w:t>
            </w:r>
          </w:p>
          <w:p w:rsidR="00264D60" w:rsidRPr="00637460" w:rsidRDefault="00264D60" w:rsidP="00264D60">
            <w:pPr>
              <w:pStyle w:val="30"/>
              <w:contextualSpacing/>
              <w:rPr>
                <w:rFonts w:ascii="Times New Roman" w:hAnsi="Times New Roman"/>
                <w:b/>
                <w:color w:val="000000" w:themeColor="text1"/>
              </w:rPr>
            </w:pPr>
            <w:r w:rsidRPr="00637460">
              <w:rPr>
                <w:rFonts w:ascii="Times New Roman" w:hAnsi="Times New Roman"/>
                <w:color w:val="000000" w:themeColor="text1"/>
              </w:rPr>
              <w:t>Выработанные Н.И. Тургеневым правила взимания налогов. Классические принципы налогообложения С.Ю. Витте. Теория налогов после Октябрьской революции 1917 г. Актуальные проблемы и современные исследования в области налогообложения</w:t>
            </w:r>
            <w:bookmarkStart w:id="3" w:name="_Toc372286744"/>
            <w:r w:rsidRPr="00637460">
              <w:rPr>
                <w:rFonts w:ascii="Times New Roman" w:hAnsi="Times New Roman"/>
                <w:color w:val="000000" w:themeColor="text1"/>
              </w:rPr>
              <w:t>.</w:t>
            </w:r>
            <w:bookmarkEnd w:id="3"/>
          </w:p>
        </w:tc>
      </w:tr>
      <w:tr w:rsidR="00264D60" w:rsidRPr="00637460" w:rsidTr="004A57FA">
        <w:tc>
          <w:tcPr>
            <w:tcW w:w="277" w:type="pct"/>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t>2</w:t>
            </w:r>
          </w:p>
        </w:tc>
        <w:tc>
          <w:tcPr>
            <w:tcW w:w="1160" w:type="pct"/>
          </w:tcPr>
          <w:p w:rsidR="00264D60" w:rsidRPr="00637460" w:rsidRDefault="00264D60" w:rsidP="00264D60">
            <w:pPr>
              <w:pStyle w:val="33"/>
              <w:spacing w:line="240" w:lineRule="auto"/>
              <w:ind w:firstLine="0"/>
              <w:contextualSpacing/>
              <w:rPr>
                <w:color w:val="000000" w:themeColor="text1"/>
              </w:rPr>
            </w:pPr>
            <w:r w:rsidRPr="00637460">
              <w:rPr>
                <w:color w:val="000000" w:themeColor="text1"/>
              </w:rPr>
              <w:t>Основы налоговой системы Российской Федерации</w:t>
            </w:r>
          </w:p>
        </w:tc>
        <w:tc>
          <w:tcPr>
            <w:tcW w:w="3563" w:type="pct"/>
          </w:tcPr>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 xml:space="preserve">Система налогов и сборов в Российской  Федерации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Законодательство Российской Федерации о налогах и сборах Порядок исчисления сроков, установленных законодательством о налогах и сборах Федеральные, региональные и местные налоги и сборы Права налогоплательщиков (плательщиков сборов) Обязанности налогоплательщиков (плательщиков сборов) Налогоплательщики и плательщики сборов. Налоговые агенты. Налоговые органы  </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 xml:space="preserve">Общие правила исполнения обязанности по уплате налогов и сборов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Обязанность по уплате налога Взыскание налога за счет имущества. Налоговая база Налоговый период. Льготы по налогам. Сроки уплаты налогов и сборов Изменение срока уплаты налога и сбора </w:t>
            </w:r>
            <w:hyperlink r:id="rId7" w:history="1">
              <w:r w:rsidRPr="00637460">
                <w:rPr>
                  <w:color w:val="000000" w:themeColor="text1"/>
                  <w:sz w:val="20"/>
                </w:rPr>
                <w:t>Отсрочка или рассрочка</w:t>
              </w:r>
            </w:hyperlink>
            <w:r w:rsidRPr="00637460">
              <w:rPr>
                <w:color w:val="000000" w:themeColor="text1"/>
                <w:sz w:val="20"/>
              </w:rPr>
              <w:t xml:space="preserve"> по уплате налога Инвестиционный налоговый кредит </w:t>
            </w:r>
          </w:p>
          <w:p w:rsidR="00264D60" w:rsidRPr="00637460" w:rsidRDefault="00264D60" w:rsidP="00264D60">
            <w:pPr>
              <w:widowControl/>
              <w:snapToGrid/>
              <w:spacing w:before="0" w:after="0"/>
              <w:contextualSpacing/>
              <w:jc w:val="both"/>
              <w:rPr>
                <w:color w:val="000000" w:themeColor="text1"/>
                <w:sz w:val="20"/>
              </w:rPr>
            </w:pPr>
            <w:r w:rsidRPr="00637460">
              <w:rPr>
                <w:b/>
                <w:color w:val="000000" w:themeColor="text1"/>
                <w:sz w:val="20"/>
              </w:rPr>
              <w:t>Способы обеспечения исполнения обязанностей по уплате налогов и сборов</w:t>
            </w:r>
            <w:r w:rsidRPr="00637460">
              <w:rPr>
                <w:color w:val="000000" w:themeColor="text1"/>
                <w:sz w:val="20"/>
              </w:rPr>
              <w:t>. Залог имущества Банковская гарантия Приостановление операций по счетам в банке. Арест имущества.</w:t>
            </w:r>
          </w:p>
          <w:p w:rsidR="00264D60" w:rsidRPr="00637460" w:rsidRDefault="00264D60" w:rsidP="00264D60">
            <w:pPr>
              <w:widowControl/>
              <w:snapToGrid/>
              <w:spacing w:before="0" w:after="0"/>
              <w:contextualSpacing/>
              <w:jc w:val="both"/>
              <w:rPr>
                <w:color w:val="000000" w:themeColor="text1"/>
                <w:sz w:val="20"/>
              </w:rPr>
            </w:pPr>
            <w:r w:rsidRPr="00637460">
              <w:rPr>
                <w:b/>
                <w:color w:val="000000" w:themeColor="text1"/>
                <w:sz w:val="20"/>
              </w:rPr>
              <w:t>Налоговый контроль</w:t>
            </w:r>
            <w:r w:rsidRPr="00637460">
              <w:rPr>
                <w:color w:val="000000" w:themeColor="text1"/>
                <w:sz w:val="20"/>
              </w:rPr>
              <w:t xml:space="preserve">.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Постановка организаций и физических лиц подлежат на учет в налоговых органах. Постановка на учет   обособленного подразделения  организации . Идентификационный номер налогоплательщика Налоговые проверки  Камеральная налоговая проверка. Выездная налоговая проверка. Повторная выездная налоговая проверка. Оформление результатов налоговой проверки   </w:t>
            </w:r>
          </w:p>
          <w:p w:rsidR="00264D60" w:rsidRPr="00637460" w:rsidRDefault="00264D60" w:rsidP="00264D60">
            <w:pPr>
              <w:pStyle w:val="30"/>
              <w:contextualSpacing/>
              <w:rPr>
                <w:rFonts w:ascii="Times New Roman" w:hAnsi="Times New Roman"/>
                <w:color w:val="000000" w:themeColor="text1"/>
              </w:rPr>
            </w:pPr>
            <w:r w:rsidRPr="00637460">
              <w:rPr>
                <w:rFonts w:ascii="Times New Roman" w:hAnsi="Times New Roman"/>
                <w:color w:val="000000" w:themeColor="text1"/>
              </w:rPr>
              <w:t>Виды налоговых правонарушений и ответственность за их совершение</w:t>
            </w:r>
            <w:r w:rsidRPr="00637460">
              <w:rPr>
                <w:rFonts w:ascii="Times New Roman" w:hAnsi="Times New Roman"/>
                <w:b/>
                <w:color w:val="000000" w:themeColor="text1"/>
              </w:rPr>
              <w:t xml:space="preserve">  </w:t>
            </w:r>
            <w:r w:rsidRPr="00637460">
              <w:rPr>
                <w:rFonts w:ascii="Times New Roman" w:hAnsi="Times New Roman"/>
                <w:color w:val="000000" w:themeColor="text1"/>
              </w:rPr>
              <w:t xml:space="preserve">Основание для привлечения лица к ответственности Обстоятельствами, исключающими вину лица в совершении налогового правонарушения Обстоятельствами, смягчающими ответственность за совершение налогового </w:t>
            </w:r>
            <w:r w:rsidRPr="00637460">
              <w:rPr>
                <w:rFonts w:ascii="Times New Roman" w:hAnsi="Times New Roman"/>
                <w:color w:val="000000" w:themeColor="text1"/>
              </w:rPr>
              <w:lastRenderedPageBreak/>
              <w:t xml:space="preserve">правонарушения Налоговые санкции. Виды налоговых правонарушений Грубое нарушение правил учета доходов и (или) расходов и (или) объектов налогообложения Неуплата или неполная уплата сумм налога (сбора) Неправомерное </w:t>
            </w:r>
            <w:proofErr w:type="spellStart"/>
            <w:r w:rsidRPr="00637460">
              <w:rPr>
                <w:rFonts w:ascii="Times New Roman" w:hAnsi="Times New Roman"/>
                <w:color w:val="000000" w:themeColor="text1"/>
              </w:rPr>
              <w:t>неудержание</w:t>
            </w:r>
            <w:proofErr w:type="spellEnd"/>
            <w:r w:rsidRPr="00637460">
              <w:rPr>
                <w:rFonts w:ascii="Times New Roman" w:hAnsi="Times New Roman"/>
                <w:color w:val="000000" w:themeColor="text1"/>
              </w:rPr>
              <w:t xml:space="preserve"> и </w:t>
            </w:r>
            <w:proofErr w:type="spellStart"/>
            <w:r w:rsidRPr="00637460">
              <w:rPr>
                <w:rFonts w:ascii="Times New Roman" w:hAnsi="Times New Roman"/>
                <w:color w:val="000000" w:themeColor="text1"/>
              </w:rPr>
              <w:t>неперечисление</w:t>
            </w:r>
            <w:proofErr w:type="spellEnd"/>
            <w:r w:rsidRPr="00637460">
              <w:rPr>
                <w:rFonts w:ascii="Times New Roman" w:hAnsi="Times New Roman"/>
                <w:color w:val="000000" w:themeColor="text1"/>
              </w:rPr>
              <w:t xml:space="preserve"> в установленный срок сумм налога</w:t>
            </w:r>
          </w:p>
        </w:tc>
      </w:tr>
      <w:tr w:rsidR="00264D60" w:rsidRPr="00637460" w:rsidTr="004A57FA">
        <w:tc>
          <w:tcPr>
            <w:tcW w:w="277" w:type="pct"/>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lastRenderedPageBreak/>
              <w:t>3</w:t>
            </w:r>
          </w:p>
        </w:tc>
        <w:tc>
          <w:tcPr>
            <w:tcW w:w="1160" w:type="pct"/>
          </w:tcPr>
          <w:p w:rsidR="00264D60" w:rsidRPr="00637460" w:rsidRDefault="00264D60" w:rsidP="00264D60">
            <w:pPr>
              <w:pStyle w:val="33"/>
              <w:spacing w:line="240" w:lineRule="auto"/>
              <w:ind w:firstLine="0"/>
              <w:contextualSpacing/>
              <w:rPr>
                <w:color w:val="000000" w:themeColor="text1"/>
              </w:rPr>
            </w:pPr>
            <w:r w:rsidRPr="00637460">
              <w:rPr>
                <w:color w:val="000000" w:themeColor="text1"/>
              </w:rPr>
              <w:t xml:space="preserve">Федеральные налоги (НДС, налог на прибыль организаций, акцизы)                </w:t>
            </w:r>
          </w:p>
        </w:tc>
        <w:tc>
          <w:tcPr>
            <w:tcW w:w="3563" w:type="pct"/>
          </w:tcPr>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Налог на добавленную стоимость</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Налогоплательщики. Освобождение от исполнения обязанностей налогоплательщика  Объект налогообложения.  Место реализации товаров работ (услуг). Операции, не подлежащие налогообложению . Налоговая база.  Порядок определения налоговой базы при реализации товаров (работ, услуг). Особенности определения налоговой базы.</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Налоговый период. Налоговые ставки. Порядок подтверждения права на получение возмещения при налогообложении по налоговой ставке 0 процентов. Порядок исчисления налога Сумма налога, предъявляемая продавцом покупателю.  Счет-фактура.  Налоговые вычеты. Сумма налога, подлежащая уплате в бюджет. Порядок и сроки уплаты налога в бюджет.</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Порядок возмещения налога</w:t>
            </w:r>
          </w:p>
          <w:p w:rsidR="00264D60" w:rsidRPr="00637460" w:rsidRDefault="00264D60" w:rsidP="00264D60">
            <w:pPr>
              <w:widowControl/>
              <w:snapToGrid/>
              <w:spacing w:before="0" w:after="0"/>
              <w:contextualSpacing/>
              <w:jc w:val="both"/>
              <w:rPr>
                <w:color w:val="000000" w:themeColor="text1"/>
                <w:sz w:val="20"/>
              </w:rPr>
            </w:pPr>
            <w:r w:rsidRPr="00637460">
              <w:rPr>
                <w:b/>
                <w:color w:val="000000" w:themeColor="text1"/>
                <w:sz w:val="20"/>
              </w:rPr>
              <w:t>Налог на прибыль организаций</w:t>
            </w:r>
            <w:r w:rsidRPr="00637460">
              <w:rPr>
                <w:color w:val="000000" w:themeColor="text1"/>
                <w:sz w:val="20"/>
              </w:rPr>
              <w:t xml:space="preserve">   Налогоплательщики. Объект налогообложения  Порядок определения доходов. Классификация доходов. Доходы от реализации. Доходы, не учитываемые при определении налоговой базы. Расходы. Группировка расходов. Амортизируемое имущество. Методы и порядок расчета сумм амортизации. Особенности определения расходов.  Расходы, не учитываемые в целях налогообложения. Порядок признания доходов и  расходов.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Налоговая база. Особенности определения налоговой базы. Налоговые ставки. Налоговый период...  Отчетный период. Порядок исчисления налога. Сроки и порядок уплаты налога    Налоговый учет.. Общие положения.</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Акцизы</w:t>
            </w:r>
          </w:p>
          <w:p w:rsidR="00264D60" w:rsidRPr="00637460" w:rsidRDefault="00264D60" w:rsidP="00264D60">
            <w:pPr>
              <w:widowControl/>
              <w:snapToGrid/>
              <w:spacing w:before="0" w:after="0"/>
              <w:contextualSpacing/>
              <w:jc w:val="both"/>
              <w:rPr>
                <w:b/>
                <w:color w:val="000000" w:themeColor="text1"/>
                <w:sz w:val="20"/>
              </w:rPr>
            </w:pPr>
            <w:r w:rsidRPr="00637460">
              <w:rPr>
                <w:color w:val="000000" w:themeColor="text1"/>
                <w:sz w:val="20"/>
                <w:szCs w:val="24"/>
              </w:rPr>
              <w:t xml:space="preserve">Налогоплательщики акциза. Подакцизные товары. Объект налогообложения акцизным налогом. Определение налоговой базы по акцизам. Налоговые ставки подакцизных товаров. Налоговые вычеты по акцизам и порядок  их применения.         </w:t>
            </w:r>
            <w:r w:rsidRPr="00637460">
              <w:rPr>
                <w:snapToGrid w:val="0"/>
                <w:color w:val="000000" w:themeColor="text1"/>
                <w:sz w:val="20"/>
                <w:szCs w:val="24"/>
                <w:u w:val="single"/>
              </w:rPr>
              <w:t xml:space="preserve">                   </w:t>
            </w:r>
            <w:r w:rsidRPr="00637460">
              <w:rPr>
                <w:color w:val="000000" w:themeColor="text1"/>
                <w:sz w:val="20"/>
                <w:szCs w:val="24"/>
                <w:u w:val="single"/>
              </w:rPr>
              <w:t xml:space="preserve">      </w:t>
            </w:r>
          </w:p>
        </w:tc>
      </w:tr>
      <w:tr w:rsidR="00264D60" w:rsidRPr="00637460" w:rsidTr="004A57FA">
        <w:tc>
          <w:tcPr>
            <w:tcW w:w="277" w:type="pct"/>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t>4</w:t>
            </w:r>
          </w:p>
        </w:tc>
        <w:tc>
          <w:tcPr>
            <w:tcW w:w="1160" w:type="pct"/>
          </w:tcPr>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Федеральные налоги (НДФЛ,  НДПИ, водный налог, сборы за пользование объектами животного мира и водных биологических ресурсов, госпошлина)</w:t>
            </w:r>
          </w:p>
        </w:tc>
        <w:tc>
          <w:tcPr>
            <w:tcW w:w="3563" w:type="pct"/>
          </w:tcPr>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Налог на доходы физических лиц</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Налогоплательщики налога на доходы физических лиц. Доходы от источников в РФ и  за пределами РФ. Объект налогообложения по НДФЛ.. Налоговая база по НДФЛ. Налоговый период. Доходы физических лиц, не подлежащие налогообложению. Стандартные, социальные, имущественные и профессиональные налоговые вычеты по НДФЛ. Налоговые ставки. Порядок исчисления и сроки уплаты  налога.  Особенности исчисления сумм налога отдельными категориями физических лиц. </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Налог на добычу полезных ископаемых (НДПИ)</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Налогоплательщики налога на добычу полезных ископаемых. Объект налогообложения налогом на добычу полезных ископаемых. Виды добытого полезного ископаемого. Определение налоговой базы по НДПИ. Оценка стоимости добытых полезных ископаемых. Ставки НДПИ. Порядок исчисления НДПИ. Налоговые вычеты по НДПИ. Сроки уплаты НДПИ.</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 xml:space="preserve">Водный налог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Налогоплательщики водного налога. Объекты налогообложения водным налогом. Исчисление налоговых баз по водному налогу исходя из вида водопользования. Специфические ставки водного налога по бассейнам рек, озер, морей и экономическим районам. Порядок исчисления суммы водного налога и сроки уплаты налога.</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 xml:space="preserve">Сборы за пользование объектами животного мира и водных биологических ресурсов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Плательщики сбора за пользование объектами животного мира.  Плательщики сбора за пользование объектами водных биологических ресурсов. Виды лицензий (разрешений)  на пользование объектами животного мира на территории РФ. Виды разрешений на добычу (вылов) водных биоресурсов. Объекты животного мира и водных биологических ресурсов, признаваемые объектом обложения сбором. Ставки сбора за пользование объектами животного мира. Ставки сбора за пользование объектами  водных </w:t>
            </w:r>
            <w:r w:rsidRPr="00637460">
              <w:rPr>
                <w:color w:val="000000" w:themeColor="text1"/>
                <w:sz w:val="20"/>
              </w:rPr>
              <w:lastRenderedPageBreak/>
              <w:t xml:space="preserve">биологических ресурсов. Порядок исчисления сбора за пользование объектами животного мира Порядок исчисления сбора за пользование объектами  водных биологических ресурсов. Сроки уплаты сборов в бюджет.    </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 xml:space="preserve">Госпошлина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Плательщики государственной пошлины. Сроки уплаты государственной пошлины. Размеры государственной пошлины по делам, рассматриваемым в судах общей юрисдикции, мировыми судьями и особенности их уплаты. </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Размеры государственной пошлины по делам, рассматриваемым в арбитражных судах и особенности их уплаты. </w:t>
            </w:r>
          </w:p>
          <w:p w:rsidR="00264D60" w:rsidRPr="00637460" w:rsidRDefault="00264D60" w:rsidP="00264D60">
            <w:pPr>
              <w:pStyle w:val="30"/>
              <w:contextualSpacing/>
              <w:rPr>
                <w:rFonts w:ascii="Times New Roman" w:hAnsi="Times New Roman"/>
                <w:color w:val="000000" w:themeColor="text1"/>
              </w:rPr>
            </w:pPr>
            <w:r w:rsidRPr="00637460">
              <w:rPr>
                <w:rFonts w:ascii="Times New Roman" w:hAnsi="Times New Roman"/>
                <w:color w:val="000000" w:themeColor="text1"/>
              </w:rPr>
              <w:t>Размеры государственной пошлины по делам, рассматриваемым Конституционным Судом РФ и конституционными (уставными) судами субъектов РФ и  особенности их уплаты. Размеры государственной пошлины за совершение нотариальных действий и особенности их уплаты. Размеры государственной пошлины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и особенности их уплаты. Льготы по уплате госпошлины  для отдельных категорий физических лиц и организаций.</w:t>
            </w:r>
          </w:p>
        </w:tc>
      </w:tr>
      <w:tr w:rsidR="00264D60" w:rsidRPr="00637460" w:rsidTr="004A57FA">
        <w:tc>
          <w:tcPr>
            <w:tcW w:w="277" w:type="pct"/>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lastRenderedPageBreak/>
              <w:t>5</w:t>
            </w:r>
          </w:p>
        </w:tc>
        <w:tc>
          <w:tcPr>
            <w:tcW w:w="1160" w:type="pct"/>
          </w:tcPr>
          <w:p w:rsidR="00264D60" w:rsidRPr="00637460" w:rsidRDefault="00264D60" w:rsidP="00264D60">
            <w:pPr>
              <w:widowControl/>
              <w:suppressAutoHyphens/>
              <w:snapToGrid/>
              <w:spacing w:before="0" w:after="0"/>
              <w:contextualSpacing/>
              <w:jc w:val="both"/>
              <w:rPr>
                <w:color w:val="000000" w:themeColor="text1"/>
                <w:sz w:val="20"/>
              </w:rPr>
            </w:pPr>
            <w:r w:rsidRPr="00637460">
              <w:rPr>
                <w:color w:val="000000" w:themeColor="text1"/>
                <w:sz w:val="20"/>
              </w:rPr>
              <w:t>Региональные  и местные налоги</w:t>
            </w:r>
          </w:p>
        </w:tc>
        <w:tc>
          <w:tcPr>
            <w:tcW w:w="3563" w:type="pct"/>
          </w:tcPr>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Транспортный налог</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Налогоплательщики. Объект налогообложения.  Налоговая база.</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Налоговый период. Отчетный период. Налоговые ставки. Налоговые льготы. Порядок исчисления суммы налога и сумм авансовых платежей по налогу. Порядок и сроки уплаты налога и авансовых платежей по налогу.</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Налог на игорный бизнес</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Понятия.  Налогоплательщики. Объекты налогообложения. Налоговая база.  Налоговый период.  Налоговые ставки.  Порядок исчисления налога. Порядок и сроки уплаты налога.</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Налог на имущество организаций</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Налогоплательщики. Объект налогообложения. Налоговая база.</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Порядок определения налоговой базы. Налоговый период. Отчетный период. Налоговая ставка. Налоговые льготы. Порядок исчисления суммы налога и сумм авансовых платежей по налогу.  Особенности исчисления и уплаты налога по местонахождению обособленных подразделений организации.</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Местные налоги и сборы</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Земельный налог</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Налогоплательщики. Объект налогообложения. Налоговая база. Порядок определения налоговой базы. Особенности определения налоговой базы в отношении земельных участков, находящихся в общей собственности. Налоговый и отчетный периоды. Налоговая ставка.  Налоговые льготы.  Порядок исчисления налога и авансовых платежей по налогу.</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Налог на имущество физических лиц</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Налогоплательщики. Объект налогообложения. Налоговая база.  Порядок определения налоговой базы исходя из кадастровой стоимости объектов налогообложения. Порядок определения налоговой базы, исходя из инвентаризационной стоимости объекта налогообложения.  Налоговый период. Налоговые ставки Налоговые льготы.  Порядок исчисления суммы налога. Порядок и сроки уплаты налога.</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Торговый сбор</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Плательщики сбора. Объект обложения.  Виды предпринимательской деятельности, в отношении которых устанавливается сбор. Период обложения. Ставки сбора.</w:t>
            </w:r>
          </w:p>
          <w:p w:rsidR="00264D60" w:rsidRPr="00637460" w:rsidRDefault="00264D60" w:rsidP="00264D60">
            <w:pPr>
              <w:pStyle w:val="30"/>
              <w:contextualSpacing/>
              <w:rPr>
                <w:rFonts w:ascii="Times New Roman" w:hAnsi="Times New Roman"/>
                <w:b/>
                <w:bCs/>
                <w:color w:val="000000" w:themeColor="text1"/>
              </w:rPr>
            </w:pPr>
            <w:r w:rsidRPr="00637460">
              <w:rPr>
                <w:rFonts w:ascii="Times New Roman" w:hAnsi="Times New Roman"/>
                <w:b/>
                <w:color w:val="000000" w:themeColor="text1"/>
              </w:rPr>
              <w:t xml:space="preserve">Учет плательщиков сбора.  </w:t>
            </w:r>
            <w:r w:rsidRPr="00637460">
              <w:rPr>
                <w:rFonts w:ascii="Times New Roman" w:hAnsi="Times New Roman"/>
                <w:color w:val="000000" w:themeColor="text1"/>
              </w:rPr>
              <w:t>Порядок исчисления и уплаты сбора. Полномочия органов местного самоуправления (органов государственной власти городов федерального значения Москвы, Санкт-Петербурга и Севастополя)</w:t>
            </w:r>
          </w:p>
        </w:tc>
      </w:tr>
      <w:tr w:rsidR="00264D60" w:rsidRPr="00637460" w:rsidTr="004A57FA">
        <w:tc>
          <w:tcPr>
            <w:tcW w:w="277" w:type="pct"/>
          </w:tcPr>
          <w:p w:rsidR="00264D60" w:rsidRPr="00637460" w:rsidRDefault="00264D60" w:rsidP="00264D60">
            <w:pPr>
              <w:widowControl/>
              <w:suppressAutoHyphens/>
              <w:snapToGrid/>
              <w:spacing w:before="0" w:after="0"/>
              <w:contextualSpacing/>
              <w:jc w:val="center"/>
              <w:rPr>
                <w:color w:val="000000" w:themeColor="text1"/>
                <w:sz w:val="20"/>
              </w:rPr>
            </w:pPr>
            <w:r w:rsidRPr="00637460">
              <w:rPr>
                <w:color w:val="000000" w:themeColor="text1"/>
                <w:sz w:val="20"/>
              </w:rPr>
              <w:t>6</w:t>
            </w:r>
          </w:p>
        </w:tc>
        <w:tc>
          <w:tcPr>
            <w:tcW w:w="1160" w:type="pct"/>
          </w:tcPr>
          <w:p w:rsidR="00264D60" w:rsidRPr="00637460" w:rsidRDefault="00264D60" w:rsidP="00264D60">
            <w:pPr>
              <w:widowControl/>
              <w:suppressAutoHyphens/>
              <w:snapToGrid/>
              <w:spacing w:before="0" w:after="0"/>
              <w:contextualSpacing/>
              <w:jc w:val="both"/>
              <w:rPr>
                <w:color w:val="000000" w:themeColor="text1"/>
                <w:sz w:val="20"/>
              </w:rPr>
            </w:pPr>
            <w:r w:rsidRPr="00637460">
              <w:rPr>
                <w:color w:val="000000" w:themeColor="text1"/>
                <w:sz w:val="20"/>
              </w:rPr>
              <w:t>Специальные налоговые режимы</w:t>
            </w:r>
          </w:p>
        </w:tc>
        <w:tc>
          <w:tcPr>
            <w:tcW w:w="3563" w:type="pct"/>
          </w:tcPr>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Система налогообложения для сельскохозяйственных товаропроизводителей (единый сельскохозяйственный налог- ЕСНХ)</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Общие условия применения системы налогообложения для </w:t>
            </w:r>
            <w:r w:rsidRPr="00637460">
              <w:rPr>
                <w:color w:val="000000" w:themeColor="text1"/>
                <w:sz w:val="20"/>
              </w:rPr>
              <w:lastRenderedPageBreak/>
              <w:t>сельскохозяйственных   товаропроизводителей (единого сельскохозяйственного налога). Налогоплательщики. Порядок и условия начала и прекращения применения единого сельскохозяйственного налога. Объект налогообложения.</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Порядок определения и признания доходов и расходов.</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Налоговая база. Налоговый и отчетный периоды. Налоговая ставка. Порядок исчисления и уплаты единого сельскохозяйственного налога.</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Упрощенная система налогообложения</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Налогоплательщики. Порядок и условия начала и прекращения применения упрощенной системы налогообложения. Объекты налогообложения. Порядок определения и признания доходов и расходов.</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Налоговая база. Налоговые ставки. Порядок исчисления и уплаты налога.  Налоговый учет.</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Система налогообложении в виде единого налога на вмененный доход для отдельных видов деятельности</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Общие положения. Основные понятия, Налогоплательщики. Объект налогообложения и налоговая база. Налоговый период. Налоговая ставка. Сумма единого налога, исчисленная за налоговый период:</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Система налогообложения при выполнении соглашений о разделе продукции</w:t>
            </w:r>
          </w:p>
          <w:p w:rsidR="00264D60" w:rsidRPr="00637460" w:rsidRDefault="00264D60" w:rsidP="00264D60">
            <w:pPr>
              <w:widowControl/>
              <w:snapToGrid/>
              <w:spacing w:before="0" w:after="0"/>
              <w:contextualSpacing/>
              <w:jc w:val="both"/>
              <w:rPr>
                <w:color w:val="000000" w:themeColor="text1"/>
                <w:sz w:val="20"/>
              </w:rPr>
            </w:pPr>
            <w:r w:rsidRPr="00637460">
              <w:rPr>
                <w:color w:val="000000" w:themeColor="text1"/>
                <w:sz w:val="20"/>
              </w:rPr>
              <w:t xml:space="preserve">Основные понятия.  Общие положения. Налогоплательщики и плательщики сборов. Особенности уплаты налога на добавленную стоимость при выполнении соглашений.  Особенности учета налогоплательщиков. </w:t>
            </w:r>
          </w:p>
          <w:p w:rsidR="00264D60" w:rsidRPr="00637460" w:rsidRDefault="00264D60" w:rsidP="00264D60">
            <w:pPr>
              <w:widowControl/>
              <w:snapToGrid/>
              <w:spacing w:before="0" w:after="0"/>
              <w:contextualSpacing/>
              <w:jc w:val="both"/>
              <w:rPr>
                <w:b/>
                <w:color w:val="000000" w:themeColor="text1"/>
                <w:sz w:val="20"/>
              </w:rPr>
            </w:pPr>
            <w:r w:rsidRPr="00637460">
              <w:rPr>
                <w:b/>
                <w:color w:val="000000" w:themeColor="text1"/>
                <w:sz w:val="20"/>
              </w:rPr>
              <w:t>Патентная система налогообложения</w:t>
            </w:r>
          </w:p>
          <w:p w:rsidR="00264D60" w:rsidRPr="00637460" w:rsidRDefault="00264D60" w:rsidP="00264D60">
            <w:pPr>
              <w:pStyle w:val="30"/>
              <w:contextualSpacing/>
              <w:rPr>
                <w:rFonts w:ascii="Times New Roman" w:hAnsi="Times New Roman"/>
                <w:color w:val="000000" w:themeColor="text1"/>
              </w:rPr>
            </w:pPr>
            <w:r w:rsidRPr="00637460">
              <w:rPr>
                <w:rFonts w:ascii="Times New Roman" w:hAnsi="Times New Roman"/>
                <w:color w:val="000000" w:themeColor="text1"/>
              </w:rPr>
              <w:t>Общие положении. Налогоплательщики. Порядок и условия начала и прекращения применения патентной системы налогообложения. Учет налогоплательщиков. Объект налогообложения. Налоговая база.</w:t>
            </w:r>
          </w:p>
          <w:p w:rsidR="00264D60" w:rsidRPr="00637460" w:rsidRDefault="00264D60" w:rsidP="00264D60">
            <w:pPr>
              <w:pStyle w:val="30"/>
              <w:contextualSpacing/>
              <w:rPr>
                <w:rFonts w:ascii="Times New Roman" w:hAnsi="Times New Roman"/>
                <w:b/>
                <w:color w:val="000000" w:themeColor="text1"/>
              </w:rPr>
            </w:pPr>
            <w:r w:rsidRPr="00637460">
              <w:rPr>
                <w:rFonts w:ascii="Times New Roman" w:hAnsi="Times New Roman"/>
                <w:color w:val="000000" w:themeColor="text1"/>
              </w:rPr>
              <w:t>Налоговый период. Налоговая ставка.  Порядок исчисления налога, Порядок и сроки уплаты налога.  Налоговый учет.</w:t>
            </w:r>
          </w:p>
        </w:tc>
      </w:tr>
    </w:tbl>
    <w:p w:rsidR="00264D60" w:rsidRPr="00637460" w:rsidRDefault="00264D60" w:rsidP="00264D60">
      <w:pPr>
        <w:widowControl/>
        <w:tabs>
          <w:tab w:val="left" w:pos="993"/>
        </w:tabs>
        <w:snapToGrid/>
        <w:spacing w:before="0" w:after="0"/>
        <w:ind w:firstLine="708"/>
        <w:rPr>
          <w:b/>
          <w:color w:val="000000" w:themeColor="text1"/>
          <w:sz w:val="20"/>
        </w:rPr>
      </w:pPr>
    </w:p>
    <w:p w:rsidR="00264D60" w:rsidRPr="00637460" w:rsidRDefault="00264D60" w:rsidP="00264D60">
      <w:pPr>
        <w:widowControl/>
        <w:tabs>
          <w:tab w:val="left" w:pos="993"/>
        </w:tabs>
        <w:suppressAutoHyphens/>
        <w:snapToGrid/>
        <w:spacing w:before="0" w:after="0"/>
        <w:ind w:firstLine="708"/>
        <w:jc w:val="both"/>
        <w:rPr>
          <w:b/>
          <w:color w:val="000000" w:themeColor="text1"/>
          <w:sz w:val="20"/>
        </w:rPr>
      </w:pPr>
      <w:r w:rsidRPr="00637460">
        <w:rPr>
          <w:b/>
          <w:color w:val="000000" w:themeColor="text1"/>
          <w:sz w:val="20"/>
        </w:rPr>
        <w:t>5.2 Занятия лекционного и семинарского типа</w:t>
      </w:r>
    </w:p>
    <w:p w:rsidR="00264D60" w:rsidRPr="00637460" w:rsidRDefault="00264D60" w:rsidP="00264D60">
      <w:pPr>
        <w:widowControl/>
        <w:tabs>
          <w:tab w:val="left" w:pos="993"/>
        </w:tabs>
        <w:snapToGrid/>
        <w:spacing w:before="0" w:after="0"/>
        <w:ind w:firstLine="708"/>
        <w:rPr>
          <w:b/>
          <w:color w:val="000000" w:themeColor="text1"/>
          <w:sz w:val="20"/>
        </w:rPr>
      </w:pPr>
      <w:r w:rsidRPr="00637460">
        <w:rPr>
          <w:b/>
          <w:color w:val="000000" w:themeColor="text1"/>
          <w:sz w:val="20"/>
        </w:rPr>
        <w:t>5.2.1 Темы лекций</w:t>
      </w:r>
    </w:p>
    <w:p w:rsidR="00264D60" w:rsidRPr="00637460" w:rsidRDefault="00264D60" w:rsidP="00264D60">
      <w:pPr>
        <w:widowControl/>
        <w:tabs>
          <w:tab w:val="left" w:pos="993"/>
          <w:tab w:val="left" w:pos="1080"/>
        </w:tabs>
        <w:snapToGrid/>
        <w:spacing w:before="0" w:after="0"/>
        <w:ind w:firstLine="708"/>
        <w:rPr>
          <w:b/>
          <w:color w:val="000000" w:themeColor="text1"/>
          <w:sz w:val="20"/>
        </w:rPr>
      </w:pPr>
      <w:r w:rsidRPr="00637460">
        <w:rPr>
          <w:b/>
          <w:color w:val="000000" w:themeColor="text1"/>
          <w:sz w:val="20"/>
        </w:rPr>
        <w:t>Раздел 1 «Теория налогообложения»</w:t>
      </w:r>
    </w:p>
    <w:p w:rsidR="00264D60" w:rsidRPr="00637460" w:rsidRDefault="00264D60" w:rsidP="00264D60">
      <w:pPr>
        <w:pStyle w:val="33"/>
        <w:numPr>
          <w:ilvl w:val="0"/>
          <w:numId w:val="17"/>
        </w:numPr>
        <w:tabs>
          <w:tab w:val="left" w:pos="993"/>
        </w:tabs>
        <w:spacing w:line="240" w:lineRule="auto"/>
        <w:ind w:left="0" w:firstLine="708"/>
        <w:contextualSpacing/>
        <w:rPr>
          <w:color w:val="000000" w:themeColor="text1"/>
        </w:rPr>
      </w:pPr>
      <w:r w:rsidRPr="00637460">
        <w:rPr>
          <w:color w:val="000000" w:themeColor="text1"/>
        </w:rPr>
        <w:t>Экономическая сущность налогов</w:t>
      </w:r>
    </w:p>
    <w:p w:rsidR="00264D60" w:rsidRPr="00637460" w:rsidRDefault="00264D60" w:rsidP="00264D60">
      <w:pPr>
        <w:widowControl/>
        <w:tabs>
          <w:tab w:val="left" w:pos="993"/>
          <w:tab w:val="left" w:pos="1080"/>
        </w:tabs>
        <w:snapToGrid/>
        <w:spacing w:before="0" w:after="0"/>
        <w:ind w:firstLine="708"/>
        <w:rPr>
          <w:b/>
          <w:color w:val="000000" w:themeColor="text1"/>
          <w:sz w:val="20"/>
        </w:rPr>
      </w:pPr>
    </w:p>
    <w:p w:rsidR="00264D60" w:rsidRPr="00637460" w:rsidRDefault="00264D60" w:rsidP="00264D60">
      <w:pPr>
        <w:widowControl/>
        <w:tabs>
          <w:tab w:val="left" w:pos="993"/>
          <w:tab w:val="left" w:pos="1080"/>
        </w:tabs>
        <w:snapToGrid/>
        <w:spacing w:before="0" w:after="0"/>
        <w:ind w:firstLine="708"/>
        <w:rPr>
          <w:b/>
          <w:color w:val="000000" w:themeColor="text1"/>
          <w:sz w:val="20"/>
        </w:rPr>
      </w:pPr>
      <w:r w:rsidRPr="00637460">
        <w:rPr>
          <w:b/>
          <w:color w:val="000000" w:themeColor="text1"/>
          <w:sz w:val="20"/>
        </w:rPr>
        <w:t>Раздел 2 «Основы налоговой системы Российской Федерации»</w:t>
      </w:r>
    </w:p>
    <w:p w:rsidR="00264D60" w:rsidRPr="00637460" w:rsidRDefault="00264D60" w:rsidP="00264D60">
      <w:pPr>
        <w:widowControl/>
        <w:numPr>
          <w:ilvl w:val="0"/>
          <w:numId w:val="18"/>
        </w:numPr>
        <w:tabs>
          <w:tab w:val="left" w:pos="993"/>
        </w:tabs>
        <w:snapToGrid/>
        <w:spacing w:before="0" w:after="0"/>
        <w:ind w:left="0" w:firstLine="708"/>
        <w:contextualSpacing/>
        <w:rPr>
          <w:color w:val="000000" w:themeColor="text1"/>
          <w:sz w:val="20"/>
        </w:rPr>
      </w:pPr>
      <w:r w:rsidRPr="00637460">
        <w:rPr>
          <w:color w:val="000000" w:themeColor="text1"/>
          <w:sz w:val="20"/>
        </w:rPr>
        <w:t xml:space="preserve">Система налогов и сборов в Российской  Федерации </w:t>
      </w:r>
    </w:p>
    <w:p w:rsidR="00264D60" w:rsidRPr="00637460" w:rsidRDefault="00264D60" w:rsidP="00264D60">
      <w:pPr>
        <w:widowControl/>
        <w:numPr>
          <w:ilvl w:val="0"/>
          <w:numId w:val="18"/>
        </w:numPr>
        <w:tabs>
          <w:tab w:val="left" w:pos="993"/>
        </w:tabs>
        <w:snapToGrid/>
        <w:spacing w:before="0" w:after="0"/>
        <w:ind w:left="0" w:firstLine="708"/>
        <w:contextualSpacing/>
        <w:rPr>
          <w:color w:val="000000" w:themeColor="text1"/>
          <w:sz w:val="20"/>
        </w:rPr>
      </w:pPr>
      <w:r w:rsidRPr="00637460">
        <w:rPr>
          <w:color w:val="000000" w:themeColor="text1"/>
          <w:sz w:val="20"/>
        </w:rPr>
        <w:t xml:space="preserve">Налоговый контроль. </w:t>
      </w:r>
    </w:p>
    <w:p w:rsidR="00264D60" w:rsidRDefault="00264D60" w:rsidP="00264D60">
      <w:pPr>
        <w:widowControl/>
        <w:tabs>
          <w:tab w:val="left" w:pos="993"/>
          <w:tab w:val="left" w:pos="1080"/>
        </w:tabs>
        <w:snapToGrid/>
        <w:spacing w:before="0" w:after="0"/>
        <w:ind w:firstLine="708"/>
        <w:rPr>
          <w:b/>
          <w:color w:val="000000" w:themeColor="text1"/>
          <w:sz w:val="20"/>
        </w:rPr>
      </w:pPr>
    </w:p>
    <w:p w:rsidR="00264D60" w:rsidRPr="00637460" w:rsidRDefault="00264D60" w:rsidP="00264D60">
      <w:pPr>
        <w:widowControl/>
        <w:tabs>
          <w:tab w:val="left" w:pos="993"/>
          <w:tab w:val="left" w:pos="1080"/>
        </w:tabs>
        <w:snapToGrid/>
        <w:spacing w:before="0" w:after="0"/>
        <w:ind w:firstLine="708"/>
        <w:rPr>
          <w:b/>
          <w:color w:val="000000" w:themeColor="text1"/>
          <w:sz w:val="20"/>
        </w:rPr>
      </w:pPr>
      <w:r w:rsidRPr="00637460">
        <w:rPr>
          <w:b/>
          <w:color w:val="000000" w:themeColor="text1"/>
          <w:sz w:val="20"/>
        </w:rPr>
        <w:t xml:space="preserve">Раздел 3 «Федеральные налоги (НДС, налог на прибыль организаций, акцизы)         </w:t>
      </w:r>
    </w:p>
    <w:p w:rsidR="00264D60" w:rsidRPr="00637460" w:rsidRDefault="00264D60" w:rsidP="00264D60">
      <w:pPr>
        <w:widowControl/>
        <w:numPr>
          <w:ilvl w:val="0"/>
          <w:numId w:val="19"/>
        </w:numPr>
        <w:tabs>
          <w:tab w:val="left" w:pos="993"/>
        </w:tabs>
        <w:snapToGrid/>
        <w:spacing w:before="0" w:after="0"/>
        <w:ind w:left="0" w:firstLine="708"/>
        <w:contextualSpacing/>
        <w:jc w:val="both"/>
        <w:rPr>
          <w:color w:val="000000" w:themeColor="text1"/>
          <w:sz w:val="20"/>
        </w:rPr>
      </w:pPr>
      <w:r w:rsidRPr="00637460">
        <w:rPr>
          <w:color w:val="000000" w:themeColor="text1"/>
          <w:sz w:val="20"/>
        </w:rPr>
        <w:t>Налог на добавленную стоимость</w:t>
      </w:r>
    </w:p>
    <w:p w:rsidR="00264D60" w:rsidRPr="00637460" w:rsidRDefault="00264D60" w:rsidP="00264D60">
      <w:pPr>
        <w:widowControl/>
        <w:tabs>
          <w:tab w:val="left" w:pos="993"/>
          <w:tab w:val="left" w:pos="1080"/>
        </w:tabs>
        <w:snapToGrid/>
        <w:spacing w:before="0" w:after="0"/>
        <w:ind w:firstLine="708"/>
        <w:rPr>
          <w:b/>
          <w:color w:val="000000" w:themeColor="text1"/>
          <w:sz w:val="20"/>
        </w:rPr>
      </w:pPr>
      <w:r w:rsidRPr="00637460">
        <w:rPr>
          <w:b/>
          <w:color w:val="000000" w:themeColor="text1"/>
          <w:sz w:val="20"/>
        </w:rPr>
        <w:t>Раздел 4 «Федеральные налоги (НДФЛ,  НДПИ, водный налог, сборы за пользование объектами животного мира и водных биологических ресурсов, госпошлина)</w:t>
      </w:r>
    </w:p>
    <w:p w:rsidR="00264D60" w:rsidRPr="00637460" w:rsidRDefault="00264D60" w:rsidP="00264D60">
      <w:pPr>
        <w:widowControl/>
        <w:numPr>
          <w:ilvl w:val="0"/>
          <w:numId w:val="20"/>
        </w:numPr>
        <w:tabs>
          <w:tab w:val="left" w:pos="993"/>
        </w:tabs>
        <w:snapToGrid/>
        <w:spacing w:before="0" w:after="0"/>
        <w:ind w:left="0" w:firstLine="708"/>
        <w:contextualSpacing/>
        <w:jc w:val="both"/>
        <w:rPr>
          <w:color w:val="000000" w:themeColor="text1"/>
          <w:sz w:val="20"/>
        </w:rPr>
      </w:pPr>
      <w:r w:rsidRPr="00637460">
        <w:rPr>
          <w:color w:val="000000" w:themeColor="text1"/>
          <w:sz w:val="20"/>
        </w:rPr>
        <w:t>Налог на доходы физических лиц</w:t>
      </w:r>
    </w:p>
    <w:p w:rsidR="00264D60" w:rsidRPr="00637460" w:rsidRDefault="00264D60" w:rsidP="00264D60">
      <w:pPr>
        <w:widowControl/>
        <w:numPr>
          <w:ilvl w:val="0"/>
          <w:numId w:val="20"/>
        </w:numPr>
        <w:tabs>
          <w:tab w:val="left" w:pos="993"/>
        </w:tabs>
        <w:snapToGrid/>
        <w:spacing w:before="0" w:after="0"/>
        <w:ind w:left="0" w:firstLine="708"/>
        <w:contextualSpacing/>
        <w:jc w:val="both"/>
        <w:rPr>
          <w:color w:val="000000" w:themeColor="text1"/>
          <w:sz w:val="20"/>
        </w:rPr>
      </w:pPr>
      <w:r w:rsidRPr="00637460">
        <w:rPr>
          <w:color w:val="000000" w:themeColor="text1"/>
          <w:sz w:val="20"/>
        </w:rPr>
        <w:t xml:space="preserve">Сборы за пользование объектами животного мира и водных биологических ресурсов             </w:t>
      </w:r>
    </w:p>
    <w:p w:rsidR="00264D60" w:rsidRPr="00637460" w:rsidRDefault="00264D60" w:rsidP="00264D60">
      <w:pPr>
        <w:widowControl/>
        <w:tabs>
          <w:tab w:val="left" w:pos="993"/>
          <w:tab w:val="left" w:pos="1080"/>
        </w:tabs>
        <w:snapToGrid/>
        <w:spacing w:before="0" w:after="0"/>
        <w:ind w:firstLine="708"/>
        <w:rPr>
          <w:color w:val="000000" w:themeColor="text1"/>
          <w:sz w:val="20"/>
        </w:rPr>
      </w:pPr>
    </w:p>
    <w:p w:rsidR="00264D60" w:rsidRPr="00637460" w:rsidRDefault="00264D60" w:rsidP="00264D60">
      <w:pPr>
        <w:widowControl/>
        <w:tabs>
          <w:tab w:val="left" w:pos="993"/>
          <w:tab w:val="left" w:pos="1080"/>
        </w:tabs>
        <w:snapToGrid/>
        <w:spacing w:before="0" w:after="0"/>
        <w:ind w:firstLine="708"/>
        <w:rPr>
          <w:b/>
          <w:color w:val="000000" w:themeColor="text1"/>
          <w:sz w:val="20"/>
        </w:rPr>
      </w:pPr>
      <w:r w:rsidRPr="00637460">
        <w:rPr>
          <w:b/>
          <w:color w:val="000000" w:themeColor="text1"/>
          <w:sz w:val="20"/>
        </w:rPr>
        <w:t>Раздел 5 «Региональные  и местные налоги»</w:t>
      </w:r>
    </w:p>
    <w:p w:rsidR="00264D60" w:rsidRPr="00637460" w:rsidRDefault="00264D60" w:rsidP="00264D60">
      <w:pPr>
        <w:widowControl/>
        <w:numPr>
          <w:ilvl w:val="0"/>
          <w:numId w:val="21"/>
        </w:numPr>
        <w:tabs>
          <w:tab w:val="left" w:pos="993"/>
        </w:tabs>
        <w:snapToGrid/>
        <w:spacing w:before="0" w:after="0"/>
        <w:ind w:left="0" w:firstLine="708"/>
        <w:contextualSpacing/>
        <w:jc w:val="both"/>
        <w:rPr>
          <w:color w:val="000000" w:themeColor="text1"/>
          <w:sz w:val="20"/>
        </w:rPr>
      </w:pPr>
      <w:r w:rsidRPr="00637460">
        <w:rPr>
          <w:color w:val="000000" w:themeColor="text1"/>
          <w:sz w:val="20"/>
        </w:rPr>
        <w:t>Местные налоги и сборы</w:t>
      </w:r>
    </w:p>
    <w:p w:rsidR="00264D60" w:rsidRPr="00637460" w:rsidRDefault="00264D60" w:rsidP="00264D60">
      <w:pPr>
        <w:widowControl/>
        <w:tabs>
          <w:tab w:val="left" w:pos="993"/>
          <w:tab w:val="left" w:pos="1080"/>
        </w:tabs>
        <w:snapToGrid/>
        <w:spacing w:before="0" w:after="0"/>
        <w:ind w:firstLine="708"/>
        <w:rPr>
          <w:b/>
          <w:color w:val="000000" w:themeColor="text1"/>
          <w:sz w:val="20"/>
        </w:rPr>
      </w:pPr>
    </w:p>
    <w:p w:rsidR="00264D60" w:rsidRPr="00637460" w:rsidRDefault="00264D60" w:rsidP="00264D60">
      <w:pPr>
        <w:widowControl/>
        <w:tabs>
          <w:tab w:val="left" w:pos="993"/>
          <w:tab w:val="left" w:pos="1080"/>
        </w:tabs>
        <w:snapToGrid/>
        <w:spacing w:before="0" w:after="0"/>
        <w:ind w:firstLine="708"/>
        <w:rPr>
          <w:b/>
          <w:color w:val="000000" w:themeColor="text1"/>
          <w:sz w:val="20"/>
        </w:rPr>
      </w:pPr>
      <w:r w:rsidRPr="00637460">
        <w:rPr>
          <w:b/>
          <w:color w:val="000000" w:themeColor="text1"/>
          <w:sz w:val="20"/>
        </w:rPr>
        <w:t>Раздел 6 «Специальные налоговые режимы»</w:t>
      </w:r>
    </w:p>
    <w:p w:rsidR="00264D60" w:rsidRPr="00637460" w:rsidRDefault="00264D60" w:rsidP="00264D60">
      <w:pPr>
        <w:widowControl/>
        <w:numPr>
          <w:ilvl w:val="0"/>
          <w:numId w:val="22"/>
        </w:numPr>
        <w:tabs>
          <w:tab w:val="left" w:pos="993"/>
        </w:tabs>
        <w:snapToGrid/>
        <w:spacing w:before="0" w:after="0"/>
        <w:ind w:left="0" w:firstLine="708"/>
        <w:contextualSpacing/>
        <w:jc w:val="both"/>
        <w:rPr>
          <w:color w:val="000000" w:themeColor="text1"/>
          <w:sz w:val="20"/>
        </w:rPr>
      </w:pPr>
      <w:r w:rsidRPr="00637460">
        <w:rPr>
          <w:color w:val="000000" w:themeColor="text1"/>
          <w:sz w:val="20"/>
        </w:rPr>
        <w:t>Система налогообложения для сельскохозяйственных товаропроизводителей (единый сельскохозяйственный налог- ЕСНХ)</w:t>
      </w:r>
    </w:p>
    <w:p w:rsidR="00264D60" w:rsidRPr="00637460" w:rsidRDefault="00264D60" w:rsidP="00264D60">
      <w:pPr>
        <w:widowControl/>
        <w:numPr>
          <w:ilvl w:val="0"/>
          <w:numId w:val="22"/>
        </w:numPr>
        <w:tabs>
          <w:tab w:val="left" w:pos="993"/>
        </w:tabs>
        <w:snapToGrid/>
        <w:spacing w:before="0" w:after="0"/>
        <w:ind w:left="0" w:firstLine="708"/>
        <w:contextualSpacing/>
        <w:jc w:val="both"/>
        <w:rPr>
          <w:color w:val="000000" w:themeColor="text1"/>
          <w:sz w:val="20"/>
        </w:rPr>
      </w:pPr>
      <w:r w:rsidRPr="00637460">
        <w:rPr>
          <w:color w:val="000000" w:themeColor="text1"/>
          <w:sz w:val="20"/>
        </w:rPr>
        <w:t>Упрощенная система налогообложения</w:t>
      </w:r>
    </w:p>
    <w:p w:rsidR="00264D60" w:rsidRPr="00637460" w:rsidRDefault="00264D60" w:rsidP="00264D60">
      <w:pPr>
        <w:widowControl/>
        <w:tabs>
          <w:tab w:val="left" w:pos="993"/>
        </w:tabs>
        <w:snapToGrid/>
        <w:spacing w:before="0" w:after="0"/>
        <w:ind w:firstLine="708"/>
        <w:rPr>
          <w:b/>
          <w:color w:val="000000" w:themeColor="text1"/>
          <w:sz w:val="20"/>
        </w:rPr>
      </w:pPr>
    </w:p>
    <w:p w:rsidR="00264D60" w:rsidRPr="00637460" w:rsidRDefault="00264D60" w:rsidP="00264D60">
      <w:pPr>
        <w:widowControl/>
        <w:tabs>
          <w:tab w:val="left" w:pos="993"/>
        </w:tabs>
        <w:suppressAutoHyphens/>
        <w:snapToGrid/>
        <w:spacing w:before="0" w:after="0"/>
        <w:ind w:firstLine="708"/>
        <w:jc w:val="both"/>
        <w:rPr>
          <w:b/>
          <w:color w:val="000000" w:themeColor="text1"/>
          <w:sz w:val="20"/>
        </w:rPr>
      </w:pPr>
      <w:r w:rsidRPr="00637460">
        <w:rPr>
          <w:b/>
          <w:color w:val="000000" w:themeColor="text1"/>
          <w:sz w:val="20"/>
        </w:rPr>
        <w:t>5.2.2 Вопросы для обсуждения на семинарах и практических занятиях</w:t>
      </w: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1 «Теория налогообложения»</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Развитие налогообложения в Римской империи.</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Зарождение налогов на Руси</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Налоги на Руси в период монгольского владычества</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Экономика и налоги России во времена правления Петра Великого</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Экономическая сущность налогов</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 xml:space="preserve">Классическая теория налогов. </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lastRenderedPageBreak/>
        <w:t xml:space="preserve">Кейнсианская и . неоклассическая теория налогов. </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 xml:space="preserve">Основные принципы налогообложения по А.Смиту. </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Принципы налогообложения А.Вагнера</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Зарождение общей теории налогов. Теории обмена</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 xml:space="preserve">Роль русских ученых в развитии теории налогов. </w:t>
      </w:r>
      <w:proofErr w:type="spellStart"/>
      <w:r w:rsidRPr="00637460">
        <w:rPr>
          <w:color w:val="000000" w:themeColor="text1"/>
          <w:sz w:val="20"/>
        </w:rPr>
        <w:t>Ю.Крижанич</w:t>
      </w:r>
      <w:proofErr w:type="spellEnd"/>
      <w:r w:rsidRPr="00637460">
        <w:rPr>
          <w:color w:val="000000" w:themeColor="text1"/>
          <w:sz w:val="20"/>
        </w:rPr>
        <w:t xml:space="preserve">, И.Т. Посошков, Н.И. </w:t>
      </w:r>
      <w:proofErr w:type="spellStart"/>
      <w:r w:rsidRPr="00637460">
        <w:rPr>
          <w:color w:val="000000" w:themeColor="text1"/>
          <w:sz w:val="20"/>
        </w:rPr>
        <w:t>Тергенев</w:t>
      </w:r>
      <w:proofErr w:type="spellEnd"/>
      <w:r w:rsidRPr="00637460">
        <w:rPr>
          <w:color w:val="000000" w:themeColor="text1"/>
          <w:sz w:val="20"/>
        </w:rPr>
        <w:t>.</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Неоклассическая теория налогов. Кривая А. Лэффера</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 xml:space="preserve">Признаки, элементы и функции налогов. Классификация налогов по различным признакам. </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Черты, отличающие налоги от других видов финансовых платежей</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Экономические интересы участников налоговых отношений. Противоречия этих интересов</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Прямое налогообложение и косвенное налогообложение. Переложение налогов</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Различия налогов и сборов налогового характера</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Налоговая политика  и  принципы налогообложения</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 xml:space="preserve">Налоговое планирование как важный компонент налогового механизма на микроуровне. </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 xml:space="preserve">Принципы налогообложения. </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Двойное экономическое налогообложение и двойное юридическое налогообложение</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proofErr w:type="spellStart"/>
      <w:r w:rsidRPr="00637460">
        <w:rPr>
          <w:color w:val="000000" w:themeColor="text1"/>
          <w:sz w:val="20"/>
        </w:rPr>
        <w:t>Раыное</w:t>
      </w:r>
      <w:proofErr w:type="spellEnd"/>
      <w:r w:rsidRPr="00637460">
        <w:rPr>
          <w:color w:val="000000" w:themeColor="text1"/>
          <w:sz w:val="20"/>
        </w:rPr>
        <w:t xml:space="preserve"> и пропорциональное налогообложение</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Методы налогообложения</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Принципы построения налоговой системы</w:t>
      </w:r>
    </w:p>
    <w:p w:rsidR="00264D60" w:rsidRPr="00637460" w:rsidRDefault="00264D60" w:rsidP="00264D60">
      <w:pPr>
        <w:numPr>
          <w:ilvl w:val="0"/>
          <w:numId w:val="23"/>
        </w:numPr>
        <w:tabs>
          <w:tab w:val="left" w:pos="1080"/>
        </w:tabs>
        <w:snapToGrid/>
        <w:spacing w:before="0" w:after="0"/>
        <w:ind w:left="0" w:firstLine="709"/>
        <w:rPr>
          <w:color w:val="000000" w:themeColor="text1"/>
          <w:sz w:val="20"/>
        </w:rPr>
      </w:pPr>
      <w:r w:rsidRPr="00637460">
        <w:rPr>
          <w:color w:val="000000" w:themeColor="text1"/>
          <w:sz w:val="20"/>
        </w:rPr>
        <w:t>Актуальные проблемы и современные исследования в области налогообложения</w:t>
      </w:r>
    </w:p>
    <w:p w:rsidR="00264D60" w:rsidRPr="00637460" w:rsidRDefault="00264D60" w:rsidP="00264D60">
      <w:pPr>
        <w:tabs>
          <w:tab w:val="left" w:pos="1080"/>
          <w:tab w:val="left" w:pos="1134"/>
        </w:tabs>
        <w:snapToGrid/>
        <w:spacing w:before="0" w:after="0"/>
        <w:ind w:firstLine="709"/>
        <w:jc w:val="both"/>
        <w:rPr>
          <w:b/>
          <w:bCs/>
          <w:iCs/>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2 «Основы налоговой системы Российской Федерации»</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Система налогов и сборов в Российской  Федерации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Основополагающий документ налогового законодательства России – НК РФ.</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Современные организационные принципы построения налоговой системы России</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Факторы, оказывающие влияние на становление и развитие налоговой системы государства. Характер и содержание их влияния на структуру налоговой системы РФ на современном этапе.</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Федеральные, региональные и местные налоги и сборы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Структура налоговых органов России.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Полномочия ФНС. Особенности функционирования межрегиональных инспекций ФНС России</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Взаимосвязь организационной структуры налоговых органов с государственным и административно-территориальным устройством России.</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Права и обязанности  налогоплательщиков (плательщиков сборов)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плательщики сборов. Налоговые агенты.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Общие правила исполнения обязанности по уплате налогов и сборов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Изменение срока уплаты налога и сбора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Способы обеспечения исполнения обязанностей по уплате налогов и сборов. Залог имущества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Налоговый контроль. Процессуальный порядок назначения и проведения налоговых проверок налогоплательщиков.</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Формы и способы налогового администрирования при осуществлении налогового контроля</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Камеральная налоговая проверка. </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Выездная налоговая проверка</w:t>
      </w:r>
    </w:p>
    <w:p w:rsidR="00264D60" w:rsidRPr="00637460" w:rsidRDefault="00264D60" w:rsidP="00264D60">
      <w:pPr>
        <w:numPr>
          <w:ilvl w:val="0"/>
          <w:numId w:val="24"/>
        </w:numPr>
        <w:tabs>
          <w:tab w:val="left" w:pos="1080"/>
        </w:tabs>
        <w:snapToGrid/>
        <w:spacing w:before="0" w:after="0"/>
        <w:ind w:left="0" w:firstLine="709"/>
        <w:rPr>
          <w:color w:val="000000" w:themeColor="text1"/>
          <w:sz w:val="20"/>
        </w:rPr>
      </w:pPr>
      <w:r w:rsidRPr="00637460">
        <w:rPr>
          <w:color w:val="000000" w:themeColor="text1"/>
          <w:sz w:val="20"/>
        </w:rPr>
        <w:t xml:space="preserve">Виды налоговых правонарушений и ответственность за их совершение  </w:t>
      </w:r>
    </w:p>
    <w:p w:rsidR="00264D60" w:rsidRPr="00637460" w:rsidRDefault="00264D60" w:rsidP="00264D60">
      <w:pPr>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Налоговые санкции. Виды налоговых правонарушений </w:t>
      </w:r>
    </w:p>
    <w:p w:rsidR="00264D60" w:rsidRPr="00637460" w:rsidRDefault="00264D60" w:rsidP="00264D60">
      <w:pPr>
        <w:numPr>
          <w:ilvl w:val="0"/>
          <w:numId w:val="24"/>
        </w:numPr>
        <w:tabs>
          <w:tab w:val="left" w:pos="1080"/>
        </w:tabs>
        <w:snapToGrid/>
        <w:spacing w:before="0" w:after="0"/>
        <w:ind w:left="0" w:firstLine="709"/>
        <w:jc w:val="both"/>
        <w:rPr>
          <w:color w:val="000000" w:themeColor="text1"/>
          <w:sz w:val="20"/>
        </w:rPr>
      </w:pPr>
      <w:r w:rsidRPr="00637460">
        <w:rPr>
          <w:color w:val="000000" w:themeColor="text1"/>
          <w:sz w:val="20"/>
        </w:rPr>
        <w:t>Институциональные условия борьбы с теневой экономикой</w:t>
      </w:r>
    </w:p>
    <w:p w:rsidR="00264D60" w:rsidRPr="00637460" w:rsidRDefault="00264D60" w:rsidP="00264D60">
      <w:pPr>
        <w:tabs>
          <w:tab w:val="left" w:pos="1080"/>
        </w:tabs>
        <w:snapToGrid/>
        <w:spacing w:before="0" w:after="0"/>
        <w:ind w:firstLine="709"/>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 xml:space="preserve">Раздел 3 «Федеральные налоги (НДС, налог на прибыль организаций, акцизы)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Освобождение от исполнения обязанностей налогоплательщика  НДС</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налога на добавленную стоимость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Операции, не подлежащие налогообложению .НДС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Порядок определения налоговой базы по НДС при реализации товаров (работ, услуг).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Особенности определения налоговой </w:t>
      </w:r>
      <w:proofErr w:type="spellStart"/>
      <w:r w:rsidRPr="00637460">
        <w:rPr>
          <w:color w:val="000000" w:themeColor="text1"/>
          <w:sz w:val="20"/>
        </w:rPr>
        <w:t>базы.по</w:t>
      </w:r>
      <w:proofErr w:type="spellEnd"/>
      <w:r w:rsidRPr="00637460">
        <w:rPr>
          <w:color w:val="000000" w:themeColor="text1"/>
          <w:sz w:val="20"/>
        </w:rPr>
        <w:t xml:space="preserve"> НДС</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Порядок подтверждения права на получение возмещения при налогообложении по налоговой ставке 0 </w:t>
      </w:r>
      <w:proofErr w:type="spellStart"/>
      <w:r w:rsidRPr="00637460">
        <w:rPr>
          <w:color w:val="000000" w:themeColor="text1"/>
          <w:sz w:val="20"/>
        </w:rPr>
        <w:t>процентов.по</w:t>
      </w:r>
      <w:proofErr w:type="spellEnd"/>
      <w:r w:rsidRPr="00637460">
        <w:rPr>
          <w:color w:val="000000" w:themeColor="text1"/>
          <w:sz w:val="20"/>
        </w:rPr>
        <w:t xml:space="preserve"> НДС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Порядок исчисления НДС</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Счет-фактура. По НДС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Налоговые </w:t>
      </w:r>
      <w:proofErr w:type="spellStart"/>
      <w:r w:rsidRPr="00637460">
        <w:rPr>
          <w:color w:val="000000" w:themeColor="text1"/>
          <w:sz w:val="20"/>
        </w:rPr>
        <w:t>вычеты.по</w:t>
      </w:r>
      <w:proofErr w:type="spellEnd"/>
      <w:r w:rsidRPr="00637460">
        <w:rPr>
          <w:color w:val="000000" w:themeColor="text1"/>
          <w:sz w:val="20"/>
        </w:rPr>
        <w:t xml:space="preserve"> НДС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Сумма НДС, подлежащая уплате в бюджет.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proofErr w:type="spellStart"/>
      <w:r w:rsidRPr="00637460">
        <w:rPr>
          <w:color w:val="000000" w:themeColor="text1"/>
          <w:sz w:val="20"/>
        </w:rPr>
        <w:t>Налогоплатедьщики</w:t>
      </w:r>
      <w:proofErr w:type="spellEnd"/>
      <w:r w:rsidRPr="00637460">
        <w:rPr>
          <w:color w:val="000000" w:themeColor="text1"/>
          <w:sz w:val="20"/>
        </w:rPr>
        <w:t xml:space="preserve"> и элементы налога на прибыль организаций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Классификация доходов и расходов по налогу на прибыль организаций.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Доходы, не учитываемые при определении налоговой базы по налогу на прибыль организаций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Группировка расходов по налогу на прибыль организаций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Амортизируемое </w:t>
      </w:r>
      <w:proofErr w:type="spellStart"/>
      <w:r w:rsidRPr="00637460">
        <w:rPr>
          <w:color w:val="000000" w:themeColor="text1"/>
          <w:sz w:val="20"/>
        </w:rPr>
        <w:t>имущество.при</w:t>
      </w:r>
      <w:proofErr w:type="spellEnd"/>
      <w:r w:rsidRPr="00637460">
        <w:rPr>
          <w:color w:val="000000" w:themeColor="text1"/>
          <w:sz w:val="20"/>
        </w:rPr>
        <w:t xml:space="preserve"> расчете налога на прибыль организаций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Расходы, не учитываемые в целях налогообложения. налога  на прибыль организаций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lastRenderedPageBreak/>
        <w:t xml:space="preserve">Особенности определения налоговой базы. по </w:t>
      </w:r>
      <w:proofErr w:type="spellStart"/>
      <w:r w:rsidRPr="00637460">
        <w:rPr>
          <w:color w:val="000000" w:themeColor="text1"/>
          <w:sz w:val="20"/>
        </w:rPr>
        <w:t>по</w:t>
      </w:r>
      <w:proofErr w:type="spellEnd"/>
      <w:r w:rsidRPr="00637460">
        <w:rPr>
          <w:color w:val="000000" w:themeColor="text1"/>
          <w:sz w:val="20"/>
        </w:rPr>
        <w:t xml:space="preserve"> налогу на прибыль организаций</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Порядок исчисления налога. на прибыль организаций</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Сроки и порядок уплаты налога    на прибыль организаций</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Налоговый учет по налогу на прибыль организаций ..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Подакцизные товары.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Объекты налогообложения акцизным налогом.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Определение налоговой базы по акцизам.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Налоговые ставки подакцизных товаров. </w:t>
      </w:r>
    </w:p>
    <w:p w:rsidR="00264D60" w:rsidRPr="00637460" w:rsidRDefault="00264D60" w:rsidP="00264D60">
      <w:pPr>
        <w:numPr>
          <w:ilvl w:val="0"/>
          <w:numId w:val="25"/>
        </w:numPr>
        <w:tabs>
          <w:tab w:val="left" w:pos="1080"/>
        </w:tabs>
        <w:snapToGrid/>
        <w:spacing w:before="0" w:after="0"/>
        <w:ind w:left="0" w:firstLine="709"/>
        <w:rPr>
          <w:color w:val="000000" w:themeColor="text1"/>
          <w:sz w:val="20"/>
        </w:rPr>
      </w:pPr>
      <w:r w:rsidRPr="00637460">
        <w:rPr>
          <w:color w:val="000000" w:themeColor="text1"/>
          <w:sz w:val="20"/>
        </w:rPr>
        <w:t xml:space="preserve">Налоговые вычеты по акцизам и порядок  их применения.                             </w:t>
      </w:r>
    </w:p>
    <w:p w:rsidR="00264D60" w:rsidRPr="00637460" w:rsidRDefault="00264D60" w:rsidP="00264D60">
      <w:pPr>
        <w:tabs>
          <w:tab w:val="left" w:pos="1080"/>
        </w:tabs>
        <w:snapToGrid/>
        <w:spacing w:before="0" w:after="0"/>
        <w:ind w:firstLine="709"/>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4 «Федеральные налоги (НДФЛ,  НДПИ, водный налог, сборы за пользование объектами животного мира и водных биологических ресурсов, госпошлина)</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Доходы от источников в РФ и  за пределами РФ при определении  налога на доходы физических лиц (НДФЛ).</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proofErr w:type="spellStart"/>
      <w:r w:rsidRPr="00637460">
        <w:rPr>
          <w:color w:val="000000" w:themeColor="text1"/>
          <w:sz w:val="20"/>
        </w:rPr>
        <w:t>Налогоплательщили</w:t>
      </w:r>
      <w:proofErr w:type="spellEnd"/>
      <w:r w:rsidRPr="00637460">
        <w:rPr>
          <w:color w:val="000000" w:themeColor="text1"/>
          <w:sz w:val="20"/>
        </w:rPr>
        <w:t xml:space="preserve">  элементы НДФЛ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Доходы физических лиц, не подлежащие налогообложению НДФЛ.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Стандартные, социальные, имущественные и профессиональные налоговые вычеты по НДФЛ.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Порядок исчисления и сроки уплаты  НДФЛ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Особенности исчисления сумм НДФЛ отдельными категориями физических лиц.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налога на добычу полезных ископаемых.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Виды добытого полезного ископаемого по НДПИ.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Оценка стоимости добытых полезных ископаемых по НДПИ.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водного налога.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Исчисление налоговых баз по водному налогу исходя из вида водопользования.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Специфические ставки водного налога по бассейнам рек, озер, морей и экономическим районам.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Плательщики  и элементы сбора за пользование объектами животного мира.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Плательщики и элементы сбора за пользование объектами водных биологических ресурсов.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Виды лицензий (разрешений)  на пользование объектами животного мира на территории РФ.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Виды разрешений на добычу (вылов) водных биоресурсов. </w:t>
      </w:r>
    </w:p>
    <w:p w:rsidR="00264D60" w:rsidRPr="00637460" w:rsidRDefault="00264D60" w:rsidP="00264D60">
      <w:pPr>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Плательщики государственной пошлины. </w:t>
      </w:r>
    </w:p>
    <w:p w:rsidR="00264D60" w:rsidRPr="00637460" w:rsidRDefault="00264D60" w:rsidP="00264D60">
      <w:pPr>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Сроки уплаты государственной пошлины. </w:t>
      </w:r>
    </w:p>
    <w:p w:rsidR="00264D60" w:rsidRPr="00637460" w:rsidRDefault="00264D60" w:rsidP="00264D60">
      <w:pPr>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Размеры государственной пошлины по делам, рассматриваемым в судах общей юрисдикции, мировыми судьями и особенности их уплаты. </w:t>
      </w:r>
    </w:p>
    <w:p w:rsidR="00264D60" w:rsidRPr="00637460" w:rsidRDefault="00264D60" w:rsidP="00264D60">
      <w:pPr>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Размеры государственной пошлины по делам, рассматриваемым в арбитражных судах и особенности их уплаты. </w:t>
      </w:r>
    </w:p>
    <w:p w:rsidR="00264D60" w:rsidRPr="00637460" w:rsidRDefault="00264D60" w:rsidP="00264D60">
      <w:pPr>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Размеры государственной пошлины по делам, рассматриваемым Конституционным Судом РФ и конституционными (уставными) судами субъектов РФ и  особенности их уплаты. </w:t>
      </w:r>
    </w:p>
    <w:p w:rsidR="00264D60" w:rsidRPr="00637460" w:rsidRDefault="00264D60" w:rsidP="00264D60">
      <w:pPr>
        <w:numPr>
          <w:ilvl w:val="0"/>
          <w:numId w:val="26"/>
        </w:numPr>
        <w:tabs>
          <w:tab w:val="left" w:pos="1080"/>
        </w:tabs>
        <w:snapToGrid/>
        <w:spacing w:before="0" w:after="0"/>
        <w:ind w:left="0" w:firstLine="709"/>
        <w:jc w:val="both"/>
        <w:rPr>
          <w:color w:val="000000" w:themeColor="text1"/>
          <w:sz w:val="20"/>
        </w:rPr>
      </w:pPr>
      <w:r w:rsidRPr="00637460">
        <w:rPr>
          <w:color w:val="000000" w:themeColor="text1"/>
          <w:sz w:val="20"/>
        </w:rPr>
        <w:t xml:space="preserve">Размеры государственной пошлины за совершение нотариальных действий и особенности их уплаты.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 xml:space="preserve">Размеры государственной пошлины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и особенности их уплаты. </w:t>
      </w:r>
    </w:p>
    <w:p w:rsidR="00264D60" w:rsidRPr="00637460" w:rsidRDefault="00264D60" w:rsidP="00264D60">
      <w:pPr>
        <w:numPr>
          <w:ilvl w:val="0"/>
          <w:numId w:val="26"/>
        </w:numPr>
        <w:tabs>
          <w:tab w:val="left" w:pos="1080"/>
        </w:tabs>
        <w:snapToGrid/>
        <w:spacing w:before="0" w:after="0"/>
        <w:ind w:left="0" w:firstLine="709"/>
        <w:rPr>
          <w:color w:val="000000" w:themeColor="text1"/>
          <w:sz w:val="20"/>
        </w:rPr>
      </w:pPr>
      <w:r w:rsidRPr="00637460">
        <w:rPr>
          <w:color w:val="000000" w:themeColor="text1"/>
          <w:sz w:val="20"/>
        </w:rPr>
        <w:t>Льготы по уплате госпошлины  для отдельных категорий физических лиц и организаций.</w:t>
      </w:r>
    </w:p>
    <w:p w:rsidR="00264D60" w:rsidRPr="00637460" w:rsidRDefault="00264D60" w:rsidP="00264D60">
      <w:pPr>
        <w:tabs>
          <w:tab w:val="left" w:pos="1080"/>
          <w:tab w:val="left" w:pos="1134"/>
        </w:tabs>
        <w:snapToGrid/>
        <w:spacing w:before="0" w:after="0"/>
        <w:ind w:firstLine="709"/>
        <w:jc w:val="both"/>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5 «Региональные  и местные налоги»</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транспортного налога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Налоговые льготы по транспортному налогу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Порядок исчисления суммы налога и сумм авансовых платежей по транспортному налогу..</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Понятия , используемы в НК РФ по налогу на игорный бизнес .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Налогоплательщики и элементы налога на игорный бизнес.</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налога на имущество организаций .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Налоговые льготы .по  налогу на имущество организаций</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Порядок исчисления суммы налога и сумм авансовых платежей по налогу на имущество организаций . </w:t>
      </w:r>
    </w:p>
    <w:p w:rsidR="00264D60" w:rsidRPr="00637460" w:rsidRDefault="00264D60" w:rsidP="00264D60">
      <w:pPr>
        <w:numPr>
          <w:ilvl w:val="0"/>
          <w:numId w:val="27"/>
        </w:numPr>
        <w:tabs>
          <w:tab w:val="left" w:pos="1080"/>
        </w:tabs>
        <w:snapToGrid/>
        <w:spacing w:before="0" w:after="0"/>
        <w:ind w:left="0" w:firstLine="709"/>
        <w:jc w:val="both"/>
        <w:rPr>
          <w:color w:val="000000" w:themeColor="text1"/>
          <w:sz w:val="20"/>
        </w:rPr>
      </w:pPr>
      <w:r w:rsidRPr="00637460">
        <w:rPr>
          <w:color w:val="000000" w:themeColor="text1"/>
          <w:sz w:val="20"/>
        </w:rPr>
        <w:t>Особенности исчисления и уплаты налога на имущество организаций по местонахождению обособленных подразделений организации.</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земельного налога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.Особенности определения налоговой базы по земельному налогу  в отношении земельных участков, находящихся в общей собственности .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Налоговые льготы по земельному налогу .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Порядок исчисления налога и авансовых платежей по земельному налогу.</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налога на имущество физических лиц .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Порядок определения налоговой базы по налогу на имущество физических лиц исходя из </w:t>
      </w:r>
      <w:r w:rsidRPr="00637460">
        <w:rPr>
          <w:color w:val="000000" w:themeColor="text1"/>
          <w:sz w:val="20"/>
        </w:rPr>
        <w:lastRenderedPageBreak/>
        <w:t>кадастровой стоимости объектов налогообложения.</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Порядок определения налоговой базы по налогу на имущество физических лиц, исходя из инвентаризационной стоимости объекта налогообложения.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Налоговые льготы по налогу на имущество физических лиц.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Порядок исчисления суммы налога на имущество физических лиц.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Плательщики и элементы торгового сбора.  Виды предпринимательской деятельности, в отношении которых устанавливается торговый  сбор.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Учет плательщиков торгового сбора.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Порядок исчисления и уплаты торгового сбора. </w:t>
      </w:r>
    </w:p>
    <w:p w:rsidR="00264D60" w:rsidRPr="00637460" w:rsidRDefault="00264D60" w:rsidP="00264D60">
      <w:pPr>
        <w:numPr>
          <w:ilvl w:val="0"/>
          <w:numId w:val="27"/>
        </w:numPr>
        <w:tabs>
          <w:tab w:val="left" w:pos="1080"/>
        </w:tabs>
        <w:snapToGrid/>
        <w:spacing w:before="0" w:after="0"/>
        <w:ind w:left="0" w:firstLine="709"/>
        <w:rPr>
          <w:color w:val="000000" w:themeColor="text1"/>
          <w:sz w:val="20"/>
        </w:rPr>
      </w:pPr>
      <w:r w:rsidRPr="00637460">
        <w:rPr>
          <w:color w:val="000000" w:themeColor="text1"/>
          <w:sz w:val="20"/>
        </w:rPr>
        <w:t xml:space="preserve">Полномочия органов местного самоуправления (органов государственной власти городов федерального значения Москвы, Санкт-Петербурга и Севастополя) по установлению торгового сбора </w:t>
      </w:r>
    </w:p>
    <w:p w:rsidR="00264D60" w:rsidRPr="00637460" w:rsidRDefault="00264D60" w:rsidP="00264D60">
      <w:pPr>
        <w:tabs>
          <w:tab w:val="left" w:pos="1080"/>
        </w:tabs>
        <w:snapToGrid/>
        <w:spacing w:before="0" w:after="0"/>
        <w:ind w:firstLine="709"/>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6 «Специальные налоговые режимы»</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Общие условия применения системы налогообложения для сельскохозяйственных   товаропроизводителей (единого сельскохозяйственного  налога ЕСНХ).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ЕСНХ .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Порядок и условия начала и прекращения применения единого сельскохозяйственного налога.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Порядок определения и признания доходов и расходов при применении ЕСНХ.</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Порядок исчисления и уплаты единого сельскохозяйственного налога.</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единого налога при применении упрощенной системы налогообложения (УСН). </w:t>
      </w:r>
    </w:p>
    <w:p w:rsidR="00264D60" w:rsidRPr="00637460" w:rsidRDefault="00264D60" w:rsidP="00264D60">
      <w:pPr>
        <w:numPr>
          <w:ilvl w:val="0"/>
          <w:numId w:val="28"/>
        </w:numPr>
        <w:tabs>
          <w:tab w:val="left" w:pos="1080"/>
        </w:tabs>
        <w:snapToGrid/>
        <w:spacing w:before="0" w:after="0"/>
        <w:ind w:left="0" w:firstLine="709"/>
        <w:jc w:val="both"/>
        <w:rPr>
          <w:color w:val="000000" w:themeColor="text1"/>
          <w:sz w:val="20"/>
        </w:rPr>
      </w:pPr>
      <w:r w:rsidRPr="00637460">
        <w:rPr>
          <w:color w:val="000000" w:themeColor="text1"/>
          <w:sz w:val="20"/>
        </w:rPr>
        <w:t xml:space="preserve">Порядок и условия начала и прекращения применения упрощенной системы налогообложения. </w:t>
      </w:r>
    </w:p>
    <w:p w:rsidR="00264D60" w:rsidRPr="00637460" w:rsidRDefault="00264D60" w:rsidP="00264D60">
      <w:pPr>
        <w:numPr>
          <w:ilvl w:val="0"/>
          <w:numId w:val="28"/>
        </w:numPr>
        <w:tabs>
          <w:tab w:val="left" w:pos="1080"/>
        </w:tabs>
        <w:snapToGrid/>
        <w:spacing w:before="0" w:after="0"/>
        <w:ind w:left="0" w:firstLine="709"/>
        <w:jc w:val="both"/>
        <w:rPr>
          <w:color w:val="000000" w:themeColor="text1"/>
          <w:sz w:val="20"/>
        </w:rPr>
      </w:pPr>
      <w:r w:rsidRPr="00637460">
        <w:rPr>
          <w:color w:val="000000" w:themeColor="text1"/>
          <w:sz w:val="20"/>
        </w:rPr>
        <w:t>Порядок определения и признания  доходов и расходов при применении УСН.</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Налоговый учет при применении УСН.</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Общие положения при применении системы налогообложении в виде единого налога на вмененный доход для отдельных видов деятельности  (ЕНВД)</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Налогоплательщики и элементы ЕНВД.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Сумма ЕНВД, исчисленная за налоговый период:</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Основные понятия системы налогообложения при выполнении соглашений о разделе продукции</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Налогоплательщики и плательщики сборов системы налогообложения при выполнении соглашений о  разделе продукции</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Особенности уплаты налога на добавленную стоимость при выполнении соглашений о разделе продукции.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Особенности учета налогоплательщиков при выполнении соглашений о разделе продукции.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Общие положения при переходе на патентную систему налогообложения</w:t>
      </w:r>
    </w:p>
    <w:p w:rsidR="00264D60" w:rsidRPr="00637460" w:rsidRDefault="00264D60" w:rsidP="00264D60">
      <w:pPr>
        <w:numPr>
          <w:ilvl w:val="0"/>
          <w:numId w:val="28"/>
        </w:numPr>
        <w:tabs>
          <w:tab w:val="left" w:pos="1080"/>
        </w:tabs>
        <w:snapToGrid/>
        <w:spacing w:before="0" w:after="0"/>
        <w:ind w:left="0" w:firstLine="709"/>
        <w:jc w:val="both"/>
        <w:rPr>
          <w:color w:val="000000" w:themeColor="text1"/>
          <w:sz w:val="20"/>
        </w:rPr>
      </w:pPr>
      <w:r w:rsidRPr="00637460">
        <w:rPr>
          <w:color w:val="000000" w:themeColor="text1"/>
          <w:sz w:val="20"/>
        </w:rPr>
        <w:t xml:space="preserve">Налогоплательщики и элементы налога при применении патентной системы налогообложения. </w:t>
      </w:r>
    </w:p>
    <w:p w:rsidR="00264D60" w:rsidRPr="00637460" w:rsidRDefault="00264D60" w:rsidP="00264D60">
      <w:pPr>
        <w:numPr>
          <w:ilvl w:val="0"/>
          <w:numId w:val="28"/>
        </w:numPr>
        <w:tabs>
          <w:tab w:val="left" w:pos="1080"/>
        </w:tabs>
        <w:snapToGrid/>
        <w:spacing w:before="0" w:after="0"/>
        <w:ind w:left="0" w:firstLine="709"/>
        <w:jc w:val="both"/>
        <w:rPr>
          <w:color w:val="000000" w:themeColor="text1"/>
          <w:sz w:val="20"/>
        </w:rPr>
      </w:pPr>
      <w:r w:rsidRPr="00637460">
        <w:rPr>
          <w:color w:val="000000" w:themeColor="text1"/>
          <w:sz w:val="20"/>
        </w:rPr>
        <w:t>Порядок и условия начала и прекращения применения патентной системы налогообложения.</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 xml:space="preserve">Учет налогоплательщиков при применении патентной системы налогообложения. </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Порядок исчисления и сроки уплаты налога при применении патентной системы налогообложения,</w:t>
      </w:r>
    </w:p>
    <w:p w:rsidR="00264D60" w:rsidRPr="00637460" w:rsidRDefault="00264D60" w:rsidP="00264D60">
      <w:pPr>
        <w:numPr>
          <w:ilvl w:val="0"/>
          <w:numId w:val="28"/>
        </w:numPr>
        <w:tabs>
          <w:tab w:val="left" w:pos="1080"/>
        </w:tabs>
        <w:snapToGrid/>
        <w:spacing w:before="0" w:after="0"/>
        <w:ind w:left="0" w:firstLine="709"/>
        <w:rPr>
          <w:color w:val="000000" w:themeColor="text1"/>
          <w:sz w:val="20"/>
        </w:rPr>
      </w:pPr>
      <w:r w:rsidRPr="00637460">
        <w:rPr>
          <w:color w:val="000000" w:themeColor="text1"/>
          <w:sz w:val="20"/>
        </w:rPr>
        <w:t>Налоговый учет при применении патентной системы налогообложения.</w:t>
      </w:r>
    </w:p>
    <w:p w:rsidR="00264D60" w:rsidRDefault="00264D60" w:rsidP="00264D60">
      <w:pPr>
        <w:widowControl/>
        <w:snapToGrid/>
        <w:spacing w:before="0" w:after="0"/>
        <w:ind w:firstLine="708"/>
        <w:rPr>
          <w:b/>
          <w:color w:val="000000" w:themeColor="text1"/>
          <w:sz w:val="20"/>
        </w:rPr>
      </w:pPr>
    </w:p>
    <w:p w:rsidR="00E338B1" w:rsidRPr="00637460" w:rsidRDefault="00E338B1" w:rsidP="00264D60">
      <w:pPr>
        <w:widowControl/>
        <w:snapToGrid/>
        <w:spacing w:before="0" w:after="0"/>
        <w:ind w:firstLine="708"/>
        <w:rPr>
          <w:b/>
          <w:color w:val="000000" w:themeColor="text1"/>
          <w:sz w:val="20"/>
        </w:rPr>
      </w:pPr>
    </w:p>
    <w:p w:rsidR="00264D60" w:rsidRPr="00637460" w:rsidRDefault="00264D60" w:rsidP="00264D60">
      <w:pPr>
        <w:spacing w:before="0" w:after="0"/>
        <w:ind w:firstLine="680"/>
        <w:rPr>
          <w:b/>
          <w:color w:val="000000" w:themeColor="text1"/>
          <w:sz w:val="20"/>
        </w:rPr>
      </w:pPr>
      <w:r w:rsidRPr="00637460">
        <w:rPr>
          <w:b/>
          <w:color w:val="000000" w:themeColor="text1"/>
          <w:sz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E018CB">
        <w:rPr>
          <w:b/>
          <w:color w:val="000000" w:themeColor="text1"/>
          <w:sz w:val="20"/>
        </w:rPr>
        <w:t xml:space="preserve">очной, </w:t>
      </w:r>
      <w:r w:rsidRPr="00637460">
        <w:rPr>
          <w:b/>
          <w:color w:val="000000" w:themeColor="text1"/>
          <w:sz w:val="20"/>
        </w:rPr>
        <w:t>очно-заочной форме</w:t>
      </w:r>
    </w:p>
    <w:p w:rsidR="00264D60" w:rsidRPr="00637460" w:rsidRDefault="00264D60" w:rsidP="00264D60">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264D60"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rFonts w:eastAsia="Times New Roman"/>
                <w:b/>
                <w:color w:val="000000" w:themeColor="text1"/>
                <w:sz w:val="20"/>
              </w:rPr>
            </w:pPr>
            <w:r w:rsidRPr="00637460">
              <w:rPr>
                <w:b/>
                <w:color w:val="000000" w:themeColor="text1"/>
                <w:sz w:val="20"/>
              </w:rPr>
              <w:t>Виды контактной</w:t>
            </w:r>
          </w:p>
          <w:p w:rsidR="00264D60" w:rsidRPr="00637460" w:rsidRDefault="00264D60" w:rsidP="00264D60">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264D60" w:rsidRPr="00637460" w:rsidRDefault="00264D60" w:rsidP="00264D60">
            <w:pPr>
              <w:spacing w:before="0" w:after="0"/>
              <w:jc w:val="center"/>
              <w:rPr>
                <w:b/>
                <w:color w:val="000000" w:themeColor="text1"/>
                <w:sz w:val="20"/>
              </w:rPr>
            </w:pPr>
          </w:p>
        </w:tc>
      </w:tr>
      <w:tr w:rsidR="00264D60"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264D60" w:rsidRPr="00637460" w:rsidRDefault="00264D60" w:rsidP="00264D60">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6</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w:t>
            </w:r>
          </w:p>
        </w:tc>
      </w:tr>
      <w:tr w:rsidR="00264D60"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18</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18</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i/>
                <w:color w:val="000000" w:themeColor="text1"/>
                <w:sz w:val="20"/>
              </w:rPr>
            </w:pPr>
            <w:r w:rsidRPr="00637460">
              <w:rPr>
                <w:i/>
                <w:color w:val="000000" w:themeColor="text1"/>
                <w:sz w:val="20"/>
              </w:rPr>
              <w:t xml:space="preserve">в том числе в </w:t>
            </w:r>
            <w:r w:rsidRPr="00637460">
              <w:rPr>
                <w:i/>
                <w:color w:val="000000" w:themeColor="text1"/>
                <w:sz w:val="20"/>
              </w:rPr>
              <w:lastRenderedPageBreak/>
              <w:t xml:space="preserve">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i/>
                <w:color w:val="000000" w:themeColor="text1"/>
                <w:sz w:val="20"/>
              </w:rPr>
            </w:pPr>
            <w:r w:rsidRPr="00637460">
              <w:rPr>
                <w:i/>
                <w:color w:val="000000" w:themeColor="text1"/>
                <w:sz w:val="20"/>
              </w:rPr>
              <w:lastRenderedPageBreak/>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10</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lastRenderedPageBreak/>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w:t>
            </w:r>
          </w:p>
        </w:tc>
      </w:tr>
      <w:tr w:rsidR="00264D60"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8,2</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18</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26,2</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10</w:t>
            </w:r>
          </w:p>
        </w:tc>
      </w:tr>
    </w:tbl>
    <w:p w:rsidR="00264D60" w:rsidRPr="00637460" w:rsidRDefault="00264D60" w:rsidP="00264D60">
      <w:pPr>
        <w:spacing w:before="0" w:after="0"/>
        <w:ind w:firstLine="680"/>
        <w:rPr>
          <w:i/>
          <w:color w:val="000000" w:themeColor="text1"/>
          <w:sz w:val="20"/>
        </w:rPr>
      </w:pPr>
    </w:p>
    <w:p w:rsidR="00264D60" w:rsidRPr="00637460" w:rsidRDefault="00264D60" w:rsidP="00264D60">
      <w:pPr>
        <w:spacing w:before="0" w:after="0"/>
        <w:ind w:firstLine="680"/>
        <w:rPr>
          <w:i/>
          <w:color w:val="000000" w:themeColor="text1"/>
          <w:sz w:val="20"/>
        </w:rPr>
      </w:pPr>
      <w:r w:rsidRPr="00637460">
        <w:rPr>
          <w:i/>
          <w:color w:val="000000" w:themeColor="text1"/>
          <w:sz w:val="20"/>
        </w:rPr>
        <w:t xml:space="preserve">Соотношение объема занятий, проводимых  путем непосредственного взаимодействия педагогического работника с обучающимися по </w:t>
      </w:r>
      <w:r w:rsidR="00E018CB">
        <w:rPr>
          <w:i/>
          <w:color w:val="000000" w:themeColor="text1"/>
          <w:sz w:val="20"/>
        </w:rPr>
        <w:t xml:space="preserve">очной, </w:t>
      </w:r>
      <w:r w:rsidRPr="00637460">
        <w:rPr>
          <w:i/>
          <w:color w:val="000000" w:themeColor="text1"/>
          <w:sz w:val="20"/>
        </w:rPr>
        <w:t>очно-заочной форме – 31%</w:t>
      </w:r>
    </w:p>
    <w:p w:rsidR="00264D60" w:rsidRPr="00637460" w:rsidRDefault="00264D60" w:rsidP="00264D60">
      <w:pPr>
        <w:spacing w:before="0" w:after="0"/>
        <w:ind w:firstLine="680"/>
        <w:rPr>
          <w:b/>
          <w:color w:val="000000" w:themeColor="text1"/>
          <w:sz w:val="20"/>
        </w:rPr>
      </w:pPr>
    </w:p>
    <w:p w:rsidR="00264D60" w:rsidRPr="00637460" w:rsidRDefault="00264D60" w:rsidP="00264D60">
      <w:pPr>
        <w:spacing w:before="0" w:after="0"/>
        <w:ind w:firstLine="680"/>
        <w:rPr>
          <w:b/>
          <w:color w:val="000000" w:themeColor="text1"/>
          <w:sz w:val="20"/>
        </w:rPr>
      </w:pPr>
      <w:r w:rsidRPr="00637460">
        <w:rPr>
          <w:b/>
          <w:color w:val="000000" w:themeColor="text1"/>
          <w:sz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64D60" w:rsidRPr="00637460" w:rsidRDefault="00264D60" w:rsidP="00264D60">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264D60"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rFonts w:eastAsia="Times New Roman"/>
                <w:b/>
                <w:color w:val="000000" w:themeColor="text1"/>
                <w:sz w:val="20"/>
              </w:rPr>
            </w:pPr>
            <w:r w:rsidRPr="00637460">
              <w:rPr>
                <w:b/>
                <w:color w:val="000000" w:themeColor="text1"/>
                <w:sz w:val="20"/>
              </w:rPr>
              <w:t>Виды контактной</w:t>
            </w:r>
          </w:p>
          <w:p w:rsidR="00264D60" w:rsidRPr="00637460" w:rsidRDefault="00264D60" w:rsidP="00264D60">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264D60" w:rsidRPr="00637460" w:rsidRDefault="00264D60" w:rsidP="00264D60">
            <w:pPr>
              <w:spacing w:before="0" w:after="0"/>
              <w:jc w:val="center"/>
              <w:rPr>
                <w:b/>
                <w:color w:val="000000" w:themeColor="text1"/>
                <w:sz w:val="20"/>
              </w:rPr>
            </w:pPr>
          </w:p>
        </w:tc>
      </w:tr>
      <w:tr w:rsidR="00264D60"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264D60" w:rsidRPr="00637460" w:rsidRDefault="00264D60" w:rsidP="00264D60">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4</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w:t>
            </w:r>
          </w:p>
        </w:tc>
      </w:tr>
      <w:tr w:rsidR="00264D60"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8</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8</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4</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Семинарского типа</w:t>
            </w:r>
          </w:p>
          <w:p w:rsidR="00264D60" w:rsidRPr="00637460" w:rsidRDefault="00264D60" w:rsidP="00264D60">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rFonts w:eastAsia="Times New Roman"/>
                <w:b/>
                <w:color w:val="000000" w:themeColor="text1"/>
                <w:sz w:val="20"/>
              </w:rPr>
            </w:pPr>
            <w:r w:rsidRPr="00637460">
              <w:rPr>
                <w:b/>
                <w:color w:val="000000" w:themeColor="text1"/>
                <w:sz w:val="20"/>
              </w:rPr>
              <w:t xml:space="preserve">Семинарского </w:t>
            </w:r>
            <w:r w:rsidRPr="00637460">
              <w:rPr>
                <w:b/>
                <w:color w:val="000000" w:themeColor="text1"/>
                <w:sz w:val="20"/>
              </w:rPr>
              <w:lastRenderedPageBreak/>
              <w:t>типа</w:t>
            </w:r>
          </w:p>
          <w:p w:rsidR="00264D60" w:rsidRPr="00637460" w:rsidRDefault="00264D60" w:rsidP="00264D60">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lastRenderedPageBreak/>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i/>
                <w:color w:val="000000" w:themeColor="text1"/>
                <w:sz w:val="20"/>
              </w:rPr>
            </w:pPr>
            <w:r w:rsidRPr="00637460">
              <w:rPr>
                <w:i/>
                <w:color w:val="000000" w:themeColor="text1"/>
                <w:sz w:val="20"/>
              </w:rPr>
              <w:lastRenderedPageBreak/>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r>
      <w:tr w:rsidR="00264D60" w:rsidRPr="00637460" w:rsidTr="004A57FA">
        <w:tc>
          <w:tcPr>
            <w:tcW w:w="0" w:type="auto"/>
            <w:tcBorders>
              <w:top w:val="single" w:sz="4" w:space="0" w:color="auto"/>
              <w:left w:val="single" w:sz="4" w:space="0" w:color="auto"/>
              <w:bottom w:val="single" w:sz="4" w:space="0" w:color="auto"/>
              <w:right w:val="single" w:sz="4" w:space="0" w:color="auto"/>
            </w:tcBorders>
          </w:tcPr>
          <w:p w:rsidR="00264D60" w:rsidRPr="00637460" w:rsidRDefault="00264D60" w:rsidP="00264D60">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w:t>
            </w:r>
          </w:p>
        </w:tc>
      </w:tr>
      <w:tr w:rsidR="00264D60"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color w:val="000000" w:themeColor="text1"/>
                <w:sz w:val="20"/>
              </w:rPr>
            </w:pPr>
            <w:r w:rsidRPr="00637460">
              <w:rPr>
                <w:color w:val="000000" w:themeColor="text1"/>
                <w:sz w:val="20"/>
              </w:rPr>
              <w:t>8</w:t>
            </w:r>
          </w:p>
        </w:tc>
        <w:tc>
          <w:tcPr>
            <w:tcW w:w="101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14,2</w:t>
            </w:r>
          </w:p>
        </w:tc>
        <w:tc>
          <w:tcPr>
            <w:tcW w:w="1525" w:type="dxa"/>
            <w:tcBorders>
              <w:top w:val="single" w:sz="4" w:space="0" w:color="auto"/>
              <w:left w:val="single" w:sz="4" w:space="0" w:color="auto"/>
              <w:bottom w:val="single" w:sz="4" w:space="0" w:color="auto"/>
              <w:right w:val="single" w:sz="4" w:space="0" w:color="auto"/>
            </w:tcBorders>
            <w:vAlign w:val="center"/>
          </w:tcPr>
          <w:p w:rsidR="00264D60" w:rsidRPr="00637460" w:rsidRDefault="00264D60" w:rsidP="00264D60">
            <w:pPr>
              <w:spacing w:before="0" w:after="0"/>
              <w:jc w:val="center"/>
              <w:rPr>
                <w:b/>
                <w:color w:val="000000" w:themeColor="text1"/>
                <w:sz w:val="20"/>
              </w:rPr>
            </w:pPr>
            <w:r w:rsidRPr="00637460">
              <w:rPr>
                <w:b/>
                <w:color w:val="000000" w:themeColor="text1"/>
                <w:sz w:val="20"/>
              </w:rPr>
              <w:t>4</w:t>
            </w:r>
          </w:p>
        </w:tc>
      </w:tr>
    </w:tbl>
    <w:p w:rsidR="00264D60" w:rsidRPr="00637460" w:rsidRDefault="00264D60" w:rsidP="00264D60">
      <w:pPr>
        <w:suppressAutoHyphens/>
        <w:spacing w:before="0" w:after="0"/>
        <w:ind w:firstLine="720"/>
        <w:jc w:val="both"/>
        <w:rPr>
          <w:i/>
          <w:color w:val="000000" w:themeColor="text1"/>
          <w:sz w:val="20"/>
        </w:rPr>
      </w:pPr>
      <w:r w:rsidRPr="00637460">
        <w:rPr>
          <w:i/>
          <w:color w:val="000000" w:themeColor="text1"/>
          <w:sz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264D60" w:rsidRPr="00637460" w:rsidRDefault="00264D60" w:rsidP="00264D60">
      <w:pPr>
        <w:widowControl/>
        <w:snapToGrid/>
        <w:spacing w:before="0" w:after="0"/>
        <w:ind w:firstLine="680"/>
        <w:rPr>
          <w:b/>
          <w:color w:val="000000" w:themeColor="text1"/>
          <w:sz w:val="20"/>
        </w:rPr>
      </w:pPr>
    </w:p>
    <w:p w:rsidR="00264D60" w:rsidRPr="00637460" w:rsidRDefault="00264D60" w:rsidP="00264D60">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 xml:space="preserve">6. Методические указания по освоению дисциплины </w:t>
      </w:r>
    </w:p>
    <w:p w:rsidR="00264D60" w:rsidRPr="00637460" w:rsidRDefault="00264D60" w:rsidP="00264D60">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6.1  Учебно-методическое обеспечение дисциплины</w:t>
      </w:r>
    </w:p>
    <w:p w:rsidR="00264D60" w:rsidRPr="00637460" w:rsidRDefault="00264D60" w:rsidP="00264D60">
      <w:pPr>
        <w:widowControl/>
        <w:tabs>
          <w:tab w:val="left" w:pos="900"/>
        </w:tabs>
        <w:suppressAutoHyphens/>
        <w:overflowPunct w:val="0"/>
        <w:autoSpaceDE w:val="0"/>
        <w:autoSpaceDN w:val="0"/>
        <w:adjustRightInd w:val="0"/>
        <w:snapToGrid/>
        <w:spacing w:before="0" w:after="0"/>
        <w:ind w:firstLine="709"/>
        <w:rPr>
          <w:i/>
          <w:color w:val="000000" w:themeColor="text1"/>
          <w:sz w:val="20"/>
        </w:rPr>
      </w:pPr>
      <w:r w:rsidRPr="00637460">
        <w:rPr>
          <w:i/>
          <w:color w:val="000000" w:themeColor="text1"/>
          <w:sz w:val="20"/>
        </w:rPr>
        <w:t>Методические указания для преподавателя</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37460">
        <w:rPr>
          <w:color w:val="000000" w:themeColor="text1"/>
          <w:spacing w:val="-1"/>
          <w:sz w:val="20"/>
        </w:rPr>
        <w:t xml:space="preserve">дисциплины, сформировать у обучающихся ориентиры для самостоятельной работы над </w:t>
      </w:r>
      <w:r w:rsidRPr="00637460">
        <w:rPr>
          <w:color w:val="000000" w:themeColor="text1"/>
          <w:sz w:val="20"/>
        </w:rPr>
        <w:t>дисциплин</w:t>
      </w:r>
      <w:r w:rsidRPr="00637460">
        <w:rPr>
          <w:color w:val="000000" w:themeColor="text1"/>
          <w:spacing w:val="-1"/>
          <w:sz w:val="20"/>
        </w:rPr>
        <w:t>ой.</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Основной целью практических занятий является обсуждение наиболее сложных теоретических вопросов дисциплин</w:t>
      </w:r>
      <w:r w:rsidRPr="00637460">
        <w:rPr>
          <w:color w:val="000000" w:themeColor="text1"/>
          <w:spacing w:val="-1"/>
          <w:sz w:val="20"/>
        </w:rPr>
        <w:t>ы</w:t>
      </w:r>
      <w:r w:rsidRPr="00637460">
        <w:rPr>
          <w:color w:val="000000" w:themeColor="text1"/>
          <w:sz w:val="20"/>
        </w:rPr>
        <w:t>, их методологическая и методическая проработка. Они проводятся в форме опроса, диспута, тестирования, обсуждения докладов и пр.</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Самостоятельная работа с научной и учебной литературой дополняется работой с тестирующими системами, </w:t>
      </w:r>
      <w:proofErr w:type="spellStart"/>
      <w:r w:rsidRPr="00637460">
        <w:rPr>
          <w:color w:val="000000" w:themeColor="text1"/>
          <w:sz w:val="20"/>
        </w:rPr>
        <w:t>тренинговыми</w:t>
      </w:r>
      <w:proofErr w:type="spellEnd"/>
      <w:r w:rsidRPr="00637460">
        <w:rPr>
          <w:color w:val="000000" w:themeColor="text1"/>
          <w:sz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64D60" w:rsidRPr="00637460" w:rsidRDefault="00264D60" w:rsidP="00264D60">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264D60" w:rsidRPr="00637460" w:rsidRDefault="00264D60" w:rsidP="00264D60">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r w:rsidRPr="00637460">
        <w:rPr>
          <w:b/>
          <w:color w:val="000000" w:themeColor="text1"/>
          <w:sz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64D60" w:rsidRPr="00637460" w:rsidRDefault="00264D60" w:rsidP="00264D60">
      <w:pPr>
        <w:widowControl/>
        <w:tabs>
          <w:tab w:val="left" w:pos="900"/>
          <w:tab w:val="left" w:pos="1080"/>
        </w:tabs>
        <w:suppressAutoHyphens/>
        <w:snapToGrid/>
        <w:spacing w:before="0" w:after="0"/>
        <w:ind w:firstLine="709"/>
        <w:jc w:val="both"/>
        <w:rPr>
          <w:color w:val="000000" w:themeColor="text1"/>
          <w:sz w:val="20"/>
        </w:rPr>
      </w:pPr>
      <w:r w:rsidRPr="00637460">
        <w:rPr>
          <w:color w:val="000000" w:themeColor="text1"/>
          <w:sz w:val="20"/>
        </w:rPr>
        <w:t>Методические материалы доступны на сайте «Личная студия» в разделе «Методические указания и пособия».</w:t>
      </w:r>
    </w:p>
    <w:p w:rsidR="00264D60" w:rsidRPr="00637460" w:rsidRDefault="00264D60" w:rsidP="00264D60">
      <w:pPr>
        <w:widowControl/>
        <w:numPr>
          <w:ilvl w:val="0"/>
          <w:numId w:val="29"/>
        </w:numPr>
        <w:tabs>
          <w:tab w:val="left" w:pos="900"/>
          <w:tab w:val="left" w:pos="1080"/>
        </w:tabs>
        <w:snapToGrid/>
        <w:spacing w:before="0" w:after="0"/>
        <w:jc w:val="both"/>
        <w:rPr>
          <w:color w:val="000000" w:themeColor="text1"/>
          <w:sz w:val="20"/>
        </w:rPr>
      </w:pPr>
      <w:r w:rsidRPr="00637460">
        <w:rPr>
          <w:color w:val="000000" w:themeColor="text1"/>
          <w:sz w:val="20"/>
        </w:rPr>
        <w:t>Методические указания  «Введение в технологию обучения».</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w:t>
      </w:r>
      <w:proofErr w:type="spellStart"/>
      <w:r w:rsidRPr="00637460">
        <w:rPr>
          <w:color w:val="000000" w:themeColor="text1"/>
          <w:sz w:val="20"/>
        </w:rPr>
        <w:t>Вебинар</w:t>
      </w:r>
      <w:proofErr w:type="spellEnd"/>
      <w:r w:rsidRPr="00637460">
        <w:rPr>
          <w:color w:val="000000" w:themeColor="text1"/>
          <w:sz w:val="20"/>
        </w:rPr>
        <w:t>».</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«Семинар-обсуждение устного эссе», «Семинар-обсуждение устного доклада».</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«Семинар – </w:t>
      </w:r>
      <w:proofErr w:type="spellStart"/>
      <w:r w:rsidRPr="00637460">
        <w:rPr>
          <w:color w:val="000000" w:themeColor="text1"/>
          <w:sz w:val="20"/>
        </w:rPr>
        <w:t>асессмент</w:t>
      </w:r>
      <w:proofErr w:type="spellEnd"/>
      <w:r w:rsidRPr="00637460">
        <w:rPr>
          <w:color w:val="000000" w:themeColor="text1"/>
          <w:sz w:val="20"/>
        </w:rPr>
        <w:t xml:space="preserve"> дневника по физкультуре и спорту».</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обсуждение реферата».</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с компьютерным средством обучения «Практическое занятие - тест-тренинг».</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Положение о реализации электронного обучения,  дистанционных образовательных технологий.</w:t>
      </w:r>
    </w:p>
    <w:p w:rsidR="00264D60" w:rsidRPr="00637460" w:rsidRDefault="00264D60" w:rsidP="00264D60">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«Практическое занятие - алгоритмический тренинг».</w:t>
      </w:r>
    </w:p>
    <w:p w:rsidR="00264D60" w:rsidRPr="00637460" w:rsidRDefault="00264D60" w:rsidP="00264D60">
      <w:pPr>
        <w:widowControl/>
        <w:tabs>
          <w:tab w:val="left" w:pos="900"/>
          <w:tab w:val="left" w:pos="1080"/>
        </w:tabs>
        <w:snapToGrid/>
        <w:spacing w:before="0" w:after="0"/>
        <w:ind w:firstLine="709"/>
        <w:jc w:val="both"/>
        <w:rPr>
          <w:color w:val="000000" w:themeColor="text1"/>
          <w:sz w:val="20"/>
        </w:rPr>
      </w:pPr>
      <w:r w:rsidRPr="00637460">
        <w:rPr>
          <w:color w:val="000000" w:themeColor="text1"/>
          <w:sz w:val="20"/>
        </w:rPr>
        <w:t>Указанные методические материалы для обучающихся доступны в Личной студии обучающегося, в разделе ресурсы.</w:t>
      </w:r>
    </w:p>
    <w:p w:rsidR="00264D60" w:rsidRPr="00637460" w:rsidRDefault="00264D60" w:rsidP="00264D60">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1607A2" w:rsidRDefault="001607A2" w:rsidP="001607A2">
      <w:pPr>
        <w:spacing w:before="0" w:after="0"/>
        <w:ind w:firstLine="680"/>
        <w:jc w:val="both"/>
        <w:rPr>
          <w:b/>
          <w:sz w:val="20"/>
        </w:rPr>
      </w:pPr>
      <w:r>
        <w:rPr>
          <w:b/>
          <w:sz w:val="20"/>
        </w:rPr>
        <w:t>6.3 Особенности реализации дисциплины в отношении лиц из числа инвалидов и лиц с ограниченными возможностями здоровья</w:t>
      </w:r>
    </w:p>
    <w:p w:rsidR="001607A2" w:rsidRDefault="001607A2" w:rsidP="001607A2">
      <w:pPr>
        <w:shd w:val="clear" w:color="auto" w:fill="FFFFFF"/>
        <w:spacing w:before="0" w:after="0"/>
        <w:ind w:firstLine="709"/>
        <w:jc w:val="both"/>
        <w:rPr>
          <w:sz w:val="20"/>
        </w:rPr>
      </w:pPr>
      <w:r>
        <w:rPr>
          <w:sz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607A2" w:rsidRDefault="001607A2" w:rsidP="001607A2">
      <w:pPr>
        <w:spacing w:before="0" w:after="0"/>
        <w:ind w:firstLine="709"/>
        <w:jc w:val="both"/>
        <w:rPr>
          <w:sz w:val="20"/>
        </w:rPr>
      </w:pPr>
      <w:r>
        <w:rPr>
          <w:sz w:val="20"/>
        </w:rPr>
        <w:lastRenderedPageBreak/>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rPr>
        <w:t>тифлоинформационных</w:t>
      </w:r>
      <w:proofErr w:type="spellEnd"/>
      <w:r>
        <w:rPr>
          <w:sz w:val="20"/>
        </w:rPr>
        <w:t xml:space="preserve"> устройств.</w:t>
      </w:r>
    </w:p>
    <w:p w:rsidR="001607A2" w:rsidRDefault="001607A2" w:rsidP="001607A2">
      <w:pPr>
        <w:shd w:val="clear" w:color="auto" w:fill="FFFFFF"/>
        <w:tabs>
          <w:tab w:val="left" w:pos="993"/>
        </w:tabs>
        <w:spacing w:before="0" w:after="0"/>
        <w:ind w:firstLine="709"/>
        <w:jc w:val="both"/>
        <w:rPr>
          <w:sz w:val="20"/>
        </w:rPr>
      </w:pPr>
      <w:r>
        <w:rPr>
          <w:sz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607A2" w:rsidRDefault="001607A2" w:rsidP="001607A2">
      <w:pPr>
        <w:spacing w:before="0" w:after="0"/>
        <w:ind w:firstLine="709"/>
        <w:jc w:val="both"/>
        <w:rPr>
          <w:sz w:val="20"/>
        </w:rPr>
      </w:pPr>
      <w:r>
        <w:rPr>
          <w:sz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607A2" w:rsidRDefault="001607A2" w:rsidP="001607A2">
      <w:pPr>
        <w:spacing w:before="0" w:after="0"/>
        <w:ind w:firstLine="709"/>
        <w:jc w:val="both"/>
        <w:rPr>
          <w:sz w:val="20"/>
        </w:rPr>
      </w:pPr>
      <w:r>
        <w:rPr>
          <w:sz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607A2" w:rsidRDefault="001607A2" w:rsidP="001607A2">
      <w:pPr>
        <w:spacing w:before="0" w:after="0"/>
        <w:ind w:firstLine="709"/>
        <w:jc w:val="both"/>
        <w:rPr>
          <w:sz w:val="20"/>
        </w:rPr>
      </w:pPr>
      <w:r>
        <w:rPr>
          <w:sz w:val="20"/>
        </w:rPr>
        <w:t>При проведении промежуточной аттестации по дисциплине обеспечивается соблюдение следующих общих требований:</w:t>
      </w:r>
    </w:p>
    <w:p w:rsidR="001607A2" w:rsidRDefault="001607A2" w:rsidP="001607A2">
      <w:pPr>
        <w:shd w:val="clear" w:color="auto" w:fill="FFFFFF"/>
        <w:tabs>
          <w:tab w:val="left" w:pos="888"/>
        </w:tabs>
        <w:spacing w:before="0" w:after="0"/>
        <w:ind w:firstLine="709"/>
        <w:jc w:val="both"/>
        <w:rPr>
          <w:sz w:val="20"/>
        </w:rPr>
      </w:pPr>
      <w:r>
        <w:rPr>
          <w:sz w:val="20"/>
        </w:rPr>
        <w:t>-</w:t>
      </w:r>
      <w:r>
        <w:rPr>
          <w:sz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607A2" w:rsidRDefault="001607A2" w:rsidP="001607A2">
      <w:pPr>
        <w:spacing w:before="0" w:after="0"/>
        <w:ind w:firstLine="709"/>
        <w:jc w:val="both"/>
        <w:rPr>
          <w:sz w:val="20"/>
        </w:rPr>
      </w:pPr>
      <w:r>
        <w:rPr>
          <w:sz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607A2" w:rsidRDefault="001607A2" w:rsidP="001607A2">
      <w:pPr>
        <w:spacing w:before="0" w:after="0"/>
        <w:ind w:firstLine="709"/>
        <w:jc w:val="both"/>
        <w:rPr>
          <w:sz w:val="20"/>
        </w:rPr>
      </w:pPr>
      <w:r>
        <w:rPr>
          <w:sz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607A2" w:rsidRDefault="001607A2" w:rsidP="001607A2">
      <w:pPr>
        <w:spacing w:before="0" w:after="0"/>
        <w:ind w:firstLine="709"/>
        <w:jc w:val="both"/>
        <w:rPr>
          <w:sz w:val="20"/>
        </w:rPr>
      </w:pPr>
      <w:r>
        <w:rPr>
          <w:sz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607A2" w:rsidRDefault="001607A2" w:rsidP="001607A2">
      <w:pPr>
        <w:spacing w:before="0" w:after="0"/>
        <w:ind w:firstLine="709"/>
        <w:jc w:val="both"/>
        <w:rPr>
          <w:sz w:val="20"/>
        </w:rPr>
      </w:pPr>
      <w:r>
        <w:rPr>
          <w:sz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607A2" w:rsidRDefault="001607A2" w:rsidP="001607A2">
      <w:pPr>
        <w:spacing w:before="0" w:after="0"/>
        <w:ind w:firstLine="709"/>
        <w:jc w:val="both"/>
        <w:rPr>
          <w:sz w:val="20"/>
        </w:rPr>
      </w:pPr>
      <w:r>
        <w:rPr>
          <w:sz w:val="20"/>
        </w:rPr>
        <w:t>- продолжительность сдачи экзамена, проводимого в письменной форме, - не более чем на 90 минут;</w:t>
      </w:r>
    </w:p>
    <w:p w:rsidR="001607A2" w:rsidRDefault="001607A2" w:rsidP="001607A2">
      <w:pPr>
        <w:spacing w:before="0" w:after="0"/>
        <w:ind w:firstLine="709"/>
        <w:jc w:val="both"/>
        <w:rPr>
          <w:sz w:val="20"/>
        </w:rPr>
      </w:pPr>
      <w:r>
        <w:rPr>
          <w:sz w:val="20"/>
        </w:rPr>
        <w:t>- продолжительность подготовки обучающегося к ответу на экзамене, проводимом в устной форме, - не более чем на 20 минут.</w:t>
      </w:r>
    </w:p>
    <w:p w:rsidR="001607A2" w:rsidRDefault="001607A2" w:rsidP="001607A2">
      <w:pPr>
        <w:spacing w:before="0" w:after="0"/>
        <w:ind w:firstLine="709"/>
        <w:jc w:val="both"/>
        <w:rPr>
          <w:sz w:val="20"/>
        </w:rPr>
      </w:pPr>
      <w:r>
        <w:rPr>
          <w:sz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607A2" w:rsidRDefault="001607A2" w:rsidP="001607A2">
      <w:pPr>
        <w:spacing w:before="0" w:after="0"/>
        <w:ind w:firstLine="709"/>
        <w:jc w:val="both"/>
        <w:rPr>
          <w:sz w:val="20"/>
        </w:rPr>
      </w:pPr>
      <w:r>
        <w:rPr>
          <w:sz w:val="20"/>
        </w:rPr>
        <w:t>а) для слепых:</w:t>
      </w:r>
    </w:p>
    <w:p w:rsidR="001607A2" w:rsidRDefault="001607A2" w:rsidP="001607A2">
      <w:pPr>
        <w:shd w:val="clear" w:color="auto" w:fill="FFFFFF"/>
        <w:tabs>
          <w:tab w:val="left" w:pos="955"/>
        </w:tabs>
        <w:spacing w:before="0" w:after="0"/>
        <w:ind w:firstLine="709"/>
        <w:jc w:val="both"/>
        <w:rPr>
          <w:sz w:val="20"/>
        </w:rPr>
      </w:pPr>
      <w:r>
        <w:rPr>
          <w:sz w:val="20"/>
        </w:rPr>
        <w:t>-</w:t>
      </w:r>
      <w:r>
        <w:rPr>
          <w:sz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607A2" w:rsidRDefault="001607A2" w:rsidP="001607A2">
      <w:pPr>
        <w:spacing w:before="0" w:after="0"/>
        <w:ind w:firstLine="709"/>
        <w:jc w:val="both"/>
        <w:rPr>
          <w:sz w:val="20"/>
        </w:rPr>
      </w:pPr>
      <w:r>
        <w:rPr>
          <w:sz w:val="20"/>
        </w:rPr>
        <w:t xml:space="preserve">- письменные задания выполняются обучающимися с использованием клавиатуры с азбукой Брайля, либо </w:t>
      </w:r>
      <w:proofErr w:type="spellStart"/>
      <w:r>
        <w:rPr>
          <w:sz w:val="20"/>
        </w:rPr>
        <w:t>надиктовываются</w:t>
      </w:r>
      <w:proofErr w:type="spellEnd"/>
      <w:r>
        <w:rPr>
          <w:sz w:val="20"/>
        </w:rPr>
        <w:t xml:space="preserve"> ассистенту;</w:t>
      </w:r>
    </w:p>
    <w:p w:rsidR="001607A2" w:rsidRDefault="001607A2" w:rsidP="001607A2">
      <w:pPr>
        <w:spacing w:before="0" w:after="0"/>
        <w:ind w:firstLine="709"/>
        <w:jc w:val="both"/>
        <w:rPr>
          <w:sz w:val="20"/>
        </w:rPr>
      </w:pPr>
      <w:r>
        <w:rPr>
          <w:sz w:val="20"/>
        </w:rPr>
        <w:t>б) для слабовидящих:</w:t>
      </w:r>
    </w:p>
    <w:p w:rsidR="001607A2" w:rsidRDefault="001607A2" w:rsidP="001607A2">
      <w:pPr>
        <w:spacing w:before="0" w:after="0"/>
        <w:ind w:firstLine="709"/>
        <w:jc w:val="both"/>
        <w:rPr>
          <w:sz w:val="20"/>
        </w:rPr>
      </w:pPr>
      <w:r>
        <w:rPr>
          <w:sz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rPr>
        <w:t>Jaws</w:t>
      </w:r>
      <w:proofErr w:type="spellEnd"/>
      <w:r>
        <w:rPr>
          <w:sz w:val="20"/>
        </w:rPr>
        <w:t>;</w:t>
      </w:r>
    </w:p>
    <w:p w:rsidR="001607A2" w:rsidRDefault="001607A2" w:rsidP="001607A2">
      <w:pPr>
        <w:spacing w:before="0" w:after="0"/>
        <w:ind w:firstLine="709"/>
        <w:jc w:val="both"/>
        <w:rPr>
          <w:sz w:val="20"/>
        </w:rPr>
      </w:pPr>
      <w:r>
        <w:rPr>
          <w:sz w:val="20"/>
        </w:rPr>
        <w:t>- обеспечивается индивидуальное равномерное освещение не менее 300 люкс;</w:t>
      </w:r>
    </w:p>
    <w:p w:rsidR="001607A2" w:rsidRDefault="001607A2" w:rsidP="001607A2">
      <w:pPr>
        <w:spacing w:before="0" w:after="0"/>
        <w:ind w:firstLine="709"/>
        <w:jc w:val="both"/>
        <w:rPr>
          <w:sz w:val="20"/>
        </w:rPr>
      </w:pPr>
      <w:r>
        <w:rPr>
          <w:sz w:val="20"/>
        </w:rPr>
        <w:t xml:space="preserve">- при необходимости обучающимся предоставляется увеличивающее </w:t>
      </w:r>
      <w:proofErr w:type="spellStart"/>
      <w:r>
        <w:rPr>
          <w:sz w:val="20"/>
        </w:rPr>
        <w:t>устройство,допускается</w:t>
      </w:r>
      <w:proofErr w:type="spellEnd"/>
      <w:r>
        <w:rPr>
          <w:sz w:val="20"/>
        </w:rPr>
        <w:t xml:space="preserve"> использование увеличивающих устройств, имеющихся у обучающихся;</w:t>
      </w:r>
    </w:p>
    <w:p w:rsidR="001607A2" w:rsidRDefault="001607A2" w:rsidP="001607A2">
      <w:pPr>
        <w:spacing w:before="0" w:after="0"/>
        <w:ind w:firstLine="709"/>
        <w:jc w:val="both"/>
        <w:rPr>
          <w:sz w:val="20"/>
        </w:rPr>
      </w:pPr>
      <w:r>
        <w:rPr>
          <w:sz w:val="20"/>
        </w:rPr>
        <w:t>в) для глухих и слабослышащих, с тяжелыми нарушениями речи:</w:t>
      </w:r>
    </w:p>
    <w:p w:rsidR="001607A2" w:rsidRDefault="001607A2" w:rsidP="001607A2">
      <w:pPr>
        <w:spacing w:before="0" w:after="0"/>
        <w:ind w:firstLine="709"/>
        <w:jc w:val="both"/>
        <w:rPr>
          <w:sz w:val="20"/>
        </w:rPr>
      </w:pPr>
      <w:r>
        <w:rPr>
          <w:sz w:val="20"/>
        </w:rPr>
        <w:t>- имеется в наличии информационная система "Исток" для слабослышащих коллективного пользования;</w:t>
      </w:r>
    </w:p>
    <w:p w:rsidR="001607A2" w:rsidRDefault="001607A2" w:rsidP="001607A2">
      <w:pPr>
        <w:spacing w:before="0" w:after="0"/>
        <w:ind w:firstLine="709"/>
        <w:jc w:val="both"/>
        <w:rPr>
          <w:sz w:val="20"/>
        </w:rPr>
      </w:pPr>
      <w:r>
        <w:rPr>
          <w:sz w:val="20"/>
        </w:rPr>
        <w:t>- по их желанию испытания проводятся в электронной или письменной форме;</w:t>
      </w:r>
    </w:p>
    <w:p w:rsidR="001607A2" w:rsidRDefault="001607A2" w:rsidP="001607A2">
      <w:pPr>
        <w:spacing w:before="0" w:after="0"/>
        <w:ind w:firstLine="709"/>
        <w:jc w:val="both"/>
        <w:rPr>
          <w:sz w:val="20"/>
        </w:rPr>
      </w:pPr>
      <w:r>
        <w:rPr>
          <w:sz w:val="20"/>
        </w:rPr>
        <w:t>г) для лиц с нарушениями опорно-двигательного аппарата:</w:t>
      </w:r>
    </w:p>
    <w:p w:rsidR="001607A2" w:rsidRDefault="001607A2" w:rsidP="001607A2">
      <w:pPr>
        <w:spacing w:before="0" w:after="0"/>
        <w:ind w:firstLine="709"/>
        <w:jc w:val="both"/>
        <w:rPr>
          <w:sz w:val="20"/>
        </w:rPr>
      </w:pPr>
      <w:r>
        <w:rPr>
          <w:sz w:val="20"/>
        </w:rPr>
        <w:t xml:space="preserve">- тестовые и </w:t>
      </w:r>
      <w:proofErr w:type="spellStart"/>
      <w:r>
        <w:rPr>
          <w:sz w:val="20"/>
        </w:rPr>
        <w:t>тренинговые</w:t>
      </w:r>
      <w:proofErr w:type="spellEnd"/>
      <w:r>
        <w:rPr>
          <w:sz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607A2" w:rsidRDefault="001607A2" w:rsidP="001607A2">
      <w:pPr>
        <w:spacing w:before="0" w:after="0"/>
        <w:ind w:firstLine="709"/>
        <w:jc w:val="both"/>
        <w:rPr>
          <w:sz w:val="20"/>
        </w:rPr>
      </w:pPr>
      <w:r>
        <w:rPr>
          <w:sz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607A2" w:rsidRDefault="001607A2" w:rsidP="001607A2">
      <w:pPr>
        <w:spacing w:before="0" w:after="0"/>
        <w:ind w:firstLine="709"/>
        <w:jc w:val="both"/>
        <w:rPr>
          <w:sz w:val="20"/>
        </w:rPr>
      </w:pPr>
      <w:r>
        <w:rPr>
          <w:sz w:val="20"/>
        </w:rPr>
        <w:t>- по их желанию испытания проводятся в устной форме.</w:t>
      </w:r>
    </w:p>
    <w:p w:rsidR="001607A2" w:rsidRDefault="001607A2" w:rsidP="001607A2">
      <w:pPr>
        <w:widowControl/>
        <w:snapToGrid/>
        <w:spacing w:before="0" w:after="0"/>
        <w:ind w:firstLine="709"/>
        <w:jc w:val="both"/>
        <w:rPr>
          <w:sz w:val="20"/>
        </w:rPr>
      </w:pPr>
      <w:r>
        <w:rPr>
          <w:sz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607A2" w:rsidRDefault="001607A2" w:rsidP="001607A2">
      <w:pPr>
        <w:widowControl/>
        <w:snapToGrid/>
        <w:spacing w:before="0" w:after="0"/>
        <w:ind w:firstLine="709"/>
        <w:jc w:val="both"/>
        <w:rPr>
          <w:sz w:val="20"/>
        </w:rPr>
      </w:pPr>
    </w:p>
    <w:p w:rsidR="00264D60" w:rsidRPr="00637460" w:rsidRDefault="00264D60" w:rsidP="001607A2">
      <w:pPr>
        <w:widowControl/>
        <w:snapToGrid/>
        <w:spacing w:before="0" w:after="0"/>
        <w:ind w:firstLine="709"/>
        <w:jc w:val="both"/>
        <w:rPr>
          <w:b/>
          <w:color w:val="000000" w:themeColor="text1"/>
          <w:sz w:val="20"/>
        </w:rPr>
      </w:pPr>
      <w:r w:rsidRPr="00637460">
        <w:rPr>
          <w:b/>
          <w:color w:val="000000" w:themeColor="text1"/>
          <w:sz w:val="20"/>
        </w:rPr>
        <w:t xml:space="preserve">6.4 Методические рекомендации по самостоятельной работе студентов </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lastRenderedPageBreak/>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Реализация поставленной цели предполагает решение следующих задач:</w:t>
      </w:r>
    </w:p>
    <w:p w:rsidR="00264D60" w:rsidRPr="00637460" w:rsidRDefault="00264D60" w:rsidP="00264D60">
      <w:pPr>
        <w:widowControl/>
        <w:shd w:val="clear" w:color="auto" w:fill="FFFFFF"/>
        <w:tabs>
          <w:tab w:val="left" w:pos="893"/>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37460">
        <w:rPr>
          <w:color w:val="000000" w:themeColor="text1"/>
          <w:sz w:val="20"/>
        </w:rPr>
        <w:t>межпредметных</w:t>
      </w:r>
      <w:proofErr w:type="spellEnd"/>
      <w:r w:rsidRPr="00637460">
        <w:rPr>
          <w:color w:val="000000" w:themeColor="text1"/>
          <w:sz w:val="20"/>
        </w:rPr>
        <w:t xml:space="preserve"> связей;</w:t>
      </w:r>
    </w:p>
    <w:p w:rsidR="00264D60" w:rsidRPr="00637460" w:rsidRDefault="00264D60" w:rsidP="00264D60">
      <w:pPr>
        <w:widowControl/>
        <w:shd w:val="clear" w:color="auto" w:fill="FFFFFF"/>
        <w:tabs>
          <w:tab w:val="left" w:pos="984"/>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систематизация и закрепление полученных теоретических знаний и практических навыков;</w:t>
      </w:r>
    </w:p>
    <w:p w:rsidR="00264D60" w:rsidRPr="00637460" w:rsidRDefault="00264D60" w:rsidP="00264D60">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64D60" w:rsidRPr="00637460" w:rsidRDefault="00264D60" w:rsidP="00264D60">
      <w:pPr>
        <w:widowControl/>
        <w:shd w:val="clear" w:color="auto" w:fill="FFFFFF"/>
        <w:tabs>
          <w:tab w:val="left" w:pos="103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развитие познавательных способностей и активности, творческой инициативы, самостоятельности, ответственности и организованности;</w:t>
      </w:r>
    </w:p>
    <w:p w:rsidR="00264D60" w:rsidRPr="00637460" w:rsidRDefault="00264D60" w:rsidP="00264D60">
      <w:pPr>
        <w:widowControl/>
        <w:shd w:val="clear" w:color="auto" w:fill="FFFFFF"/>
        <w:tabs>
          <w:tab w:val="left" w:pos="109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самостоятельности мышления, способностей к саморазвитию, самообразованию, самосовершенствованию и самореализации;</w:t>
      </w:r>
    </w:p>
    <w:p w:rsidR="00264D60" w:rsidRPr="00637460" w:rsidRDefault="00264D60" w:rsidP="00264D6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развитие научно-исследовательских навыков;</w:t>
      </w:r>
    </w:p>
    <w:p w:rsidR="00264D60" w:rsidRPr="00637460" w:rsidRDefault="00264D60" w:rsidP="00264D6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формирование умения решать практические задачи профессиональной деятельности, используя приобретенные знания, способности и навыки.</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является неотъемлемой частью образовательного процесса.</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64D60" w:rsidRPr="00637460" w:rsidRDefault="00264D60" w:rsidP="00264D60">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должна:</w:t>
      </w:r>
    </w:p>
    <w:p w:rsidR="00264D60" w:rsidRPr="00637460" w:rsidRDefault="00264D60" w:rsidP="00264D60">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64D60" w:rsidRPr="00637460" w:rsidRDefault="00264D60" w:rsidP="00264D60">
      <w:pPr>
        <w:widowControl/>
        <w:shd w:val="clear" w:color="auto" w:fill="FFFFFF"/>
        <w:tabs>
          <w:tab w:val="left" w:pos="1085"/>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64D60" w:rsidRPr="00637460" w:rsidRDefault="00264D60" w:rsidP="00264D6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отражать необходимую и достаточную компетентность автора;</w:t>
      </w:r>
    </w:p>
    <w:p w:rsidR="00264D60" w:rsidRPr="00637460" w:rsidRDefault="00264D60" w:rsidP="00264D60">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иметь учебную, научную и/или практическую направленность;</w:t>
      </w:r>
    </w:p>
    <w:p w:rsidR="00264D60" w:rsidRPr="00637460" w:rsidRDefault="00264D60" w:rsidP="00264D60">
      <w:pPr>
        <w:widowControl/>
        <w:shd w:val="clear" w:color="auto" w:fill="FFFFFF"/>
        <w:tabs>
          <w:tab w:val="left" w:pos="9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64D60" w:rsidRPr="00637460" w:rsidRDefault="00264D60" w:rsidP="00264D60">
      <w:pPr>
        <w:widowControl/>
        <w:shd w:val="clear" w:color="auto" w:fill="FFFFFF"/>
        <w:tabs>
          <w:tab w:val="left" w:pos="1109"/>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содержать краткие и четкие формулировки, убедительную аргументацию, доказательность и обоснованность выводов;</w:t>
      </w:r>
    </w:p>
    <w:p w:rsidR="00264D60" w:rsidRPr="00637460" w:rsidRDefault="00264D60" w:rsidP="00264D60">
      <w:pPr>
        <w:widowControl/>
        <w:shd w:val="clear" w:color="auto" w:fill="FFFFFF"/>
        <w:tabs>
          <w:tab w:val="left" w:pos="984"/>
          <w:tab w:val="left" w:pos="57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64D60" w:rsidRPr="00637460" w:rsidRDefault="00264D60" w:rsidP="00264D60">
      <w:pPr>
        <w:widowControl/>
        <w:snapToGrid/>
        <w:spacing w:before="0" w:after="0"/>
        <w:ind w:firstLine="680"/>
        <w:rPr>
          <w:b/>
          <w:color w:val="000000" w:themeColor="text1"/>
          <w:sz w:val="20"/>
        </w:rPr>
      </w:pPr>
    </w:p>
    <w:p w:rsidR="00264D60" w:rsidRPr="00637460" w:rsidRDefault="00264D60" w:rsidP="00264D60">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6.4.1 Формы самостоятельной работы обучающихся по разделам дисциплины </w:t>
      </w: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1 «Теория налогообложения»</w:t>
      </w:r>
    </w:p>
    <w:p w:rsidR="00264D60" w:rsidRPr="00637460" w:rsidRDefault="00264D60" w:rsidP="00264D60">
      <w:pPr>
        <w:tabs>
          <w:tab w:val="left" w:pos="1080"/>
          <w:tab w:val="left" w:pos="1134"/>
        </w:tabs>
        <w:snapToGrid/>
        <w:spacing w:before="0" w:after="0"/>
        <w:ind w:firstLine="709"/>
        <w:jc w:val="both"/>
        <w:rPr>
          <w:b/>
          <w:color w:val="000000" w:themeColor="text1"/>
          <w:sz w:val="20"/>
        </w:rPr>
      </w:pPr>
      <w:r w:rsidRPr="00637460">
        <w:rPr>
          <w:b/>
          <w:color w:val="000000" w:themeColor="text1"/>
          <w:sz w:val="20"/>
        </w:rPr>
        <w:t>Темы устного доклада</w:t>
      </w:r>
    </w:p>
    <w:p w:rsidR="00264D60" w:rsidRPr="00637460" w:rsidRDefault="00264D60" w:rsidP="00264D60">
      <w:pPr>
        <w:numPr>
          <w:ilvl w:val="0"/>
          <w:numId w:val="30"/>
        </w:numPr>
        <w:tabs>
          <w:tab w:val="left" w:pos="1080"/>
        </w:tabs>
        <w:snapToGrid/>
        <w:spacing w:before="0" w:after="0"/>
        <w:ind w:left="0" w:firstLine="709"/>
        <w:jc w:val="both"/>
        <w:rPr>
          <w:b/>
          <w:color w:val="000000" w:themeColor="text1"/>
          <w:sz w:val="20"/>
        </w:rPr>
      </w:pPr>
      <w:r w:rsidRPr="00637460">
        <w:rPr>
          <w:iCs/>
          <w:color w:val="000000" w:themeColor="text1"/>
          <w:sz w:val="20"/>
        </w:rPr>
        <w:t>Налоговая политика  государства.</w:t>
      </w:r>
    </w:p>
    <w:p w:rsidR="00264D60" w:rsidRPr="00637460" w:rsidRDefault="00264D60" w:rsidP="00264D60">
      <w:pPr>
        <w:numPr>
          <w:ilvl w:val="0"/>
          <w:numId w:val="30"/>
        </w:numPr>
        <w:tabs>
          <w:tab w:val="left" w:pos="1080"/>
        </w:tabs>
        <w:snapToGrid/>
        <w:spacing w:before="0" w:after="0"/>
        <w:ind w:left="0" w:firstLine="709"/>
        <w:jc w:val="both"/>
        <w:rPr>
          <w:bCs/>
          <w:color w:val="000000" w:themeColor="text1"/>
          <w:sz w:val="20"/>
        </w:rPr>
      </w:pPr>
      <w:r w:rsidRPr="00637460">
        <w:rPr>
          <w:iCs/>
          <w:color w:val="000000" w:themeColor="text1"/>
          <w:sz w:val="20"/>
        </w:rPr>
        <w:t>Принципы построения налоговой системы.</w:t>
      </w:r>
    </w:p>
    <w:p w:rsidR="00264D60" w:rsidRPr="00637460" w:rsidRDefault="00264D60" w:rsidP="00264D60">
      <w:pPr>
        <w:numPr>
          <w:ilvl w:val="0"/>
          <w:numId w:val="30"/>
        </w:numPr>
        <w:tabs>
          <w:tab w:val="left" w:pos="1080"/>
        </w:tabs>
        <w:snapToGrid/>
        <w:spacing w:before="0" w:after="0"/>
        <w:ind w:left="0" w:firstLine="709"/>
        <w:jc w:val="both"/>
        <w:rPr>
          <w:bCs/>
          <w:color w:val="000000" w:themeColor="text1"/>
          <w:sz w:val="20"/>
        </w:rPr>
      </w:pPr>
      <w:r w:rsidRPr="00637460">
        <w:rPr>
          <w:color w:val="000000" w:themeColor="text1"/>
          <w:sz w:val="20"/>
        </w:rPr>
        <w:t>Базисные модели налоговых систем.</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Экономическая сущность налогов.</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 xml:space="preserve">Подсистема налогообложения и подсистема налогового администрирования. </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Налоговая политика и механизм ее реализации.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Основные принципы налогообложения.</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Налоговые теории.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Классификация налогов по источнику уплаты, по полноте прав использования налоговых сумм и другим признакам.</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Прямое и косвенное налогообложение.</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Налоговый механизм как совокупность организационно-правовых норм и методов управления налогообложением в целях реализации налоговой политики.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Налоги как  противоречие между налогоплательщиком как субъектом налога  и государственной властью.</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Функции налогов.</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Роль налогов в формировании финансов государства.</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Налогообложение в СССР.</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Экономические условия введения налоговой системы в 1992 г.</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Становление и формирование налоговой системы Российской Федерации.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Налоговый кодекс Российской Федерации и правовое регулирование налоговой системы.</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Налоговые органы в Российской Федерации.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bCs/>
          <w:color w:val="000000" w:themeColor="text1"/>
          <w:sz w:val="20"/>
        </w:rPr>
      </w:pPr>
      <w:r w:rsidRPr="00637460">
        <w:rPr>
          <w:color w:val="000000" w:themeColor="text1"/>
          <w:sz w:val="20"/>
        </w:rPr>
        <w:t>Этапы становления российской налоговой системы Российской Федерации.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 xml:space="preserve">Способы обеспечения исполнения обязанностей по уплате налогов и сборов. </w:t>
      </w:r>
    </w:p>
    <w:p w:rsidR="00264D60" w:rsidRPr="00637460" w:rsidRDefault="00264D60" w:rsidP="00264D60">
      <w:pPr>
        <w:numPr>
          <w:ilvl w:val="0"/>
          <w:numId w:val="30"/>
        </w:numPr>
        <w:tabs>
          <w:tab w:val="left" w:pos="1080"/>
        </w:tabs>
        <w:snapToGrid/>
        <w:spacing w:before="0" w:after="0"/>
        <w:ind w:left="0" w:firstLine="709"/>
        <w:jc w:val="both"/>
        <w:rPr>
          <w:bCs/>
          <w:color w:val="000000" w:themeColor="text1"/>
          <w:sz w:val="20"/>
        </w:rPr>
      </w:pPr>
      <w:r w:rsidRPr="00637460">
        <w:rPr>
          <w:color w:val="000000" w:themeColor="text1"/>
          <w:sz w:val="20"/>
        </w:rPr>
        <w:lastRenderedPageBreak/>
        <w:t>Условия изменения срока уплаты налогов и сборов.</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 xml:space="preserve">Экономические условия введения налоговой системы Российской Федерации  </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Показатели, характеризующие систему налогообложения Российской Федерации.</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Федеральные, региональные и местные налоги и сборы в Российской Федерации.</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Формирование системы налогообложения как составной части налоговой системы РФ.</w:t>
      </w:r>
    </w:p>
    <w:p w:rsidR="00264D60" w:rsidRPr="00637460" w:rsidRDefault="00264D60" w:rsidP="00264D60">
      <w:pPr>
        <w:numPr>
          <w:ilvl w:val="0"/>
          <w:numId w:val="30"/>
        </w:numPr>
        <w:shd w:val="clear" w:color="auto" w:fill="FFFFFF"/>
        <w:tabs>
          <w:tab w:val="left" w:pos="1080"/>
        </w:tabs>
        <w:snapToGrid/>
        <w:spacing w:before="0" w:after="0"/>
        <w:ind w:left="0" w:firstLine="709"/>
        <w:jc w:val="both"/>
        <w:rPr>
          <w:color w:val="000000" w:themeColor="text1"/>
          <w:sz w:val="20"/>
        </w:rPr>
      </w:pPr>
      <w:r w:rsidRPr="00637460">
        <w:rPr>
          <w:color w:val="000000" w:themeColor="text1"/>
          <w:sz w:val="20"/>
        </w:rPr>
        <w:t>Общие правила исполнения обязанности по уплате налогов и сборов.</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Налоговая декларация и налоговый контроль.</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Права и обязанности налоговых органов и налогоплательщиков.</w:t>
      </w:r>
    </w:p>
    <w:p w:rsidR="00264D60" w:rsidRPr="00637460" w:rsidRDefault="00264D60" w:rsidP="00264D60">
      <w:pPr>
        <w:numPr>
          <w:ilvl w:val="0"/>
          <w:numId w:val="30"/>
        </w:numPr>
        <w:tabs>
          <w:tab w:val="left" w:pos="1080"/>
        </w:tabs>
        <w:snapToGrid/>
        <w:spacing w:before="0" w:after="0"/>
        <w:ind w:left="0" w:firstLine="709"/>
        <w:jc w:val="both"/>
        <w:rPr>
          <w:color w:val="000000" w:themeColor="text1"/>
          <w:sz w:val="20"/>
        </w:rPr>
      </w:pPr>
      <w:r w:rsidRPr="00637460">
        <w:rPr>
          <w:color w:val="000000" w:themeColor="text1"/>
          <w:sz w:val="20"/>
        </w:rPr>
        <w:t>Преобразования в налоговой сфере Российской Федерации  за последние годы.</w:t>
      </w:r>
    </w:p>
    <w:p w:rsidR="00264D60" w:rsidRPr="00637460" w:rsidRDefault="00264D60" w:rsidP="00264D60">
      <w:pPr>
        <w:tabs>
          <w:tab w:val="left" w:pos="1080"/>
          <w:tab w:val="left" w:pos="1134"/>
        </w:tabs>
        <w:snapToGrid/>
        <w:spacing w:before="0" w:after="0"/>
        <w:ind w:firstLine="709"/>
        <w:jc w:val="both"/>
        <w:rPr>
          <w:b/>
          <w:bCs/>
          <w:iCs/>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2 «Основы налоговой системы Российской Федерации»</w:t>
      </w:r>
    </w:p>
    <w:p w:rsidR="00264D60" w:rsidRPr="00637460" w:rsidRDefault="00264D60" w:rsidP="00264D60">
      <w:pPr>
        <w:tabs>
          <w:tab w:val="left" w:pos="1080"/>
          <w:tab w:val="left" w:pos="1134"/>
        </w:tabs>
        <w:snapToGrid/>
        <w:spacing w:before="0" w:after="0"/>
        <w:ind w:firstLine="709"/>
        <w:jc w:val="both"/>
        <w:rPr>
          <w:b/>
          <w:color w:val="000000" w:themeColor="text1"/>
          <w:sz w:val="20"/>
        </w:rPr>
      </w:pPr>
      <w:r w:rsidRPr="00637460">
        <w:rPr>
          <w:b/>
          <w:color w:val="000000" w:themeColor="text1"/>
          <w:sz w:val="20"/>
        </w:rPr>
        <w:t>Темы реферата</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Василенко А. А. Модернизация налоговой системы. Эпоха налоговой конкуренции // Экономические исследования. 2014. </w:t>
      </w:r>
      <w:r w:rsidRPr="00E74F0D">
        <w:rPr>
          <w:rFonts w:ascii="Times New Roman" w:hAnsi="Times New Roman"/>
          <w:color w:val="000000" w:themeColor="text1"/>
        </w:rPr>
        <w:t xml:space="preserve">№2. </w:t>
      </w:r>
      <w:r w:rsidRPr="004D15EF">
        <w:rPr>
          <w:rFonts w:ascii="Times New Roman" w:hAnsi="Times New Roman"/>
          <w:color w:val="000000" w:themeColor="text1"/>
          <w:lang w:val="en-US"/>
        </w:rPr>
        <w:t>URL</w:t>
      </w:r>
      <w:r w:rsidRPr="00E74F0D">
        <w:rPr>
          <w:rFonts w:ascii="Times New Roman" w:hAnsi="Times New Roman"/>
          <w:color w:val="000000" w:themeColor="text1"/>
        </w:rPr>
        <w:t xml:space="preserve">: </w:t>
      </w:r>
      <w:r w:rsidRPr="004D15EF">
        <w:rPr>
          <w:rFonts w:ascii="Times New Roman" w:hAnsi="Times New Roman"/>
          <w:color w:val="000000" w:themeColor="text1"/>
          <w:lang w:val="en-US"/>
        </w:rPr>
        <w:t>https</w:t>
      </w:r>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cyberleninka</w:t>
      </w:r>
      <w:proofErr w:type="spellEnd"/>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ru</w:t>
      </w:r>
      <w:proofErr w:type="spellEnd"/>
      <w:r w:rsidRPr="00E74F0D">
        <w:rPr>
          <w:rFonts w:ascii="Times New Roman" w:hAnsi="Times New Roman"/>
          <w:color w:val="000000" w:themeColor="text1"/>
        </w:rPr>
        <w:t>/</w:t>
      </w:r>
      <w:r w:rsidRPr="004D15EF">
        <w:rPr>
          <w:rFonts w:ascii="Times New Roman" w:hAnsi="Times New Roman"/>
          <w:color w:val="000000" w:themeColor="text1"/>
          <w:lang w:val="en-US"/>
        </w:rPr>
        <w:t>article</w:t>
      </w:r>
      <w:r w:rsidRPr="00E74F0D">
        <w:rPr>
          <w:rFonts w:ascii="Times New Roman" w:hAnsi="Times New Roman"/>
          <w:color w:val="000000" w:themeColor="text1"/>
        </w:rPr>
        <w:t>/</w:t>
      </w:r>
      <w:r w:rsidRPr="004D15EF">
        <w:rPr>
          <w:rFonts w:ascii="Times New Roman" w:hAnsi="Times New Roman"/>
          <w:color w:val="000000" w:themeColor="text1"/>
          <w:lang w:val="en-US"/>
        </w:rPr>
        <w:t>n</w:t>
      </w:r>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modernizatsiya</w:t>
      </w:r>
      <w:proofErr w:type="spellEnd"/>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nalogovoy</w:t>
      </w:r>
      <w:proofErr w:type="spellEnd"/>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sistemy</w:t>
      </w:r>
      <w:proofErr w:type="spellEnd"/>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epoha</w:t>
      </w:r>
      <w:proofErr w:type="spellEnd"/>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nalogovoy</w:t>
      </w:r>
      <w:proofErr w:type="spellEnd"/>
      <w:r w:rsidRPr="00E74F0D">
        <w:rPr>
          <w:rFonts w:ascii="Times New Roman" w:hAnsi="Times New Roman"/>
          <w:color w:val="000000" w:themeColor="text1"/>
        </w:rPr>
        <w:t>-</w:t>
      </w:r>
      <w:proofErr w:type="spellStart"/>
      <w:r w:rsidRPr="004D15EF">
        <w:rPr>
          <w:rFonts w:ascii="Times New Roman" w:hAnsi="Times New Roman"/>
          <w:color w:val="000000" w:themeColor="text1"/>
          <w:lang w:val="en-US"/>
        </w:rPr>
        <w:t>konkurentsii</w:t>
      </w:r>
      <w:proofErr w:type="spellEnd"/>
      <w:r w:rsidRPr="00E74F0D">
        <w:rPr>
          <w:rFonts w:ascii="Times New Roman" w:hAnsi="Times New Roman"/>
          <w:color w:val="000000" w:themeColor="text1"/>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Яруллин</w:t>
      </w:r>
      <w:proofErr w:type="spellEnd"/>
      <w:r w:rsidRPr="00637460">
        <w:rPr>
          <w:rFonts w:ascii="Times New Roman" w:hAnsi="Times New Roman"/>
          <w:color w:val="000000" w:themeColor="text1"/>
        </w:rPr>
        <w:t xml:space="preserve"> Р.Р., </w:t>
      </w:r>
      <w:proofErr w:type="spellStart"/>
      <w:r w:rsidRPr="00637460">
        <w:rPr>
          <w:rFonts w:ascii="Times New Roman" w:hAnsi="Times New Roman"/>
          <w:color w:val="000000" w:themeColor="text1"/>
        </w:rPr>
        <w:t>Сиразева</w:t>
      </w:r>
      <w:proofErr w:type="spellEnd"/>
      <w:r w:rsidRPr="00637460">
        <w:rPr>
          <w:rFonts w:ascii="Times New Roman" w:hAnsi="Times New Roman"/>
          <w:color w:val="000000" w:themeColor="text1"/>
        </w:rPr>
        <w:t xml:space="preserve"> Э.А. Перспективы налоговой системы РФ // Экономика и бизнес: теория и практика. </w:t>
      </w:r>
      <w:r w:rsidRPr="00637460">
        <w:rPr>
          <w:rFonts w:ascii="Times New Roman" w:hAnsi="Times New Roman"/>
          <w:color w:val="000000" w:themeColor="text1"/>
          <w:lang w:val="en-US"/>
        </w:rPr>
        <w:t xml:space="preserve">2017. №5. URL: https://cyberleninka.ru/article/n/perspektivy-nalogovoy-sistemy-rf.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Алехнович</w:t>
      </w:r>
      <w:proofErr w:type="spellEnd"/>
      <w:r w:rsidRPr="00637460">
        <w:rPr>
          <w:rFonts w:ascii="Times New Roman" w:hAnsi="Times New Roman"/>
          <w:color w:val="000000" w:themeColor="text1"/>
        </w:rPr>
        <w:t xml:space="preserve"> А.О., Никитин К.М. "Умная" налоговая система // Научные труды Вольного экономического общества России. 2018. №1. URL: https://cyberleninka.ru/article/n/umnaya-nalogovaya-sistema. 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Савина Л.Л. Налоговое администрирование как элемент налоговой системы РФ // Инновации и инвестиции. </w:t>
      </w:r>
      <w:r w:rsidRPr="00637460">
        <w:rPr>
          <w:rFonts w:ascii="Times New Roman" w:hAnsi="Times New Roman"/>
          <w:color w:val="000000" w:themeColor="text1"/>
          <w:lang w:val="en-US"/>
        </w:rPr>
        <w:t xml:space="preserve">2019. №6. URL: https://cyberleninka.ru/article/n/nalogovoe-administrirovanie-kak-element-nalogovoy-sistemy-rf.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 w:val="left" w:pos="4755"/>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r w:rsidRPr="00637460">
        <w:rPr>
          <w:rFonts w:ascii="Times New Roman" w:hAnsi="Times New Roman"/>
          <w:color w:val="000000" w:themeColor="text1"/>
        </w:rPr>
        <w:tab/>
        <w:t xml:space="preserve">Уварова Светлана Петровна Государственный налоговый менеджмент в системе налогового администрирования // Налоги и финансы. </w:t>
      </w:r>
      <w:r w:rsidRPr="00637460">
        <w:rPr>
          <w:rFonts w:ascii="Times New Roman" w:hAnsi="Times New Roman"/>
          <w:color w:val="000000" w:themeColor="text1"/>
          <w:lang w:val="en-US"/>
        </w:rPr>
        <w:t xml:space="preserve">2010. №2. URL: https://cyberleninka.ru/article/n/gosudarstvennyy-nalogovyy-menedzhment-v-sisteme-nalogovogo-administrirovaniya.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Фишер О. В. Налоговое администрирование в системе приоритетов налоговой политики РФ // Экономика и управление в XXI веке: тенденции развития. </w:t>
      </w:r>
      <w:r w:rsidRPr="00637460">
        <w:rPr>
          <w:rFonts w:ascii="Times New Roman" w:hAnsi="Times New Roman"/>
          <w:color w:val="000000" w:themeColor="text1"/>
          <w:lang w:val="en-US"/>
        </w:rPr>
        <w:t xml:space="preserve">2011. №3. URL: https://cyberleninka.ru/article/n/nalogovoe-administrirovanie-v-sisteme-prioritetov-nalogovoy-politiki-rf.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Шестакова Н.Н. Налоговые проверки в системе налогового контроля // Социально-экономический и гуманитарный журнал Красноярского ГАУ. 2018. </w:t>
      </w:r>
      <w:r w:rsidRPr="00637460">
        <w:rPr>
          <w:rFonts w:ascii="Times New Roman" w:hAnsi="Times New Roman"/>
          <w:color w:val="000000" w:themeColor="text1"/>
          <w:lang w:val="en-US"/>
        </w:rPr>
        <w:t xml:space="preserve">№1 (7). URL: https://cyberleninka.ru/article/n/nalogovye-proverki-v-sisteme-nalogovogo-kontrolya-1.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Красницкий</w:t>
      </w:r>
      <w:proofErr w:type="spellEnd"/>
      <w:r w:rsidRPr="00637460">
        <w:rPr>
          <w:rFonts w:ascii="Times New Roman" w:hAnsi="Times New Roman"/>
          <w:color w:val="000000" w:themeColor="text1"/>
        </w:rPr>
        <w:t xml:space="preserve"> В.А., Семакина В.Д. Налоговые риски в системе налогового контроля РФ // Вестник Академии знаний. </w:t>
      </w:r>
      <w:r w:rsidRPr="00131EFB">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№5 (34). URL: https://cyberleninka.ru/article/n/nalogovye-riski-v-sisteme-nalogovogo-kontrolya-rf.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Борщевский Георгий Александрович, </w:t>
      </w:r>
      <w:proofErr w:type="spellStart"/>
      <w:r w:rsidRPr="00637460">
        <w:rPr>
          <w:rFonts w:ascii="Times New Roman" w:hAnsi="Times New Roman"/>
          <w:color w:val="000000" w:themeColor="text1"/>
        </w:rPr>
        <w:t>Облакова</w:t>
      </w:r>
      <w:proofErr w:type="spellEnd"/>
      <w:r w:rsidRPr="00637460">
        <w:rPr>
          <w:rFonts w:ascii="Times New Roman" w:hAnsi="Times New Roman"/>
          <w:color w:val="000000" w:themeColor="text1"/>
        </w:rPr>
        <w:t xml:space="preserve"> Ольга Максимовна Взаимосвязь процессов развития налоговой системы и налоговой службы В России // ARS </w:t>
      </w:r>
      <w:proofErr w:type="spellStart"/>
      <w:r w:rsidRPr="00637460">
        <w:rPr>
          <w:rFonts w:ascii="Times New Roman" w:hAnsi="Times New Roman"/>
          <w:color w:val="000000" w:themeColor="text1"/>
        </w:rPr>
        <w:t>Administrandi</w:t>
      </w:r>
      <w:proofErr w:type="spellEnd"/>
      <w:r w:rsidRPr="00637460">
        <w:rPr>
          <w:rFonts w:ascii="Times New Roman" w:hAnsi="Times New Roman"/>
          <w:color w:val="000000" w:themeColor="text1"/>
        </w:rPr>
        <w:t xml:space="preserve">. </w:t>
      </w:r>
      <w:r w:rsidRPr="00637460">
        <w:rPr>
          <w:rFonts w:ascii="Times New Roman" w:hAnsi="Times New Roman"/>
          <w:color w:val="000000" w:themeColor="text1"/>
          <w:lang w:val="en-US"/>
        </w:rPr>
        <w:t xml:space="preserve">2020. №1. URL: https://cyberleninka.ru/article/n/vzaimosvyaz-protsessov-razvitiya-nalogovoy-sistemy-i-nalogovoy-sluzhby-v-rossii.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Минор Арина Викторовна Роль выездных налоговых проверок в системе налогового контроля // Достижения науки и образования.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№11 (65). URL: https://cyberleninka.ru/article/n/rol-vyezdnyh-nalogovyh-proverok-v-sisteme-nalogovogo-kontrolya.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Реут</w:t>
      </w:r>
      <w:proofErr w:type="spellEnd"/>
      <w:r w:rsidRPr="00637460">
        <w:rPr>
          <w:rFonts w:ascii="Times New Roman" w:hAnsi="Times New Roman"/>
          <w:color w:val="000000" w:themeColor="text1"/>
        </w:rPr>
        <w:t xml:space="preserve"> Анна Владимировна Осуществление налоговых реформ и совершенствование налогового законодательства в России // Образование и право. </w:t>
      </w:r>
      <w:r w:rsidRPr="00637460">
        <w:rPr>
          <w:rFonts w:ascii="Times New Roman" w:hAnsi="Times New Roman"/>
          <w:color w:val="000000" w:themeColor="text1"/>
          <w:lang w:val="en-US"/>
        </w:rPr>
        <w:t xml:space="preserve">2020. №4. URL: https://cyberleninka.ru/article/n/osuschestvlenie-nalogovyh-reform-i-sovershenstvovanie-nalogovogo-zakonodatelstva-v-rossii.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Мамед</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Ахмедович</w:t>
      </w:r>
      <w:proofErr w:type="spellEnd"/>
      <w:r w:rsidRPr="00637460">
        <w:rPr>
          <w:rFonts w:ascii="Times New Roman" w:hAnsi="Times New Roman"/>
          <w:color w:val="000000" w:themeColor="text1"/>
        </w:rPr>
        <w:t xml:space="preserve"> Алиев, Эльмира </w:t>
      </w:r>
      <w:proofErr w:type="spellStart"/>
      <w:r w:rsidRPr="00637460">
        <w:rPr>
          <w:rFonts w:ascii="Times New Roman" w:hAnsi="Times New Roman"/>
          <w:color w:val="000000" w:themeColor="text1"/>
        </w:rPr>
        <w:t>Башировна</w:t>
      </w:r>
      <w:proofErr w:type="spellEnd"/>
      <w:r w:rsidRPr="00637460">
        <w:rPr>
          <w:rFonts w:ascii="Times New Roman" w:hAnsi="Times New Roman"/>
          <w:color w:val="000000" w:themeColor="text1"/>
        </w:rPr>
        <w:t xml:space="preserve"> Алиева, </w:t>
      </w:r>
      <w:proofErr w:type="spellStart"/>
      <w:r w:rsidRPr="00637460">
        <w:rPr>
          <w:rFonts w:ascii="Times New Roman" w:hAnsi="Times New Roman"/>
          <w:color w:val="000000" w:themeColor="text1"/>
        </w:rPr>
        <w:t>Камила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Рашитбековна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Шугаибова</w:t>
      </w:r>
      <w:proofErr w:type="spellEnd"/>
      <w:r w:rsidRPr="00637460">
        <w:rPr>
          <w:rFonts w:ascii="Times New Roman" w:hAnsi="Times New Roman"/>
          <w:color w:val="000000" w:themeColor="text1"/>
        </w:rPr>
        <w:t xml:space="preserve"> Проблемы совершенствования системы налогов и сборов Российской Федерации // Закон и право. </w:t>
      </w:r>
      <w:r w:rsidRPr="00637460">
        <w:rPr>
          <w:rFonts w:ascii="Times New Roman" w:hAnsi="Times New Roman"/>
          <w:color w:val="000000" w:themeColor="text1"/>
          <w:lang w:val="en-US"/>
        </w:rPr>
        <w:t xml:space="preserve">2020. №2. URL: </w:t>
      </w:r>
      <w:hyperlink r:id="rId8" w:history="1">
        <w:r w:rsidRPr="00637460">
          <w:rPr>
            <w:rStyle w:val="ab"/>
            <w:color w:val="000000" w:themeColor="text1"/>
            <w:lang w:val="en-US"/>
          </w:rPr>
          <w:t>https://cyberleninka.ru/article/n/problemy-sovershenstvovaniya-</w:t>
        </w:r>
        <w:r w:rsidRPr="00637460">
          <w:rPr>
            <w:rStyle w:val="ab"/>
            <w:color w:val="000000" w:themeColor="text1"/>
            <w:lang w:val="en-US"/>
          </w:rPr>
          <w:lastRenderedPageBreak/>
          <w:t>sistemy-nalogov-i-sborov-rossiyskoy-federatsii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 Ш. </w:t>
      </w:r>
      <w:proofErr w:type="spellStart"/>
      <w:r w:rsidRPr="00637460">
        <w:rPr>
          <w:rFonts w:ascii="Times New Roman" w:hAnsi="Times New Roman"/>
          <w:color w:val="000000" w:themeColor="text1"/>
        </w:rPr>
        <w:t>Баснукаев</w:t>
      </w:r>
      <w:proofErr w:type="spellEnd"/>
      <w:r w:rsidRPr="00637460">
        <w:rPr>
          <w:rFonts w:ascii="Times New Roman" w:hAnsi="Times New Roman"/>
          <w:color w:val="000000" w:themeColor="text1"/>
        </w:rPr>
        <w:t xml:space="preserve">, Д. В. </w:t>
      </w:r>
      <w:proofErr w:type="spellStart"/>
      <w:r w:rsidRPr="00637460">
        <w:rPr>
          <w:rFonts w:ascii="Times New Roman" w:hAnsi="Times New Roman"/>
          <w:color w:val="000000" w:themeColor="text1"/>
        </w:rPr>
        <w:t>Исанбаева</w:t>
      </w:r>
      <w:proofErr w:type="spellEnd"/>
      <w:r w:rsidRPr="00637460">
        <w:rPr>
          <w:rFonts w:ascii="Times New Roman" w:hAnsi="Times New Roman"/>
          <w:color w:val="000000" w:themeColor="text1"/>
        </w:rPr>
        <w:t xml:space="preserve">, З. Я. </w:t>
      </w:r>
      <w:proofErr w:type="spellStart"/>
      <w:r w:rsidRPr="00637460">
        <w:rPr>
          <w:rFonts w:ascii="Times New Roman" w:hAnsi="Times New Roman"/>
          <w:color w:val="000000" w:themeColor="text1"/>
        </w:rPr>
        <w:t>Ташанова</w:t>
      </w:r>
      <w:proofErr w:type="spellEnd"/>
      <w:r w:rsidRPr="00637460">
        <w:rPr>
          <w:rFonts w:ascii="Times New Roman" w:hAnsi="Times New Roman"/>
          <w:color w:val="000000" w:themeColor="text1"/>
        </w:rPr>
        <w:t xml:space="preserve"> Региональная налоговая политика как структурный элемент социально-экономической политики // ЕГИ. 2020. </w:t>
      </w:r>
      <w:r w:rsidRPr="00637460">
        <w:rPr>
          <w:rFonts w:ascii="Times New Roman" w:hAnsi="Times New Roman"/>
          <w:color w:val="000000" w:themeColor="text1"/>
          <w:lang w:val="en-US"/>
        </w:rPr>
        <w:t xml:space="preserve">№2 (28). URL: https://cyberleninka.ru/article/n/regionalnaya-nalogovaya-politika-kak-strukturnyy-element-sotsialno-ekonomicheskoy-politiki.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Берлизев</w:t>
      </w:r>
      <w:proofErr w:type="spellEnd"/>
      <w:r w:rsidRPr="00637460">
        <w:rPr>
          <w:rFonts w:ascii="Times New Roman" w:hAnsi="Times New Roman"/>
          <w:color w:val="000000" w:themeColor="text1"/>
        </w:rPr>
        <w:t xml:space="preserve"> Р. Н., Иванова Д. Д., Середа В. С. Роль камеральных проверок в системе налогового контроля // </w:t>
      </w:r>
      <w:proofErr w:type="spellStart"/>
      <w:r w:rsidRPr="00637460">
        <w:rPr>
          <w:rFonts w:ascii="Times New Roman" w:hAnsi="Times New Roman"/>
          <w:color w:val="000000" w:themeColor="text1"/>
        </w:rPr>
        <w:t>StudNet</w:t>
      </w:r>
      <w:proofErr w:type="spellEnd"/>
      <w:r w:rsidRPr="00637460">
        <w:rPr>
          <w:rFonts w:ascii="Times New Roman" w:hAnsi="Times New Roman"/>
          <w:color w:val="000000" w:themeColor="text1"/>
        </w:rPr>
        <w:t xml:space="preserve">. </w:t>
      </w:r>
      <w:r w:rsidRPr="00637460">
        <w:rPr>
          <w:rFonts w:ascii="Times New Roman" w:hAnsi="Times New Roman"/>
          <w:color w:val="000000" w:themeColor="text1"/>
          <w:lang w:val="en-US"/>
        </w:rPr>
        <w:t xml:space="preserve">2020. №4. URL: </w:t>
      </w:r>
      <w:hyperlink r:id="rId9" w:history="1">
        <w:r w:rsidRPr="00637460">
          <w:rPr>
            <w:rStyle w:val="ab"/>
            <w:color w:val="000000" w:themeColor="text1"/>
            <w:lang w:val="en-US"/>
          </w:rPr>
          <w:t>https://cyberleninka.ru/article/n/rol-kameralnyh-proverok-v-sisteme-nalogovogo-kontrolya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Боровикова Е.В. Направления совершенствования налогообложения и практики налогового администрирования в России // Экономика и бизнес: теория и практика. </w:t>
      </w:r>
      <w:r w:rsidRPr="00637460">
        <w:rPr>
          <w:rFonts w:ascii="Times New Roman" w:hAnsi="Times New Roman"/>
          <w:color w:val="000000" w:themeColor="text1"/>
          <w:lang w:val="en-US"/>
        </w:rPr>
        <w:t xml:space="preserve">2020. №4-2. URL: </w:t>
      </w:r>
      <w:hyperlink r:id="rId10" w:history="1">
        <w:r w:rsidRPr="00637460">
          <w:rPr>
            <w:rStyle w:val="ab"/>
            <w:color w:val="000000" w:themeColor="text1"/>
            <w:lang w:val="en-US"/>
          </w:rPr>
          <w:t>https://cyberleninka.ru/article/n/napravleniya-sovershenstvovaniya-nalogooblozheniya-i-praktiki-nalogovogo-administrirovaniya-v-rossii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Д. Н. </w:t>
      </w:r>
      <w:proofErr w:type="spellStart"/>
      <w:r w:rsidRPr="00637460">
        <w:rPr>
          <w:rFonts w:ascii="Times New Roman" w:hAnsi="Times New Roman"/>
          <w:color w:val="000000" w:themeColor="text1"/>
        </w:rPr>
        <w:t>Бедняев</w:t>
      </w:r>
      <w:proofErr w:type="spellEnd"/>
      <w:r w:rsidRPr="00637460">
        <w:rPr>
          <w:rFonts w:ascii="Times New Roman" w:hAnsi="Times New Roman"/>
          <w:color w:val="000000" w:themeColor="text1"/>
        </w:rPr>
        <w:t xml:space="preserve">, Е. О. </w:t>
      </w:r>
      <w:proofErr w:type="spellStart"/>
      <w:r w:rsidRPr="00637460">
        <w:rPr>
          <w:rFonts w:ascii="Times New Roman" w:hAnsi="Times New Roman"/>
          <w:color w:val="000000" w:themeColor="text1"/>
        </w:rPr>
        <w:t>Хамурова</w:t>
      </w:r>
      <w:proofErr w:type="spellEnd"/>
      <w:r w:rsidRPr="00637460">
        <w:rPr>
          <w:rFonts w:ascii="Times New Roman" w:hAnsi="Times New Roman"/>
          <w:color w:val="000000" w:themeColor="text1"/>
        </w:rPr>
        <w:t xml:space="preserve"> Сущность внутреннего налогового контроля организации // Экономика и бизнес: теория и практика. </w:t>
      </w:r>
      <w:r w:rsidRPr="00637460">
        <w:rPr>
          <w:rFonts w:ascii="Times New Roman" w:hAnsi="Times New Roman"/>
          <w:color w:val="000000" w:themeColor="text1"/>
          <w:lang w:val="en-US"/>
        </w:rPr>
        <w:t xml:space="preserve">2020. №1-1. URL: </w:t>
      </w:r>
      <w:hyperlink r:id="rId11" w:history="1">
        <w:r w:rsidRPr="00637460">
          <w:rPr>
            <w:rStyle w:val="ab"/>
            <w:color w:val="000000" w:themeColor="text1"/>
            <w:lang w:val="en-US"/>
          </w:rPr>
          <w:t>https://cyberleninka.ru/article/n/suschnost-vnutrennego-nalogovogo-kontrolya-organizatsii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Столбун</w:t>
      </w:r>
      <w:proofErr w:type="spellEnd"/>
      <w:r w:rsidRPr="00637460">
        <w:rPr>
          <w:rFonts w:ascii="Times New Roman" w:hAnsi="Times New Roman"/>
          <w:color w:val="000000" w:themeColor="text1"/>
        </w:rPr>
        <w:t xml:space="preserve"> Дарья Максимовна Налоговая система Российской Федерации: необходимые изменения для роста российской экономики // E-</w:t>
      </w:r>
      <w:proofErr w:type="spellStart"/>
      <w:r w:rsidRPr="00637460">
        <w:rPr>
          <w:rFonts w:ascii="Times New Roman" w:hAnsi="Times New Roman"/>
          <w:color w:val="000000" w:themeColor="text1"/>
        </w:rPr>
        <w:t>Scio</w:t>
      </w:r>
      <w:proofErr w:type="spellEnd"/>
      <w:r w:rsidRPr="00637460">
        <w:rPr>
          <w:rFonts w:ascii="Times New Roman" w:hAnsi="Times New Roman"/>
          <w:color w:val="000000" w:themeColor="text1"/>
        </w:rPr>
        <w:t xml:space="preserve">.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№3 (42). URL: https://cyberleninka.ru/article/n/nalogovaya-sistema-rossiyskoy-federatsii-neobhodimye-izmeneniya-dlya-rosta-rossiyskoy-ekonomiki.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Е. И. Кочубей, Г. А. </w:t>
      </w:r>
      <w:proofErr w:type="spellStart"/>
      <w:r w:rsidRPr="00637460">
        <w:rPr>
          <w:rFonts w:ascii="Times New Roman" w:hAnsi="Times New Roman"/>
          <w:color w:val="000000" w:themeColor="text1"/>
        </w:rPr>
        <w:t>Багян</w:t>
      </w:r>
      <w:proofErr w:type="spellEnd"/>
      <w:r w:rsidRPr="00637460">
        <w:rPr>
          <w:rFonts w:ascii="Times New Roman" w:hAnsi="Times New Roman"/>
          <w:color w:val="000000" w:themeColor="text1"/>
        </w:rPr>
        <w:t xml:space="preserve"> Актуальные налоговые льготы для малого бизнеса в Российской Федерации // Вестник Академии знаний.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№2 (37). URL: https://cyberleninka.ru/article/n/aktualnye-nalogovye-lgoty-dlya-malogo-biznesa-v-rossiyskoy-federatsii.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Гордиенко М. С. Стратегия развития совокупности неналоговых платежей в бюджетно-налоговой системе Российской Федерации // Россия: тенденции и перспективы развития.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№15-1. URL: </w:t>
      </w:r>
      <w:hyperlink r:id="rId12" w:history="1">
        <w:r w:rsidRPr="00637460">
          <w:rPr>
            <w:rStyle w:val="ab"/>
            <w:color w:val="000000" w:themeColor="text1"/>
            <w:lang w:val="en-US"/>
          </w:rPr>
          <w:t>https://cyberleninka.ru/article/n/strategiya-razvitiya-sovokupnosti-nenalogovyh-platezhey-v-byudzhetno-nalogovoy-sisteme-rossiyskoy-federatsii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Хамирзова</w:t>
      </w:r>
      <w:proofErr w:type="spellEnd"/>
      <w:r w:rsidRPr="00637460">
        <w:rPr>
          <w:rFonts w:ascii="Times New Roman" w:hAnsi="Times New Roman"/>
          <w:color w:val="000000" w:themeColor="text1"/>
        </w:rPr>
        <w:t xml:space="preserve"> Саида </w:t>
      </w:r>
      <w:proofErr w:type="spellStart"/>
      <w:r w:rsidRPr="00637460">
        <w:rPr>
          <w:rFonts w:ascii="Times New Roman" w:hAnsi="Times New Roman"/>
          <w:color w:val="000000" w:themeColor="text1"/>
        </w:rPr>
        <w:t>Казбековна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Ушхо</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Асиет</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Учужуковна</w:t>
      </w:r>
      <w:proofErr w:type="spellEnd"/>
      <w:r w:rsidRPr="00637460">
        <w:rPr>
          <w:rFonts w:ascii="Times New Roman" w:hAnsi="Times New Roman"/>
          <w:color w:val="000000" w:themeColor="text1"/>
        </w:rPr>
        <w:t xml:space="preserve"> Роль налогового стимулирования в системе мер государственной поддержки промышленных предприятий // Новые технологии. </w:t>
      </w:r>
      <w:r w:rsidRPr="00637460">
        <w:rPr>
          <w:rFonts w:ascii="Times New Roman" w:hAnsi="Times New Roman"/>
          <w:color w:val="000000" w:themeColor="text1"/>
          <w:lang w:val="en-US"/>
        </w:rPr>
        <w:t xml:space="preserve">2020. №2. URL: </w:t>
      </w:r>
      <w:hyperlink r:id="rId13" w:history="1">
        <w:r w:rsidRPr="00637460">
          <w:rPr>
            <w:rStyle w:val="ab"/>
            <w:color w:val="000000" w:themeColor="text1"/>
            <w:lang w:val="en-US"/>
          </w:rPr>
          <w:t>https://cyberleninka.ru/article/n/rol-nalogovogo-stimulirovaniya-v-sisteme-mer-gosudarstvennoy-podderzhki-promyshlennyh-predpriyatiy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Алиева Эльмира </w:t>
      </w:r>
      <w:proofErr w:type="spellStart"/>
      <w:r w:rsidRPr="00637460">
        <w:rPr>
          <w:rFonts w:ascii="Times New Roman" w:hAnsi="Times New Roman"/>
          <w:color w:val="000000" w:themeColor="text1"/>
        </w:rPr>
        <w:t>Башировна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Габибова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Айна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Мамалиевна</w:t>
      </w:r>
      <w:proofErr w:type="spellEnd"/>
      <w:r w:rsidRPr="00637460">
        <w:rPr>
          <w:rFonts w:ascii="Times New Roman" w:hAnsi="Times New Roman"/>
          <w:color w:val="000000" w:themeColor="text1"/>
        </w:rPr>
        <w:t xml:space="preserve">, Алиева </w:t>
      </w:r>
      <w:proofErr w:type="spellStart"/>
      <w:r w:rsidRPr="00637460">
        <w:rPr>
          <w:rFonts w:ascii="Times New Roman" w:hAnsi="Times New Roman"/>
          <w:color w:val="000000" w:themeColor="text1"/>
        </w:rPr>
        <w:t>Асият</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Юнусгаджиевна</w:t>
      </w:r>
      <w:proofErr w:type="spellEnd"/>
      <w:r w:rsidRPr="00637460">
        <w:rPr>
          <w:rFonts w:ascii="Times New Roman" w:hAnsi="Times New Roman"/>
          <w:color w:val="000000" w:themeColor="text1"/>
        </w:rPr>
        <w:t xml:space="preserve"> Основные причины налоговых правонарушений и пути их преодоления // Закон и право. </w:t>
      </w:r>
      <w:r w:rsidRPr="00637460">
        <w:rPr>
          <w:rFonts w:ascii="Times New Roman" w:hAnsi="Times New Roman"/>
          <w:color w:val="000000" w:themeColor="text1"/>
          <w:lang w:val="en-US"/>
        </w:rPr>
        <w:t xml:space="preserve">2020. №4. URL: </w:t>
      </w:r>
      <w:hyperlink r:id="rId14" w:history="1">
        <w:r w:rsidRPr="00637460">
          <w:rPr>
            <w:rStyle w:val="ab"/>
            <w:color w:val="000000" w:themeColor="text1"/>
            <w:lang w:val="en-US"/>
          </w:rPr>
          <w:t>https://cyberleninka.ru/article/n/osnovnye-prichiny-nalogovyh-pravonarusheniy-i-puti-ih-preodoleniya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Нуретдинова</w:t>
      </w:r>
      <w:proofErr w:type="spellEnd"/>
      <w:r w:rsidRPr="00637460">
        <w:rPr>
          <w:rFonts w:ascii="Times New Roman" w:hAnsi="Times New Roman"/>
          <w:color w:val="000000" w:themeColor="text1"/>
        </w:rPr>
        <w:t xml:space="preserve"> Ю.В., Васильева Е.В., </w:t>
      </w:r>
      <w:proofErr w:type="spellStart"/>
      <w:r w:rsidRPr="00637460">
        <w:rPr>
          <w:rFonts w:ascii="Times New Roman" w:hAnsi="Times New Roman"/>
          <w:color w:val="000000" w:themeColor="text1"/>
        </w:rPr>
        <w:t>Горловская</w:t>
      </w:r>
      <w:proofErr w:type="spellEnd"/>
      <w:r w:rsidRPr="00637460">
        <w:rPr>
          <w:rFonts w:ascii="Times New Roman" w:hAnsi="Times New Roman"/>
          <w:color w:val="000000" w:themeColor="text1"/>
        </w:rPr>
        <w:t xml:space="preserve"> Е.А., Клепикова М.В., Кузнецова Д.А. Налоговая безопасность РФ: проблемы и перспективы // Московский экономический журнал. </w:t>
      </w:r>
      <w:r w:rsidRPr="00637460">
        <w:rPr>
          <w:rFonts w:ascii="Times New Roman" w:hAnsi="Times New Roman"/>
          <w:color w:val="000000" w:themeColor="text1"/>
          <w:lang w:val="en-US"/>
        </w:rPr>
        <w:t xml:space="preserve">2020. №3. URL: </w:t>
      </w:r>
      <w:hyperlink r:id="rId15" w:history="1">
        <w:r w:rsidRPr="00637460">
          <w:rPr>
            <w:rStyle w:val="ab"/>
            <w:color w:val="000000" w:themeColor="text1"/>
            <w:lang w:val="en-US"/>
          </w:rPr>
          <w:t>https://cyberleninka.ru/article/n/nalogovaya-bezopasnost-rf-problemy-i-perspektivy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Макаренко О.В., Чередниченко И.С. Теоретико-правовые аспекты формирования основных принципов налогового права // Международный журнал гуманитарных и естественных наук. </w:t>
      </w:r>
      <w:r w:rsidRPr="00637460">
        <w:rPr>
          <w:rFonts w:ascii="Times New Roman" w:hAnsi="Times New Roman"/>
          <w:color w:val="000000" w:themeColor="text1"/>
          <w:lang w:val="en-US"/>
        </w:rPr>
        <w:t xml:space="preserve">2020. №4-3. URL: </w:t>
      </w:r>
      <w:hyperlink r:id="rId16" w:history="1">
        <w:r w:rsidRPr="00637460">
          <w:rPr>
            <w:rStyle w:val="ab"/>
            <w:color w:val="000000" w:themeColor="text1"/>
            <w:lang w:val="en-US"/>
          </w:rPr>
          <w:t>https://cyberleninka.ru/article/n/teoretiko-pravovye-aspekty-formirovaniya-osnovnyh-printsipov-nalogovogo-prava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Винокуров А.А. Особенности налоговых систем России и Китая // Экономика и бизнес: теория и практика. </w:t>
      </w:r>
      <w:r w:rsidRPr="00637460">
        <w:rPr>
          <w:rFonts w:ascii="Times New Roman" w:hAnsi="Times New Roman"/>
          <w:color w:val="000000" w:themeColor="text1"/>
          <w:lang w:val="en-US"/>
        </w:rPr>
        <w:t xml:space="preserve">2020. №5-2. URL: </w:t>
      </w:r>
      <w:hyperlink r:id="rId17" w:history="1">
        <w:r w:rsidRPr="00637460">
          <w:rPr>
            <w:rStyle w:val="ab"/>
            <w:color w:val="000000" w:themeColor="text1"/>
            <w:lang w:val="en-US"/>
          </w:rPr>
          <w:t>https://cyberleninka.ru/article/n/osobennosti-nalogovyh-sistem-rossii-i-kitaya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Гончаренко Любовь Ивановна, Вишневский Валентин Павлович, </w:t>
      </w:r>
      <w:proofErr w:type="spellStart"/>
      <w:r w:rsidRPr="00637460">
        <w:rPr>
          <w:rFonts w:ascii="Times New Roman" w:hAnsi="Times New Roman"/>
          <w:color w:val="000000" w:themeColor="text1"/>
        </w:rPr>
        <w:t>Гурнак</w:t>
      </w:r>
      <w:proofErr w:type="spellEnd"/>
      <w:r w:rsidRPr="00637460">
        <w:rPr>
          <w:rFonts w:ascii="Times New Roman" w:hAnsi="Times New Roman"/>
          <w:color w:val="000000" w:themeColor="text1"/>
        </w:rPr>
        <w:t xml:space="preserve"> Александр Владимирович Особенности налогового регулирования в контексте четвертой промышленной революции // Экономика. Налоги. Право. 2020. </w:t>
      </w:r>
      <w:r w:rsidRPr="00E74F0D">
        <w:rPr>
          <w:rFonts w:ascii="Times New Roman" w:hAnsi="Times New Roman"/>
          <w:color w:val="000000" w:themeColor="text1"/>
        </w:rPr>
        <w:t xml:space="preserve">№1. </w:t>
      </w:r>
      <w:r w:rsidRPr="00637460">
        <w:rPr>
          <w:rFonts w:ascii="Times New Roman" w:hAnsi="Times New Roman"/>
          <w:color w:val="000000" w:themeColor="text1"/>
          <w:lang w:val="en-US"/>
        </w:rPr>
        <w:t>URL</w:t>
      </w:r>
      <w:r w:rsidRPr="00E74F0D">
        <w:rPr>
          <w:rFonts w:ascii="Times New Roman" w:hAnsi="Times New Roman"/>
          <w:color w:val="000000" w:themeColor="text1"/>
        </w:rPr>
        <w:t xml:space="preserve">: </w:t>
      </w:r>
      <w:hyperlink r:id="rId18" w:history="1">
        <w:r w:rsidRPr="00637460">
          <w:rPr>
            <w:rStyle w:val="ab"/>
            <w:color w:val="000000" w:themeColor="text1"/>
            <w:lang w:val="en-US"/>
          </w:rPr>
          <w:t>https</w:t>
        </w:r>
        <w:r w:rsidRPr="00E74F0D">
          <w:rPr>
            <w:rStyle w:val="ab"/>
            <w:color w:val="000000" w:themeColor="text1"/>
          </w:rPr>
          <w:t>://</w:t>
        </w:r>
        <w:proofErr w:type="spellStart"/>
        <w:r w:rsidRPr="00637460">
          <w:rPr>
            <w:rStyle w:val="ab"/>
            <w:color w:val="000000" w:themeColor="text1"/>
            <w:lang w:val="en-US"/>
          </w:rPr>
          <w:t>cyberleninka</w:t>
        </w:r>
        <w:proofErr w:type="spellEnd"/>
        <w:r w:rsidRPr="00E74F0D">
          <w:rPr>
            <w:rStyle w:val="ab"/>
            <w:color w:val="000000" w:themeColor="text1"/>
          </w:rPr>
          <w:t>.</w:t>
        </w:r>
        <w:proofErr w:type="spellStart"/>
        <w:r w:rsidRPr="00637460">
          <w:rPr>
            <w:rStyle w:val="ab"/>
            <w:color w:val="000000" w:themeColor="text1"/>
            <w:lang w:val="en-US"/>
          </w:rPr>
          <w:t>ru</w:t>
        </w:r>
        <w:proofErr w:type="spellEnd"/>
        <w:r w:rsidRPr="00E74F0D">
          <w:rPr>
            <w:rStyle w:val="ab"/>
            <w:color w:val="000000" w:themeColor="text1"/>
          </w:rPr>
          <w:t>/</w:t>
        </w:r>
        <w:r w:rsidRPr="00637460">
          <w:rPr>
            <w:rStyle w:val="ab"/>
            <w:color w:val="000000" w:themeColor="text1"/>
            <w:lang w:val="en-US"/>
          </w:rPr>
          <w:t>article</w:t>
        </w:r>
        <w:r w:rsidRPr="00E74F0D">
          <w:rPr>
            <w:rStyle w:val="ab"/>
            <w:color w:val="000000" w:themeColor="text1"/>
          </w:rPr>
          <w:t>/</w:t>
        </w:r>
        <w:r w:rsidRPr="00637460">
          <w:rPr>
            <w:rStyle w:val="ab"/>
            <w:color w:val="000000" w:themeColor="text1"/>
            <w:lang w:val="en-US"/>
          </w:rPr>
          <w:t>n</w:t>
        </w:r>
        <w:r w:rsidRPr="00E74F0D">
          <w:rPr>
            <w:rStyle w:val="ab"/>
            <w:color w:val="000000" w:themeColor="text1"/>
          </w:rPr>
          <w:t>/</w:t>
        </w:r>
        <w:proofErr w:type="spellStart"/>
        <w:r w:rsidRPr="00637460">
          <w:rPr>
            <w:rStyle w:val="ab"/>
            <w:color w:val="000000" w:themeColor="text1"/>
            <w:lang w:val="en-US"/>
          </w:rPr>
          <w:t>osobennosti</w:t>
        </w:r>
        <w:proofErr w:type="spellEnd"/>
        <w:r w:rsidRPr="00E74F0D">
          <w:rPr>
            <w:rStyle w:val="ab"/>
            <w:color w:val="000000" w:themeColor="text1"/>
          </w:rPr>
          <w:t>-</w:t>
        </w:r>
        <w:proofErr w:type="spellStart"/>
        <w:r w:rsidRPr="00637460">
          <w:rPr>
            <w:rStyle w:val="ab"/>
            <w:color w:val="000000" w:themeColor="text1"/>
            <w:lang w:val="en-US"/>
          </w:rPr>
          <w:t>nalogovogo</w:t>
        </w:r>
        <w:proofErr w:type="spellEnd"/>
        <w:r w:rsidRPr="00E74F0D">
          <w:rPr>
            <w:rStyle w:val="ab"/>
            <w:color w:val="000000" w:themeColor="text1"/>
          </w:rPr>
          <w:t>-</w:t>
        </w:r>
        <w:proofErr w:type="spellStart"/>
        <w:r w:rsidRPr="00637460">
          <w:rPr>
            <w:rStyle w:val="ab"/>
            <w:color w:val="000000" w:themeColor="text1"/>
            <w:lang w:val="en-US"/>
          </w:rPr>
          <w:t>regulirovaniya</w:t>
        </w:r>
        <w:proofErr w:type="spellEnd"/>
        <w:r w:rsidRPr="00E74F0D">
          <w:rPr>
            <w:rStyle w:val="ab"/>
            <w:color w:val="000000" w:themeColor="text1"/>
          </w:rPr>
          <w:t>-</w:t>
        </w:r>
        <w:r w:rsidRPr="00637460">
          <w:rPr>
            <w:rStyle w:val="ab"/>
            <w:color w:val="000000" w:themeColor="text1"/>
            <w:lang w:val="en-US"/>
          </w:rPr>
          <w:t>v</w:t>
        </w:r>
        <w:r w:rsidRPr="00E74F0D">
          <w:rPr>
            <w:rStyle w:val="ab"/>
            <w:color w:val="000000" w:themeColor="text1"/>
          </w:rPr>
          <w:t>-</w:t>
        </w:r>
        <w:proofErr w:type="spellStart"/>
        <w:r w:rsidRPr="00637460">
          <w:rPr>
            <w:rStyle w:val="ab"/>
            <w:color w:val="000000" w:themeColor="text1"/>
            <w:lang w:val="en-US"/>
          </w:rPr>
          <w:t>kontekste</w:t>
        </w:r>
        <w:proofErr w:type="spellEnd"/>
        <w:r w:rsidRPr="00E74F0D">
          <w:rPr>
            <w:rStyle w:val="ab"/>
            <w:color w:val="000000" w:themeColor="text1"/>
          </w:rPr>
          <w:t>-</w:t>
        </w:r>
        <w:proofErr w:type="spellStart"/>
        <w:r w:rsidRPr="00637460">
          <w:rPr>
            <w:rStyle w:val="ab"/>
            <w:color w:val="000000" w:themeColor="text1"/>
            <w:lang w:val="en-US"/>
          </w:rPr>
          <w:t>chetvertoy</w:t>
        </w:r>
        <w:proofErr w:type="spellEnd"/>
        <w:r w:rsidRPr="00E74F0D">
          <w:rPr>
            <w:rStyle w:val="ab"/>
            <w:color w:val="000000" w:themeColor="text1"/>
          </w:rPr>
          <w:t>-</w:t>
        </w:r>
        <w:proofErr w:type="spellStart"/>
        <w:r w:rsidRPr="00637460">
          <w:rPr>
            <w:rStyle w:val="ab"/>
            <w:color w:val="000000" w:themeColor="text1"/>
            <w:lang w:val="en-US"/>
          </w:rPr>
          <w:t>promyshlennoy</w:t>
        </w:r>
        <w:proofErr w:type="spellEnd"/>
        <w:r w:rsidRPr="00E74F0D">
          <w:rPr>
            <w:rStyle w:val="ab"/>
            <w:color w:val="000000" w:themeColor="text1"/>
          </w:rPr>
          <w:t>-</w:t>
        </w:r>
        <w:proofErr w:type="spellStart"/>
        <w:r w:rsidRPr="00637460">
          <w:rPr>
            <w:rStyle w:val="ab"/>
            <w:color w:val="000000" w:themeColor="text1"/>
            <w:lang w:val="en-US"/>
          </w:rPr>
          <w:t>revolyutsii</w:t>
        </w:r>
        <w:proofErr w:type="spellEnd"/>
      </w:hyperlink>
      <w:r w:rsidRPr="00E74F0D">
        <w:rPr>
          <w:rFonts w:ascii="Times New Roman" w:hAnsi="Times New Roman"/>
          <w:color w:val="000000" w:themeColor="text1"/>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Кононенко О.В. Налогообложение в условиях цифровой экономики: вызовы и перспективы // Вестник Института экономических исследований.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 (17). URL: </w:t>
      </w:r>
      <w:hyperlink r:id="rId19" w:history="1">
        <w:r w:rsidRPr="00637460">
          <w:rPr>
            <w:rStyle w:val="ab"/>
            <w:color w:val="000000" w:themeColor="text1"/>
            <w:lang w:val="en-US"/>
          </w:rPr>
          <w:t>https://cyberleninka.ru/article/n/nalogooblozhenie-v-usloviyah-tsifrovoy-ekonomiki-vyzovy-i-perspektivy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А. Н. </w:t>
      </w:r>
      <w:proofErr w:type="spellStart"/>
      <w:r w:rsidRPr="00637460">
        <w:rPr>
          <w:rFonts w:ascii="Times New Roman" w:hAnsi="Times New Roman"/>
          <w:color w:val="000000" w:themeColor="text1"/>
        </w:rPr>
        <w:t>Гасинов</w:t>
      </w:r>
      <w:proofErr w:type="spellEnd"/>
      <w:r w:rsidRPr="00637460">
        <w:rPr>
          <w:rFonts w:ascii="Times New Roman" w:hAnsi="Times New Roman"/>
          <w:color w:val="000000" w:themeColor="text1"/>
        </w:rPr>
        <w:t xml:space="preserve"> Развитие форм и инструментов налогового регулирования экономики с целью повышения финансовой устойчивости государства // Экономика и бизнес: теория и практика. </w:t>
      </w:r>
      <w:r w:rsidRPr="00637460">
        <w:rPr>
          <w:rFonts w:ascii="Times New Roman" w:hAnsi="Times New Roman"/>
          <w:color w:val="000000" w:themeColor="text1"/>
          <w:lang w:val="en-US"/>
        </w:rPr>
        <w:t xml:space="preserve">2020. №2-1. URL: </w:t>
      </w:r>
      <w:hyperlink r:id="rId20" w:history="1">
        <w:r w:rsidRPr="00637460">
          <w:rPr>
            <w:rStyle w:val="ab"/>
            <w:color w:val="000000" w:themeColor="text1"/>
            <w:lang w:val="en-US"/>
          </w:rPr>
          <w:t>https://cyberleninka.ru/article/n/razvitie-form-i-instrumentov-nalogovogo-regulirovaniya-ekonomiki-s-tselyu-povysheniya-finansovoy-ustoychivosti-gosudarstva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Голубцова</w:t>
      </w:r>
      <w:proofErr w:type="spellEnd"/>
      <w:r w:rsidRPr="00637460">
        <w:rPr>
          <w:rFonts w:ascii="Times New Roman" w:hAnsi="Times New Roman"/>
          <w:color w:val="000000" w:themeColor="text1"/>
        </w:rPr>
        <w:t xml:space="preserve"> Е. В., Караваева К. С. Международный и российский опыт взаимодействия бухгалтерского и налогового учета // Вестник ГУУ. 2020. </w:t>
      </w:r>
      <w:r w:rsidRPr="00637460">
        <w:rPr>
          <w:rFonts w:ascii="Times New Roman" w:hAnsi="Times New Roman"/>
          <w:color w:val="000000" w:themeColor="text1"/>
          <w:lang w:val="en-US"/>
        </w:rPr>
        <w:t xml:space="preserve">№2. URL: </w:t>
      </w:r>
      <w:hyperlink r:id="rId21" w:history="1">
        <w:r w:rsidRPr="00637460">
          <w:rPr>
            <w:rStyle w:val="ab"/>
            <w:color w:val="000000" w:themeColor="text1"/>
            <w:lang w:val="en-US"/>
          </w:rPr>
          <w:t>https://cyberleninka.ru/article/n/mezhdunarodnyy-i-rossiyskiy-opyt-vzaimodeystviya-buhgalterskogo-i-nalogovogo-ucheta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Анисимов Андрей Леонидович Концептуальная факторная модель оценки влияния санкций Евросоюза на налоговые доходы бюджетной системы Российской Федерации // Финансовые рынки и банки. </w:t>
      </w:r>
      <w:r w:rsidRPr="00637460">
        <w:rPr>
          <w:rFonts w:ascii="Times New Roman" w:hAnsi="Times New Roman"/>
          <w:color w:val="000000" w:themeColor="text1"/>
          <w:lang w:val="en-US"/>
        </w:rPr>
        <w:t xml:space="preserve">2020. №3. URL: </w:t>
      </w:r>
      <w:hyperlink r:id="rId22" w:history="1">
        <w:r w:rsidRPr="00637460">
          <w:rPr>
            <w:rStyle w:val="ab"/>
            <w:color w:val="000000" w:themeColor="text1"/>
            <w:lang w:val="en-US"/>
          </w:rPr>
          <w:t>https://cyberleninka.ru/article/n/kontseptualnaya-faktornaya-model-otsenki-vliyaniya-sanktsiy-evrosoyuza-na-nalogovye-dohody-byudzhetnoy-sistemy-rossiyskoy-federatsii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Попова Евгения Михайловна, Гусейнова Гузель </w:t>
      </w:r>
      <w:proofErr w:type="spellStart"/>
      <w:r w:rsidRPr="00637460">
        <w:rPr>
          <w:rFonts w:ascii="Times New Roman" w:hAnsi="Times New Roman"/>
          <w:color w:val="000000" w:themeColor="text1"/>
        </w:rPr>
        <w:t>Мухтаровна</w:t>
      </w:r>
      <w:proofErr w:type="spellEnd"/>
      <w:r w:rsidRPr="00637460">
        <w:rPr>
          <w:rFonts w:ascii="Times New Roman" w:hAnsi="Times New Roman"/>
          <w:color w:val="000000" w:themeColor="text1"/>
        </w:rPr>
        <w:t xml:space="preserve"> Совершенствование методологической базы по идентификации налоговых расходов // Финансы и управление. </w:t>
      </w:r>
      <w:r w:rsidRPr="00637460">
        <w:rPr>
          <w:rFonts w:ascii="Times New Roman" w:hAnsi="Times New Roman"/>
          <w:color w:val="000000" w:themeColor="text1"/>
          <w:lang w:val="en-US"/>
        </w:rPr>
        <w:t xml:space="preserve">2020. №1. URL: </w:t>
      </w:r>
      <w:hyperlink r:id="rId23" w:history="1">
        <w:r w:rsidRPr="00637460">
          <w:rPr>
            <w:rStyle w:val="ab"/>
            <w:color w:val="000000" w:themeColor="text1"/>
            <w:lang w:val="en-US"/>
          </w:rPr>
          <w:t>https://cyberleninka.ru/article/n/sovershenstvovanie-metodologicheskoy-bazy-po-identifikatsii-nalogovyh-rashodov</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Любимов Н.А., </w:t>
      </w:r>
      <w:proofErr w:type="spellStart"/>
      <w:r w:rsidRPr="00637460">
        <w:rPr>
          <w:rFonts w:ascii="Times New Roman" w:hAnsi="Times New Roman"/>
          <w:color w:val="000000" w:themeColor="text1"/>
        </w:rPr>
        <w:t>Мухамбеталиева</w:t>
      </w:r>
      <w:proofErr w:type="spellEnd"/>
      <w:r w:rsidRPr="00637460">
        <w:rPr>
          <w:rFonts w:ascii="Times New Roman" w:hAnsi="Times New Roman"/>
          <w:color w:val="000000" w:themeColor="text1"/>
        </w:rPr>
        <w:t xml:space="preserve"> О.Р., Черноусова К.С. Сравнительный анализ налоговых систем России, Канады, Швейцарии и Южной Кореи // Международный журнал гуманитарных и естественных наук. </w:t>
      </w:r>
      <w:r w:rsidRPr="00637460">
        <w:rPr>
          <w:rFonts w:ascii="Times New Roman" w:hAnsi="Times New Roman"/>
          <w:color w:val="000000" w:themeColor="text1"/>
          <w:lang w:val="en-US"/>
        </w:rPr>
        <w:t xml:space="preserve">2020. №4-1. URL: </w:t>
      </w:r>
      <w:hyperlink r:id="rId24" w:history="1">
        <w:r w:rsidRPr="00637460">
          <w:rPr>
            <w:rStyle w:val="ab"/>
            <w:color w:val="000000" w:themeColor="text1"/>
            <w:lang w:val="en-US"/>
          </w:rPr>
          <w:t>https://cyberleninka.ru/article/n/sravnitelnyy-analiz-nalogovyh-sistem-rossii-kanady-shveytsarii-i-yuzhnoy-korei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Клюкина</w:t>
      </w:r>
      <w:proofErr w:type="spellEnd"/>
      <w:r w:rsidRPr="00637460">
        <w:rPr>
          <w:rFonts w:ascii="Times New Roman" w:hAnsi="Times New Roman"/>
          <w:color w:val="000000" w:themeColor="text1"/>
        </w:rPr>
        <w:t xml:space="preserve"> Е.Д., Черноусова К.С. история происхождения налогов и налогообложения // Международный журнал гуманитарных и естественных наук. </w:t>
      </w:r>
      <w:r w:rsidRPr="00637460">
        <w:rPr>
          <w:rFonts w:ascii="Times New Roman" w:hAnsi="Times New Roman"/>
          <w:color w:val="000000" w:themeColor="text1"/>
          <w:lang w:val="en-US"/>
        </w:rPr>
        <w:t xml:space="preserve">2020. №4-2. URL: </w:t>
      </w:r>
      <w:hyperlink r:id="rId25" w:history="1">
        <w:r w:rsidRPr="00637460">
          <w:rPr>
            <w:rStyle w:val="ab"/>
            <w:color w:val="000000" w:themeColor="text1"/>
            <w:lang w:val="en-US"/>
          </w:rPr>
          <w:t>https://cyberleninka.ru/article/n/istoriya-proishozhdeniya-nalogov-i-nalogooblozheniya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 Ш. </w:t>
      </w:r>
      <w:proofErr w:type="spellStart"/>
      <w:r w:rsidRPr="00637460">
        <w:rPr>
          <w:rFonts w:ascii="Times New Roman" w:hAnsi="Times New Roman"/>
          <w:color w:val="000000" w:themeColor="text1"/>
        </w:rPr>
        <w:t>Баснукаев</w:t>
      </w:r>
      <w:proofErr w:type="spellEnd"/>
      <w:r w:rsidRPr="00637460">
        <w:rPr>
          <w:rFonts w:ascii="Times New Roman" w:hAnsi="Times New Roman"/>
          <w:color w:val="000000" w:themeColor="text1"/>
        </w:rPr>
        <w:t xml:space="preserve">, Д. В. </w:t>
      </w:r>
      <w:proofErr w:type="spellStart"/>
      <w:r w:rsidRPr="00637460">
        <w:rPr>
          <w:rFonts w:ascii="Times New Roman" w:hAnsi="Times New Roman"/>
          <w:color w:val="000000" w:themeColor="text1"/>
        </w:rPr>
        <w:t>Исанбаева</w:t>
      </w:r>
      <w:proofErr w:type="spellEnd"/>
      <w:r w:rsidRPr="00637460">
        <w:rPr>
          <w:rFonts w:ascii="Times New Roman" w:hAnsi="Times New Roman"/>
          <w:color w:val="000000" w:themeColor="text1"/>
        </w:rPr>
        <w:t xml:space="preserve">, М. Д. </w:t>
      </w:r>
      <w:proofErr w:type="spellStart"/>
      <w:r w:rsidRPr="00637460">
        <w:rPr>
          <w:rFonts w:ascii="Times New Roman" w:hAnsi="Times New Roman"/>
          <w:color w:val="000000" w:themeColor="text1"/>
        </w:rPr>
        <w:t>Чандаева</w:t>
      </w:r>
      <w:proofErr w:type="spellEnd"/>
      <w:r w:rsidRPr="00637460">
        <w:rPr>
          <w:rFonts w:ascii="Times New Roman" w:hAnsi="Times New Roman"/>
          <w:color w:val="000000" w:themeColor="text1"/>
        </w:rPr>
        <w:t xml:space="preserve"> Налоговое администрирование как фактор повышения результативности налоговых органов // Вестник Академии знаний.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№2 (37). URL: </w:t>
      </w:r>
      <w:hyperlink r:id="rId26" w:history="1">
        <w:r w:rsidRPr="00637460">
          <w:rPr>
            <w:rStyle w:val="ab"/>
            <w:color w:val="000000" w:themeColor="text1"/>
            <w:lang w:val="en-US"/>
          </w:rPr>
          <w:t>https://cyberleninka.ru/article/n/nalogovoe-administrirovanie-kak-faktor-povysheniya-rezultativnosti-nalogovyh-organov</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Чабаева</w:t>
      </w:r>
      <w:proofErr w:type="spellEnd"/>
      <w:r w:rsidRPr="00637460">
        <w:rPr>
          <w:rFonts w:ascii="Times New Roman" w:hAnsi="Times New Roman"/>
          <w:color w:val="000000" w:themeColor="text1"/>
        </w:rPr>
        <w:t xml:space="preserve"> Н.Д., Мусаева Х.М. Региональные налоги и их роль в формировании доходов бюджетов субъектов РФ // Экономика и бизнес: теория и практика. </w:t>
      </w:r>
      <w:r w:rsidRPr="00637460">
        <w:rPr>
          <w:rFonts w:ascii="Times New Roman" w:hAnsi="Times New Roman"/>
          <w:color w:val="000000" w:themeColor="text1"/>
          <w:lang w:val="en-US"/>
        </w:rPr>
        <w:t xml:space="preserve">2020. №4-3. URL: </w:t>
      </w:r>
      <w:hyperlink r:id="rId27" w:history="1">
        <w:r w:rsidRPr="00637460">
          <w:rPr>
            <w:rStyle w:val="ab"/>
            <w:color w:val="000000" w:themeColor="text1"/>
            <w:lang w:val="en-US"/>
          </w:rPr>
          <w:t>https://cyberleninka.ru/article/n/regionalnye-nalogi-i-ih-rol-v-formirovanii-dohodov-byudzhetov-subektov-rf</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Пансков</w:t>
      </w:r>
      <w:proofErr w:type="spellEnd"/>
      <w:r w:rsidRPr="00637460">
        <w:rPr>
          <w:rFonts w:ascii="Times New Roman" w:hAnsi="Times New Roman"/>
          <w:color w:val="000000" w:themeColor="text1"/>
        </w:rPr>
        <w:t xml:space="preserve"> Владимир Георгиевич Необходим новый подход к налоговому регулированию российской экономики // ЭТАП. 2020. </w:t>
      </w:r>
      <w:r w:rsidRPr="00637460">
        <w:rPr>
          <w:rFonts w:ascii="Times New Roman" w:hAnsi="Times New Roman"/>
          <w:color w:val="000000" w:themeColor="text1"/>
          <w:lang w:val="en-US"/>
        </w:rPr>
        <w:t xml:space="preserve">№1. URL: </w:t>
      </w:r>
      <w:hyperlink r:id="rId28" w:history="1">
        <w:r w:rsidRPr="00637460">
          <w:rPr>
            <w:rStyle w:val="ab"/>
            <w:color w:val="000000" w:themeColor="text1"/>
            <w:lang w:val="en-US"/>
          </w:rPr>
          <w:t>https://cyberleninka.ru/article/n/neobhodim-novyy-podhod-k-nalogovomu-regulirovaniyu-rossiyskoy-ekonomiki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Бадеева</w:t>
      </w:r>
      <w:proofErr w:type="spellEnd"/>
      <w:r w:rsidRPr="00637460">
        <w:rPr>
          <w:rFonts w:ascii="Times New Roman" w:hAnsi="Times New Roman"/>
          <w:color w:val="000000" w:themeColor="text1"/>
        </w:rPr>
        <w:t xml:space="preserve"> Елена Александровна, Машкина Ангелина Алексеевна, Нагаева Алина Николаевна Современные тенденции и перспективы развития налогового мониторинга в России // Модели, системы, сети в экономике, технике, природе и обществе. </w:t>
      </w:r>
      <w:r w:rsidRPr="00637460">
        <w:rPr>
          <w:rFonts w:ascii="Times New Roman" w:hAnsi="Times New Roman"/>
          <w:color w:val="000000" w:themeColor="text1"/>
          <w:lang w:val="en-US"/>
        </w:rPr>
        <w:t xml:space="preserve">2020. №1. URL: </w:t>
      </w:r>
      <w:hyperlink r:id="rId29" w:history="1">
        <w:r w:rsidRPr="00637460">
          <w:rPr>
            <w:rStyle w:val="ab"/>
            <w:color w:val="000000" w:themeColor="text1"/>
            <w:lang w:val="en-US"/>
          </w:rPr>
          <w:t>https://cyberleninka.ru/article/n/sovremennye-tendentsii-i-perspektivy-razvitiya-nalogovogo-monitoringa-v-rossii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Болеева</w:t>
      </w:r>
      <w:proofErr w:type="spellEnd"/>
      <w:r w:rsidRPr="00637460">
        <w:rPr>
          <w:rFonts w:ascii="Times New Roman" w:hAnsi="Times New Roman"/>
          <w:color w:val="000000" w:themeColor="text1"/>
        </w:rPr>
        <w:t xml:space="preserve"> Наталья Юрьевна, Павлова Татьяна Сергеевна, </w:t>
      </w:r>
      <w:proofErr w:type="spellStart"/>
      <w:r w:rsidRPr="00637460">
        <w:rPr>
          <w:rFonts w:ascii="Times New Roman" w:hAnsi="Times New Roman"/>
          <w:color w:val="000000" w:themeColor="text1"/>
        </w:rPr>
        <w:t>Бадеева</w:t>
      </w:r>
      <w:proofErr w:type="spellEnd"/>
      <w:r w:rsidRPr="00637460">
        <w:rPr>
          <w:rFonts w:ascii="Times New Roman" w:hAnsi="Times New Roman"/>
          <w:color w:val="000000" w:themeColor="text1"/>
        </w:rPr>
        <w:t xml:space="preserve"> Елена Александровна Тенденции налогового администрирования в практике зарубежных стран и возможность их адаптации в России // Вестник </w:t>
      </w:r>
      <w:proofErr w:type="spellStart"/>
      <w:r w:rsidRPr="00637460">
        <w:rPr>
          <w:rFonts w:ascii="Times New Roman" w:hAnsi="Times New Roman"/>
          <w:color w:val="000000" w:themeColor="text1"/>
        </w:rPr>
        <w:t>ПензГУ</w:t>
      </w:r>
      <w:proofErr w:type="spellEnd"/>
      <w:r w:rsidRPr="00637460">
        <w:rPr>
          <w:rFonts w:ascii="Times New Roman" w:hAnsi="Times New Roman"/>
          <w:color w:val="000000" w:themeColor="text1"/>
        </w:rPr>
        <w:t xml:space="preserve">.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 (29). URL: </w:t>
      </w:r>
      <w:hyperlink r:id="rId30" w:history="1">
        <w:r w:rsidRPr="00637460">
          <w:rPr>
            <w:rStyle w:val="ab"/>
            <w:color w:val="000000" w:themeColor="text1"/>
            <w:lang w:val="en-US"/>
          </w:rPr>
          <w:t>https://cyberleninka.ru/article/n/tendentsii-nalogovogo-administrirovaniya-v-praktike-zarubezhnyh-stran-i-vozmozhnost-ih-adaptatsii-v-rossii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Попова Н.Ф., </w:t>
      </w:r>
      <w:proofErr w:type="spellStart"/>
      <w:r w:rsidRPr="00637460">
        <w:rPr>
          <w:rFonts w:ascii="Times New Roman" w:hAnsi="Times New Roman"/>
          <w:color w:val="000000" w:themeColor="text1"/>
        </w:rPr>
        <w:t>Чикалина</w:t>
      </w:r>
      <w:proofErr w:type="spellEnd"/>
      <w:r w:rsidRPr="00637460">
        <w:rPr>
          <w:rFonts w:ascii="Times New Roman" w:hAnsi="Times New Roman"/>
          <w:color w:val="000000" w:themeColor="text1"/>
        </w:rPr>
        <w:t xml:space="preserve"> Н.А. Мошенничество в сфере налогообложения в России // МНИЖ. 2020. </w:t>
      </w:r>
      <w:r w:rsidRPr="00637460">
        <w:rPr>
          <w:rFonts w:ascii="Times New Roman" w:hAnsi="Times New Roman"/>
          <w:color w:val="000000" w:themeColor="text1"/>
          <w:lang w:val="en-US"/>
        </w:rPr>
        <w:t xml:space="preserve">№1-2 (91). URL: </w:t>
      </w:r>
      <w:hyperlink r:id="rId31" w:history="1">
        <w:r w:rsidRPr="00637460">
          <w:rPr>
            <w:rStyle w:val="ab"/>
            <w:color w:val="000000" w:themeColor="text1"/>
            <w:lang w:val="en-US"/>
          </w:rPr>
          <w:t>https://cyberleninka.ru/article/n/moshennichestvo-v-sfere-nalogooblozheniya-v-rossii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Макогон В. Д., Адаменко И. П. Влияние налогово-бюджетной политики на уровень экономического роста // Экономический вестник университета. Сборник научных трудов ученых и аспирантов. 2020. </w:t>
      </w:r>
      <w:r w:rsidRPr="00E74F0D">
        <w:rPr>
          <w:rFonts w:ascii="Times New Roman" w:hAnsi="Times New Roman"/>
          <w:color w:val="000000" w:themeColor="text1"/>
        </w:rPr>
        <w:t xml:space="preserve">№44. </w:t>
      </w:r>
      <w:r w:rsidRPr="00637460">
        <w:rPr>
          <w:rFonts w:ascii="Times New Roman" w:hAnsi="Times New Roman"/>
          <w:color w:val="000000" w:themeColor="text1"/>
          <w:lang w:val="en-US"/>
        </w:rPr>
        <w:t>URL</w:t>
      </w:r>
      <w:r w:rsidRPr="00E74F0D">
        <w:rPr>
          <w:rFonts w:ascii="Times New Roman" w:hAnsi="Times New Roman"/>
          <w:color w:val="000000" w:themeColor="text1"/>
        </w:rPr>
        <w:t xml:space="preserve">: </w:t>
      </w:r>
      <w:hyperlink r:id="rId32" w:history="1">
        <w:r w:rsidRPr="00637460">
          <w:rPr>
            <w:rStyle w:val="ab"/>
            <w:color w:val="000000" w:themeColor="text1"/>
            <w:lang w:val="en-US"/>
          </w:rPr>
          <w:t>https</w:t>
        </w:r>
        <w:r w:rsidRPr="00E74F0D">
          <w:rPr>
            <w:rStyle w:val="ab"/>
            <w:color w:val="000000" w:themeColor="text1"/>
          </w:rPr>
          <w:t>://</w:t>
        </w:r>
        <w:proofErr w:type="spellStart"/>
        <w:r w:rsidRPr="00637460">
          <w:rPr>
            <w:rStyle w:val="ab"/>
            <w:color w:val="000000" w:themeColor="text1"/>
            <w:lang w:val="en-US"/>
          </w:rPr>
          <w:t>cyberleninka</w:t>
        </w:r>
        <w:proofErr w:type="spellEnd"/>
        <w:r w:rsidRPr="00E74F0D">
          <w:rPr>
            <w:rStyle w:val="ab"/>
            <w:color w:val="000000" w:themeColor="text1"/>
          </w:rPr>
          <w:t>.</w:t>
        </w:r>
        <w:proofErr w:type="spellStart"/>
        <w:r w:rsidRPr="00637460">
          <w:rPr>
            <w:rStyle w:val="ab"/>
            <w:color w:val="000000" w:themeColor="text1"/>
            <w:lang w:val="en-US"/>
          </w:rPr>
          <w:t>ru</w:t>
        </w:r>
        <w:proofErr w:type="spellEnd"/>
        <w:r w:rsidRPr="00E74F0D">
          <w:rPr>
            <w:rStyle w:val="ab"/>
            <w:color w:val="000000" w:themeColor="text1"/>
          </w:rPr>
          <w:t>/</w:t>
        </w:r>
        <w:r w:rsidRPr="00637460">
          <w:rPr>
            <w:rStyle w:val="ab"/>
            <w:color w:val="000000" w:themeColor="text1"/>
            <w:lang w:val="en-US"/>
          </w:rPr>
          <w:t>article</w:t>
        </w:r>
        <w:r w:rsidRPr="00E74F0D">
          <w:rPr>
            <w:rStyle w:val="ab"/>
            <w:color w:val="000000" w:themeColor="text1"/>
          </w:rPr>
          <w:t>/</w:t>
        </w:r>
        <w:r w:rsidRPr="00637460">
          <w:rPr>
            <w:rStyle w:val="ab"/>
            <w:color w:val="000000" w:themeColor="text1"/>
            <w:lang w:val="en-US"/>
          </w:rPr>
          <w:t>n</w:t>
        </w:r>
        <w:r w:rsidRPr="00E74F0D">
          <w:rPr>
            <w:rStyle w:val="ab"/>
            <w:color w:val="000000" w:themeColor="text1"/>
          </w:rPr>
          <w:t>/</w:t>
        </w:r>
        <w:proofErr w:type="spellStart"/>
        <w:r w:rsidRPr="00637460">
          <w:rPr>
            <w:rStyle w:val="ab"/>
            <w:color w:val="000000" w:themeColor="text1"/>
            <w:lang w:val="en-US"/>
          </w:rPr>
          <w:t>vliyanie</w:t>
        </w:r>
        <w:proofErr w:type="spellEnd"/>
        <w:r w:rsidRPr="00E74F0D">
          <w:rPr>
            <w:rStyle w:val="ab"/>
            <w:color w:val="000000" w:themeColor="text1"/>
          </w:rPr>
          <w:t>-</w:t>
        </w:r>
        <w:proofErr w:type="spellStart"/>
        <w:r w:rsidRPr="00637460">
          <w:rPr>
            <w:rStyle w:val="ab"/>
            <w:color w:val="000000" w:themeColor="text1"/>
            <w:lang w:val="en-US"/>
          </w:rPr>
          <w:t>nalogovo</w:t>
        </w:r>
        <w:proofErr w:type="spellEnd"/>
        <w:r w:rsidRPr="00E74F0D">
          <w:rPr>
            <w:rStyle w:val="ab"/>
            <w:color w:val="000000" w:themeColor="text1"/>
          </w:rPr>
          <w:t>-</w:t>
        </w:r>
        <w:proofErr w:type="spellStart"/>
        <w:r w:rsidRPr="00637460">
          <w:rPr>
            <w:rStyle w:val="ab"/>
            <w:color w:val="000000" w:themeColor="text1"/>
            <w:lang w:val="en-US"/>
          </w:rPr>
          <w:t>byudzhetnoy</w:t>
        </w:r>
        <w:proofErr w:type="spellEnd"/>
        <w:r w:rsidRPr="00E74F0D">
          <w:rPr>
            <w:rStyle w:val="ab"/>
            <w:color w:val="000000" w:themeColor="text1"/>
          </w:rPr>
          <w:t>-</w:t>
        </w:r>
        <w:proofErr w:type="spellStart"/>
        <w:r w:rsidRPr="00637460">
          <w:rPr>
            <w:rStyle w:val="ab"/>
            <w:color w:val="000000" w:themeColor="text1"/>
            <w:lang w:val="en-US"/>
          </w:rPr>
          <w:t>politiki</w:t>
        </w:r>
        <w:proofErr w:type="spellEnd"/>
        <w:r w:rsidRPr="00E74F0D">
          <w:rPr>
            <w:rStyle w:val="ab"/>
            <w:color w:val="000000" w:themeColor="text1"/>
          </w:rPr>
          <w:t>-</w:t>
        </w:r>
        <w:proofErr w:type="spellStart"/>
        <w:r w:rsidRPr="00637460">
          <w:rPr>
            <w:rStyle w:val="ab"/>
            <w:color w:val="000000" w:themeColor="text1"/>
            <w:lang w:val="en-US"/>
          </w:rPr>
          <w:t>na</w:t>
        </w:r>
        <w:proofErr w:type="spellEnd"/>
        <w:r w:rsidRPr="00E74F0D">
          <w:rPr>
            <w:rStyle w:val="ab"/>
            <w:color w:val="000000" w:themeColor="text1"/>
          </w:rPr>
          <w:t>-</w:t>
        </w:r>
        <w:proofErr w:type="spellStart"/>
        <w:r w:rsidRPr="00637460">
          <w:rPr>
            <w:rStyle w:val="ab"/>
            <w:color w:val="000000" w:themeColor="text1"/>
            <w:lang w:val="en-US"/>
          </w:rPr>
          <w:t>uroven</w:t>
        </w:r>
        <w:proofErr w:type="spellEnd"/>
        <w:r w:rsidRPr="00E74F0D">
          <w:rPr>
            <w:rStyle w:val="ab"/>
            <w:color w:val="000000" w:themeColor="text1"/>
          </w:rPr>
          <w:t>-</w:t>
        </w:r>
        <w:proofErr w:type="spellStart"/>
        <w:r w:rsidRPr="00637460">
          <w:rPr>
            <w:rStyle w:val="ab"/>
            <w:color w:val="000000" w:themeColor="text1"/>
            <w:lang w:val="en-US"/>
          </w:rPr>
          <w:t>ekonomicheskogo</w:t>
        </w:r>
        <w:proofErr w:type="spellEnd"/>
        <w:r w:rsidRPr="00E74F0D">
          <w:rPr>
            <w:rStyle w:val="ab"/>
            <w:color w:val="000000" w:themeColor="text1"/>
          </w:rPr>
          <w:t>-</w:t>
        </w:r>
        <w:proofErr w:type="spellStart"/>
        <w:r w:rsidRPr="00637460">
          <w:rPr>
            <w:rStyle w:val="ab"/>
            <w:color w:val="000000" w:themeColor="text1"/>
            <w:lang w:val="en-US"/>
          </w:rPr>
          <w:t>rosta</w:t>
        </w:r>
        <w:proofErr w:type="spellEnd"/>
      </w:hyperlink>
      <w:r w:rsidRPr="00E74F0D">
        <w:rPr>
          <w:rFonts w:ascii="Times New Roman" w:hAnsi="Times New Roman"/>
          <w:color w:val="000000" w:themeColor="text1"/>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1"/>
        </w:numPr>
        <w:tabs>
          <w:tab w:val="clear" w:pos="720"/>
          <w:tab w:val="left" w:pos="851"/>
        </w:tabs>
        <w:spacing w:after="0" w:line="240" w:lineRule="auto"/>
        <w:ind w:left="0" w:firstLine="567"/>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Неменова</w:t>
      </w:r>
      <w:proofErr w:type="spellEnd"/>
      <w:r w:rsidRPr="00637460">
        <w:rPr>
          <w:rFonts w:ascii="Times New Roman" w:hAnsi="Times New Roman"/>
          <w:color w:val="000000" w:themeColor="text1"/>
        </w:rPr>
        <w:t xml:space="preserve"> Дарья Львовна, Бугрова Светлана Сергеевна Может ли налог существовать вне права? // Московский экономический журнал. </w:t>
      </w:r>
      <w:r w:rsidRPr="00637460">
        <w:rPr>
          <w:rFonts w:ascii="Times New Roman" w:hAnsi="Times New Roman"/>
          <w:color w:val="000000" w:themeColor="text1"/>
          <w:lang w:val="en-US"/>
        </w:rPr>
        <w:t xml:space="preserve">2020. №4. URL: </w:t>
      </w:r>
      <w:hyperlink r:id="rId33" w:history="1">
        <w:r w:rsidRPr="00637460">
          <w:rPr>
            <w:rStyle w:val="ab"/>
            <w:color w:val="000000" w:themeColor="text1"/>
            <w:lang w:val="en-US"/>
          </w:rPr>
          <w:t>https://cyberleninka.ru/article/n/mozhet-li-nalog-suschestvovat-vne-prava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tabs>
          <w:tab w:val="left" w:pos="1080"/>
        </w:tabs>
        <w:snapToGrid/>
        <w:spacing w:before="0" w:after="0"/>
        <w:ind w:firstLine="709"/>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 xml:space="preserve">Раздел 3 «Федеральные налоги (НДС, налог на прибыль организаций, акцизы)         </w:t>
      </w:r>
    </w:p>
    <w:p w:rsidR="00264D60" w:rsidRPr="00637460" w:rsidRDefault="00264D60" w:rsidP="00264D60">
      <w:pPr>
        <w:tabs>
          <w:tab w:val="left" w:pos="1080"/>
          <w:tab w:val="left" w:pos="1134"/>
        </w:tabs>
        <w:snapToGrid/>
        <w:spacing w:before="0" w:after="0"/>
        <w:ind w:firstLine="709"/>
        <w:jc w:val="both"/>
        <w:rPr>
          <w:b/>
          <w:color w:val="000000" w:themeColor="text1"/>
          <w:sz w:val="20"/>
        </w:rPr>
      </w:pPr>
      <w:r w:rsidRPr="00637460">
        <w:rPr>
          <w:b/>
          <w:color w:val="000000" w:themeColor="text1"/>
          <w:sz w:val="20"/>
        </w:rPr>
        <w:t>Темы устного доклада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значение таможенного союза,  приведите примеры из мирового опыта по созданию аналогичных союзов.</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Покажите  и проанализируйте цели и принципы функционирования таможенного союза.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Опишите вопросы таможенного союза как  единого экономического пространства.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Рассмотрите вопросы Таможенного кодекса таможенного союза как основного правового акта таможенного регулирования.</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Покажите понятия, цели использования и роль таможенных пошлин  в экономической и финансовой политике государства.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Приведите и раскройте основные термины, используемые в Таможенном кодексе.</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Перечислите и опишите таможенные органы и их основные задачи.</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Покажите взаимоотношения таможенных органов с участниками внешнеэкономической деятельности и лицами, осуществляющими деятельность в сфере таможенного дела.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Дайте характеристику таможенной статистике, единой товарной номенклатуре внешнеэкономической деятельности таможенного союза.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вопросы, связанные с классификацией товаров, таможенной стоимостью товаров, ввозимых на таможенную территорию таможенного союза.</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Покажите порядок декларирования таможенной стоимости товаров,  раскройте суть и природу таможенных платежей.</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 xml:space="preserve">Проанализируйте ставки таможенных пошлин. </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виды тарифных льгот.</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Покажите и приведите примеры способов уплаты таможенных пошлин, налогов.</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Проанализируйте формы таможенного контроля, их действенность и эффективность</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 xml:space="preserve">Раскройте тенденции развития налоговых систем зарубежных стран. </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суть налоговой системы Германии, обратив внимание на регулирующие налоги, поступающие в бюджеты различных уровней.</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 xml:space="preserve">Раскройте суть налоговой системы Великобритании, обратив особое внимание на </w:t>
      </w:r>
      <w:proofErr w:type="spellStart"/>
      <w:r w:rsidRPr="00637460">
        <w:rPr>
          <w:color w:val="000000" w:themeColor="text1"/>
          <w:sz w:val="20"/>
        </w:rPr>
        <w:t>шедульную</w:t>
      </w:r>
      <w:proofErr w:type="spellEnd"/>
      <w:r w:rsidRPr="00637460">
        <w:rPr>
          <w:color w:val="000000" w:themeColor="text1"/>
          <w:sz w:val="20"/>
        </w:rPr>
        <w:t xml:space="preserve"> систему налогообложения личных доходов граждан.</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суть налоговой  системы Франции, обратив особое внимание на местные налоги и сборы.</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суть налоговой системы США, обратив особое внимание на налог с продаж, направляемых в бюджеты штатов.</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Раскройте суть налоговой  системы Японии.</w:t>
      </w:r>
    </w:p>
    <w:p w:rsidR="00264D60" w:rsidRPr="00637460" w:rsidRDefault="00264D60" w:rsidP="00264D60">
      <w:pPr>
        <w:numPr>
          <w:ilvl w:val="0"/>
          <w:numId w:val="32"/>
        </w:numPr>
        <w:tabs>
          <w:tab w:val="clear" w:pos="720"/>
          <w:tab w:val="left" w:pos="1080"/>
        </w:tabs>
        <w:snapToGrid/>
        <w:spacing w:before="0" w:after="0"/>
        <w:ind w:left="0" w:firstLine="709"/>
        <w:rPr>
          <w:color w:val="000000" w:themeColor="text1"/>
          <w:sz w:val="20"/>
        </w:rPr>
      </w:pPr>
      <w:r w:rsidRPr="00637460">
        <w:rPr>
          <w:color w:val="000000" w:themeColor="text1"/>
          <w:sz w:val="20"/>
        </w:rPr>
        <w:t>Проведите сравнительный анализ налоговых систем ведущих Западных стран и Российской Федерации: покажите их общие черты и особенности.</w:t>
      </w:r>
    </w:p>
    <w:p w:rsidR="00264D60" w:rsidRPr="00637460" w:rsidRDefault="00264D60" w:rsidP="00264D60">
      <w:pPr>
        <w:tabs>
          <w:tab w:val="left" w:pos="1080"/>
        </w:tabs>
        <w:snapToGrid/>
        <w:spacing w:before="0" w:after="0"/>
        <w:ind w:firstLine="709"/>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4 «Федеральные налоги (НДФЛ,  НДПИ, водный налог, сборы за пользование объектами животного мира и водных биологических ресурсов, госпошлина)</w:t>
      </w:r>
    </w:p>
    <w:p w:rsidR="00264D60" w:rsidRPr="00637460" w:rsidRDefault="00264D60" w:rsidP="00264D60">
      <w:pPr>
        <w:tabs>
          <w:tab w:val="left" w:pos="1080"/>
          <w:tab w:val="left" w:pos="1134"/>
        </w:tabs>
        <w:snapToGrid/>
        <w:spacing w:before="0" w:after="0"/>
        <w:ind w:firstLine="709"/>
        <w:jc w:val="both"/>
        <w:rPr>
          <w:b/>
          <w:color w:val="000000" w:themeColor="text1"/>
          <w:sz w:val="20"/>
        </w:rPr>
      </w:pPr>
      <w:r w:rsidRPr="00637460">
        <w:rPr>
          <w:b/>
          <w:color w:val="000000" w:themeColor="text1"/>
          <w:sz w:val="20"/>
        </w:rPr>
        <w:t>Темы устного доклада</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Доходы от источников в Российской Федерации и доходы от источников за пределами Российской Федерации для определения НДФЛ.</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Особенности определения налоговой базы по НДФЛ при получении доходов в виде материальной выгоды.</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 xml:space="preserve">Особенности определения налоговой базы по НДФЛ, исчисления и уплаты налога на доходы по </w:t>
      </w:r>
      <w:r w:rsidRPr="00637460">
        <w:rPr>
          <w:color w:val="000000" w:themeColor="text1"/>
          <w:sz w:val="20"/>
        </w:rPr>
        <w:lastRenderedPageBreak/>
        <w:t>операциям с ценными бумагами и по операциям с финансовыми инструментами срочных сделок.</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Доходы, не подлежащие налогообложению (освобождаемые от налогообложения), при исчислении НДФЛ.</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Социальные налоговые вычеты при исчислении НДФЛ.</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Особенности исчисления НДФЛ налоговыми агентами. Порядок и сроки уплаты НДФЛ налоговыми агентами.</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Определение налоговой базы по договорам негосударственного пенсионного обеспечения и договорам обязательного пенсионного страхования, заключаемым с негосударственными пенсионными фондами.</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 xml:space="preserve">Налогообложение НДФЛ призов в денежной и натуральной формах, полученных спортсменами на Олимпийских и  </w:t>
      </w:r>
      <w:proofErr w:type="spellStart"/>
      <w:r w:rsidRPr="00637460">
        <w:rPr>
          <w:color w:val="000000" w:themeColor="text1"/>
          <w:sz w:val="20"/>
        </w:rPr>
        <w:t>Паралимпийских</w:t>
      </w:r>
      <w:proofErr w:type="spellEnd"/>
      <w:r w:rsidRPr="00637460">
        <w:rPr>
          <w:color w:val="000000" w:themeColor="text1"/>
          <w:sz w:val="20"/>
        </w:rPr>
        <w:t xml:space="preserve"> и играх.</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Имущественный налоговый вычет по НДФЛ в размере фактически произведенных налогоплательщиком расходов на новое строительство.</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Стандартный налоговый вычет по НДФЛ за каждый месяц налогового периода на родителя, на обеспечении которых находится ребенок.</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Порядок постановки на учет в качестве налогоплательщика налога на добычу полезных ископаемых.</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Виды добытого полезного ископаемого.</w:t>
      </w:r>
    </w:p>
    <w:p w:rsidR="00264D60" w:rsidRPr="00637460" w:rsidRDefault="00264D60" w:rsidP="00264D60">
      <w:pPr>
        <w:numPr>
          <w:ilvl w:val="0"/>
          <w:numId w:val="33"/>
        </w:numPr>
        <w:tabs>
          <w:tab w:val="left" w:pos="1080"/>
        </w:tabs>
        <w:snapToGrid/>
        <w:spacing w:before="0" w:after="0"/>
        <w:ind w:left="0" w:firstLine="709"/>
        <w:jc w:val="both"/>
        <w:rPr>
          <w:bCs/>
          <w:color w:val="000000" w:themeColor="text1"/>
          <w:sz w:val="20"/>
        </w:rPr>
      </w:pPr>
      <w:r w:rsidRPr="00637460">
        <w:rPr>
          <w:bCs/>
          <w:color w:val="000000" w:themeColor="text1"/>
          <w:sz w:val="20"/>
        </w:rPr>
        <w:t xml:space="preserve">Определение налоговой базы для исчисления НДПИ по различным видам </w:t>
      </w:r>
      <w:r w:rsidRPr="00637460">
        <w:rPr>
          <w:color w:val="000000" w:themeColor="text1"/>
          <w:sz w:val="20"/>
        </w:rPr>
        <w:t>добытого полезного ископаемого.</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Порядок оценки стоимости добытых полезных ископаемых при определении налоговой базы по НДПИ.</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Налогообложение НДПИ добытого полезного ископаемого по налоговой ставке 0 процентов.</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Порядок определения количества добытого полезного ископаемого.</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bCs/>
          <w:color w:val="000000" w:themeColor="text1"/>
          <w:sz w:val="20"/>
        </w:rPr>
        <w:t xml:space="preserve">Особенности применения налоговых ставок при исчислении НДПИ по нефти и </w:t>
      </w:r>
      <w:r w:rsidRPr="00637460">
        <w:rPr>
          <w:color w:val="000000" w:themeColor="text1"/>
          <w:sz w:val="20"/>
        </w:rPr>
        <w:t>газу, горючему природному.</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 xml:space="preserve">Порядок определения и применения коэффициента, характеризующего степень сложности добычи нефти, и коэффициента, характеризующего степень </w:t>
      </w:r>
      <w:proofErr w:type="spellStart"/>
      <w:r w:rsidRPr="00637460">
        <w:rPr>
          <w:color w:val="000000" w:themeColor="text1"/>
          <w:sz w:val="20"/>
        </w:rPr>
        <w:t>выработанности</w:t>
      </w:r>
      <w:proofErr w:type="spellEnd"/>
      <w:r w:rsidRPr="00637460">
        <w:rPr>
          <w:color w:val="000000" w:themeColor="text1"/>
          <w:sz w:val="20"/>
        </w:rPr>
        <w:t xml:space="preserve"> конкретной залежи углеводородного сырья.</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Определение количества добытого полезного ископаемого прямым или косвенным путем.</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Объекты налогообложения водным налогом.</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Налоговые ставки водного налога по бассейнам рек, озер, морей и экономическим районам.</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Порядок и сроки уплаты государственной пошлины при обращении в  суды общей юрисдикции.</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Особенности уплаты государственной пошлины при обращении к мировым судьям.</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Размеры государственной пошлины за совершение нотариальных действий.</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Размеры государственной пошлины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outlineLvl w:val="0"/>
        <w:rPr>
          <w:color w:val="000000" w:themeColor="text1"/>
          <w:sz w:val="20"/>
        </w:rPr>
      </w:pPr>
      <w:r w:rsidRPr="00637460">
        <w:rPr>
          <w:color w:val="000000" w:themeColor="text1"/>
          <w:sz w:val="20"/>
        </w:rPr>
        <w:t>Особенности уплаты государственной пошлины при обращении в арбитражные суды.</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Объекты обложения сборами  за пользование объектами животного мира</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Объекты обложения сборами за пользование объектами водных биологических ресурсов</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Ставки сбора за каждый объект животного мира.</w:t>
      </w:r>
    </w:p>
    <w:p w:rsidR="00264D60" w:rsidRPr="00637460" w:rsidRDefault="00264D60" w:rsidP="00264D60">
      <w:pPr>
        <w:numPr>
          <w:ilvl w:val="0"/>
          <w:numId w:val="33"/>
        </w:numPr>
        <w:tabs>
          <w:tab w:val="left" w:pos="1080"/>
        </w:tabs>
        <w:autoSpaceDE w:val="0"/>
        <w:autoSpaceDN w:val="0"/>
        <w:adjustRightInd w:val="0"/>
        <w:snapToGrid/>
        <w:spacing w:before="0" w:after="0"/>
        <w:ind w:left="0" w:firstLine="709"/>
        <w:jc w:val="both"/>
        <w:rPr>
          <w:color w:val="000000" w:themeColor="text1"/>
          <w:sz w:val="20"/>
        </w:rPr>
      </w:pPr>
      <w:r w:rsidRPr="00637460">
        <w:rPr>
          <w:color w:val="000000" w:themeColor="text1"/>
          <w:sz w:val="20"/>
        </w:rPr>
        <w:t>Ставки сбора за каждый объект водных биологических ресурсов по   Дальневосточному бассейну.</w:t>
      </w:r>
    </w:p>
    <w:p w:rsidR="00264D60" w:rsidRPr="00637460" w:rsidRDefault="00264D60" w:rsidP="00264D60">
      <w:pPr>
        <w:tabs>
          <w:tab w:val="left" w:pos="1080"/>
        </w:tabs>
        <w:snapToGrid/>
        <w:spacing w:before="0" w:after="0"/>
        <w:ind w:firstLine="709"/>
        <w:rPr>
          <w:color w:val="000000" w:themeColor="text1"/>
          <w:sz w:val="20"/>
        </w:rPr>
      </w:pPr>
    </w:p>
    <w:p w:rsidR="00264D60" w:rsidRPr="00637460" w:rsidRDefault="00264D60" w:rsidP="00264D60">
      <w:pPr>
        <w:tabs>
          <w:tab w:val="left" w:pos="1080"/>
        </w:tabs>
        <w:snapToGrid/>
        <w:spacing w:before="0" w:after="0"/>
        <w:ind w:firstLine="709"/>
        <w:rPr>
          <w:b/>
          <w:color w:val="000000" w:themeColor="text1"/>
          <w:sz w:val="20"/>
        </w:rPr>
      </w:pPr>
      <w:r w:rsidRPr="00637460">
        <w:rPr>
          <w:b/>
          <w:color w:val="000000" w:themeColor="text1"/>
          <w:sz w:val="20"/>
        </w:rPr>
        <w:t>Раздел 5 «Региональные  и местные налоги»</w:t>
      </w:r>
    </w:p>
    <w:p w:rsidR="00264D60" w:rsidRPr="00637460" w:rsidRDefault="00264D60" w:rsidP="00264D60">
      <w:pPr>
        <w:tabs>
          <w:tab w:val="left" w:pos="1080"/>
          <w:tab w:val="left" w:pos="1134"/>
        </w:tabs>
        <w:snapToGrid/>
        <w:spacing w:before="0" w:after="0"/>
        <w:ind w:firstLine="709"/>
        <w:jc w:val="both"/>
        <w:rPr>
          <w:b/>
          <w:color w:val="000000" w:themeColor="text1"/>
          <w:sz w:val="20"/>
        </w:rPr>
      </w:pPr>
      <w:r w:rsidRPr="00637460">
        <w:rPr>
          <w:b/>
          <w:color w:val="000000" w:themeColor="text1"/>
          <w:sz w:val="20"/>
        </w:rPr>
        <w:t>Темы реферата</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Сажина Муза Аркадьевна, Селихов Константин Иванович Торговый сбор как способ борьбы с теневой экономикой в России // Государственное управление. Электронный вестник. 2019. </w:t>
      </w:r>
      <w:r w:rsidRPr="00E74F0D">
        <w:rPr>
          <w:rFonts w:ascii="Times New Roman" w:hAnsi="Times New Roman"/>
          <w:color w:val="000000" w:themeColor="text1"/>
        </w:rPr>
        <w:t xml:space="preserve">№72. </w:t>
      </w:r>
      <w:r w:rsidRPr="00637460">
        <w:rPr>
          <w:rFonts w:ascii="Times New Roman" w:hAnsi="Times New Roman"/>
          <w:color w:val="000000" w:themeColor="text1"/>
          <w:lang w:val="en-US"/>
        </w:rPr>
        <w:t>URL</w:t>
      </w:r>
      <w:r w:rsidRPr="00E74F0D">
        <w:rPr>
          <w:rFonts w:ascii="Times New Roman" w:hAnsi="Times New Roman"/>
          <w:color w:val="000000" w:themeColor="text1"/>
        </w:rPr>
        <w:t xml:space="preserve">: </w:t>
      </w:r>
      <w:hyperlink r:id="rId34" w:history="1">
        <w:r w:rsidRPr="00637460">
          <w:rPr>
            <w:rStyle w:val="ab"/>
            <w:color w:val="000000" w:themeColor="text1"/>
            <w:lang w:val="en-US"/>
          </w:rPr>
          <w:t>https</w:t>
        </w:r>
        <w:r w:rsidRPr="00E74F0D">
          <w:rPr>
            <w:rStyle w:val="ab"/>
            <w:color w:val="000000" w:themeColor="text1"/>
          </w:rPr>
          <w:t>://</w:t>
        </w:r>
        <w:proofErr w:type="spellStart"/>
        <w:r w:rsidRPr="00637460">
          <w:rPr>
            <w:rStyle w:val="ab"/>
            <w:color w:val="000000" w:themeColor="text1"/>
            <w:lang w:val="en-US"/>
          </w:rPr>
          <w:t>cyberleninka</w:t>
        </w:r>
        <w:proofErr w:type="spellEnd"/>
        <w:r w:rsidRPr="00E74F0D">
          <w:rPr>
            <w:rStyle w:val="ab"/>
            <w:color w:val="000000" w:themeColor="text1"/>
          </w:rPr>
          <w:t>.</w:t>
        </w:r>
        <w:proofErr w:type="spellStart"/>
        <w:r w:rsidRPr="00637460">
          <w:rPr>
            <w:rStyle w:val="ab"/>
            <w:color w:val="000000" w:themeColor="text1"/>
            <w:lang w:val="en-US"/>
          </w:rPr>
          <w:t>ru</w:t>
        </w:r>
        <w:proofErr w:type="spellEnd"/>
        <w:r w:rsidRPr="00E74F0D">
          <w:rPr>
            <w:rStyle w:val="ab"/>
            <w:color w:val="000000" w:themeColor="text1"/>
          </w:rPr>
          <w:t>/</w:t>
        </w:r>
        <w:r w:rsidRPr="00637460">
          <w:rPr>
            <w:rStyle w:val="ab"/>
            <w:color w:val="000000" w:themeColor="text1"/>
            <w:lang w:val="en-US"/>
          </w:rPr>
          <w:t>article</w:t>
        </w:r>
        <w:r w:rsidRPr="00E74F0D">
          <w:rPr>
            <w:rStyle w:val="ab"/>
            <w:color w:val="000000" w:themeColor="text1"/>
          </w:rPr>
          <w:t>/</w:t>
        </w:r>
        <w:r w:rsidRPr="00637460">
          <w:rPr>
            <w:rStyle w:val="ab"/>
            <w:color w:val="000000" w:themeColor="text1"/>
            <w:lang w:val="en-US"/>
          </w:rPr>
          <w:t>n</w:t>
        </w:r>
        <w:r w:rsidRPr="00E74F0D">
          <w:rPr>
            <w:rStyle w:val="ab"/>
            <w:color w:val="000000" w:themeColor="text1"/>
          </w:rPr>
          <w:t>/</w:t>
        </w:r>
        <w:proofErr w:type="spellStart"/>
        <w:r w:rsidRPr="00637460">
          <w:rPr>
            <w:rStyle w:val="ab"/>
            <w:color w:val="000000" w:themeColor="text1"/>
            <w:lang w:val="en-US"/>
          </w:rPr>
          <w:t>torgovyy</w:t>
        </w:r>
        <w:proofErr w:type="spellEnd"/>
        <w:r w:rsidRPr="00E74F0D">
          <w:rPr>
            <w:rStyle w:val="ab"/>
            <w:color w:val="000000" w:themeColor="text1"/>
          </w:rPr>
          <w:t>-</w:t>
        </w:r>
        <w:proofErr w:type="spellStart"/>
        <w:r w:rsidRPr="00637460">
          <w:rPr>
            <w:rStyle w:val="ab"/>
            <w:color w:val="000000" w:themeColor="text1"/>
            <w:lang w:val="en-US"/>
          </w:rPr>
          <w:t>sbor</w:t>
        </w:r>
        <w:proofErr w:type="spellEnd"/>
        <w:r w:rsidRPr="00E74F0D">
          <w:rPr>
            <w:rStyle w:val="ab"/>
            <w:color w:val="000000" w:themeColor="text1"/>
          </w:rPr>
          <w:t>-</w:t>
        </w:r>
        <w:proofErr w:type="spellStart"/>
        <w:r w:rsidRPr="00637460">
          <w:rPr>
            <w:rStyle w:val="ab"/>
            <w:color w:val="000000" w:themeColor="text1"/>
            <w:lang w:val="en-US"/>
          </w:rPr>
          <w:t>kak</w:t>
        </w:r>
        <w:proofErr w:type="spellEnd"/>
        <w:r w:rsidRPr="00E74F0D">
          <w:rPr>
            <w:rStyle w:val="ab"/>
            <w:color w:val="000000" w:themeColor="text1"/>
          </w:rPr>
          <w:t>-</w:t>
        </w:r>
        <w:proofErr w:type="spellStart"/>
        <w:r w:rsidRPr="00637460">
          <w:rPr>
            <w:rStyle w:val="ab"/>
            <w:color w:val="000000" w:themeColor="text1"/>
            <w:lang w:val="en-US"/>
          </w:rPr>
          <w:t>sposob</w:t>
        </w:r>
        <w:proofErr w:type="spellEnd"/>
        <w:r w:rsidRPr="00E74F0D">
          <w:rPr>
            <w:rStyle w:val="ab"/>
            <w:color w:val="000000" w:themeColor="text1"/>
          </w:rPr>
          <w:t>-</w:t>
        </w:r>
        <w:proofErr w:type="spellStart"/>
        <w:r w:rsidRPr="00637460">
          <w:rPr>
            <w:rStyle w:val="ab"/>
            <w:color w:val="000000" w:themeColor="text1"/>
            <w:lang w:val="en-US"/>
          </w:rPr>
          <w:t>borby</w:t>
        </w:r>
        <w:proofErr w:type="spellEnd"/>
        <w:r w:rsidRPr="00E74F0D">
          <w:rPr>
            <w:rStyle w:val="ab"/>
            <w:color w:val="000000" w:themeColor="text1"/>
          </w:rPr>
          <w:t>-</w:t>
        </w:r>
        <w:r w:rsidRPr="00637460">
          <w:rPr>
            <w:rStyle w:val="ab"/>
            <w:color w:val="000000" w:themeColor="text1"/>
            <w:lang w:val="en-US"/>
          </w:rPr>
          <w:t>s</w:t>
        </w:r>
        <w:r w:rsidRPr="00E74F0D">
          <w:rPr>
            <w:rStyle w:val="ab"/>
            <w:color w:val="000000" w:themeColor="text1"/>
          </w:rPr>
          <w:t>-</w:t>
        </w:r>
        <w:proofErr w:type="spellStart"/>
        <w:r w:rsidRPr="00637460">
          <w:rPr>
            <w:rStyle w:val="ab"/>
            <w:color w:val="000000" w:themeColor="text1"/>
            <w:lang w:val="en-US"/>
          </w:rPr>
          <w:t>tenevoy</w:t>
        </w:r>
        <w:proofErr w:type="spellEnd"/>
        <w:r w:rsidRPr="00E74F0D">
          <w:rPr>
            <w:rStyle w:val="ab"/>
            <w:color w:val="000000" w:themeColor="text1"/>
          </w:rPr>
          <w:t>-</w:t>
        </w:r>
        <w:proofErr w:type="spellStart"/>
        <w:r w:rsidRPr="00637460">
          <w:rPr>
            <w:rStyle w:val="ab"/>
            <w:color w:val="000000" w:themeColor="text1"/>
            <w:lang w:val="en-US"/>
          </w:rPr>
          <w:t>ekonomikoy</w:t>
        </w:r>
        <w:proofErr w:type="spellEnd"/>
        <w:r w:rsidRPr="00E74F0D">
          <w:rPr>
            <w:rStyle w:val="ab"/>
            <w:color w:val="000000" w:themeColor="text1"/>
          </w:rPr>
          <w:t>-</w:t>
        </w:r>
        <w:r w:rsidRPr="00637460">
          <w:rPr>
            <w:rStyle w:val="ab"/>
            <w:color w:val="000000" w:themeColor="text1"/>
            <w:lang w:val="en-US"/>
          </w:rPr>
          <w:t>v</w:t>
        </w:r>
        <w:r w:rsidRPr="00E74F0D">
          <w:rPr>
            <w:rStyle w:val="ab"/>
            <w:color w:val="000000" w:themeColor="text1"/>
          </w:rPr>
          <w:t>-</w:t>
        </w:r>
        <w:proofErr w:type="spellStart"/>
        <w:r w:rsidRPr="00637460">
          <w:rPr>
            <w:rStyle w:val="ab"/>
            <w:color w:val="000000" w:themeColor="text1"/>
            <w:lang w:val="en-US"/>
          </w:rPr>
          <w:t>rossii</w:t>
        </w:r>
        <w:proofErr w:type="spellEnd"/>
      </w:hyperlink>
      <w:r w:rsidRPr="00E74F0D">
        <w:rPr>
          <w:rFonts w:ascii="Times New Roman" w:hAnsi="Times New Roman"/>
          <w:color w:val="000000" w:themeColor="text1"/>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Васильев Роман Алексеевич, Ефремова Лариса Борисовна Проблемы совершенствования налогообложения недвижимого имущества и механизм устойчивого развития территорий // </w:t>
      </w:r>
      <w:proofErr w:type="spellStart"/>
      <w:r w:rsidRPr="00637460">
        <w:rPr>
          <w:rFonts w:ascii="Times New Roman" w:hAnsi="Times New Roman"/>
          <w:color w:val="000000" w:themeColor="text1"/>
        </w:rPr>
        <w:t>Столыпинский</w:t>
      </w:r>
      <w:proofErr w:type="spellEnd"/>
      <w:r w:rsidRPr="00637460">
        <w:rPr>
          <w:rFonts w:ascii="Times New Roman" w:hAnsi="Times New Roman"/>
          <w:color w:val="000000" w:themeColor="text1"/>
        </w:rPr>
        <w:t xml:space="preserve"> вестник. </w:t>
      </w:r>
      <w:r w:rsidRPr="00637460">
        <w:rPr>
          <w:rFonts w:ascii="Times New Roman" w:hAnsi="Times New Roman"/>
          <w:color w:val="000000" w:themeColor="text1"/>
          <w:lang w:val="en-US"/>
        </w:rPr>
        <w:t xml:space="preserve">2020. №1. URL: </w:t>
      </w:r>
      <w:hyperlink r:id="rId35" w:history="1">
        <w:r w:rsidRPr="00637460">
          <w:rPr>
            <w:rStyle w:val="ab"/>
            <w:color w:val="000000" w:themeColor="text1"/>
            <w:lang w:val="en-US"/>
          </w:rPr>
          <w:t>https://cyberleninka.ru/article/n/problemy-sovershenstvovaniya-nalogooblozheniya-nedvizhimogo-imuschestva-i-mehanizm-ustoychivogo-razvitiya-territoriy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Кирова Е. А., Захарова А. В., Дементьева М. А. Совершенствование налогообложения недвижимого имущества физических лиц в Российской Федерации // Вестник ГУУ. 2020. </w:t>
      </w:r>
      <w:r w:rsidRPr="00637460">
        <w:rPr>
          <w:rFonts w:ascii="Times New Roman" w:hAnsi="Times New Roman"/>
          <w:color w:val="000000" w:themeColor="text1"/>
          <w:lang w:val="en-US"/>
        </w:rPr>
        <w:t xml:space="preserve">№1. URL: </w:t>
      </w:r>
      <w:hyperlink r:id="rId36" w:history="1">
        <w:r w:rsidRPr="00637460">
          <w:rPr>
            <w:rStyle w:val="ab"/>
            <w:color w:val="000000" w:themeColor="text1"/>
            <w:lang w:val="en-US"/>
          </w:rPr>
          <w:t>https://cyberleninka.ru/article/n/sovershenstvovanie-nalogooblozheniya-nedvizhimogo-imuschestva-fizicheskih-lits-v-rossiyskoy-federatsi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lastRenderedPageBreak/>
        <w:t xml:space="preserve">Напишите реферат-рецензию на статью  Семенова Галина Николаевна Налогообложение недвижимости физических лиц // Вестник МГОУ. Серия: Экономика. 2020. №1. URL: </w:t>
      </w:r>
      <w:hyperlink r:id="rId37" w:history="1">
        <w:r w:rsidRPr="00637460">
          <w:rPr>
            <w:rStyle w:val="ab"/>
            <w:color w:val="000000" w:themeColor="text1"/>
          </w:rPr>
          <w:t>https://cyberleninka.ru/article/n/nalogooblozhenie-nedvizhimosti-fizicheskih-lits</w:t>
        </w:r>
      </w:hyperlink>
      <w:r w:rsidRPr="00637460">
        <w:rPr>
          <w:rFonts w:ascii="Times New Roman" w:hAnsi="Times New Roman"/>
          <w:color w:val="000000" w:themeColor="text1"/>
        </w:rPr>
        <w:t xml:space="preserve"> 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Напишите реферат-рецензию на статью  Васильев Роман Алексеевич Налогообложение недвижимости в России и за рубежом. проблемы совершенствования налогообложения имущества // Международный журнал прикладных наук и технологий «</w:t>
      </w:r>
      <w:proofErr w:type="spellStart"/>
      <w:r w:rsidRPr="00637460">
        <w:rPr>
          <w:rFonts w:ascii="Times New Roman" w:hAnsi="Times New Roman"/>
          <w:color w:val="000000" w:themeColor="text1"/>
        </w:rPr>
        <w:t>Integral</w:t>
      </w:r>
      <w:proofErr w:type="spellEnd"/>
      <w:r w:rsidRPr="00637460">
        <w:rPr>
          <w:rFonts w:ascii="Times New Roman" w:hAnsi="Times New Roman"/>
          <w:color w:val="000000" w:themeColor="text1"/>
        </w:rPr>
        <w:t xml:space="preserve">». </w:t>
      </w:r>
      <w:r w:rsidRPr="00637460">
        <w:rPr>
          <w:rFonts w:ascii="Times New Roman" w:hAnsi="Times New Roman"/>
          <w:color w:val="000000" w:themeColor="text1"/>
          <w:lang w:val="en-US"/>
        </w:rPr>
        <w:t xml:space="preserve">2020. №2-2. URL: </w:t>
      </w:r>
      <w:hyperlink r:id="rId38" w:history="1">
        <w:r w:rsidRPr="00637460">
          <w:rPr>
            <w:rStyle w:val="ab"/>
            <w:color w:val="000000" w:themeColor="text1"/>
            <w:lang w:val="en-US"/>
          </w:rPr>
          <w:t>https://cyberleninka.ru/article/n/nalogooblozhenie-nedvizhimosti-v-rossii-i-za-rubezhom-problemy-sovershenstvovaniya-nalogooblozheniya-imuschestva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Максуров</w:t>
      </w:r>
      <w:proofErr w:type="spellEnd"/>
      <w:r w:rsidRPr="00637460">
        <w:rPr>
          <w:rFonts w:ascii="Times New Roman" w:hAnsi="Times New Roman"/>
          <w:color w:val="000000" w:themeColor="text1"/>
        </w:rPr>
        <w:t xml:space="preserve"> Алексей Анатольевич Роль и значение поимущественных налогов с физических лиц как источник формирования финансовых ресурсов публично-правовых образований // Муниципалитет: экономика и управление.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 (30). URL: </w:t>
      </w:r>
      <w:hyperlink r:id="rId39" w:history="1">
        <w:r w:rsidRPr="00637460">
          <w:rPr>
            <w:rStyle w:val="ab"/>
            <w:color w:val="000000" w:themeColor="text1"/>
            <w:lang w:val="en-US"/>
          </w:rPr>
          <w:t>https://cyberleninka.ru/article/n/rol-i-znachenie-poimuschestvennyh-nalogov-s-fizicheskih-lits-kak-istochnik-formirovaniya-finansovyh-resursov-publichno-pravovyh</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Сариева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Аминат</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Кемаловна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Каракаева</w:t>
      </w:r>
      <w:proofErr w:type="spellEnd"/>
      <w:r w:rsidRPr="00637460">
        <w:rPr>
          <w:rFonts w:ascii="Times New Roman" w:hAnsi="Times New Roman"/>
          <w:color w:val="000000" w:themeColor="text1"/>
        </w:rPr>
        <w:t xml:space="preserve"> Елена </w:t>
      </w:r>
      <w:proofErr w:type="spellStart"/>
      <w:r w:rsidRPr="00637460">
        <w:rPr>
          <w:rFonts w:ascii="Times New Roman" w:hAnsi="Times New Roman"/>
          <w:color w:val="000000" w:themeColor="text1"/>
        </w:rPr>
        <w:t>Умаровна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Тикова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Зарема</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Заурбиевна</w:t>
      </w:r>
      <w:proofErr w:type="spellEnd"/>
      <w:r w:rsidRPr="00637460">
        <w:rPr>
          <w:rFonts w:ascii="Times New Roman" w:hAnsi="Times New Roman"/>
          <w:color w:val="000000" w:themeColor="text1"/>
        </w:rPr>
        <w:t xml:space="preserve"> Опыт налогообложения объектов недвижимости в развитых странах // Вестник Адыгейского государственного университета. Серия 5: Экономика. 2018. №4 (230). </w:t>
      </w:r>
      <w:r w:rsidRPr="00637460">
        <w:rPr>
          <w:rFonts w:ascii="Times New Roman" w:hAnsi="Times New Roman"/>
          <w:color w:val="000000" w:themeColor="text1"/>
          <w:lang w:val="en-US"/>
        </w:rPr>
        <w:t>URL</w:t>
      </w:r>
      <w:r w:rsidRPr="00E74F0D">
        <w:rPr>
          <w:rFonts w:ascii="Times New Roman" w:hAnsi="Times New Roman"/>
          <w:color w:val="000000" w:themeColor="text1"/>
        </w:rPr>
        <w:t xml:space="preserve">: </w:t>
      </w:r>
      <w:hyperlink r:id="rId40" w:history="1">
        <w:r w:rsidRPr="00637460">
          <w:rPr>
            <w:rStyle w:val="ab"/>
            <w:color w:val="000000" w:themeColor="text1"/>
            <w:lang w:val="en-US"/>
          </w:rPr>
          <w:t>https</w:t>
        </w:r>
        <w:r w:rsidRPr="00E74F0D">
          <w:rPr>
            <w:rStyle w:val="ab"/>
            <w:color w:val="000000" w:themeColor="text1"/>
          </w:rPr>
          <w:t>://</w:t>
        </w:r>
        <w:proofErr w:type="spellStart"/>
        <w:r w:rsidRPr="00637460">
          <w:rPr>
            <w:rStyle w:val="ab"/>
            <w:color w:val="000000" w:themeColor="text1"/>
            <w:lang w:val="en-US"/>
          </w:rPr>
          <w:t>cyberleninka</w:t>
        </w:r>
        <w:proofErr w:type="spellEnd"/>
        <w:r w:rsidRPr="00E74F0D">
          <w:rPr>
            <w:rStyle w:val="ab"/>
            <w:color w:val="000000" w:themeColor="text1"/>
          </w:rPr>
          <w:t>.</w:t>
        </w:r>
        <w:proofErr w:type="spellStart"/>
        <w:r w:rsidRPr="00637460">
          <w:rPr>
            <w:rStyle w:val="ab"/>
            <w:color w:val="000000" w:themeColor="text1"/>
            <w:lang w:val="en-US"/>
          </w:rPr>
          <w:t>ru</w:t>
        </w:r>
        <w:proofErr w:type="spellEnd"/>
        <w:r w:rsidRPr="00E74F0D">
          <w:rPr>
            <w:rStyle w:val="ab"/>
            <w:color w:val="000000" w:themeColor="text1"/>
          </w:rPr>
          <w:t>/</w:t>
        </w:r>
        <w:r w:rsidRPr="00637460">
          <w:rPr>
            <w:rStyle w:val="ab"/>
            <w:color w:val="000000" w:themeColor="text1"/>
            <w:lang w:val="en-US"/>
          </w:rPr>
          <w:t>article</w:t>
        </w:r>
        <w:r w:rsidRPr="00E74F0D">
          <w:rPr>
            <w:rStyle w:val="ab"/>
            <w:color w:val="000000" w:themeColor="text1"/>
          </w:rPr>
          <w:t>/</w:t>
        </w:r>
        <w:r w:rsidRPr="00637460">
          <w:rPr>
            <w:rStyle w:val="ab"/>
            <w:color w:val="000000" w:themeColor="text1"/>
            <w:lang w:val="en-US"/>
          </w:rPr>
          <w:t>n</w:t>
        </w:r>
        <w:r w:rsidRPr="00E74F0D">
          <w:rPr>
            <w:rStyle w:val="ab"/>
            <w:color w:val="000000" w:themeColor="text1"/>
          </w:rPr>
          <w:t>/</w:t>
        </w:r>
        <w:proofErr w:type="spellStart"/>
        <w:r w:rsidRPr="00637460">
          <w:rPr>
            <w:rStyle w:val="ab"/>
            <w:color w:val="000000" w:themeColor="text1"/>
            <w:lang w:val="en-US"/>
          </w:rPr>
          <w:t>opyt</w:t>
        </w:r>
        <w:proofErr w:type="spellEnd"/>
        <w:r w:rsidRPr="00E74F0D">
          <w:rPr>
            <w:rStyle w:val="ab"/>
            <w:color w:val="000000" w:themeColor="text1"/>
          </w:rPr>
          <w:t>-</w:t>
        </w:r>
        <w:proofErr w:type="spellStart"/>
        <w:r w:rsidRPr="00637460">
          <w:rPr>
            <w:rStyle w:val="ab"/>
            <w:color w:val="000000" w:themeColor="text1"/>
            <w:lang w:val="en-US"/>
          </w:rPr>
          <w:t>nalogooblozheniya</w:t>
        </w:r>
        <w:proofErr w:type="spellEnd"/>
        <w:r w:rsidRPr="00E74F0D">
          <w:rPr>
            <w:rStyle w:val="ab"/>
            <w:color w:val="000000" w:themeColor="text1"/>
          </w:rPr>
          <w:t>-</w:t>
        </w:r>
        <w:proofErr w:type="spellStart"/>
        <w:r w:rsidRPr="00637460">
          <w:rPr>
            <w:rStyle w:val="ab"/>
            <w:color w:val="000000" w:themeColor="text1"/>
            <w:lang w:val="en-US"/>
          </w:rPr>
          <w:t>obektov</w:t>
        </w:r>
        <w:proofErr w:type="spellEnd"/>
        <w:r w:rsidRPr="00E74F0D">
          <w:rPr>
            <w:rStyle w:val="ab"/>
            <w:color w:val="000000" w:themeColor="text1"/>
          </w:rPr>
          <w:t>-</w:t>
        </w:r>
        <w:proofErr w:type="spellStart"/>
        <w:r w:rsidRPr="00637460">
          <w:rPr>
            <w:rStyle w:val="ab"/>
            <w:color w:val="000000" w:themeColor="text1"/>
            <w:lang w:val="en-US"/>
          </w:rPr>
          <w:t>nedvizhimosti</w:t>
        </w:r>
        <w:proofErr w:type="spellEnd"/>
        <w:r w:rsidRPr="00E74F0D">
          <w:rPr>
            <w:rStyle w:val="ab"/>
            <w:color w:val="000000" w:themeColor="text1"/>
          </w:rPr>
          <w:t>-</w:t>
        </w:r>
        <w:r w:rsidRPr="00637460">
          <w:rPr>
            <w:rStyle w:val="ab"/>
            <w:color w:val="000000" w:themeColor="text1"/>
            <w:lang w:val="en-US"/>
          </w:rPr>
          <w:t>v</w:t>
        </w:r>
        <w:r w:rsidRPr="00E74F0D">
          <w:rPr>
            <w:rStyle w:val="ab"/>
            <w:color w:val="000000" w:themeColor="text1"/>
          </w:rPr>
          <w:t>-</w:t>
        </w:r>
        <w:proofErr w:type="spellStart"/>
        <w:r w:rsidRPr="00637460">
          <w:rPr>
            <w:rStyle w:val="ab"/>
            <w:color w:val="000000" w:themeColor="text1"/>
            <w:lang w:val="en-US"/>
          </w:rPr>
          <w:t>razvityh</w:t>
        </w:r>
        <w:proofErr w:type="spellEnd"/>
        <w:r w:rsidRPr="00E74F0D">
          <w:rPr>
            <w:rStyle w:val="ab"/>
            <w:color w:val="000000" w:themeColor="text1"/>
          </w:rPr>
          <w:t>-</w:t>
        </w:r>
        <w:proofErr w:type="spellStart"/>
        <w:r w:rsidRPr="00637460">
          <w:rPr>
            <w:rStyle w:val="ab"/>
            <w:color w:val="000000" w:themeColor="text1"/>
            <w:lang w:val="en-US"/>
          </w:rPr>
          <w:t>stranah</w:t>
        </w:r>
        <w:proofErr w:type="spellEnd"/>
      </w:hyperlink>
      <w:r w:rsidRPr="00E74F0D">
        <w:rPr>
          <w:rFonts w:ascii="Times New Roman" w:hAnsi="Times New Roman"/>
          <w:color w:val="000000" w:themeColor="text1"/>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Марьин Е.В. О некоторых особенностях налога на недвижимость // Международный журнал гуманитарных и естественных наук. </w:t>
      </w:r>
      <w:r w:rsidRPr="00637460">
        <w:rPr>
          <w:rFonts w:ascii="Times New Roman" w:hAnsi="Times New Roman"/>
          <w:color w:val="000000" w:themeColor="text1"/>
          <w:lang w:val="en-US"/>
        </w:rPr>
        <w:t xml:space="preserve">2020. №5-2. URL: </w:t>
      </w:r>
      <w:hyperlink r:id="rId41" w:history="1">
        <w:r w:rsidRPr="00637460">
          <w:rPr>
            <w:rStyle w:val="ab"/>
            <w:color w:val="000000" w:themeColor="text1"/>
            <w:lang w:val="en-US"/>
          </w:rPr>
          <w:t>https://cyberleninka.ru/article/n/o-nekotoryh-osobennostyah-naloga-na-nedvizhimost</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Аношина Ю.Ф. Сущность земельного налога, его место и роль в налоговой системе Российской Федерации // Инновации и инвестиции. </w:t>
      </w:r>
      <w:r w:rsidRPr="00637460">
        <w:rPr>
          <w:rFonts w:ascii="Times New Roman" w:hAnsi="Times New Roman"/>
          <w:color w:val="000000" w:themeColor="text1"/>
          <w:lang w:val="en-US"/>
        </w:rPr>
        <w:t xml:space="preserve">2019. №7. URL: </w:t>
      </w:r>
      <w:hyperlink r:id="rId42" w:history="1">
        <w:r w:rsidRPr="00637460">
          <w:rPr>
            <w:rStyle w:val="ab"/>
            <w:color w:val="000000" w:themeColor="text1"/>
            <w:lang w:val="en-US"/>
          </w:rPr>
          <w:t>https://cyberleninka.ru/article/n/suschnost-zemelnogo-naloga-ego-mesto-i-rol-v-nalogovoy-sisteme-rossiyskoy-federatsii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Е. В. Марьин Кадастровая стоимость в системе налогооблагаемой базы земельного налога // Международный журнал гуманитарных и естественных наук. </w:t>
      </w:r>
      <w:r w:rsidRPr="00637460">
        <w:rPr>
          <w:rFonts w:ascii="Times New Roman" w:hAnsi="Times New Roman"/>
          <w:color w:val="000000" w:themeColor="text1"/>
          <w:lang w:val="en-US"/>
        </w:rPr>
        <w:t xml:space="preserve">2020. №3-2. URL: https://cyberleninka.ru/article/n/kadastrovaya-stoimost-v-sisteme-nalogooblagaemoy-bazy-zemelnogo-naloga .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Маренков Александр Сергеевич, Попов Василий Валерьевич Земельный налог: проблемные аспекты определения налоговой базы // Достижения науки и образования. </w:t>
      </w:r>
      <w:r w:rsidRPr="00E74F0D">
        <w:rPr>
          <w:rFonts w:ascii="Times New Roman" w:hAnsi="Times New Roman"/>
          <w:color w:val="000000" w:themeColor="text1"/>
          <w:lang w:val="en-US"/>
        </w:rPr>
        <w:t xml:space="preserve">2018. </w:t>
      </w:r>
      <w:r w:rsidRPr="00637460">
        <w:rPr>
          <w:rFonts w:ascii="Times New Roman" w:hAnsi="Times New Roman"/>
          <w:color w:val="000000" w:themeColor="text1"/>
          <w:lang w:val="en-US"/>
        </w:rPr>
        <w:t xml:space="preserve">№6 (28). URL: </w:t>
      </w:r>
      <w:hyperlink r:id="rId43" w:history="1">
        <w:r w:rsidRPr="00637460">
          <w:rPr>
            <w:rStyle w:val="ab"/>
            <w:color w:val="000000" w:themeColor="text1"/>
            <w:lang w:val="en-US"/>
          </w:rPr>
          <w:t>https://cyberleninka.ru/article/n/zemelnyy-nalog-problemnye-aspekty-opredeleniya-nalogovoy-bazy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Зырянова Т.В., Зырянов С.Б., </w:t>
      </w:r>
      <w:proofErr w:type="spellStart"/>
      <w:r w:rsidRPr="00637460">
        <w:rPr>
          <w:rFonts w:ascii="Times New Roman" w:hAnsi="Times New Roman"/>
          <w:color w:val="000000" w:themeColor="text1"/>
        </w:rPr>
        <w:t>Загурский</w:t>
      </w:r>
      <w:proofErr w:type="spellEnd"/>
      <w:r w:rsidRPr="00637460">
        <w:rPr>
          <w:rFonts w:ascii="Times New Roman" w:hAnsi="Times New Roman"/>
          <w:color w:val="000000" w:themeColor="text1"/>
        </w:rPr>
        <w:t xml:space="preserve"> А.О. К вопросу о правомерности применения льготной ставки по земельному налогу // АВУ. 2018. </w:t>
      </w:r>
      <w:r w:rsidRPr="00637460">
        <w:rPr>
          <w:rFonts w:ascii="Times New Roman" w:hAnsi="Times New Roman"/>
          <w:color w:val="000000" w:themeColor="text1"/>
          <w:lang w:val="en-US"/>
        </w:rPr>
        <w:t xml:space="preserve">№8 (175). URL: </w:t>
      </w:r>
      <w:hyperlink r:id="rId44" w:history="1">
        <w:r w:rsidRPr="00637460">
          <w:rPr>
            <w:rStyle w:val="ab"/>
            <w:color w:val="000000" w:themeColor="text1"/>
            <w:lang w:val="en-US"/>
          </w:rPr>
          <w:t>https://cyberleninka.ru/article/n/k-voprosu-o-pravomernosti-primeneniya-lgotnoy-stavki-po-zemelnomu-nalogu</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Фе Р. В. </w:t>
      </w:r>
      <w:proofErr w:type="spellStart"/>
      <w:r w:rsidRPr="00637460">
        <w:rPr>
          <w:rFonts w:ascii="Times New Roman" w:hAnsi="Times New Roman"/>
          <w:color w:val="000000" w:themeColor="text1"/>
        </w:rPr>
        <w:t>Баташев</w:t>
      </w:r>
      <w:proofErr w:type="spellEnd"/>
      <w:r w:rsidRPr="00637460">
        <w:rPr>
          <w:rFonts w:ascii="Times New Roman" w:hAnsi="Times New Roman"/>
          <w:color w:val="000000" w:themeColor="text1"/>
        </w:rPr>
        <w:t xml:space="preserve">, Ю. Х. Идрисов Тенденции и факторы поступления налогов с недвижимости физических лиц в местные БЮДЖЕТЫ // Экономика и бизнес: теория и практика.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№11-1. URL: </w:t>
      </w:r>
      <w:hyperlink r:id="rId45" w:history="1">
        <w:r w:rsidRPr="00637460">
          <w:rPr>
            <w:rStyle w:val="ab"/>
            <w:color w:val="000000" w:themeColor="text1"/>
            <w:lang w:val="en-US"/>
          </w:rPr>
          <w:t>https://cyberleninka.ru/article/n/tendentsii-i-faktory-postupleniya-nalogov-s-nedvizhimosti-fizicheskih-lits-v-mestnye-byudzhety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Карабекова</w:t>
      </w:r>
      <w:proofErr w:type="spellEnd"/>
      <w:r w:rsidRPr="00637460">
        <w:rPr>
          <w:rFonts w:ascii="Times New Roman" w:hAnsi="Times New Roman"/>
          <w:color w:val="000000" w:themeColor="text1"/>
        </w:rPr>
        <w:t xml:space="preserve"> А.К., </w:t>
      </w:r>
      <w:proofErr w:type="spellStart"/>
      <w:r w:rsidRPr="00637460">
        <w:rPr>
          <w:rFonts w:ascii="Times New Roman" w:hAnsi="Times New Roman"/>
          <w:color w:val="000000" w:themeColor="text1"/>
        </w:rPr>
        <w:t>Тилекеева</w:t>
      </w:r>
      <w:proofErr w:type="spellEnd"/>
      <w:r w:rsidRPr="00637460">
        <w:rPr>
          <w:rFonts w:ascii="Times New Roman" w:hAnsi="Times New Roman"/>
          <w:color w:val="000000" w:themeColor="text1"/>
        </w:rPr>
        <w:t xml:space="preserve"> Б.С., Асанова Н.А., </w:t>
      </w:r>
      <w:proofErr w:type="spellStart"/>
      <w:r w:rsidRPr="00637460">
        <w:rPr>
          <w:rFonts w:ascii="Times New Roman" w:hAnsi="Times New Roman"/>
          <w:color w:val="000000" w:themeColor="text1"/>
        </w:rPr>
        <w:t>Тлеубердиева</w:t>
      </w:r>
      <w:proofErr w:type="spellEnd"/>
      <w:r w:rsidRPr="00637460">
        <w:rPr>
          <w:rFonts w:ascii="Times New Roman" w:hAnsi="Times New Roman"/>
          <w:color w:val="000000" w:themeColor="text1"/>
        </w:rPr>
        <w:t xml:space="preserve"> С.С. Современное состояние земельного налога // Молодежный сборник научных статей «Научные стремления». </w:t>
      </w:r>
      <w:r w:rsidRPr="00637460">
        <w:rPr>
          <w:rFonts w:ascii="Times New Roman" w:hAnsi="Times New Roman"/>
          <w:color w:val="000000" w:themeColor="text1"/>
          <w:lang w:val="en-US"/>
        </w:rPr>
        <w:t xml:space="preserve">2018. №24. URL: </w:t>
      </w:r>
      <w:hyperlink r:id="rId46" w:history="1">
        <w:r w:rsidRPr="00637460">
          <w:rPr>
            <w:rStyle w:val="ab"/>
            <w:color w:val="000000" w:themeColor="text1"/>
            <w:lang w:val="en-US"/>
          </w:rPr>
          <w:t>https://cyberleninka.ru/article/n/sovremennoe-sostoyanie-zemelnogo-naloga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Васильев Роман Алексеевич, Ефремова Лариса Борисовна Проблемы совершенствования налогообложения недвижимого имущества и механизм устойчивого развития территорий // </w:t>
      </w:r>
      <w:proofErr w:type="spellStart"/>
      <w:r w:rsidRPr="00637460">
        <w:rPr>
          <w:rFonts w:ascii="Times New Roman" w:hAnsi="Times New Roman"/>
          <w:color w:val="000000" w:themeColor="text1"/>
        </w:rPr>
        <w:t>Столыпинский</w:t>
      </w:r>
      <w:proofErr w:type="spellEnd"/>
      <w:r w:rsidRPr="00637460">
        <w:rPr>
          <w:rFonts w:ascii="Times New Roman" w:hAnsi="Times New Roman"/>
          <w:color w:val="000000" w:themeColor="text1"/>
        </w:rPr>
        <w:t xml:space="preserve"> вестник. </w:t>
      </w:r>
      <w:r w:rsidRPr="00637460">
        <w:rPr>
          <w:rFonts w:ascii="Times New Roman" w:hAnsi="Times New Roman"/>
          <w:color w:val="000000" w:themeColor="text1"/>
          <w:lang w:val="en-US"/>
        </w:rPr>
        <w:t xml:space="preserve">2020. №1. URL: </w:t>
      </w:r>
      <w:hyperlink r:id="rId47" w:history="1">
        <w:r w:rsidRPr="00637460">
          <w:rPr>
            <w:rStyle w:val="ab"/>
            <w:color w:val="000000" w:themeColor="text1"/>
            <w:lang w:val="en-US"/>
          </w:rPr>
          <w:t>https://cyberleninka.ru/article/n/problemy-sovershenstvovaniya-nalogooblozheniya-nedvizhimogo-imuschestva-i-mehanizm-ustoychivogo-razvitiya-territoriy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Олейник М.А., </w:t>
      </w:r>
      <w:proofErr w:type="spellStart"/>
      <w:r w:rsidRPr="00637460">
        <w:rPr>
          <w:rFonts w:ascii="Times New Roman" w:hAnsi="Times New Roman"/>
          <w:color w:val="000000" w:themeColor="text1"/>
        </w:rPr>
        <w:t>Агирова</w:t>
      </w:r>
      <w:proofErr w:type="spellEnd"/>
      <w:r w:rsidRPr="00637460">
        <w:rPr>
          <w:rFonts w:ascii="Times New Roman" w:hAnsi="Times New Roman"/>
          <w:color w:val="000000" w:themeColor="text1"/>
        </w:rPr>
        <w:t xml:space="preserve"> Д.Р., </w:t>
      </w:r>
      <w:proofErr w:type="spellStart"/>
      <w:r w:rsidRPr="00637460">
        <w:rPr>
          <w:rFonts w:ascii="Times New Roman" w:hAnsi="Times New Roman"/>
          <w:color w:val="000000" w:themeColor="text1"/>
        </w:rPr>
        <w:t>Абазалиева</w:t>
      </w:r>
      <w:proofErr w:type="spellEnd"/>
      <w:r w:rsidRPr="00637460">
        <w:rPr>
          <w:rFonts w:ascii="Times New Roman" w:hAnsi="Times New Roman"/>
          <w:color w:val="000000" w:themeColor="text1"/>
        </w:rPr>
        <w:t xml:space="preserve"> Л.Б. </w:t>
      </w:r>
      <w:r w:rsidRPr="00637460">
        <w:rPr>
          <w:rFonts w:ascii="Times New Roman" w:hAnsi="Times New Roman"/>
          <w:color w:val="000000" w:themeColor="text1"/>
        </w:rPr>
        <w:lastRenderedPageBreak/>
        <w:t xml:space="preserve">Обоснование необходимости применения налогового паспорта региона // ЕГИ. 2020. </w:t>
      </w:r>
      <w:r w:rsidRPr="00637460">
        <w:rPr>
          <w:rFonts w:ascii="Times New Roman" w:hAnsi="Times New Roman"/>
          <w:color w:val="000000" w:themeColor="text1"/>
          <w:lang w:val="en-US"/>
        </w:rPr>
        <w:t xml:space="preserve">№1 (27). URL: </w:t>
      </w:r>
      <w:hyperlink r:id="rId48" w:history="1">
        <w:r w:rsidRPr="00637460">
          <w:rPr>
            <w:rStyle w:val="ab"/>
            <w:color w:val="000000" w:themeColor="text1"/>
            <w:lang w:val="en-US"/>
          </w:rPr>
          <w:t>https://cyberleninka.ru/article/n/obosnovanie-neobhodimosti-primeneniya-nalogovogo-pasporta-regiona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Кузин Александр Эдуардович Зарубежный опыт налогообложения организаций // </w:t>
      </w:r>
      <w:proofErr w:type="spellStart"/>
      <w:r w:rsidRPr="00637460">
        <w:rPr>
          <w:rFonts w:ascii="Times New Roman" w:hAnsi="Times New Roman"/>
          <w:color w:val="000000" w:themeColor="text1"/>
        </w:rPr>
        <w:t>Контентус</w:t>
      </w:r>
      <w:proofErr w:type="spellEnd"/>
      <w:r w:rsidRPr="00637460">
        <w:rPr>
          <w:rFonts w:ascii="Times New Roman" w:hAnsi="Times New Roman"/>
          <w:color w:val="000000" w:themeColor="text1"/>
        </w:rPr>
        <w:t xml:space="preserve">.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№9 (86). URL: </w:t>
      </w:r>
      <w:hyperlink r:id="rId49" w:history="1">
        <w:r w:rsidRPr="00637460">
          <w:rPr>
            <w:rStyle w:val="ab"/>
            <w:color w:val="000000" w:themeColor="text1"/>
            <w:lang w:val="en-US"/>
          </w:rPr>
          <w:t>https://cyberleninka.ru/article/n/zarubezhnyy-opyt-nalogooblozheniya-organizatsiy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Коблова</w:t>
      </w:r>
      <w:proofErr w:type="spellEnd"/>
      <w:r w:rsidRPr="00637460">
        <w:rPr>
          <w:rFonts w:ascii="Times New Roman" w:hAnsi="Times New Roman"/>
          <w:color w:val="000000" w:themeColor="text1"/>
        </w:rPr>
        <w:t xml:space="preserve"> Г.И., Шапошникова И.В., Золотарева Е.В. Особенности осуществления налогового учета имущественных налогов организаций в Российской Федерации в 2018 году // Вестник Саратовского государственного социально-экономического университета. </w:t>
      </w:r>
      <w:r w:rsidRPr="00E74F0D">
        <w:rPr>
          <w:rFonts w:ascii="Times New Roman" w:hAnsi="Times New Roman"/>
          <w:color w:val="000000" w:themeColor="text1"/>
          <w:lang w:val="en-US"/>
        </w:rPr>
        <w:t xml:space="preserve">2018. </w:t>
      </w:r>
      <w:r w:rsidRPr="00637460">
        <w:rPr>
          <w:rFonts w:ascii="Times New Roman" w:hAnsi="Times New Roman"/>
          <w:color w:val="000000" w:themeColor="text1"/>
          <w:lang w:val="en-US"/>
        </w:rPr>
        <w:t xml:space="preserve">№3 (72). URL: </w:t>
      </w:r>
      <w:hyperlink r:id="rId50" w:history="1">
        <w:r w:rsidRPr="00637460">
          <w:rPr>
            <w:rStyle w:val="ab"/>
            <w:color w:val="000000" w:themeColor="text1"/>
            <w:lang w:val="en-US"/>
          </w:rPr>
          <w:t>https://cyberleninka.ru/article/n/osobennosti-osuschestvleniya-nalogovogo-ucheta-imuschestvennyh-nalogov-organizatsiy-v-rossiyskoy-federatsii-v-2018-godu</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Каломбо</w:t>
      </w:r>
      <w:proofErr w:type="spellEnd"/>
      <w:r w:rsidRPr="00637460">
        <w:rPr>
          <w:rFonts w:ascii="Times New Roman" w:hAnsi="Times New Roman"/>
          <w:color w:val="000000" w:themeColor="text1"/>
        </w:rPr>
        <w:t xml:space="preserve"> </w:t>
      </w:r>
      <w:proofErr w:type="spellStart"/>
      <w:r w:rsidRPr="00637460">
        <w:rPr>
          <w:rFonts w:ascii="Times New Roman" w:hAnsi="Times New Roman"/>
          <w:color w:val="000000" w:themeColor="text1"/>
        </w:rPr>
        <w:t>Муламба</w:t>
      </w:r>
      <w:proofErr w:type="spellEnd"/>
      <w:r w:rsidRPr="00637460">
        <w:rPr>
          <w:rFonts w:ascii="Times New Roman" w:hAnsi="Times New Roman"/>
          <w:color w:val="000000" w:themeColor="text1"/>
        </w:rPr>
        <w:t xml:space="preserve"> Виктория </w:t>
      </w:r>
      <w:proofErr w:type="spellStart"/>
      <w:r w:rsidRPr="00637460">
        <w:rPr>
          <w:rFonts w:ascii="Times New Roman" w:hAnsi="Times New Roman"/>
          <w:color w:val="000000" w:themeColor="text1"/>
        </w:rPr>
        <w:t>Имадовна</w:t>
      </w:r>
      <w:proofErr w:type="spellEnd"/>
      <w:r w:rsidRPr="00637460">
        <w:rPr>
          <w:rFonts w:ascii="Times New Roman" w:hAnsi="Times New Roman"/>
          <w:color w:val="000000" w:themeColor="text1"/>
        </w:rPr>
        <w:t xml:space="preserve">, Скоробогатова Яна Николаевна Проблемы при формировании налоговых доходов регионального бюджета // Научный журнал.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№1 (35). URL: </w:t>
      </w:r>
      <w:hyperlink r:id="rId51" w:history="1">
        <w:r w:rsidRPr="00637460">
          <w:rPr>
            <w:rStyle w:val="ab"/>
            <w:color w:val="000000" w:themeColor="text1"/>
            <w:lang w:val="en-US"/>
          </w:rPr>
          <w:t>https://cyberleninka.ru/article/n/problemy-pri-formirovanii-nalogovyh-dohodov-regionalnogo-byudzheta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Слепцов Вадим Викторович Налог на имущество организаций для тех, кто платит ЕСХН // Эпоха науки. </w:t>
      </w:r>
      <w:r w:rsidRPr="00637460">
        <w:rPr>
          <w:rFonts w:ascii="Times New Roman" w:hAnsi="Times New Roman"/>
          <w:color w:val="000000" w:themeColor="text1"/>
          <w:lang w:val="en-US"/>
        </w:rPr>
        <w:t xml:space="preserve">2018. №14. URL: </w:t>
      </w:r>
      <w:hyperlink r:id="rId52" w:history="1">
        <w:r w:rsidRPr="00637460">
          <w:rPr>
            <w:rStyle w:val="ab"/>
            <w:color w:val="000000" w:themeColor="text1"/>
            <w:lang w:val="en-US"/>
          </w:rPr>
          <w:t>https://cyberleninka.ru/article/n/nalog-na-imuschestvo-organizatsiy-dlya-teh-kto-platit-eshn</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Р. В. </w:t>
      </w:r>
      <w:proofErr w:type="spellStart"/>
      <w:r w:rsidRPr="00637460">
        <w:rPr>
          <w:rFonts w:ascii="Times New Roman" w:hAnsi="Times New Roman"/>
          <w:color w:val="000000" w:themeColor="text1"/>
        </w:rPr>
        <w:t>Баташев</w:t>
      </w:r>
      <w:proofErr w:type="spellEnd"/>
      <w:r w:rsidRPr="00637460">
        <w:rPr>
          <w:rFonts w:ascii="Times New Roman" w:hAnsi="Times New Roman"/>
          <w:color w:val="000000" w:themeColor="text1"/>
        </w:rPr>
        <w:t xml:space="preserve"> Проблемы обеспечения взимания и применения налога на имущество организаций // Экономика и бизнес: теория и практика.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№12-1 . URL: </w:t>
      </w:r>
      <w:hyperlink r:id="rId53" w:history="1">
        <w:r w:rsidRPr="00637460">
          <w:rPr>
            <w:rStyle w:val="ab"/>
            <w:color w:val="000000" w:themeColor="text1"/>
            <w:lang w:val="en-US"/>
          </w:rPr>
          <w:t>https://cyberleninka.ru/article/n/problemy-obespecheniya-vzimaniya-i-primeneniya-naloga-na-imuschestvo-organizatsiy</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Аношина Ю.Ф. Сущность земельного налога, его место и роль в налоговой системе Российской Федерации // Инновации и инвестиции. </w:t>
      </w:r>
      <w:r w:rsidRPr="00637460">
        <w:rPr>
          <w:rFonts w:ascii="Times New Roman" w:hAnsi="Times New Roman"/>
          <w:color w:val="000000" w:themeColor="text1"/>
          <w:lang w:val="en-US"/>
        </w:rPr>
        <w:t xml:space="preserve">2019. №7. URL: </w:t>
      </w:r>
      <w:hyperlink r:id="rId54" w:history="1">
        <w:r w:rsidRPr="00637460">
          <w:rPr>
            <w:rStyle w:val="ab"/>
            <w:color w:val="000000" w:themeColor="text1"/>
            <w:lang w:val="en-US"/>
          </w:rPr>
          <w:t>https://cyberleninka.ru/article/n/suschnost-zemelnogo-naloga-ego-mesto-i-rol-v-nalogovoy-sisteme-rossiyskoy-federatsii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Немыкина</w:t>
      </w:r>
      <w:proofErr w:type="spellEnd"/>
      <w:r w:rsidRPr="00637460">
        <w:rPr>
          <w:rFonts w:ascii="Times New Roman" w:hAnsi="Times New Roman"/>
          <w:color w:val="000000" w:themeColor="text1"/>
        </w:rPr>
        <w:t xml:space="preserve"> О. Е., Юрьева К. Е. Особенности правового регулирования региональных налогов // </w:t>
      </w:r>
      <w:proofErr w:type="spellStart"/>
      <w:r w:rsidRPr="00637460">
        <w:rPr>
          <w:rFonts w:ascii="Times New Roman" w:hAnsi="Times New Roman"/>
          <w:color w:val="000000" w:themeColor="text1"/>
        </w:rPr>
        <w:t>Colloquium-journal</w:t>
      </w:r>
      <w:proofErr w:type="spellEnd"/>
      <w:r w:rsidRPr="00637460">
        <w:rPr>
          <w:rFonts w:ascii="Times New Roman" w:hAnsi="Times New Roman"/>
          <w:color w:val="000000" w:themeColor="text1"/>
        </w:rPr>
        <w:t xml:space="preserve">.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№25 (49). URL: </w:t>
      </w:r>
      <w:hyperlink r:id="rId55" w:history="1">
        <w:r w:rsidRPr="00637460">
          <w:rPr>
            <w:rStyle w:val="ab"/>
            <w:color w:val="000000" w:themeColor="text1"/>
            <w:lang w:val="en-US"/>
          </w:rPr>
          <w:t>https://cyberleninka.ru/article/n/osobennosti-pravovogo-regulirovaniya-regionalnyh-nalogov</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Чабаева</w:t>
      </w:r>
      <w:proofErr w:type="spellEnd"/>
      <w:r w:rsidRPr="00637460">
        <w:rPr>
          <w:rFonts w:ascii="Times New Roman" w:hAnsi="Times New Roman"/>
          <w:color w:val="000000" w:themeColor="text1"/>
        </w:rPr>
        <w:t xml:space="preserve"> Н.Д., Мусаева Х.М. Региональные налоги и их роль в формировании доходов бюджетов субъектов РФ // Экономика и бизнес: теория и практика. </w:t>
      </w:r>
      <w:r w:rsidRPr="00637460">
        <w:rPr>
          <w:rFonts w:ascii="Times New Roman" w:hAnsi="Times New Roman"/>
          <w:color w:val="000000" w:themeColor="text1"/>
          <w:lang w:val="en-US"/>
        </w:rPr>
        <w:t xml:space="preserve">2020. №4-3. URL: </w:t>
      </w:r>
      <w:hyperlink r:id="rId56" w:history="1">
        <w:r w:rsidRPr="00637460">
          <w:rPr>
            <w:rStyle w:val="ab"/>
            <w:color w:val="000000" w:themeColor="text1"/>
            <w:lang w:val="en-US"/>
          </w:rPr>
          <w:t>https://cyberleninka.ru/article/n/regionalnye-nalogi-i-ih-rol-v-formirovanii-dohodov-byudzhetov-subektov-rf</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Тилиндис</w:t>
      </w:r>
      <w:proofErr w:type="spellEnd"/>
      <w:r w:rsidRPr="00637460">
        <w:rPr>
          <w:rFonts w:ascii="Times New Roman" w:hAnsi="Times New Roman"/>
          <w:color w:val="000000" w:themeColor="text1"/>
        </w:rPr>
        <w:t xml:space="preserve"> Татьяна Витальевна, </w:t>
      </w:r>
      <w:proofErr w:type="spellStart"/>
      <w:r w:rsidRPr="00637460">
        <w:rPr>
          <w:rFonts w:ascii="Times New Roman" w:hAnsi="Times New Roman"/>
          <w:color w:val="000000" w:themeColor="text1"/>
        </w:rPr>
        <w:t>Рудич</w:t>
      </w:r>
      <w:proofErr w:type="spellEnd"/>
      <w:r w:rsidRPr="00637460">
        <w:rPr>
          <w:rFonts w:ascii="Times New Roman" w:hAnsi="Times New Roman"/>
          <w:color w:val="000000" w:themeColor="text1"/>
        </w:rPr>
        <w:t xml:space="preserve"> Виолетта Денисовна Проблемы государственного регулирования предпринимательской деятельности, в том числе игорного бизнеса // АНИ: экономика и управление.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№3 (28). URL: </w:t>
      </w:r>
      <w:hyperlink r:id="rId57" w:history="1">
        <w:r w:rsidRPr="00637460">
          <w:rPr>
            <w:rStyle w:val="ab"/>
            <w:color w:val="000000" w:themeColor="text1"/>
            <w:lang w:val="en-US"/>
          </w:rPr>
          <w:t>https://cyberleninka.ru/article/n/problemy-gosudarstvennogo-regulirovaniya-predprinimatelskoy-deyatelnosti-v-tom-chisle-igornogo-biznesa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А. А. Агапова, Л. В. Кудряков Особенности налогообложения игорного бизнеса на отдельных территориях России // Экономика и бизнес: теория и практика. </w:t>
      </w:r>
      <w:r w:rsidRPr="00E74F0D">
        <w:rPr>
          <w:rFonts w:ascii="Times New Roman" w:hAnsi="Times New Roman"/>
          <w:color w:val="000000" w:themeColor="text1"/>
          <w:lang w:val="en-US"/>
        </w:rPr>
        <w:t xml:space="preserve">2019. </w:t>
      </w:r>
      <w:r w:rsidRPr="00637460">
        <w:rPr>
          <w:rFonts w:ascii="Times New Roman" w:hAnsi="Times New Roman"/>
          <w:color w:val="000000" w:themeColor="text1"/>
          <w:lang w:val="en-US"/>
        </w:rPr>
        <w:t xml:space="preserve">№11-3. URL: </w:t>
      </w:r>
      <w:hyperlink r:id="rId58" w:history="1">
        <w:r w:rsidRPr="00637460">
          <w:rPr>
            <w:rStyle w:val="ab"/>
            <w:color w:val="000000" w:themeColor="text1"/>
            <w:lang w:val="en-US"/>
          </w:rPr>
          <w:t>https://cyberleninka.ru/article/n/osobennosti-nalogooblozheniya-igornogo-biznesa-na-otdelnyh-territoriyah-rossii</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М. С. </w:t>
      </w:r>
      <w:proofErr w:type="spellStart"/>
      <w:r w:rsidRPr="00637460">
        <w:rPr>
          <w:rFonts w:ascii="Times New Roman" w:hAnsi="Times New Roman"/>
          <w:color w:val="000000" w:themeColor="text1"/>
        </w:rPr>
        <w:t>Французова</w:t>
      </w:r>
      <w:proofErr w:type="spellEnd"/>
      <w:r w:rsidRPr="00637460">
        <w:rPr>
          <w:rFonts w:ascii="Times New Roman" w:hAnsi="Times New Roman"/>
          <w:color w:val="000000" w:themeColor="text1"/>
        </w:rPr>
        <w:t xml:space="preserve"> Налог на игорный бизнес и перспективы его развития // Международный журнал гуманитарных и естественных наук. </w:t>
      </w:r>
      <w:r w:rsidRPr="00E74F0D">
        <w:rPr>
          <w:rFonts w:ascii="Times New Roman" w:hAnsi="Times New Roman"/>
          <w:color w:val="000000" w:themeColor="text1"/>
          <w:lang w:val="en-US"/>
        </w:rPr>
        <w:t xml:space="preserve">2018. </w:t>
      </w:r>
      <w:r w:rsidRPr="00637460">
        <w:rPr>
          <w:rFonts w:ascii="Times New Roman" w:hAnsi="Times New Roman"/>
          <w:color w:val="000000" w:themeColor="text1"/>
          <w:lang w:val="en-US"/>
        </w:rPr>
        <w:t xml:space="preserve">№12-2. URL: </w:t>
      </w:r>
      <w:hyperlink r:id="rId59" w:history="1">
        <w:r w:rsidRPr="00637460">
          <w:rPr>
            <w:rStyle w:val="ab"/>
            <w:color w:val="000000" w:themeColor="text1"/>
            <w:lang w:val="en-US"/>
          </w:rPr>
          <w:t>https://cyberleninka.ru/article/n/nalog-na-igornyy-biznes-i-perspektivy-ego-razvitiya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Копайгородская</w:t>
      </w:r>
      <w:proofErr w:type="spellEnd"/>
      <w:r w:rsidRPr="00637460">
        <w:rPr>
          <w:rFonts w:ascii="Times New Roman" w:hAnsi="Times New Roman"/>
          <w:color w:val="000000" w:themeColor="text1"/>
        </w:rPr>
        <w:t xml:space="preserve"> А.П. Особенности экологического налогообложения В России и за рубежом // Скиф. 2020. </w:t>
      </w:r>
      <w:r w:rsidRPr="00637460">
        <w:rPr>
          <w:rFonts w:ascii="Times New Roman" w:hAnsi="Times New Roman"/>
          <w:color w:val="000000" w:themeColor="text1"/>
          <w:lang w:val="en-US"/>
        </w:rPr>
        <w:t xml:space="preserve">№4 (44). URL: </w:t>
      </w:r>
      <w:hyperlink r:id="rId60" w:history="1">
        <w:r w:rsidRPr="00637460">
          <w:rPr>
            <w:rStyle w:val="ab"/>
            <w:color w:val="000000" w:themeColor="text1"/>
            <w:lang w:val="en-US"/>
          </w:rPr>
          <w:t>https://cyberleninka.ru/article/n/osobennosti-ekologicheskogo-nalogooblozheniya-v-rossii-i-za-rubezhom</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lastRenderedPageBreak/>
        <w:t xml:space="preserve">Напишите реферат-рецензию на статью  </w:t>
      </w:r>
      <w:proofErr w:type="spellStart"/>
      <w:r w:rsidRPr="00637460">
        <w:rPr>
          <w:rFonts w:ascii="Times New Roman" w:hAnsi="Times New Roman"/>
          <w:color w:val="000000" w:themeColor="text1"/>
        </w:rPr>
        <w:t>Максуров</w:t>
      </w:r>
      <w:proofErr w:type="spellEnd"/>
      <w:r w:rsidRPr="00637460">
        <w:rPr>
          <w:rFonts w:ascii="Times New Roman" w:hAnsi="Times New Roman"/>
          <w:color w:val="000000" w:themeColor="text1"/>
        </w:rPr>
        <w:t xml:space="preserve"> Алексей Анатольевич РОЛЬ И Значение поимущественных налогов с физических лиц как источник формирования финансовых ресурсов публично-правовых образований // Муниципалитет: экономика и управление.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 (30). URL: </w:t>
      </w:r>
      <w:hyperlink r:id="rId61" w:history="1">
        <w:r w:rsidRPr="00637460">
          <w:rPr>
            <w:rStyle w:val="ab"/>
            <w:color w:val="000000" w:themeColor="text1"/>
            <w:lang w:val="en-US"/>
          </w:rPr>
          <w:t>https://cyberleninka.ru/article/n/rol-i-znachenie-poimuschestvennyh-nalogov-s-fizicheskih-lits-kak-istochnik-formirovaniya-finansovyh-resursov-publichno-pravovyh</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w:t>
      </w:r>
      <w:proofErr w:type="spellStart"/>
      <w:r w:rsidRPr="00637460">
        <w:rPr>
          <w:rFonts w:ascii="Times New Roman" w:hAnsi="Times New Roman"/>
          <w:color w:val="000000" w:themeColor="text1"/>
        </w:rPr>
        <w:t>Шукаева</w:t>
      </w:r>
      <w:proofErr w:type="spellEnd"/>
      <w:r w:rsidRPr="00637460">
        <w:rPr>
          <w:rFonts w:ascii="Times New Roman" w:hAnsi="Times New Roman"/>
          <w:color w:val="000000" w:themeColor="text1"/>
        </w:rPr>
        <w:t xml:space="preserve"> А. В. Транспортный налог: история становления и направления совершенствования // </w:t>
      </w:r>
      <w:proofErr w:type="spellStart"/>
      <w:r w:rsidRPr="00637460">
        <w:rPr>
          <w:rFonts w:ascii="Times New Roman" w:hAnsi="Times New Roman"/>
          <w:color w:val="000000" w:themeColor="text1"/>
        </w:rPr>
        <w:t>Colloquium-journal</w:t>
      </w:r>
      <w:proofErr w:type="spellEnd"/>
      <w:r w:rsidRPr="00637460">
        <w:rPr>
          <w:rFonts w:ascii="Times New Roman" w:hAnsi="Times New Roman"/>
          <w:color w:val="000000" w:themeColor="text1"/>
        </w:rPr>
        <w:t xml:space="preserve">. </w:t>
      </w:r>
      <w:r w:rsidRPr="00E74F0D">
        <w:rPr>
          <w:rFonts w:ascii="Times New Roman" w:hAnsi="Times New Roman"/>
          <w:color w:val="000000" w:themeColor="text1"/>
          <w:lang w:val="en-US"/>
        </w:rPr>
        <w:t xml:space="preserve">2020. </w:t>
      </w:r>
      <w:r w:rsidRPr="00637460">
        <w:rPr>
          <w:rFonts w:ascii="Times New Roman" w:hAnsi="Times New Roman"/>
          <w:color w:val="000000" w:themeColor="text1"/>
          <w:lang w:val="en-US"/>
        </w:rPr>
        <w:t xml:space="preserve">№10 (62). URL: </w:t>
      </w:r>
      <w:hyperlink r:id="rId62" w:history="1">
        <w:r w:rsidRPr="00637460">
          <w:rPr>
            <w:rStyle w:val="ab"/>
            <w:color w:val="000000" w:themeColor="text1"/>
            <w:lang w:val="en-US"/>
          </w:rPr>
          <w:t>https://cyberleninka.ru/article/n/transportnyy-nalog-istoriya-stanovleniya-i-napravleniya-sovershenstvovaniya</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afffc"/>
        <w:widowControl w:val="0"/>
        <w:numPr>
          <w:ilvl w:val="0"/>
          <w:numId w:val="34"/>
        </w:numPr>
        <w:tabs>
          <w:tab w:val="left" w:pos="851"/>
          <w:tab w:val="left" w:pos="1106"/>
        </w:tabs>
        <w:spacing w:after="0" w:line="240" w:lineRule="auto"/>
        <w:ind w:left="0" w:firstLine="709"/>
        <w:jc w:val="both"/>
        <w:rPr>
          <w:rFonts w:ascii="Times New Roman" w:hAnsi="Times New Roman"/>
          <w:color w:val="000000" w:themeColor="text1"/>
        </w:rPr>
      </w:pPr>
      <w:r w:rsidRPr="00637460">
        <w:rPr>
          <w:rFonts w:ascii="Times New Roman" w:hAnsi="Times New Roman"/>
          <w:color w:val="000000" w:themeColor="text1"/>
        </w:rPr>
        <w:t xml:space="preserve">Напишите реферат-рецензию на статью  Волков Д. Е. Отрицательные и положительные стороны специального налогового режима «Налог на профессиональный доход». // </w:t>
      </w:r>
      <w:proofErr w:type="spellStart"/>
      <w:r w:rsidRPr="00637460">
        <w:rPr>
          <w:rFonts w:ascii="Times New Roman" w:hAnsi="Times New Roman"/>
          <w:color w:val="000000" w:themeColor="text1"/>
        </w:rPr>
        <w:t>Colloquium-journal</w:t>
      </w:r>
      <w:proofErr w:type="spellEnd"/>
      <w:r w:rsidRPr="00637460">
        <w:rPr>
          <w:rFonts w:ascii="Times New Roman" w:hAnsi="Times New Roman"/>
          <w:color w:val="000000" w:themeColor="text1"/>
        </w:rPr>
        <w:t xml:space="preserve">. </w:t>
      </w:r>
      <w:r w:rsidRPr="00637460">
        <w:rPr>
          <w:rFonts w:ascii="Times New Roman" w:hAnsi="Times New Roman"/>
          <w:color w:val="000000" w:themeColor="text1"/>
          <w:lang w:val="en-US"/>
        </w:rPr>
        <w:t xml:space="preserve">2020. №2 (54). URL: </w:t>
      </w:r>
      <w:hyperlink r:id="rId63" w:history="1">
        <w:r w:rsidRPr="00637460">
          <w:rPr>
            <w:rStyle w:val="ab"/>
            <w:color w:val="000000" w:themeColor="text1"/>
            <w:lang w:val="en-US"/>
          </w:rPr>
          <w:t>https://cyberleninka.ru/article/n/otritsatelnye-i-polozhitelnye-storony-spetsialnogo-nalogovogo-rezhima-nalog-na-professionalnyy-dohod</w:t>
        </w:r>
      </w:hyperlink>
      <w:r w:rsidRPr="00637460">
        <w:rPr>
          <w:rFonts w:ascii="Times New Roman" w:hAnsi="Times New Roman"/>
          <w:color w:val="000000" w:themeColor="text1"/>
          <w:lang w:val="en-US"/>
        </w:rPr>
        <w:t xml:space="preserve">. </w:t>
      </w:r>
      <w:r w:rsidRPr="00637460">
        <w:rPr>
          <w:rFonts w:ascii="Times New Roman" w:hAnsi="Times New Roman"/>
          <w:color w:val="000000" w:themeColor="text1"/>
        </w:rPr>
        <w:t>Сформулируйте основные утверждения автора. Выразите свое мнение по поводу утверждений автора и обоснуйте его.</w:t>
      </w:r>
    </w:p>
    <w:p w:rsidR="00264D60" w:rsidRPr="00637460" w:rsidRDefault="00264D60" w:rsidP="00264D60">
      <w:pPr>
        <w:pStyle w:val="10"/>
        <w:tabs>
          <w:tab w:val="right" w:leader="dot" w:pos="9600"/>
        </w:tabs>
        <w:ind w:firstLine="709"/>
        <w:rPr>
          <w:rFonts w:ascii="Times New Roman" w:hAnsi="Times New Roman"/>
          <w:b/>
          <w:color w:val="000000" w:themeColor="text1"/>
        </w:rPr>
      </w:pPr>
    </w:p>
    <w:p w:rsidR="00264D60" w:rsidRPr="00637460" w:rsidRDefault="0046241A" w:rsidP="00E338B1">
      <w:pPr>
        <w:pStyle w:val="10"/>
        <w:tabs>
          <w:tab w:val="clear" w:pos="1106"/>
          <w:tab w:val="left" w:pos="993"/>
          <w:tab w:val="right" w:leader="dot" w:pos="9600"/>
        </w:tabs>
        <w:ind w:firstLine="709"/>
        <w:rPr>
          <w:rFonts w:ascii="Times New Roman" w:hAnsi="Times New Roman"/>
          <w:b/>
          <w:color w:val="000000" w:themeColor="text1"/>
        </w:rPr>
      </w:pPr>
      <w:r>
        <w:rPr>
          <w:rFonts w:ascii="Times New Roman" w:hAnsi="Times New Roman"/>
          <w:b/>
          <w:color w:val="000000" w:themeColor="text1"/>
        </w:rPr>
        <w:t>7</w:t>
      </w:r>
      <w:r w:rsidR="00264D60" w:rsidRPr="00637460">
        <w:rPr>
          <w:rFonts w:ascii="Times New Roman" w:hAnsi="Times New Roman"/>
          <w:b/>
          <w:color w:val="000000" w:themeColor="text1"/>
        </w:rPr>
        <w:t>. Учебно-методическое и информационное обеспечение дисциплины</w:t>
      </w:r>
    </w:p>
    <w:p w:rsidR="00264D60" w:rsidRPr="00637460" w:rsidRDefault="0046241A" w:rsidP="00E338B1">
      <w:pPr>
        <w:widowControl/>
        <w:tabs>
          <w:tab w:val="left" w:pos="993"/>
        </w:tabs>
        <w:snapToGrid/>
        <w:spacing w:before="0" w:after="0"/>
        <w:ind w:firstLine="709"/>
        <w:rPr>
          <w:b/>
          <w:color w:val="000000" w:themeColor="text1"/>
          <w:sz w:val="20"/>
        </w:rPr>
      </w:pPr>
      <w:r>
        <w:rPr>
          <w:b/>
          <w:color w:val="000000" w:themeColor="text1"/>
          <w:sz w:val="20"/>
        </w:rPr>
        <w:t>7</w:t>
      </w:r>
      <w:r w:rsidR="00264D60" w:rsidRPr="00637460">
        <w:rPr>
          <w:b/>
          <w:color w:val="000000" w:themeColor="text1"/>
          <w:sz w:val="20"/>
        </w:rPr>
        <w:t xml:space="preserve">.1. Рекомендуемая литература </w:t>
      </w:r>
    </w:p>
    <w:p w:rsidR="00264D60" w:rsidRPr="00637460" w:rsidRDefault="00264D60" w:rsidP="00E338B1">
      <w:pPr>
        <w:widowControl/>
        <w:tabs>
          <w:tab w:val="left" w:pos="993"/>
        </w:tabs>
        <w:snapToGrid/>
        <w:spacing w:before="0" w:after="0"/>
        <w:ind w:firstLine="709"/>
        <w:rPr>
          <w:b/>
          <w:color w:val="000000" w:themeColor="text1"/>
          <w:sz w:val="20"/>
        </w:rPr>
      </w:pPr>
      <w:r w:rsidRPr="00637460">
        <w:rPr>
          <w:b/>
          <w:color w:val="000000" w:themeColor="text1"/>
          <w:sz w:val="20"/>
        </w:rPr>
        <w:t>Нормативные правовые акты</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Гражданский кодекс Российской Федерации (часть I) [Текст] : кодекс от 30 ноября 1994 г. № 51-ФЗ (ред. от 03.07.2016) // СЗ РФ. – 1994. – № 32. – Ст. 3301.</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Гражданский кодекс Российской Федерации (часть II) от 26 января 1996 г.  № 14-ФЗ (ред. от 23.05.2016 г.) // СЗ РФ. – 1996. – № 5. – Ст. 410.</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Бюджетный кодекс Российской Федерации [Текст] : от 31 июля 1998 г. № 145-ФЗ (ред. от 03.07.2016 г.) // СЗ РФ. – 1998. – № 31. – Ст. 3823.</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Налоговый кодекс Российской Федерации (часть 1) [Текст] : от 31 июля 1998 г. № 146-ФЗ (ред. от 23.05.2016 г.) // СЗ РФ. – 1998. – № 31. – Ст. 3824.</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Налоговый кодекс Российской Федерации (часть II) от 05 августа 2000 г. № 117-ФЗ (ред. от 03.07.2016) // СЗ РФ. – 2000. - № 32. - Ст. 3340.</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Земельный кодекс Российской Федерации [Текст] : от 25 октября 2001 г.  № 136-ФЗ (ред. от 03.07.2016 г.) // СЗ РФ. 2001. – № 44. – Ст. – 4147.</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 xml:space="preserve">Таможенный кодекс Таможенного союза [Текст] : (приложение к Договору о Таможенном кодексе Таможенного союза, принятому Решением Межгосударственного Совета </w:t>
      </w:r>
      <w:proofErr w:type="spellStart"/>
      <w:r w:rsidRPr="00637460">
        <w:rPr>
          <w:color w:val="000000" w:themeColor="text1"/>
          <w:sz w:val="20"/>
        </w:rPr>
        <w:t>ЕврАзЭС</w:t>
      </w:r>
      <w:proofErr w:type="spellEnd"/>
      <w:r w:rsidRPr="00637460">
        <w:rPr>
          <w:color w:val="000000" w:themeColor="text1"/>
          <w:sz w:val="20"/>
        </w:rPr>
        <w:t xml:space="preserve"> на уровне глав государств от 27.11.2009 № 17) (ред. от 08.05.2015) // Собр. законодательства Российской Федерации. – 2010. - № 50. - Ст. 6615.</w:t>
      </w:r>
    </w:p>
    <w:p w:rsidR="00264D60" w:rsidRPr="00637460" w:rsidRDefault="00264D60" w:rsidP="00E338B1">
      <w:pPr>
        <w:widowControl/>
        <w:numPr>
          <w:ilvl w:val="0"/>
          <w:numId w:val="35"/>
        </w:numPr>
        <w:tabs>
          <w:tab w:val="clear" w:pos="1354"/>
          <w:tab w:val="left" w:pos="993"/>
          <w:tab w:val="left" w:pos="1080"/>
        </w:tabs>
        <w:snapToGrid/>
        <w:spacing w:before="0" w:after="0"/>
        <w:ind w:left="0" w:firstLine="709"/>
        <w:jc w:val="both"/>
        <w:rPr>
          <w:color w:val="000000" w:themeColor="text1"/>
          <w:sz w:val="20"/>
        </w:rPr>
      </w:pPr>
      <w:r w:rsidRPr="00637460">
        <w:rPr>
          <w:color w:val="000000" w:themeColor="text1"/>
          <w:sz w:val="20"/>
        </w:rPr>
        <w:t>Трудовой кодекс Российской Федерации от 30 декабря 2001г. №197-ФЗ (ред. от 03.07.2016) // СЗ РФ. 2002, № 1 (1 ч.). Ст. 3.</w:t>
      </w:r>
    </w:p>
    <w:p w:rsidR="00264D60" w:rsidRPr="00637460" w:rsidRDefault="00264D60" w:rsidP="00E338B1">
      <w:pPr>
        <w:widowControl/>
        <w:tabs>
          <w:tab w:val="left" w:pos="993"/>
          <w:tab w:val="left" w:pos="1080"/>
        </w:tabs>
        <w:suppressAutoHyphens/>
        <w:snapToGrid/>
        <w:spacing w:before="0" w:after="0"/>
        <w:ind w:firstLine="709"/>
        <w:jc w:val="both"/>
        <w:rPr>
          <w:b/>
          <w:color w:val="000000" w:themeColor="text1"/>
          <w:sz w:val="20"/>
        </w:rPr>
      </w:pPr>
      <w:r w:rsidRPr="00637460">
        <w:rPr>
          <w:color w:val="000000" w:themeColor="text1"/>
          <w:sz w:val="20"/>
        </w:rPr>
        <w:t xml:space="preserve">О налоговых органах Российской Федерации [Текст] : Закон РФ от 21 марта </w:t>
      </w:r>
      <w:r w:rsidRPr="00637460">
        <w:rPr>
          <w:color w:val="000000" w:themeColor="text1"/>
          <w:sz w:val="20"/>
        </w:rPr>
        <w:br/>
        <w:t>1991 г. № 943-1 (ред. от 03.07.2016) // Бюллетень нормативных актов. – 1992. - № 1.</w:t>
      </w:r>
    </w:p>
    <w:p w:rsidR="00264D60" w:rsidRPr="00637460" w:rsidRDefault="00264D60" w:rsidP="00E338B1">
      <w:pPr>
        <w:widowControl/>
        <w:tabs>
          <w:tab w:val="left" w:pos="993"/>
          <w:tab w:val="left" w:pos="1080"/>
        </w:tabs>
        <w:suppressAutoHyphens/>
        <w:snapToGrid/>
        <w:spacing w:before="0" w:after="0"/>
        <w:ind w:firstLine="709"/>
        <w:jc w:val="both"/>
        <w:rPr>
          <w:b/>
          <w:color w:val="000000" w:themeColor="text1"/>
          <w:sz w:val="20"/>
        </w:rPr>
      </w:pPr>
    </w:p>
    <w:p w:rsidR="00264D60" w:rsidRPr="00637460" w:rsidRDefault="00264D60" w:rsidP="00E338B1">
      <w:pPr>
        <w:widowControl/>
        <w:tabs>
          <w:tab w:val="left" w:pos="993"/>
          <w:tab w:val="left" w:pos="1080"/>
        </w:tabs>
        <w:suppressAutoHyphens/>
        <w:snapToGrid/>
        <w:spacing w:before="0" w:after="0"/>
        <w:ind w:firstLine="709"/>
        <w:jc w:val="both"/>
        <w:rPr>
          <w:b/>
          <w:color w:val="000000" w:themeColor="text1"/>
          <w:sz w:val="20"/>
        </w:rPr>
      </w:pPr>
      <w:r w:rsidRPr="00637460">
        <w:rPr>
          <w:b/>
          <w:color w:val="000000" w:themeColor="text1"/>
          <w:sz w:val="20"/>
        </w:rPr>
        <w:t>Основная литература</w:t>
      </w:r>
    </w:p>
    <w:p w:rsidR="004D15EF" w:rsidRPr="004D15EF" w:rsidRDefault="004D15EF" w:rsidP="00E338B1">
      <w:pPr>
        <w:pStyle w:val="afffc"/>
        <w:numPr>
          <w:ilvl w:val="0"/>
          <w:numId w:val="47"/>
        </w:numPr>
        <w:tabs>
          <w:tab w:val="left" w:pos="993"/>
          <w:tab w:val="left" w:pos="1080"/>
        </w:tabs>
        <w:suppressAutoHyphens/>
        <w:spacing w:after="0" w:line="240" w:lineRule="auto"/>
        <w:ind w:left="0" w:firstLine="709"/>
        <w:jc w:val="both"/>
        <w:rPr>
          <w:rFonts w:ascii="Times New Roman" w:hAnsi="Times New Roman"/>
          <w:color w:val="000000" w:themeColor="text1"/>
        </w:rPr>
      </w:pPr>
      <w:proofErr w:type="spellStart"/>
      <w:r w:rsidRPr="004D15EF">
        <w:rPr>
          <w:rFonts w:ascii="Times New Roman" w:hAnsi="Times New Roman"/>
          <w:color w:val="000000" w:themeColor="text1"/>
        </w:rPr>
        <w:t>Заболотни</w:t>
      </w:r>
      <w:proofErr w:type="spellEnd"/>
      <w:r w:rsidRPr="004D15EF">
        <w:rPr>
          <w:rFonts w:ascii="Times New Roman" w:hAnsi="Times New Roman"/>
          <w:color w:val="000000" w:themeColor="text1"/>
        </w:rPr>
        <w:t xml:space="preserve">, Г. И. Налоги и налогообложение: учебное пособие / Г. И. </w:t>
      </w:r>
      <w:proofErr w:type="spellStart"/>
      <w:r w:rsidRPr="004D15EF">
        <w:rPr>
          <w:rFonts w:ascii="Times New Roman" w:hAnsi="Times New Roman"/>
          <w:color w:val="000000" w:themeColor="text1"/>
        </w:rPr>
        <w:t>Заболотни</w:t>
      </w:r>
      <w:proofErr w:type="spellEnd"/>
      <w:r w:rsidRPr="004D15EF">
        <w:rPr>
          <w:rFonts w:ascii="Times New Roman" w:hAnsi="Times New Roman"/>
          <w:color w:val="000000" w:themeColor="text1"/>
        </w:rPr>
        <w:t>. — Самара: Самарский государственный технический университет, ЭБС АСВ, 2020. — 88 c. — ISBN 2227-8397. — Текст: электронный // Электронно-библиотечная система IPR BOOKS: [сайт]. — URL: http://www.iprbookshop.ru/105033.html</w:t>
      </w:r>
    </w:p>
    <w:p w:rsidR="004D15EF" w:rsidRPr="004D15EF" w:rsidRDefault="004D15EF" w:rsidP="00E338B1">
      <w:pPr>
        <w:pStyle w:val="afffc"/>
        <w:numPr>
          <w:ilvl w:val="0"/>
          <w:numId w:val="47"/>
        </w:numPr>
        <w:tabs>
          <w:tab w:val="left" w:pos="993"/>
          <w:tab w:val="left" w:pos="1080"/>
        </w:tabs>
        <w:suppressAutoHyphens/>
        <w:spacing w:after="0" w:line="240" w:lineRule="auto"/>
        <w:ind w:left="0" w:firstLine="709"/>
        <w:jc w:val="both"/>
        <w:rPr>
          <w:rFonts w:ascii="Times New Roman" w:hAnsi="Times New Roman"/>
          <w:color w:val="000000" w:themeColor="text1"/>
        </w:rPr>
      </w:pPr>
      <w:r w:rsidRPr="004D15EF">
        <w:rPr>
          <w:rFonts w:ascii="Times New Roman" w:hAnsi="Times New Roman"/>
          <w:color w:val="000000" w:themeColor="text1"/>
        </w:rPr>
        <w:t>Боброва, А. В. Налоги и налогообложение. Теория налогов и налоговая система: учебное пособие / А. В. Боброва. — 2-е изд. — Челябинск, Саратов: Южно-Уральский институт управления и экономики, Ай Пи Эр Медиа, 2019. — 273 c. — ISBN 978-5-4486-0667-0. — Текст: электронный // Электронно-библиотечная система IPR BOOKS: [сайт]. — URL: http://www.iprbookshop.ru/81486.html</w:t>
      </w:r>
    </w:p>
    <w:p w:rsidR="004D15EF" w:rsidRPr="004D15EF" w:rsidRDefault="004D15EF" w:rsidP="00E338B1">
      <w:pPr>
        <w:pStyle w:val="afffc"/>
        <w:numPr>
          <w:ilvl w:val="0"/>
          <w:numId w:val="47"/>
        </w:numPr>
        <w:tabs>
          <w:tab w:val="left" w:pos="993"/>
          <w:tab w:val="left" w:pos="1080"/>
        </w:tabs>
        <w:suppressAutoHyphens/>
        <w:spacing w:after="0" w:line="240" w:lineRule="auto"/>
        <w:ind w:left="0" w:firstLine="709"/>
        <w:jc w:val="both"/>
        <w:rPr>
          <w:rFonts w:ascii="Times New Roman" w:hAnsi="Times New Roman"/>
          <w:color w:val="000000" w:themeColor="text1"/>
        </w:rPr>
      </w:pPr>
      <w:r w:rsidRPr="004D15EF">
        <w:rPr>
          <w:rFonts w:ascii="Times New Roman" w:hAnsi="Times New Roman"/>
          <w:color w:val="000000" w:themeColor="text1"/>
        </w:rPr>
        <w:t xml:space="preserve">Добровольская С.С. Организация налоговой системы Российской Федерации. [Электронный ресурс]: рабочий учебник/ Добровольская С.С. - 2022. - http://library.roweb.online  </w:t>
      </w:r>
    </w:p>
    <w:p w:rsidR="004D15EF" w:rsidRPr="004D15EF" w:rsidRDefault="004D15EF" w:rsidP="00E338B1">
      <w:pPr>
        <w:pStyle w:val="afffc"/>
        <w:numPr>
          <w:ilvl w:val="0"/>
          <w:numId w:val="47"/>
        </w:numPr>
        <w:tabs>
          <w:tab w:val="left" w:pos="993"/>
          <w:tab w:val="left" w:pos="1080"/>
        </w:tabs>
        <w:suppressAutoHyphens/>
        <w:spacing w:after="0" w:line="240" w:lineRule="auto"/>
        <w:ind w:left="0" w:firstLine="709"/>
        <w:jc w:val="both"/>
        <w:rPr>
          <w:rFonts w:ascii="Times New Roman" w:hAnsi="Times New Roman"/>
          <w:color w:val="000000" w:themeColor="text1"/>
        </w:rPr>
      </w:pPr>
      <w:r w:rsidRPr="004D15EF">
        <w:rPr>
          <w:rFonts w:ascii="Times New Roman" w:hAnsi="Times New Roman"/>
          <w:color w:val="000000" w:themeColor="text1"/>
        </w:rPr>
        <w:t xml:space="preserve">Добровольская С.С. Механизм исчисления и уплаты налогов и сборов в Российской Федерации. Порядок применения специальных налоговых режимов [Электронный ресурс]: рабочий учебник/ Добровольская С.С. - 2022. - http://library.roweb.online  </w:t>
      </w:r>
    </w:p>
    <w:p w:rsidR="004D15EF" w:rsidRDefault="004D15EF" w:rsidP="00E338B1">
      <w:pPr>
        <w:widowControl/>
        <w:tabs>
          <w:tab w:val="left" w:pos="993"/>
          <w:tab w:val="left" w:pos="1080"/>
        </w:tabs>
        <w:suppressAutoHyphens/>
        <w:snapToGrid/>
        <w:spacing w:before="0" w:after="0"/>
        <w:ind w:firstLine="709"/>
        <w:jc w:val="both"/>
        <w:rPr>
          <w:color w:val="000000" w:themeColor="text1"/>
          <w:sz w:val="20"/>
        </w:rPr>
      </w:pPr>
    </w:p>
    <w:p w:rsidR="00264D60" w:rsidRPr="00637460" w:rsidRDefault="00264D60" w:rsidP="00E338B1">
      <w:pPr>
        <w:widowControl/>
        <w:tabs>
          <w:tab w:val="left" w:pos="993"/>
          <w:tab w:val="left" w:pos="1080"/>
        </w:tabs>
        <w:suppressAutoHyphens/>
        <w:snapToGrid/>
        <w:spacing w:before="0" w:after="0"/>
        <w:ind w:firstLine="709"/>
        <w:jc w:val="both"/>
        <w:rPr>
          <w:b/>
          <w:color w:val="000000" w:themeColor="text1"/>
          <w:sz w:val="20"/>
        </w:rPr>
      </w:pPr>
      <w:r w:rsidRPr="00637460">
        <w:rPr>
          <w:b/>
          <w:color w:val="000000" w:themeColor="text1"/>
          <w:sz w:val="20"/>
        </w:rPr>
        <w:t>Дополнительная литература</w:t>
      </w:r>
    </w:p>
    <w:p w:rsidR="00264D60" w:rsidRPr="00637460" w:rsidRDefault="00264D60" w:rsidP="00E338B1">
      <w:pPr>
        <w:pStyle w:val="afffc"/>
        <w:numPr>
          <w:ilvl w:val="0"/>
          <w:numId w:val="37"/>
        </w:numPr>
        <w:tabs>
          <w:tab w:val="left" w:pos="993"/>
        </w:tabs>
        <w:spacing w:after="0" w:line="240" w:lineRule="auto"/>
        <w:ind w:left="0" w:firstLine="709"/>
        <w:jc w:val="both"/>
        <w:rPr>
          <w:rFonts w:ascii="Times New Roman" w:hAnsi="Times New Roman"/>
          <w:color w:val="000000" w:themeColor="text1"/>
        </w:rPr>
      </w:pPr>
      <w:proofErr w:type="spellStart"/>
      <w:r w:rsidRPr="00637460">
        <w:rPr>
          <w:rFonts w:ascii="Times New Roman" w:hAnsi="Times New Roman"/>
          <w:color w:val="000000" w:themeColor="text1"/>
        </w:rPr>
        <w:t>Заббарова</w:t>
      </w:r>
      <w:proofErr w:type="spellEnd"/>
      <w:r w:rsidRPr="00637460">
        <w:rPr>
          <w:rFonts w:ascii="Times New Roman" w:hAnsi="Times New Roman"/>
          <w:color w:val="000000" w:themeColor="text1"/>
        </w:rPr>
        <w:t xml:space="preserve"> О.А. Налоги и налог</w:t>
      </w:r>
      <w:r w:rsidR="004D15EF">
        <w:rPr>
          <w:rFonts w:ascii="Times New Roman" w:hAnsi="Times New Roman"/>
          <w:color w:val="000000" w:themeColor="text1"/>
        </w:rPr>
        <w:t>ообложение [Электронный ресурс]</w:t>
      </w:r>
      <w:r w:rsidRPr="00637460">
        <w:rPr>
          <w:rFonts w:ascii="Times New Roman" w:hAnsi="Times New Roman"/>
          <w:color w:val="000000" w:themeColor="text1"/>
        </w:rPr>
        <w:t xml:space="preserve">: учебное пособие / О.А. </w:t>
      </w:r>
      <w:proofErr w:type="spellStart"/>
      <w:r w:rsidRPr="00637460">
        <w:rPr>
          <w:rFonts w:ascii="Times New Roman" w:hAnsi="Times New Roman"/>
          <w:color w:val="000000" w:themeColor="text1"/>
        </w:rPr>
        <w:t>Заббарова</w:t>
      </w:r>
      <w:proofErr w:type="spellEnd"/>
      <w:r w:rsidRPr="00637460">
        <w:rPr>
          <w:rFonts w:ascii="Times New Roman" w:hAnsi="Times New Roman"/>
          <w:color w:val="000000" w:themeColor="text1"/>
        </w:rPr>
        <w:t>. — Электрон. текстовые данные. — Саратов: Вузовское образование, 2018. — 244 c. — 978-5-4487-0318-8. — Режим доступа: http://www.iprbookshop.ru/77440</w:t>
      </w:r>
    </w:p>
    <w:p w:rsidR="00264D60" w:rsidRPr="00637460" w:rsidRDefault="00264D60" w:rsidP="00E338B1">
      <w:pPr>
        <w:pStyle w:val="afffc"/>
        <w:numPr>
          <w:ilvl w:val="0"/>
          <w:numId w:val="37"/>
        </w:numPr>
        <w:tabs>
          <w:tab w:val="left" w:pos="993"/>
        </w:tabs>
        <w:spacing w:after="0" w:line="240" w:lineRule="auto"/>
        <w:ind w:left="0" w:firstLine="709"/>
        <w:jc w:val="both"/>
        <w:rPr>
          <w:rFonts w:ascii="Times New Roman" w:hAnsi="Times New Roman"/>
          <w:color w:val="000000" w:themeColor="text1"/>
        </w:rPr>
      </w:pPr>
      <w:proofErr w:type="spellStart"/>
      <w:r w:rsidRPr="00637460">
        <w:rPr>
          <w:rFonts w:ascii="Times New Roman" w:hAnsi="Times New Roman"/>
          <w:color w:val="000000" w:themeColor="text1"/>
        </w:rPr>
        <w:t>Цветова</w:t>
      </w:r>
      <w:proofErr w:type="spellEnd"/>
      <w:r w:rsidRPr="00637460">
        <w:rPr>
          <w:rFonts w:ascii="Times New Roman" w:hAnsi="Times New Roman"/>
          <w:color w:val="000000" w:themeColor="text1"/>
        </w:rPr>
        <w:t xml:space="preserve"> Г.В. Налоги и налог</w:t>
      </w:r>
      <w:r w:rsidR="004D15EF">
        <w:rPr>
          <w:rFonts w:ascii="Times New Roman" w:hAnsi="Times New Roman"/>
          <w:color w:val="000000" w:themeColor="text1"/>
        </w:rPr>
        <w:t>ообложение [Электронный ресурс]</w:t>
      </w:r>
      <w:r w:rsidRPr="00637460">
        <w:rPr>
          <w:rFonts w:ascii="Times New Roman" w:hAnsi="Times New Roman"/>
          <w:color w:val="000000" w:themeColor="text1"/>
        </w:rPr>
        <w:t xml:space="preserve">: учебное пособие / Г.В. </w:t>
      </w:r>
      <w:proofErr w:type="spellStart"/>
      <w:r w:rsidRPr="00637460">
        <w:rPr>
          <w:rFonts w:ascii="Times New Roman" w:hAnsi="Times New Roman"/>
          <w:color w:val="000000" w:themeColor="text1"/>
        </w:rPr>
        <w:t>Цветова</w:t>
      </w:r>
      <w:proofErr w:type="spellEnd"/>
      <w:r w:rsidRPr="00637460">
        <w:rPr>
          <w:rFonts w:ascii="Times New Roman" w:hAnsi="Times New Roman"/>
          <w:color w:val="000000" w:themeColor="text1"/>
        </w:rPr>
        <w:t>, Е.П. Макарова. — Электрон. текстовые данные. — Саратов: Ай Пи Эр Медиа, 2018. — 110 c. — 978-5-4486-0072-2. — Режим доступа: http://www.iprbookshop.ru/70271</w:t>
      </w:r>
    </w:p>
    <w:p w:rsidR="00264D60" w:rsidRPr="00637460" w:rsidRDefault="00264D60" w:rsidP="00E338B1">
      <w:pPr>
        <w:widowControl/>
        <w:tabs>
          <w:tab w:val="left" w:pos="993"/>
        </w:tabs>
        <w:snapToGrid/>
        <w:spacing w:before="0" w:after="0"/>
        <w:ind w:firstLine="709"/>
        <w:rPr>
          <w:b/>
          <w:color w:val="000000" w:themeColor="text1"/>
          <w:sz w:val="20"/>
        </w:rPr>
      </w:pPr>
    </w:p>
    <w:p w:rsidR="00264D60" w:rsidRPr="00637460" w:rsidRDefault="0046241A" w:rsidP="00E338B1">
      <w:pPr>
        <w:widowControl/>
        <w:tabs>
          <w:tab w:val="left" w:pos="993"/>
          <w:tab w:val="left" w:pos="1080"/>
        </w:tabs>
        <w:suppressAutoHyphens/>
        <w:snapToGrid/>
        <w:spacing w:before="0" w:after="0"/>
        <w:ind w:firstLine="709"/>
        <w:jc w:val="both"/>
        <w:rPr>
          <w:b/>
          <w:color w:val="000000" w:themeColor="text1"/>
          <w:sz w:val="20"/>
        </w:rPr>
      </w:pPr>
      <w:r>
        <w:rPr>
          <w:b/>
          <w:color w:val="000000" w:themeColor="text1"/>
          <w:sz w:val="20"/>
        </w:rPr>
        <w:t>7</w:t>
      </w:r>
      <w:r w:rsidR="00264D60" w:rsidRPr="00637460">
        <w:rPr>
          <w:b/>
          <w:color w:val="000000" w:themeColor="text1"/>
          <w:sz w:val="20"/>
        </w:rPr>
        <w:t>.2. Ресурсы информационно-телекоммуникационной сети «Интернет»</w:t>
      </w:r>
    </w:p>
    <w:p w:rsidR="00264D60" w:rsidRPr="00637460" w:rsidRDefault="00264D60" w:rsidP="00E338B1">
      <w:pPr>
        <w:widowControl/>
        <w:numPr>
          <w:ilvl w:val="0"/>
          <w:numId w:val="13"/>
        </w:numPr>
        <w:tabs>
          <w:tab w:val="clear" w:pos="786"/>
          <w:tab w:val="left" w:pos="993"/>
          <w:tab w:val="left" w:pos="1080"/>
          <w:tab w:val="left" w:pos="1134"/>
        </w:tabs>
        <w:suppressAutoHyphens/>
        <w:snapToGrid/>
        <w:spacing w:before="0" w:after="0"/>
        <w:ind w:left="0" w:firstLine="709"/>
        <w:jc w:val="both"/>
        <w:rPr>
          <w:bCs/>
          <w:color w:val="000000" w:themeColor="text1"/>
          <w:sz w:val="20"/>
        </w:rPr>
      </w:pPr>
      <w:r w:rsidRPr="00637460">
        <w:rPr>
          <w:bCs/>
          <w:color w:val="000000" w:themeColor="text1"/>
          <w:sz w:val="20"/>
        </w:rPr>
        <w:t>http://</w:t>
      </w:r>
      <w:proofErr w:type="spellStart"/>
      <w:r w:rsidRPr="00637460">
        <w:rPr>
          <w:bCs/>
          <w:color w:val="000000" w:themeColor="text1"/>
          <w:sz w:val="20"/>
          <w:lang w:val="en-US"/>
        </w:rPr>
        <w:t>eup</w:t>
      </w:r>
      <w:proofErr w:type="spellEnd"/>
      <w:r w:rsidRPr="00637460">
        <w:rPr>
          <w:bCs/>
          <w:color w:val="000000" w:themeColor="text1"/>
          <w:sz w:val="20"/>
        </w:rPr>
        <w:t>.</w:t>
      </w:r>
      <w:proofErr w:type="spellStart"/>
      <w:r w:rsidRPr="00637460">
        <w:rPr>
          <w:bCs/>
          <w:color w:val="000000" w:themeColor="text1"/>
          <w:sz w:val="20"/>
        </w:rPr>
        <w:t>ru</w:t>
      </w:r>
      <w:proofErr w:type="spellEnd"/>
    </w:p>
    <w:p w:rsidR="00264D60" w:rsidRPr="00637460" w:rsidRDefault="00C735AC" w:rsidP="00E338B1">
      <w:pPr>
        <w:widowControl/>
        <w:numPr>
          <w:ilvl w:val="0"/>
          <w:numId w:val="13"/>
        </w:numPr>
        <w:tabs>
          <w:tab w:val="clear" w:pos="786"/>
          <w:tab w:val="left" w:pos="993"/>
          <w:tab w:val="left" w:pos="1080"/>
          <w:tab w:val="left" w:pos="1134"/>
        </w:tabs>
        <w:suppressAutoHyphens/>
        <w:snapToGrid/>
        <w:spacing w:before="0" w:after="0"/>
        <w:ind w:left="0" w:firstLine="709"/>
        <w:jc w:val="both"/>
        <w:rPr>
          <w:color w:val="000000" w:themeColor="text1"/>
          <w:sz w:val="20"/>
        </w:rPr>
      </w:pPr>
      <w:r>
        <w:rPr>
          <w:color w:val="000000" w:themeColor="text1"/>
          <w:sz w:val="20"/>
        </w:rPr>
        <w:t>http://www.т</w:t>
      </w:r>
      <w:r w:rsidR="00264D60" w:rsidRPr="00637460">
        <w:rPr>
          <w:color w:val="000000" w:themeColor="text1"/>
          <w:sz w:val="20"/>
        </w:rPr>
        <w:t>alog.ru</w:t>
      </w:r>
    </w:p>
    <w:p w:rsidR="00264D60" w:rsidRPr="00637460" w:rsidRDefault="00264D60" w:rsidP="00E338B1">
      <w:pPr>
        <w:widowControl/>
        <w:numPr>
          <w:ilvl w:val="0"/>
          <w:numId w:val="13"/>
        </w:numPr>
        <w:tabs>
          <w:tab w:val="clear" w:pos="786"/>
          <w:tab w:val="left" w:pos="993"/>
          <w:tab w:val="left" w:pos="1080"/>
          <w:tab w:val="left" w:pos="1134"/>
        </w:tabs>
        <w:suppressAutoHyphens/>
        <w:snapToGrid/>
        <w:spacing w:before="0" w:after="0"/>
        <w:ind w:left="0" w:firstLine="709"/>
        <w:jc w:val="both"/>
        <w:rPr>
          <w:color w:val="000000" w:themeColor="text1"/>
          <w:sz w:val="20"/>
        </w:rPr>
      </w:pPr>
      <w:r w:rsidRPr="00637460">
        <w:rPr>
          <w:bCs/>
          <w:color w:val="000000" w:themeColor="text1"/>
          <w:sz w:val="20"/>
        </w:rPr>
        <w:t>http://</w:t>
      </w:r>
      <w:r w:rsidRPr="00637460">
        <w:rPr>
          <w:color w:val="000000" w:themeColor="text1"/>
          <w:sz w:val="20"/>
        </w:rPr>
        <w:t>www.</w:t>
      </w:r>
      <w:r w:rsidRPr="00637460">
        <w:rPr>
          <w:color w:val="000000" w:themeColor="text1"/>
          <w:sz w:val="20"/>
          <w:lang w:val="en-US"/>
        </w:rPr>
        <w:t>rea</w:t>
      </w:r>
      <w:r w:rsidRPr="00637460">
        <w:rPr>
          <w:color w:val="000000" w:themeColor="text1"/>
          <w:sz w:val="20"/>
        </w:rPr>
        <w:t>.</w:t>
      </w:r>
      <w:proofErr w:type="spellStart"/>
      <w:r w:rsidRPr="00637460">
        <w:rPr>
          <w:color w:val="000000" w:themeColor="text1"/>
          <w:sz w:val="20"/>
        </w:rPr>
        <w:t>ru</w:t>
      </w:r>
      <w:proofErr w:type="spellEnd"/>
    </w:p>
    <w:p w:rsidR="00264D60" w:rsidRPr="00637460" w:rsidRDefault="00264D60" w:rsidP="00E338B1">
      <w:pPr>
        <w:widowControl/>
        <w:numPr>
          <w:ilvl w:val="0"/>
          <w:numId w:val="13"/>
        </w:numPr>
        <w:tabs>
          <w:tab w:val="clear" w:pos="786"/>
          <w:tab w:val="left" w:pos="993"/>
          <w:tab w:val="left" w:pos="1080"/>
          <w:tab w:val="left" w:pos="1134"/>
        </w:tabs>
        <w:suppressAutoHyphens/>
        <w:snapToGrid/>
        <w:spacing w:before="0" w:after="0"/>
        <w:ind w:left="0" w:firstLine="709"/>
        <w:jc w:val="both"/>
        <w:rPr>
          <w:color w:val="000000" w:themeColor="text1"/>
          <w:sz w:val="20"/>
        </w:rPr>
      </w:pPr>
      <w:r w:rsidRPr="00637460">
        <w:rPr>
          <w:bCs/>
          <w:color w:val="000000" w:themeColor="text1"/>
          <w:sz w:val="20"/>
        </w:rPr>
        <w:t>http://</w:t>
      </w:r>
      <w:r w:rsidRPr="00637460">
        <w:rPr>
          <w:color w:val="000000" w:themeColor="text1"/>
          <w:sz w:val="20"/>
        </w:rPr>
        <w:t>www.</w:t>
      </w:r>
      <w:r w:rsidRPr="00637460">
        <w:rPr>
          <w:color w:val="000000" w:themeColor="text1"/>
          <w:sz w:val="20"/>
          <w:lang w:val="en-US"/>
        </w:rPr>
        <w:t>fa</w:t>
      </w:r>
      <w:r w:rsidRPr="00637460">
        <w:rPr>
          <w:color w:val="000000" w:themeColor="text1"/>
          <w:sz w:val="20"/>
        </w:rPr>
        <w:t>.</w:t>
      </w:r>
      <w:proofErr w:type="spellStart"/>
      <w:r w:rsidRPr="00637460">
        <w:rPr>
          <w:color w:val="000000" w:themeColor="text1"/>
          <w:sz w:val="20"/>
        </w:rPr>
        <w:t>ru</w:t>
      </w:r>
      <w:proofErr w:type="spellEnd"/>
    </w:p>
    <w:p w:rsidR="00264D60" w:rsidRPr="00637460" w:rsidRDefault="00264D60" w:rsidP="00E338B1">
      <w:pPr>
        <w:widowControl/>
        <w:tabs>
          <w:tab w:val="left" w:pos="993"/>
        </w:tabs>
        <w:snapToGrid/>
        <w:spacing w:before="0" w:after="0"/>
        <w:ind w:firstLine="709"/>
        <w:rPr>
          <w:b/>
          <w:color w:val="000000" w:themeColor="text1"/>
          <w:sz w:val="20"/>
        </w:rPr>
      </w:pPr>
    </w:p>
    <w:p w:rsidR="00D255D9" w:rsidRDefault="0046241A" w:rsidP="00E338B1">
      <w:pPr>
        <w:tabs>
          <w:tab w:val="left" w:pos="993"/>
        </w:tabs>
        <w:spacing w:before="0" w:after="0"/>
        <w:ind w:firstLine="709"/>
        <w:jc w:val="both"/>
        <w:rPr>
          <w:b/>
          <w:sz w:val="20"/>
        </w:rPr>
      </w:pPr>
      <w:r>
        <w:rPr>
          <w:b/>
          <w:sz w:val="20"/>
        </w:rPr>
        <w:t>8</w:t>
      </w:r>
      <w:r w:rsidR="00D255D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255D9" w:rsidRDefault="00D255D9" w:rsidP="00E338B1">
      <w:pPr>
        <w:tabs>
          <w:tab w:val="left" w:pos="993"/>
        </w:tabs>
        <w:spacing w:before="0" w:after="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90046" w:rsidRDefault="00990046" w:rsidP="00E338B1">
      <w:pPr>
        <w:tabs>
          <w:tab w:val="left" w:pos="993"/>
        </w:tabs>
        <w:spacing w:before="0" w:after="0"/>
        <w:ind w:firstLine="709"/>
        <w:jc w:val="both"/>
        <w:rPr>
          <w:sz w:val="20"/>
        </w:rPr>
      </w:pPr>
      <w:r w:rsidRPr="00990046">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255D9" w:rsidRDefault="00D255D9" w:rsidP="00D255D9">
      <w:pPr>
        <w:spacing w:before="0" w:after="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64D60" w:rsidRPr="00637460" w:rsidRDefault="00D255D9" w:rsidP="00D255D9">
      <w:pPr>
        <w:tabs>
          <w:tab w:val="left" w:pos="360"/>
          <w:tab w:val="left" w:pos="900"/>
          <w:tab w:val="left" w:pos="993"/>
          <w:tab w:val="left" w:pos="1134"/>
        </w:tabs>
        <w:suppressAutoHyphens/>
        <w:spacing w:before="0" w:after="0"/>
        <w:ind w:firstLine="709"/>
        <w:jc w:val="both"/>
        <w:rPr>
          <w:sz w:val="20"/>
        </w:rPr>
      </w:pPr>
      <w:r>
        <w:rPr>
          <w:sz w:val="20"/>
        </w:rPr>
        <w:t>Программное обеспечение:</w:t>
      </w:r>
    </w:p>
    <w:p w:rsidR="00264D60" w:rsidRPr="00637460" w:rsidRDefault="00264D60" w:rsidP="00264D60">
      <w:pPr>
        <w:tabs>
          <w:tab w:val="left" w:pos="360"/>
          <w:tab w:val="left" w:pos="900"/>
          <w:tab w:val="left" w:pos="993"/>
          <w:tab w:val="left" w:pos="1134"/>
        </w:tabs>
        <w:suppressAutoHyphens/>
        <w:spacing w:before="0" w:after="0"/>
        <w:ind w:firstLine="709"/>
        <w:jc w:val="both"/>
        <w:rPr>
          <w:i/>
          <w:sz w:val="20"/>
        </w:rPr>
      </w:pPr>
      <w:r w:rsidRPr="00637460">
        <w:rPr>
          <w:i/>
          <w:sz w:val="20"/>
        </w:rPr>
        <w:t>Лицензионное программное обеспечение (в том числе, отечественного производства):</w:t>
      </w:r>
    </w:p>
    <w:p w:rsidR="00264D60" w:rsidRPr="00637460" w:rsidRDefault="00264D60" w:rsidP="00264D60">
      <w:pPr>
        <w:spacing w:before="0" w:after="0"/>
        <w:ind w:firstLine="709"/>
        <w:rPr>
          <w:sz w:val="20"/>
        </w:rPr>
      </w:pPr>
      <w:r w:rsidRPr="00637460">
        <w:rPr>
          <w:sz w:val="20"/>
        </w:rPr>
        <w:t xml:space="preserve">Операционная система </w:t>
      </w:r>
      <w:r w:rsidRPr="00637460">
        <w:rPr>
          <w:sz w:val="20"/>
          <w:lang w:val="en-US"/>
        </w:rPr>
        <w:t>Windows</w:t>
      </w:r>
      <w:r w:rsidRPr="00637460">
        <w:rPr>
          <w:sz w:val="20"/>
        </w:rPr>
        <w:t xml:space="preserve"> </w:t>
      </w:r>
      <w:r w:rsidRPr="00637460">
        <w:rPr>
          <w:sz w:val="20"/>
          <w:lang w:val="en-US"/>
        </w:rPr>
        <w:t>Professional</w:t>
      </w:r>
      <w:r w:rsidRPr="00637460">
        <w:rPr>
          <w:sz w:val="20"/>
        </w:rPr>
        <w:t xml:space="preserve"> 10</w:t>
      </w:r>
    </w:p>
    <w:p w:rsidR="00264D60" w:rsidRPr="00637460" w:rsidRDefault="00264D60" w:rsidP="00264D60">
      <w:pPr>
        <w:spacing w:before="0" w:after="0"/>
        <w:ind w:firstLine="709"/>
        <w:rPr>
          <w:sz w:val="20"/>
        </w:rPr>
      </w:pPr>
      <w:r w:rsidRPr="00637460">
        <w:rPr>
          <w:sz w:val="20"/>
        </w:rPr>
        <w:t>ПО браузер – приложение операционной системы, предназначенное для просмотра Web-страниц</w:t>
      </w:r>
    </w:p>
    <w:p w:rsidR="00264D60" w:rsidRPr="00637460" w:rsidRDefault="00264D60" w:rsidP="00264D60">
      <w:pPr>
        <w:spacing w:before="0" w:after="0"/>
        <w:ind w:firstLine="709"/>
        <w:rPr>
          <w:sz w:val="20"/>
        </w:rPr>
      </w:pPr>
      <w:r w:rsidRPr="00637460">
        <w:rPr>
          <w:sz w:val="20"/>
        </w:rPr>
        <w:t>Платформа проведения аттестационных процедур с использованием каналов связи (отечественное ПО)</w:t>
      </w:r>
    </w:p>
    <w:p w:rsidR="00264D60" w:rsidRPr="00637460" w:rsidRDefault="00264D60" w:rsidP="00264D60">
      <w:pPr>
        <w:spacing w:before="0" w:after="0"/>
        <w:ind w:firstLine="709"/>
        <w:rPr>
          <w:sz w:val="20"/>
        </w:rPr>
      </w:pPr>
      <w:r w:rsidRPr="00637460">
        <w:rPr>
          <w:sz w:val="20"/>
        </w:rPr>
        <w:t xml:space="preserve">Платформа проведения </w:t>
      </w:r>
      <w:proofErr w:type="spellStart"/>
      <w:r w:rsidRPr="00637460">
        <w:rPr>
          <w:sz w:val="20"/>
        </w:rPr>
        <w:t>вебинаров</w:t>
      </w:r>
      <w:proofErr w:type="spellEnd"/>
      <w:r w:rsidRPr="00637460">
        <w:rPr>
          <w:sz w:val="20"/>
        </w:rPr>
        <w:t xml:space="preserve"> (отечественное ПО)</w:t>
      </w:r>
    </w:p>
    <w:p w:rsidR="00264D60" w:rsidRPr="00637460" w:rsidRDefault="00264D60" w:rsidP="00264D60">
      <w:pPr>
        <w:spacing w:before="0" w:after="0"/>
        <w:ind w:firstLine="709"/>
        <w:rPr>
          <w:sz w:val="20"/>
        </w:rPr>
      </w:pPr>
      <w:r w:rsidRPr="00637460">
        <w:rPr>
          <w:sz w:val="20"/>
        </w:rPr>
        <w:t xml:space="preserve">Информационная технология. Онлайн тестирование цифровой платформы </w:t>
      </w:r>
      <w:proofErr w:type="spellStart"/>
      <w:r w:rsidRPr="00637460">
        <w:rPr>
          <w:sz w:val="20"/>
        </w:rPr>
        <w:t>Ровеб</w:t>
      </w:r>
      <w:proofErr w:type="spellEnd"/>
      <w:r w:rsidRPr="00637460">
        <w:rPr>
          <w:sz w:val="20"/>
        </w:rPr>
        <w:t xml:space="preserve"> (отечественное ПО)</w:t>
      </w:r>
    </w:p>
    <w:p w:rsidR="00264D60" w:rsidRPr="00637460" w:rsidRDefault="00264D60" w:rsidP="00264D60">
      <w:pPr>
        <w:spacing w:before="0" w:after="0"/>
        <w:ind w:firstLine="709"/>
        <w:rPr>
          <w:sz w:val="20"/>
        </w:rPr>
      </w:pPr>
      <w:r w:rsidRPr="00637460">
        <w:rPr>
          <w:sz w:val="20"/>
        </w:rPr>
        <w:t>Электронный информационный ресурс. Экспертный интеллектуальный информационный робот Аттестация асессоров (отечественное ПО)</w:t>
      </w:r>
    </w:p>
    <w:p w:rsidR="00264D60" w:rsidRPr="00637460" w:rsidRDefault="00264D60" w:rsidP="00264D60">
      <w:pPr>
        <w:spacing w:before="0" w:after="0"/>
        <w:ind w:firstLine="709"/>
        <w:rPr>
          <w:sz w:val="20"/>
        </w:rPr>
      </w:pPr>
      <w:r w:rsidRPr="00637460">
        <w:rPr>
          <w:sz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64D60" w:rsidRPr="00637460" w:rsidRDefault="00264D60" w:rsidP="00264D60">
      <w:pPr>
        <w:tabs>
          <w:tab w:val="left" w:pos="360"/>
          <w:tab w:val="left" w:pos="900"/>
          <w:tab w:val="left" w:pos="993"/>
          <w:tab w:val="left" w:pos="1134"/>
        </w:tabs>
        <w:suppressAutoHyphens/>
        <w:spacing w:before="0" w:after="0"/>
        <w:ind w:firstLine="709"/>
        <w:jc w:val="both"/>
        <w:rPr>
          <w:i/>
          <w:sz w:val="20"/>
        </w:rPr>
      </w:pPr>
      <w:r w:rsidRPr="00637460">
        <w:rPr>
          <w:sz w:val="20"/>
        </w:rPr>
        <w:t>Электронный информационный ресурс «Личная студия обучающегося» (отечественное ПО)</w:t>
      </w:r>
    </w:p>
    <w:p w:rsidR="00264D60" w:rsidRPr="00637460" w:rsidRDefault="00264D60" w:rsidP="00264D60">
      <w:pPr>
        <w:tabs>
          <w:tab w:val="left" w:pos="360"/>
          <w:tab w:val="left" w:pos="900"/>
          <w:tab w:val="left" w:pos="993"/>
          <w:tab w:val="left" w:pos="1134"/>
        </w:tabs>
        <w:suppressAutoHyphens/>
        <w:spacing w:before="0" w:after="0"/>
        <w:ind w:firstLine="709"/>
        <w:jc w:val="both"/>
        <w:rPr>
          <w:i/>
          <w:sz w:val="20"/>
        </w:rPr>
      </w:pPr>
      <w:r w:rsidRPr="00637460">
        <w:rPr>
          <w:i/>
          <w:sz w:val="20"/>
        </w:rPr>
        <w:t>Свободно распространяемое программное обеспечение (в том числе отечественного производства):</w:t>
      </w:r>
    </w:p>
    <w:p w:rsidR="00264D60" w:rsidRPr="00637460" w:rsidRDefault="00264D60" w:rsidP="00264D60">
      <w:pPr>
        <w:spacing w:before="0" w:after="0"/>
        <w:ind w:firstLine="709"/>
        <w:rPr>
          <w:sz w:val="20"/>
        </w:rPr>
      </w:pPr>
      <w:r w:rsidRPr="00637460">
        <w:rPr>
          <w:sz w:val="20"/>
        </w:rPr>
        <w:t>Мой Офис Веб-редакторы https://edit.myoffice.ru (отечественное ПО)</w:t>
      </w:r>
    </w:p>
    <w:p w:rsidR="00264D60" w:rsidRPr="00637460" w:rsidRDefault="00264D60" w:rsidP="00264D60">
      <w:pPr>
        <w:spacing w:before="0" w:after="0"/>
        <w:ind w:firstLine="709"/>
        <w:rPr>
          <w:sz w:val="20"/>
          <w:lang w:val="en-US"/>
        </w:rPr>
      </w:pPr>
      <w:r w:rsidRPr="00637460">
        <w:rPr>
          <w:sz w:val="20"/>
        </w:rPr>
        <w:t>ПО</w:t>
      </w:r>
      <w:r w:rsidRPr="00637460">
        <w:rPr>
          <w:sz w:val="20"/>
          <w:lang w:val="en-US"/>
        </w:rPr>
        <w:t xml:space="preserve"> OpenOffice.Org Calc. </w:t>
      </w:r>
    </w:p>
    <w:p w:rsidR="00264D60" w:rsidRPr="00637460" w:rsidRDefault="00E74F0D" w:rsidP="00264D60">
      <w:pPr>
        <w:spacing w:before="0" w:after="0"/>
        <w:ind w:firstLine="709"/>
        <w:rPr>
          <w:sz w:val="20"/>
          <w:lang w:val="en-US"/>
        </w:rPr>
      </w:pPr>
      <w:hyperlink r:id="rId64" w:history="1">
        <w:r w:rsidR="00264D60" w:rsidRPr="00637460">
          <w:rPr>
            <w:sz w:val="20"/>
            <w:lang w:val="en-US"/>
          </w:rPr>
          <w:t>http://qsp.su/tools/onlinehelp/about_license_gpl_russian.html</w:t>
        </w:r>
      </w:hyperlink>
      <w:r w:rsidR="00264D60" w:rsidRPr="00637460">
        <w:rPr>
          <w:sz w:val="20"/>
          <w:lang w:val="en-US"/>
        </w:rPr>
        <w:t xml:space="preserve"> </w:t>
      </w:r>
    </w:p>
    <w:p w:rsidR="00264D60" w:rsidRPr="00637460" w:rsidRDefault="00264D60" w:rsidP="00264D60">
      <w:pPr>
        <w:spacing w:before="0" w:after="0"/>
        <w:ind w:firstLine="709"/>
        <w:rPr>
          <w:sz w:val="20"/>
        </w:rPr>
      </w:pPr>
      <w:r w:rsidRPr="00637460">
        <w:rPr>
          <w:sz w:val="20"/>
        </w:rPr>
        <w:t xml:space="preserve">ПО </w:t>
      </w:r>
      <w:proofErr w:type="spellStart"/>
      <w:r w:rsidRPr="00637460">
        <w:rPr>
          <w:sz w:val="20"/>
        </w:rPr>
        <w:t>OpenOffice.Org.Base</w:t>
      </w:r>
      <w:proofErr w:type="spellEnd"/>
    </w:p>
    <w:p w:rsidR="00264D60" w:rsidRPr="00637460" w:rsidRDefault="00131EFB" w:rsidP="00264D60">
      <w:pPr>
        <w:spacing w:before="0" w:after="0"/>
        <w:ind w:firstLine="709"/>
        <w:rPr>
          <w:sz w:val="20"/>
        </w:rPr>
      </w:pPr>
      <w:hyperlink r:id="rId65" w:history="1">
        <w:r w:rsidR="00264D60" w:rsidRPr="00637460">
          <w:rPr>
            <w:sz w:val="20"/>
          </w:rPr>
          <w:t>http://qsp.su/tools/onlinehelp/about_license_gpl_russian.html</w:t>
        </w:r>
      </w:hyperlink>
    </w:p>
    <w:p w:rsidR="00264D60" w:rsidRPr="00637460" w:rsidRDefault="00264D60" w:rsidP="00264D60">
      <w:pPr>
        <w:spacing w:before="0" w:after="0"/>
        <w:ind w:firstLine="709"/>
        <w:rPr>
          <w:sz w:val="20"/>
          <w:lang w:val="en-US"/>
        </w:rPr>
      </w:pPr>
      <w:r w:rsidRPr="00637460">
        <w:rPr>
          <w:sz w:val="20"/>
        </w:rPr>
        <w:t>ПО</w:t>
      </w:r>
      <w:r w:rsidRPr="00637460">
        <w:rPr>
          <w:sz w:val="20"/>
          <w:lang w:val="en-US"/>
        </w:rPr>
        <w:t xml:space="preserve"> </w:t>
      </w:r>
      <w:proofErr w:type="spellStart"/>
      <w:r w:rsidRPr="00637460">
        <w:rPr>
          <w:sz w:val="20"/>
          <w:lang w:val="en-US"/>
        </w:rPr>
        <w:t>OpenOffice.org.Impress</w:t>
      </w:r>
      <w:proofErr w:type="spellEnd"/>
      <w:r w:rsidRPr="00637460">
        <w:rPr>
          <w:sz w:val="20"/>
          <w:lang w:val="en-US"/>
        </w:rPr>
        <w:t xml:space="preserve"> </w:t>
      </w:r>
    </w:p>
    <w:p w:rsidR="00264D60" w:rsidRPr="00637460" w:rsidRDefault="00E74F0D" w:rsidP="00264D60">
      <w:pPr>
        <w:spacing w:before="0" w:after="0"/>
        <w:ind w:firstLine="709"/>
        <w:rPr>
          <w:sz w:val="20"/>
          <w:lang w:val="en-US"/>
        </w:rPr>
      </w:pPr>
      <w:hyperlink r:id="rId66" w:history="1">
        <w:r w:rsidR="00264D60" w:rsidRPr="00637460">
          <w:rPr>
            <w:sz w:val="20"/>
            <w:lang w:val="en-US"/>
          </w:rPr>
          <w:t>http://qsp.su/tools/onlinehelp/about_license_gpl_russian.html</w:t>
        </w:r>
      </w:hyperlink>
      <w:r w:rsidR="00264D60" w:rsidRPr="00637460">
        <w:rPr>
          <w:sz w:val="20"/>
          <w:lang w:val="en-US"/>
        </w:rPr>
        <w:t xml:space="preserve"> </w:t>
      </w:r>
    </w:p>
    <w:p w:rsidR="00264D60" w:rsidRPr="00637460" w:rsidRDefault="00264D60" w:rsidP="00264D60">
      <w:pPr>
        <w:spacing w:before="0" w:after="0"/>
        <w:ind w:firstLine="709"/>
        <w:rPr>
          <w:sz w:val="20"/>
          <w:lang w:val="en-US"/>
        </w:rPr>
      </w:pPr>
      <w:r w:rsidRPr="00637460">
        <w:rPr>
          <w:sz w:val="20"/>
        </w:rPr>
        <w:t>ПО</w:t>
      </w:r>
      <w:r w:rsidRPr="00637460">
        <w:rPr>
          <w:sz w:val="20"/>
          <w:lang w:val="en-US"/>
        </w:rPr>
        <w:t xml:space="preserve"> OpenOffice.Org Writer </w:t>
      </w:r>
    </w:p>
    <w:p w:rsidR="00264D60" w:rsidRPr="00637460" w:rsidRDefault="00E74F0D" w:rsidP="00264D60">
      <w:pPr>
        <w:spacing w:before="0" w:after="0"/>
        <w:ind w:firstLine="709"/>
        <w:rPr>
          <w:sz w:val="20"/>
          <w:lang w:val="en-US"/>
        </w:rPr>
      </w:pPr>
      <w:hyperlink r:id="rId67" w:history="1">
        <w:r w:rsidR="00264D60" w:rsidRPr="00637460">
          <w:rPr>
            <w:sz w:val="20"/>
            <w:lang w:val="en-US"/>
          </w:rPr>
          <w:t>http://qsp.su/tools/onlinehelp/about_license_gpl_russian.html</w:t>
        </w:r>
      </w:hyperlink>
    </w:p>
    <w:p w:rsidR="00264D60" w:rsidRPr="00637460" w:rsidRDefault="00264D60" w:rsidP="00264D60">
      <w:pPr>
        <w:spacing w:before="0" w:after="0"/>
        <w:ind w:firstLine="709"/>
        <w:rPr>
          <w:sz w:val="20"/>
          <w:lang w:val="en-US"/>
        </w:rPr>
      </w:pPr>
      <w:r w:rsidRPr="00637460">
        <w:rPr>
          <w:sz w:val="20"/>
        </w:rPr>
        <w:t>ПО</w:t>
      </w:r>
      <w:r w:rsidRPr="00637460">
        <w:rPr>
          <w:sz w:val="20"/>
          <w:lang w:val="en-US"/>
        </w:rPr>
        <w:t xml:space="preserve"> Open Office.org Draw</w:t>
      </w:r>
    </w:p>
    <w:p w:rsidR="00264D60" w:rsidRPr="00637460" w:rsidRDefault="00E74F0D" w:rsidP="00264D60">
      <w:pPr>
        <w:spacing w:before="0" w:after="0"/>
        <w:ind w:firstLine="709"/>
        <w:rPr>
          <w:sz w:val="20"/>
          <w:lang w:val="en-US"/>
        </w:rPr>
      </w:pPr>
      <w:hyperlink r:id="rId68" w:history="1">
        <w:r w:rsidR="00264D60" w:rsidRPr="00637460">
          <w:rPr>
            <w:sz w:val="20"/>
            <w:lang w:val="en-US"/>
          </w:rPr>
          <w:t>http://qsp.su/tools/onlinehelp/about_license_gpl_russian.html</w:t>
        </w:r>
      </w:hyperlink>
    </w:p>
    <w:p w:rsidR="00264D60" w:rsidRPr="00637460" w:rsidRDefault="00264D60" w:rsidP="00264D60">
      <w:pPr>
        <w:spacing w:before="0" w:after="0"/>
        <w:ind w:firstLine="709"/>
        <w:rPr>
          <w:sz w:val="20"/>
        </w:rPr>
      </w:pPr>
      <w:r w:rsidRPr="00637460">
        <w:rPr>
          <w:sz w:val="20"/>
        </w:rPr>
        <w:t xml:space="preserve">ПО «Блокнот» - стандартное приложение операционной системы (MS </w:t>
      </w:r>
      <w:proofErr w:type="spellStart"/>
      <w:r w:rsidRPr="00637460">
        <w:rPr>
          <w:sz w:val="20"/>
        </w:rPr>
        <w:t>Windows</w:t>
      </w:r>
      <w:proofErr w:type="spellEnd"/>
      <w:r w:rsidRPr="00637460">
        <w:rPr>
          <w:sz w:val="20"/>
        </w:rPr>
        <w:t xml:space="preserve">, </w:t>
      </w:r>
      <w:proofErr w:type="spellStart"/>
      <w:r w:rsidRPr="00637460">
        <w:rPr>
          <w:sz w:val="20"/>
        </w:rPr>
        <w:t>Android</w:t>
      </w:r>
      <w:proofErr w:type="spellEnd"/>
      <w:r w:rsidRPr="00637460">
        <w:rPr>
          <w:sz w:val="20"/>
        </w:rPr>
        <w:t xml:space="preserve"> и т.д.), </w:t>
      </w:r>
    </w:p>
    <w:p w:rsidR="00264D60" w:rsidRPr="00637460" w:rsidRDefault="00264D60" w:rsidP="00264D60">
      <w:pPr>
        <w:tabs>
          <w:tab w:val="left" w:pos="360"/>
          <w:tab w:val="left" w:pos="900"/>
          <w:tab w:val="left" w:pos="993"/>
          <w:tab w:val="left" w:pos="1134"/>
        </w:tabs>
        <w:suppressAutoHyphens/>
        <w:spacing w:before="0" w:after="0"/>
        <w:ind w:firstLine="709"/>
        <w:jc w:val="both"/>
        <w:rPr>
          <w:i/>
          <w:sz w:val="20"/>
        </w:rPr>
      </w:pPr>
      <w:r w:rsidRPr="00637460">
        <w:rPr>
          <w:sz w:val="20"/>
        </w:rPr>
        <w:t>предназначенное для работы с текстами;</w:t>
      </w:r>
    </w:p>
    <w:p w:rsidR="00264D60" w:rsidRPr="00637460" w:rsidRDefault="00264D60" w:rsidP="00264D60">
      <w:pPr>
        <w:tabs>
          <w:tab w:val="left" w:pos="360"/>
          <w:tab w:val="left" w:pos="900"/>
          <w:tab w:val="left" w:pos="993"/>
          <w:tab w:val="left" w:pos="1134"/>
        </w:tabs>
        <w:suppressAutoHyphens/>
        <w:spacing w:before="0" w:after="0"/>
        <w:ind w:firstLine="709"/>
        <w:jc w:val="both"/>
        <w:rPr>
          <w:i/>
          <w:sz w:val="20"/>
        </w:rPr>
      </w:pPr>
      <w:r w:rsidRPr="00637460">
        <w:rPr>
          <w:i/>
          <w:sz w:val="20"/>
        </w:rPr>
        <w:t>Современные профессиональные базы данных:</w:t>
      </w:r>
    </w:p>
    <w:p w:rsidR="00264D60" w:rsidRPr="00637460" w:rsidRDefault="00264D60" w:rsidP="00264D60">
      <w:pPr>
        <w:spacing w:before="0" w:after="0"/>
        <w:ind w:firstLine="709"/>
        <w:rPr>
          <w:sz w:val="20"/>
        </w:rPr>
      </w:pPr>
      <w:r w:rsidRPr="00637460">
        <w:rPr>
          <w:sz w:val="20"/>
        </w:rPr>
        <w:t xml:space="preserve">Реестр профессиональных стандартов https://profstandart.rosmintrud.ru/obshchiy-informatsionnyy-blok/natsionalnyy-reestr-professionalnykh-standartov/reestr-professionalnykh-standartov/ </w:t>
      </w:r>
    </w:p>
    <w:p w:rsidR="00264D60" w:rsidRPr="00637460" w:rsidRDefault="00264D60" w:rsidP="00264D60">
      <w:pPr>
        <w:spacing w:before="0" w:after="0"/>
        <w:ind w:firstLine="709"/>
        <w:rPr>
          <w:sz w:val="20"/>
        </w:rPr>
      </w:pPr>
      <w:r w:rsidRPr="00637460">
        <w:rPr>
          <w:sz w:val="20"/>
        </w:rPr>
        <w:t xml:space="preserve">Реестр студентов/ординаторов/аспирантов/ассистентов-стажеров https://www.mos.ru/karta-moskvicha/services-proverka-grazhdanina-v-reestre-studentov/ </w:t>
      </w:r>
    </w:p>
    <w:p w:rsidR="00264D60" w:rsidRPr="00637460" w:rsidRDefault="00264D60" w:rsidP="00264D60">
      <w:pPr>
        <w:spacing w:before="0" w:after="0"/>
        <w:ind w:firstLine="709"/>
        <w:rPr>
          <w:sz w:val="20"/>
        </w:rPr>
      </w:pPr>
      <w:proofErr w:type="spellStart"/>
      <w:r w:rsidRPr="00637460">
        <w:rPr>
          <w:sz w:val="20"/>
        </w:rPr>
        <w:t>Бухгалтерия.Ру</w:t>
      </w:r>
      <w:proofErr w:type="spellEnd"/>
      <w:r w:rsidRPr="00637460">
        <w:rPr>
          <w:sz w:val="20"/>
        </w:rPr>
        <w:t xml:space="preserve"> https://www.buhgalteria.ru/</w:t>
      </w:r>
    </w:p>
    <w:p w:rsidR="00264D60" w:rsidRPr="00637460" w:rsidRDefault="00264D60" w:rsidP="00264D60">
      <w:pPr>
        <w:spacing w:before="0" w:after="0"/>
        <w:ind w:firstLine="709"/>
        <w:rPr>
          <w:sz w:val="20"/>
        </w:rPr>
      </w:pPr>
      <w:r w:rsidRPr="00637460">
        <w:rPr>
          <w:sz w:val="20"/>
        </w:rPr>
        <w:t xml:space="preserve">Союз финансистов России </w:t>
      </w:r>
      <w:hyperlink r:id="rId69" w:history="1">
        <w:r w:rsidRPr="00637460">
          <w:rPr>
            <w:rStyle w:val="ab"/>
            <w:sz w:val="20"/>
          </w:rPr>
          <w:t>http://sf-rf.ru/</w:t>
        </w:r>
      </w:hyperlink>
    </w:p>
    <w:p w:rsidR="00264D60" w:rsidRPr="00637460" w:rsidRDefault="00264D60" w:rsidP="00264D60">
      <w:pPr>
        <w:spacing w:before="0" w:after="0"/>
        <w:ind w:firstLine="709"/>
        <w:rPr>
          <w:sz w:val="20"/>
        </w:rPr>
      </w:pPr>
      <w:r w:rsidRPr="00637460">
        <w:rPr>
          <w:sz w:val="20"/>
        </w:rPr>
        <w:t xml:space="preserve">Комплексная информация о налогоплательщике https://pb.nalog.ru/index.html </w:t>
      </w:r>
    </w:p>
    <w:p w:rsidR="00264D60" w:rsidRPr="00637460" w:rsidRDefault="00264D60" w:rsidP="00264D60">
      <w:pPr>
        <w:spacing w:before="0" w:after="0"/>
        <w:ind w:firstLine="709"/>
        <w:rPr>
          <w:sz w:val="20"/>
        </w:rPr>
      </w:pPr>
      <w:r w:rsidRPr="00637460">
        <w:rPr>
          <w:sz w:val="20"/>
        </w:rPr>
        <w:t>Предоставление сведений из ЕГРЮЛ/ЕГРИП в электронном виде https://egrul.nalog.ru/index.html</w:t>
      </w:r>
    </w:p>
    <w:p w:rsidR="00264D60" w:rsidRPr="00637460" w:rsidRDefault="00264D60" w:rsidP="00264D60">
      <w:pPr>
        <w:spacing w:before="0" w:after="0"/>
        <w:ind w:firstLine="709"/>
        <w:rPr>
          <w:sz w:val="20"/>
        </w:rPr>
      </w:pPr>
      <w:r w:rsidRPr="00637460">
        <w:rPr>
          <w:sz w:val="20"/>
        </w:rPr>
        <w:t xml:space="preserve">Научная электронная библиотека. </w:t>
      </w:r>
      <w:hyperlink r:id="rId70" w:history="1">
        <w:r w:rsidRPr="00637460">
          <w:rPr>
            <w:rStyle w:val="ab"/>
            <w:sz w:val="20"/>
            <w:lang w:val="en-US"/>
          </w:rPr>
          <w:t>http</w:t>
        </w:r>
        <w:r w:rsidRPr="00637460">
          <w:rPr>
            <w:rStyle w:val="ab"/>
            <w:sz w:val="20"/>
          </w:rPr>
          <w:t>://</w:t>
        </w:r>
        <w:proofErr w:type="spellStart"/>
        <w:r w:rsidRPr="00637460">
          <w:rPr>
            <w:rStyle w:val="ab"/>
            <w:sz w:val="20"/>
            <w:lang w:val="en-US"/>
          </w:rPr>
          <w:t>elibrary</w:t>
        </w:r>
        <w:proofErr w:type="spellEnd"/>
        <w:r w:rsidRPr="00637460">
          <w:rPr>
            <w:rStyle w:val="ab"/>
            <w:sz w:val="20"/>
          </w:rPr>
          <w:t>.</w:t>
        </w:r>
        <w:proofErr w:type="spellStart"/>
        <w:r w:rsidRPr="00637460">
          <w:rPr>
            <w:rStyle w:val="ab"/>
            <w:sz w:val="20"/>
            <w:lang w:val="en-US"/>
          </w:rPr>
          <w:t>ru</w:t>
        </w:r>
        <w:proofErr w:type="spellEnd"/>
      </w:hyperlink>
    </w:p>
    <w:p w:rsidR="00264D60" w:rsidRPr="00637460" w:rsidRDefault="00264D60" w:rsidP="00264D60">
      <w:pPr>
        <w:spacing w:before="0" w:after="0"/>
        <w:ind w:firstLine="709"/>
        <w:rPr>
          <w:sz w:val="20"/>
        </w:rPr>
      </w:pPr>
      <w:r w:rsidRPr="00637460">
        <w:rPr>
          <w:sz w:val="20"/>
        </w:rPr>
        <w:t xml:space="preserve">Электронно-библиотечная система </w:t>
      </w:r>
      <w:proofErr w:type="spellStart"/>
      <w:r w:rsidRPr="00637460">
        <w:rPr>
          <w:sz w:val="20"/>
          <w:lang w:val="en-US"/>
        </w:rPr>
        <w:t>IPRbooks</w:t>
      </w:r>
      <w:proofErr w:type="spellEnd"/>
      <w:r w:rsidRPr="00637460">
        <w:rPr>
          <w:sz w:val="20"/>
        </w:rPr>
        <w:t xml:space="preserve"> (ЭБС </w:t>
      </w:r>
      <w:proofErr w:type="spellStart"/>
      <w:r w:rsidRPr="00637460">
        <w:rPr>
          <w:sz w:val="20"/>
          <w:lang w:val="en-US"/>
        </w:rPr>
        <w:t>IPRbooks</w:t>
      </w:r>
      <w:proofErr w:type="spellEnd"/>
      <w:r w:rsidRPr="00637460">
        <w:rPr>
          <w:sz w:val="20"/>
        </w:rPr>
        <w:t xml:space="preserve">) –электронная библиотека по всем отраслям знаний </w:t>
      </w:r>
      <w:hyperlink r:id="rId71" w:history="1">
        <w:r w:rsidRPr="00637460">
          <w:rPr>
            <w:rStyle w:val="ab"/>
            <w:sz w:val="20"/>
            <w:lang w:val="en-US"/>
          </w:rPr>
          <w:t>http</w:t>
        </w:r>
        <w:r w:rsidRPr="00637460">
          <w:rPr>
            <w:rStyle w:val="ab"/>
            <w:sz w:val="20"/>
          </w:rPr>
          <w:t>://</w:t>
        </w:r>
        <w:r w:rsidRPr="00637460">
          <w:rPr>
            <w:rStyle w:val="ab"/>
            <w:sz w:val="20"/>
            <w:lang w:val="en-US"/>
          </w:rPr>
          <w:t>www</w:t>
        </w:r>
        <w:r w:rsidRPr="00637460">
          <w:rPr>
            <w:rStyle w:val="ab"/>
            <w:sz w:val="20"/>
          </w:rPr>
          <w:t>.</w:t>
        </w:r>
        <w:proofErr w:type="spellStart"/>
        <w:r w:rsidRPr="00637460">
          <w:rPr>
            <w:rStyle w:val="ab"/>
            <w:sz w:val="20"/>
            <w:lang w:val="en-US"/>
          </w:rPr>
          <w:t>iprbookshop</w:t>
        </w:r>
        <w:proofErr w:type="spellEnd"/>
        <w:r w:rsidRPr="00637460">
          <w:rPr>
            <w:rStyle w:val="ab"/>
            <w:sz w:val="20"/>
          </w:rPr>
          <w:t>.</w:t>
        </w:r>
        <w:proofErr w:type="spellStart"/>
        <w:r w:rsidRPr="00637460">
          <w:rPr>
            <w:rStyle w:val="ab"/>
            <w:sz w:val="20"/>
            <w:lang w:val="en-US"/>
          </w:rPr>
          <w:t>ru</w:t>
        </w:r>
        <w:proofErr w:type="spellEnd"/>
      </w:hyperlink>
    </w:p>
    <w:p w:rsidR="00264D60" w:rsidRPr="00637460" w:rsidRDefault="00264D60" w:rsidP="00264D60">
      <w:pPr>
        <w:tabs>
          <w:tab w:val="left" w:pos="360"/>
          <w:tab w:val="left" w:pos="900"/>
          <w:tab w:val="left" w:pos="993"/>
          <w:tab w:val="left" w:pos="1134"/>
        </w:tabs>
        <w:suppressAutoHyphens/>
        <w:spacing w:before="0" w:after="0"/>
        <w:ind w:firstLine="709"/>
        <w:jc w:val="both"/>
        <w:rPr>
          <w:i/>
          <w:sz w:val="20"/>
        </w:rPr>
      </w:pPr>
      <w:r w:rsidRPr="00637460">
        <w:rPr>
          <w:i/>
          <w:sz w:val="20"/>
        </w:rPr>
        <w:t>Информационно-справочные системы:</w:t>
      </w:r>
    </w:p>
    <w:p w:rsidR="009F1C50" w:rsidRPr="009F1C50" w:rsidRDefault="009F1C50" w:rsidP="009F1C50">
      <w:pPr>
        <w:spacing w:before="0" w:after="0"/>
        <w:rPr>
          <w:sz w:val="20"/>
        </w:rPr>
      </w:pPr>
      <w:r w:rsidRPr="009F1C50">
        <w:rPr>
          <w:sz w:val="20"/>
        </w:rPr>
        <w:t xml:space="preserve">Справочно-правовая система «Гарант»; </w:t>
      </w:r>
    </w:p>
    <w:p w:rsidR="006564D2" w:rsidRDefault="009F1C50" w:rsidP="009F1C50">
      <w:pPr>
        <w:spacing w:before="0" w:after="0"/>
      </w:pPr>
      <w:r w:rsidRPr="009F1C50">
        <w:rPr>
          <w:sz w:val="20"/>
        </w:rPr>
        <w:t>Справочно-правовая система «Консультант Плюс».</w:t>
      </w:r>
    </w:p>
    <w:sectPr w:rsidR="006564D2" w:rsidSect="00264D6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Helios">
    <w:altName w:val="Helios"/>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131"/>
      <w:lvlText w:val="%1."/>
      <w:lvlJc w:val="left"/>
      <w:pPr>
        <w:tabs>
          <w:tab w:val="left" w:pos="643"/>
        </w:tabs>
        <w:ind w:left="643" w:hanging="360"/>
      </w:pPr>
      <w:rPr>
        <w:rFonts w:cs="Times New Roman"/>
      </w:rPr>
    </w:lvl>
  </w:abstractNum>
  <w:abstractNum w:abstractNumId="1" w15:restartNumberingAfterBreak="0">
    <w:nsid w:val="FFFFFF82"/>
    <w:multiLevelType w:val="singleLevel"/>
    <w:tmpl w:val="FFFFFF82"/>
    <w:lvl w:ilvl="0">
      <w:start w:val="1"/>
      <w:numFmt w:val="bullet"/>
      <w:pStyle w:val="Tst-question"/>
      <w:lvlText w:val=""/>
      <w:lvlJc w:val="left"/>
      <w:pPr>
        <w:tabs>
          <w:tab w:val="left" w:pos="926"/>
        </w:tabs>
        <w:ind w:left="926" w:hanging="360"/>
      </w:pPr>
    </w:lvl>
  </w:abstractNum>
  <w:abstractNum w:abstractNumId="2" w15:restartNumberingAfterBreak="0">
    <w:nsid w:val="FFFFFF83"/>
    <w:multiLevelType w:val="singleLevel"/>
    <w:tmpl w:val="FFFFFF83"/>
    <w:lvl w:ilvl="0">
      <w:start w:val="1"/>
      <w:numFmt w:val="decimal"/>
      <w:pStyle w:val="3"/>
      <w:lvlText w:val="%1."/>
      <w:lvlJc w:val="left"/>
      <w:pPr>
        <w:ind w:left="720" w:hanging="360"/>
      </w:pPr>
      <w:rPr>
        <w:rFonts w:cs="Times New Roman"/>
      </w:rPr>
    </w:lvl>
  </w:abstractNum>
  <w:abstractNum w:abstractNumId="3" w15:restartNumberingAfterBreak="0">
    <w:nsid w:val="FFFFFF88"/>
    <w:multiLevelType w:val="singleLevel"/>
    <w:tmpl w:val="FFFFFF88"/>
    <w:lvl w:ilvl="0">
      <w:start w:val="1"/>
      <w:numFmt w:val="decimal"/>
      <w:pStyle w:val="-31"/>
      <w:lvlText w:val="%1."/>
      <w:lvlJc w:val="left"/>
      <w:pPr>
        <w:tabs>
          <w:tab w:val="left" w:pos="360"/>
        </w:tabs>
        <w:ind w:left="360" w:hanging="360"/>
      </w:pPr>
      <w:rPr>
        <w:rFonts w:cs="Times New Roman"/>
      </w:rPr>
    </w:lvl>
  </w:abstractNum>
  <w:abstractNum w:abstractNumId="4" w15:restartNumberingAfterBreak="0">
    <w:nsid w:val="FFFFFF89"/>
    <w:multiLevelType w:val="singleLevel"/>
    <w:tmpl w:val="FFFFFF89"/>
    <w:lvl w:ilvl="0">
      <w:start w:val="1"/>
      <w:numFmt w:val="bullet"/>
      <w:pStyle w:val="0752"/>
      <w:lvlText w:val=""/>
      <w:lvlJc w:val="left"/>
      <w:pPr>
        <w:tabs>
          <w:tab w:val="left" w:pos="360"/>
        </w:tabs>
        <w:ind w:left="360"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00143F37"/>
    <w:multiLevelType w:val="multilevel"/>
    <w:tmpl w:val="00143F37"/>
    <w:lvl w:ilvl="0">
      <w:start w:val="1"/>
      <w:numFmt w:val="decimal"/>
      <w:lvlText w:val="%1"/>
      <w:lvlJc w:val="left"/>
      <w:pPr>
        <w:tabs>
          <w:tab w:val="left" w:pos="1429"/>
        </w:tabs>
        <w:ind w:left="709"/>
      </w:pPr>
      <w:rPr>
        <w:rFonts w:cs="Times New Roman"/>
      </w:rPr>
    </w:lvl>
    <w:lvl w:ilvl="1">
      <w:start w:val="1"/>
      <w:numFmt w:val="lowerLetter"/>
      <w:lvlText w:val="%2."/>
      <w:lvlJc w:val="left"/>
      <w:pPr>
        <w:tabs>
          <w:tab w:val="left" w:pos="2149"/>
        </w:tabs>
        <w:ind w:left="2149" w:hanging="360"/>
      </w:pPr>
      <w:rPr>
        <w:rFonts w:cs="Times New Roman"/>
      </w:rPr>
    </w:lvl>
    <w:lvl w:ilvl="2">
      <w:start w:val="1"/>
      <w:numFmt w:val="lowerRoman"/>
      <w:lvlText w:val="%3."/>
      <w:lvlJc w:val="right"/>
      <w:pPr>
        <w:tabs>
          <w:tab w:val="left" w:pos="2869"/>
        </w:tabs>
        <w:ind w:left="2869" w:hanging="180"/>
      </w:pPr>
      <w:rPr>
        <w:rFonts w:cs="Times New Roman"/>
      </w:rPr>
    </w:lvl>
    <w:lvl w:ilvl="3">
      <w:start w:val="1"/>
      <w:numFmt w:val="decimal"/>
      <w:lvlText w:val="%4."/>
      <w:lvlJc w:val="left"/>
      <w:pPr>
        <w:tabs>
          <w:tab w:val="left" w:pos="3589"/>
        </w:tabs>
        <w:ind w:left="3589" w:hanging="360"/>
      </w:pPr>
      <w:rPr>
        <w:rFonts w:cs="Times New Roman"/>
      </w:rPr>
    </w:lvl>
    <w:lvl w:ilvl="4">
      <w:start w:val="1"/>
      <w:numFmt w:val="lowerLetter"/>
      <w:lvlText w:val="%5."/>
      <w:lvlJc w:val="left"/>
      <w:pPr>
        <w:tabs>
          <w:tab w:val="left" w:pos="4309"/>
        </w:tabs>
        <w:ind w:left="4309" w:hanging="360"/>
      </w:pPr>
      <w:rPr>
        <w:rFonts w:cs="Times New Roman"/>
      </w:rPr>
    </w:lvl>
    <w:lvl w:ilvl="5">
      <w:start w:val="1"/>
      <w:numFmt w:val="lowerRoman"/>
      <w:lvlText w:val="%6."/>
      <w:lvlJc w:val="right"/>
      <w:pPr>
        <w:tabs>
          <w:tab w:val="left" w:pos="5029"/>
        </w:tabs>
        <w:ind w:left="5029" w:hanging="180"/>
      </w:pPr>
      <w:rPr>
        <w:rFonts w:cs="Times New Roman"/>
      </w:rPr>
    </w:lvl>
    <w:lvl w:ilvl="6">
      <w:start w:val="1"/>
      <w:numFmt w:val="decimal"/>
      <w:lvlText w:val="%7."/>
      <w:lvlJc w:val="left"/>
      <w:pPr>
        <w:tabs>
          <w:tab w:val="left" w:pos="5749"/>
        </w:tabs>
        <w:ind w:left="5749" w:hanging="360"/>
      </w:pPr>
      <w:rPr>
        <w:rFonts w:cs="Times New Roman"/>
      </w:rPr>
    </w:lvl>
    <w:lvl w:ilvl="7">
      <w:start w:val="1"/>
      <w:numFmt w:val="lowerLetter"/>
      <w:lvlText w:val="%8."/>
      <w:lvlJc w:val="left"/>
      <w:pPr>
        <w:tabs>
          <w:tab w:val="left" w:pos="6469"/>
        </w:tabs>
        <w:ind w:left="6469" w:hanging="360"/>
      </w:pPr>
      <w:rPr>
        <w:rFonts w:cs="Times New Roman"/>
      </w:rPr>
    </w:lvl>
    <w:lvl w:ilvl="8">
      <w:start w:val="1"/>
      <w:numFmt w:val="lowerRoman"/>
      <w:lvlText w:val="%9."/>
      <w:lvlJc w:val="right"/>
      <w:pPr>
        <w:tabs>
          <w:tab w:val="left" w:pos="7189"/>
        </w:tabs>
        <w:ind w:left="7189" w:hanging="180"/>
      </w:pPr>
      <w:rPr>
        <w:rFonts w:cs="Times New Roman"/>
      </w:rPr>
    </w:lvl>
  </w:abstractNum>
  <w:abstractNum w:abstractNumId="7" w15:restartNumberingAfterBreak="0">
    <w:nsid w:val="13450138"/>
    <w:multiLevelType w:val="multilevel"/>
    <w:tmpl w:val="13450138"/>
    <w:lvl w:ilvl="0">
      <w:start w:val="1"/>
      <w:numFmt w:val="decimal"/>
      <w:pStyle w:val="a"/>
      <w:lvlText w:val="%1."/>
      <w:lvlJc w:val="left"/>
      <w:pPr>
        <w:tabs>
          <w:tab w:val="left" w:pos="1440"/>
        </w:tabs>
        <w:ind w:left="1440" w:hanging="36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 w15:restartNumberingAfterBreak="0">
    <w:nsid w:val="13A41CF4"/>
    <w:multiLevelType w:val="hybridMultilevel"/>
    <w:tmpl w:val="D5825686"/>
    <w:lvl w:ilvl="0" w:tplc="2924B86C">
      <w:start w:val="1"/>
      <w:numFmt w:val="decimal"/>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5BB6200"/>
    <w:multiLevelType w:val="multilevel"/>
    <w:tmpl w:val="15BB6200"/>
    <w:lvl w:ilvl="0">
      <w:start w:val="1"/>
      <w:numFmt w:val="decimal"/>
      <w:lvlText w:val="%1"/>
      <w:lvlJc w:val="left"/>
      <w:pPr>
        <w:tabs>
          <w:tab w:val="left" w:pos="1429"/>
        </w:tabs>
        <w:ind w:left="709"/>
      </w:pPr>
      <w:rPr>
        <w:rFonts w:cs="Times New Roman"/>
      </w:rPr>
    </w:lvl>
    <w:lvl w:ilvl="1">
      <w:start w:val="1"/>
      <w:numFmt w:val="lowerLetter"/>
      <w:lvlText w:val="%2."/>
      <w:lvlJc w:val="left"/>
      <w:pPr>
        <w:tabs>
          <w:tab w:val="left" w:pos="2149"/>
        </w:tabs>
        <w:ind w:left="2149" w:hanging="360"/>
      </w:pPr>
      <w:rPr>
        <w:rFonts w:cs="Times New Roman"/>
      </w:rPr>
    </w:lvl>
    <w:lvl w:ilvl="2">
      <w:start w:val="1"/>
      <w:numFmt w:val="lowerRoman"/>
      <w:lvlText w:val="%3."/>
      <w:lvlJc w:val="right"/>
      <w:pPr>
        <w:tabs>
          <w:tab w:val="left" w:pos="2869"/>
        </w:tabs>
        <w:ind w:left="2869" w:hanging="180"/>
      </w:pPr>
      <w:rPr>
        <w:rFonts w:cs="Times New Roman"/>
      </w:rPr>
    </w:lvl>
    <w:lvl w:ilvl="3">
      <w:start w:val="1"/>
      <w:numFmt w:val="decimal"/>
      <w:lvlText w:val="%4."/>
      <w:lvlJc w:val="left"/>
      <w:pPr>
        <w:tabs>
          <w:tab w:val="left" w:pos="3589"/>
        </w:tabs>
        <w:ind w:left="3589" w:hanging="360"/>
      </w:pPr>
      <w:rPr>
        <w:rFonts w:cs="Times New Roman"/>
      </w:rPr>
    </w:lvl>
    <w:lvl w:ilvl="4">
      <w:start w:val="1"/>
      <w:numFmt w:val="lowerLetter"/>
      <w:lvlText w:val="%5."/>
      <w:lvlJc w:val="left"/>
      <w:pPr>
        <w:tabs>
          <w:tab w:val="left" w:pos="4309"/>
        </w:tabs>
        <w:ind w:left="4309" w:hanging="360"/>
      </w:pPr>
      <w:rPr>
        <w:rFonts w:cs="Times New Roman"/>
      </w:rPr>
    </w:lvl>
    <w:lvl w:ilvl="5">
      <w:start w:val="1"/>
      <w:numFmt w:val="lowerRoman"/>
      <w:lvlText w:val="%6."/>
      <w:lvlJc w:val="right"/>
      <w:pPr>
        <w:tabs>
          <w:tab w:val="left" w:pos="5029"/>
        </w:tabs>
        <w:ind w:left="5029" w:hanging="180"/>
      </w:pPr>
      <w:rPr>
        <w:rFonts w:cs="Times New Roman"/>
      </w:rPr>
    </w:lvl>
    <w:lvl w:ilvl="6">
      <w:start w:val="1"/>
      <w:numFmt w:val="decimal"/>
      <w:lvlText w:val="%7."/>
      <w:lvlJc w:val="left"/>
      <w:pPr>
        <w:tabs>
          <w:tab w:val="left" w:pos="5749"/>
        </w:tabs>
        <w:ind w:left="5749" w:hanging="360"/>
      </w:pPr>
      <w:rPr>
        <w:rFonts w:cs="Times New Roman"/>
      </w:rPr>
    </w:lvl>
    <w:lvl w:ilvl="7">
      <w:start w:val="1"/>
      <w:numFmt w:val="lowerLetter"/>
      <w:lvlText w:val="%8."/>
      <w:lvlJc w:val="left"/>
      <w:pPr>
        <w:tabs>
          <w:tab w:val="left" w:pos="6469"/>
        </w:tabs>
        <w:ind w:left="6469" w:hanging="360"/>
      </w:pPr>
      <w:rPr>
        <w:rFonts w:cs="Times New Roman"/>
      </w:rPr>
    </w:lvl>
    <w:lvl w:ilvl="8">
      <w:start w:val="1"/>
      <w:numFmt w:val="lowerRoman"/>
      <w:lvlText w:val="%9."/>
      <w:lvlJc w:val="right"/>
      <w:pPr>
        <w:tabs>
          <w:tab w:val="left" w:pos="7189"/>
        </w:tabs>
        <w:ind w:left="7189" w:hanging="180"/>
      </w:pPr>
      <w:rPr>
        <w:rFonts w:cs="Times New Roman"/>
      </w:rPr>
    </w:lvl>
  </w:abstractNum>
  <w:abstractNum w:abstractNumId="10" w15:restartNumberingAfterBreak="0">
    <w:nsid w:val="17AA16EB"/>
    <w:multiLevelType w:val="multilevel"/>
    <w:tmpl w:val="17AA16EB"/>
    <w:lvl w:ilvl="0">
      <w:start w:val="1"/>
      <w:numFmt w:val="decimal"/>
      <w:pStyle w:val="a0"/>
      <w:lvlText w:val="%1."/>
      <w:lvlJc w:val="left"/>
      <w:pPr>
        <w:tabs>
          <w:tab w:val="left" w:pos="0"/>
        </w:tabs>
        <w:ind w:left="113" w:hanging="113"/>
      </w:pPr>
      <w:rPr>
        <w:rFonts w:cs="Times New Roman"/>
      </w:rPr>
    </w:lvl>
    <w:lvl w:ilvl="1">
      <w:start w:val="1"/>
      <w:numFmt w:val="upperLetter"/>
      <w:lvlText w:val="%2)"/>
      <w:lvlJc w:val="left"/>
      <w:pPr>
        <w:tabs>
          <w:tab w:val="left" w:pos="0"/>
        </w:tabs>
        <w:ind w:left="454" w:hanging="114"/>
      </w:pPr>
      <w:rPr>
        <w:rFonts w:cs="Times New Roman"/>
      </w:rPr>
    </w:lvl>
    <w:lvl w:ilvl="2">
      <w:start w:val="1"/>
      <w:numFmt w:val="lowerRoman"/>
      <w:lvlText w:val="%3)"/>
      <w:lvlJc w:val="left"/>
      <w:pPr>
        <w:tabs>
          <w:tab w:val="left" w:pos="1080"/>
        </w:tabs>
        <w:ind w:left="1080" w:hanging="360"/>
      </w:pPr>
      <w:rPr>
        <w:rFonts w:cs="Times New Roman"/>
      </w:rPr>
    </w:lvl>
    <w:lvl w:ilvl="3">
      <w:start w:val="1"/>
      <w:numFmt w:val="decimal"/>
      <w:lvlText w:val="(%4)"/>
      <w:lvlJc w:val="left"/>
      <w:pPr>
        <w:tabs>
          <w:tab w:val="left" w:pos="1440"/>
        </w:tabs>
        <w:ind w:left="1440" w:hanging="360"/>
      </w:pPr>
      <w:rPr>
        <w:rFonts w:cs="Times New Roman"/>
      </w:rPr>
    </w:lvl>
    <w:lvl w:ilvl="4">
      <w:start w:val="1"/>
      <w:numFmt w:val="lowerLetter"/>
      <w:lvlText w:val="(%5)"/>
      <w:lvlJc w:val="left"/>
      <w:pPr>
        <w:tabs>
          <w:tab w:val="left" w:pos="1800"/>
        </w:tabs>
        <w:ind w:left="1800" w:hanging="360"/>
      </w:pPr>
      <w:rPr>
        <w:rFonts w:cs="Times New Roman"/>
      </w:rPr>
    </w:lvl>
    <w:lvl w:ilvl="5">
      <w:start w:val="1"/>
      <w:numFmt w:val="lowerRoman"/>
      <w:lvlText w:val="(%6)"/>
      <w:lvlJc w:val="left"/>
      <w:pPr>
        <w:tabs>
          <w:tab w:val="left" w:pos="2160"/>
        </w:tabs>
        <w:ind w:left="2160" w:hanging="360"/>
      </w:pPr>
      <w:rPr>
        <w:rFonts w:cs="Times New Roman"/>
      </w:rPr>
    </w:lvl>
    <w:lvl w:ilvl="6">
      <w:start w:val="1"/>
      <w:numFmt w:val="decimal"/>
      <w:lvlText w:val="%7."/>
      <w:lvlJc w:val="left"/>
      <w:pPr>
        <w:tabs>
          <w:tab w:val="left" w:pos="2520"/>
        </w:tabs>
        <w:ind w:left="2520" w:hanging="360"/>
      </w:pPr>
      <w:rPr>
        <w:rFonts w:cs="Times New Roman"/>
      </w:rPr>
    </w:lvl>
    <w:lvl w:ilvl="7">
      <w:start w:val="1"/>
      <w:numFmt w:val="lowerLetter"/>
      <w:lvlText w:val="%8."/>
      <w:lvlJc w:val="left"/>
      <w:pPr>
        <w:tabs>
          <w:tab w:val="left" w:pos="2880"/>
        </w:tabs>
        <w:ind w:left="2880" w:hanging="360"/>
      </w:pPr>
      <w:rPr>
        <w:rFonts w:cs="Times New Roman"/>
      </w:rPr>
    </w:lvl>
    <w:lvl w:ilvl="8">
      <w:start w:val="1"/>
      <w:numFmt w:val="lowerRoman"/>
      <w:lvlText w:val="%9."/>
      <w:lvlJc w:val="left"/>
      <w:pPr>
        <w:tabs>
          <w:tab w:val="left" w:pos="3240"/>
        </w:tabs>
        <w:ind w:left="3240" w:hanging="360"/>
      </w:pPr>
      <w:rPr>
        <w:rFonts w:cs="Times New Roman"/>
      </w:rPr>
    </w:lvl>
  </w:abstractNum>
  <w:abstractNum w:abstractNumId="11" w15:restartNumberingAfterBreak="0">
    <w:nsid w:val="1B2B7C8F"/>
    <w:multiLevelType w:val="multilevel"/>
    <w:tmpl w:val="1B2B7C8F"/>
    <w:lvl w:ilvl="0">
      <w:start w:val="1"/>
      <w:numFmt w:val="bullet"/>
      <w:lvlText w:val=""/>
      <w:lvlJc w:val="left"/>
      <w:pPr>
        <w:tabs>
          <w:tab w:val="left" w:pos="720"/>
        </w:tabs>
        <w:ind w:left="720"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12" w15:restartNumberingAfterBreak="0">
    <w:nsid w:val="1D034241"/>
    <w:multiLevelType w:val="multilevel"/>
    <w:tmpl w:val="1D034241"/>
    <w:lvl w:ilvl="0">
      <w:start w:val="1"/>
      <w:numFmt w:val="decimal"/>
      <w:pStyle w:val="2"/>
      <w:lvlText w:val="%1"/>
      <w:lvlJc w:val="left"/>
      <w:pPr>
        <w:tabs>
          <w:tab w:val="left" w:pos="360"/>
        </w:tabs>
        <w:ind w:left="3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1E39231B"/>
    <w:multiLevelType w:val="multilevel"/>
    <w:tmpl w:val="1E39231B"/>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F43114C"/>
    <w:multiLevelType w:val="multilevel"/>
    <w:tmpl w:val="1F43114C"/>
    <w:lvl w:ilvl="0">
      <w:start w:val="1"/>
      <w:numFmt w:val="decimal"/>
      <w:lvlText w:val="%1"/>
      <w:lvlJc w:val="left"/>
      <w:pPr>
        <w:tabs>
          <w:tab w:val="left" w:pos="1429"/>
        </w:tabs>
        <w:ind w:left="709"/>
      </w:pPr>
      <w:rPr>
        <w:rFonts w:cs="Times New Roman"/>
      </w:rPr>
    </w:lvl>
    <w:lvl w:ilvl="1">
      <w:start w:val="1"/>
      <w:numFmt w:val="lowerLetter"/>
      <w:lvlText w:val="%2."/>
      <w:lvlJc w:val="left"/>
      <w:pPr>
        <w:tabs>
          <w:tab w:val="left" w:pos="2149"/>
        </w:tabs>
        <w:ind w:left="2149" w:hanging="360"/>
      </w:pPr>
      <w:rPr>
        <w:rFonts w:cs="Times New Roman"/>
      </w:rPr>
    </w:lvl>
    <w:lvl w:ilvl="2">
      <w:start w:val="1"/>
      <w:numFmt w:val="lowerRoman"/>
      <w:lvlText w:val="%3."/>
      <w:lvlJc w:val="right"/>
      <w:pPr>
        <w:tabs>
          <w:tab w:val="left" w:pos="2869"/>
        </w:tabs>
        <w:ind w:left="2869" w:hanging="180"/>
      </w:pPr>
      <w:rPr>
        <w:rFonts w:cs="Times New Roman"/>
      </w:rPr>
    </w:lvl>
    <w:lvl w:ilvl="3">
      <w:start w:val="1"/>
      <w:numFmt w:val="decimal"/>
      <w:lvlText w:val="%4."/>
      <w:lvlJc w:val="left"/>
      <w:pPr>
        <w:tabs>
          <w:tab w:val="left" w:pos="3589"/>
        </w:tabs>
        <w:ind w:left="3589" w:hanging="360"/>
      </w:pPr>
      <w:rPr>
        <w:rFonts w:cs="Times New Roman"/>
      </w:rPr>
    </w:lvl>
    <w:lvl w:ilvl="4">
      <w:start w:val="1"/>
      <w:numFmt w:val="lowerLetter"/>
      <w:lvlText w:val="%5."/>
      <w:lvlJc w:val="left"/>
      <w:pPr>
        <w:tabs>
          <w:tab w:val="left" w:pos="4309"/>
        </w:tabs>
        <w:ind w:left="4309" w:hanging="360"/>
      </w:pPr>
      <w:rPr>
        <w:rFonts w:cs="Times New Roman"/>
      </w:rPr>
    </w:lvl>
    <w:lvl w:ilvl="5">
      <w:start w:val="1"/>
      <w:numFmt w:val="lowerRoman"/>
      <w:lvlText w:val="%6."/>
      <w:lvlJc w:val="right"/>
      <w:pPr>
        <w:tabs>
          <w:tab w:val="left" w:pos="5029"/>
        </w:tabs>
        <w:ind w:left="5029" w:hanging="180"/>
      </w:pPr>
      <w:rPr>
        <w:rFonts w:cs="Times New Roman"/>
      </w:rPr>
    </w:lvl>
    <w:lvl w:ilvl="6">
      <w:start w:val="1"/>
      <w:numFmt w:val="decimal"/>
      <w:lvlText w:val="%7."/>
      <w:lvlJc w:val="left"/>
      <w:pPr>
        <w:tabs>
          <w:tab w:val="left" w:pos="5749"/>
        </w:tabs>
        <w:ind w:left="5749" w:hanging="360"/>
      </w:pPr>
      <w:rPr>
        <w:rFonts w:cs="Times New Roman"/>
      </w:rPr>
    </w:lvl>
    <w:lvl w:ilvl="7">
      <w:start w:val="1"/>
      <w:numFmt w:val="lowerLetter"/>
      <w:lvlText w:val="%8."/>
      <w:lvlJc w:val="left"/>
      <w:pPr>
        <w:tabs>
          <w:tab w:val="left" w:pos="6469"/>
        </w:tabs>
        <w:ind w:left="6469" w:hanging="360"/>
      </w:pPr>
      <w:rPr>
        <w:rFonts w:cs="Times New Roman"/>
      </w:rPr>
    </w:lvl>
    <w:lvl w:ilvl="8">
      <w:start w:val="1"/>
      <w:numFmt w:val="lowerRoman"/>
      <w:lvlText w:val="%9."/>
      <w:lvlJc w:val="right"/>
      <w:pPr>
        <w:tabs>
          <w:tab w:val="left" w:pos="7189"/>
        </w:tabs>
        <w:ind w:left="7189" w:hanging="180"/>
      </w:pPr>
      <w:rPr>
        <w:rFonts w:cs="Times New Roman"/>
      </w:rPr>
    </w:lvl>
  </w:abstractNum>
  <w:abstractNum w:abstractNumId="16" w15:restartNumberingAfterBreak="0">
    <w:nsid w:val="228860F2"/>
    <w:multiLevelType w:val="multilevel"/>
    <w:tmpl w:val="228860F2"/>
    <w:lvl w:ilvl="0">
      <w:start w:val="1"/>
      <w:numFmt w:val="decimal"/>
      <w:lvlText w:val="%1."/>
      <w:lvlJc w:val="left"/>
      <w:pPr>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7" w15:restartNumberingAfterBreak="0">
    <w:nsid w:val="277D214C"/>
    <w:multiLevelType w:val="hybridMultilevel"/>
    <w:tmpl w:val="399212CE"/>
    <w:lvl w:ilvl="0" w:tplc="FFFFFFFF">
      <w:start w:val="1"/>
      <w:numFmt w:val="decimal"/>
      <w:lvlText w:val="%1"/>
      <w:lvlJc w:val="left"/>
      <w:pPr>
        <w:tabs>
          <w:tab w:val="num" w:pos="720"/>
        </w:tabs>
        <w:ind w:left="720" w:hanging="72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2F2C594F"/>
    <w:multiLevelType w:val="multilevel"/>
    <w:tmpl w:val="2F2C594F"/>
    <w:lvl w:ilvl="0">
      <w:start w:val="1"/>
      <w:numFmt w:val="decimal"/>
      <w:lvlText w:val="%1"/>
      <w:lvlJc w:val="left"/>
      <w:pPr>
        <w:tabs>
          <w:tab w:val="left" w:pos="1429"/>
        </w:tabs>
        <w:ind w:left="709"/>
      </w:pPr>
      <w:rPr>
        <w:rFonts w:cs="Times New Roman"/>
      </w:rPr>
    </w:lvl>
    <w:lvl w:ilvl="1">
      <w:start w:val="1"/>
      <w:numFmt w:val="lowerLetter"/>
      <w:lvlText w:val="%2."/>
      <w:lvlJc w:val="left"/>
      <w:pPr>
        <w:tabs>
          <w:tab w:val="left" w:pos="2149"/>
        </w:tabs>
        <w:ind w:left="2149" w:hanging="360"/>
      </w:pPr>
      <w:rPr>
        <w:rFonts w:cs="Times New Roman"/>
      </w:rPr>
    </w:lvl>
    <w:lvl w:ilvl="2">
      <w:start w:val="1"/>
      <w:numFmt w:val="lowerRoman"/>
      <w:lvlText w:val="%3."/>
      <w:lvlJc w:val="right"/>
      <w:pPr>
        <w:tabs>
          <w:tab w:val="left" w:pos="2869"/>
        </w:tabs>
        <w:ind w:left="2869" w:hanging="180"/>
      </w:pPr>
      <w:rPr>
        <w:rFonts w:cs="Times New Roman"/>
      </w:rPr>
    </w:lvl>
    <w:lvl w:ilvl="3">
      <w:start w:val="1"/>
      <w:numFmt w:val="decimal"/>
      <w:lvlText w:val="%4."/>
      <w:lvlJc w:val="left"/>
      <w:pPr>
        <w:tabs>
          <w:tab w:val="left" w:pos="3589"/>
        </w:tabs>
        <w:ind w:left="3589" w:hanging="360"/>
      </w:pPr>
      <w:rPr>
        <w:rFonts w:cs="Times New Roman"/>
      </w:rPr>
    </w:lvl>
    <w:lvl w:ilvl="4">
      <w:start w:val="1"/>
      <w:numFmt w:val="lowerLetter"/>
      <w:lvlText w:val="%5."/>
      <w:lvlJc w:val="left"/>
      <w:pPr>
        <w:tabs>
          <w:tab w:val="left" w:pos="4309"/>
        </w:tabs>
        <w:ind w:left="4309" w:hanging="360"/>
      </w:pPr>
      <w:rPr>
        <w:rFonts w:cs="Times New Roman"/>
      </w:rPr>
    </w:lvl>
    <w:lvl w:ilvl="5">
      <w:start w:val="1"/>
      <w:numFmt w:val="lowerRoman"/>
      <w:lvlText w:val="%6."/>
      <w:lvlJc w:val="right"/>
      <w:pPr>
        <w:tabs>
          <w:tab w:val="left" w:pos="5029"/>
        </w:tabs>
        <w:ind w:left="5029" w:hanging="180"/>
      </w:pPr>
      <w:rPr>
        <w:rFonts w:cs="Times New Roman"/>
      </w:rPr>
    </w:lvl>
    <w:lvl w:ilvl="6">
      <w:start w:val="1"/>
      <w:numFmt w:val="decimal"/>
      <w:lvlText w:val="%7."/>
      <w:lvlJc w:val="left"/>
      <w:pPr>
        <w:tabs>
          <w:tab w:val="left" w:pos="5749"/>
        </w:tabs>
        <w:ind w:left="5749" w:hanging="360"/>
      </w:pPr>
      <w:rPr>
        <w:rFonts w:cs="Times New Roman"/>
      </w:rPr>
    </w:lvl>
    <w:lvl w:ilvl="7">
      <w:start w:val="1"/>
      <w:numFmt w:val="lowerLetter"/>
      <w:lvlText w:val="%8."/>
      <w:lvlJc w:val="left"/>
      <w:pPr>
        <w:tabs>
          <w:tab w:val="left" w:pos="6469"/>
        </w:tabs>
        <w:ind w:left="6469" w:hanging="360"/>
      </w:pPr>
      <w:rPr>
        <w:rFonts w:cs="Times New Roman"/>
      </w:rPr>
    </w:lvl>
    <w:lvl w:ilvl="8">
      <w:start w:val="1"/>
      <w:numFmt w:val="lowerRoman"/>
      <w:lvlText w:val="%9."/>
      <w:lvlJc w:val="right"/>
      <w:pPr>
        <w:tabs>
          <w:tab w:val="left" w:pos="7189"/>
        </w:tabs>
        <w:ind w:left="7189" w:hanging="180"/>
      </w:pPr>
      <w:rPr>
        <w:rFonts w:cs="Times New Roman"/>
      </w:rPr>
    </w:lvl>
  </w:abstractNum>
  <w:abstractNum w:abstractNumId="19" w15:restartNumberingAfterBreak="0">
    <w:nsid w:val="35AE2107"/>
    <w:multiLevelType w:val="multilevel"/>
    <w:tmpl w:val="35AE2107"/>
    <w:lvl w:ilvl="0">
      <w:start w:val="1"/>
      <w:numFmt w:val="bullet"/>
      <w:lvlText w:val=""/>
      <w:lvlJc w:val="left"/>
      <w:pPr>
        <w:tabs>
          <w:tab w:val="left" w:pos="720"/>
        </w:tabs>
        <w:ind w:left="720"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20" w15:restartNumberingAfterBreak="0">
    <w:nsid w:val="36CB530C"/>
    <w:multiLevelType w:val="multilevel"/>
    <w:tmpl w:val="36CB530C"/>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1" w15:restartNumberingAfterBreak="0">
    <w:nsid w:val="37556940"/>
    <w:multiLevelType w:val="multilevel"/>
    <w:tmpl w:val="37556940"/>
    <w:lvl w:ilvl="0">
      <w:start w:val="1"/>
      <w:numFmt w:val="bullet"/>
      <w:lvlText w:val="-"/>
      <w:lvlJc w:val="left"/>
      <w:pPr>
        <w:tabs>
          <w:tab w:val="left" w:pos="786"/>
        </w:tabs>
        <w:ind w:left="786"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22" w15:restartNumberingAfterBreak="0">
    <w:nsid w:val="396F20E2"/>
    <w:multiLevelType w:val="hybridMultilevel"/>
    <w:tmpl w:val="B0D4270C"/>
    <w:lvl w:ilvl="0" w:tplc="9CB67A3A">
      <w:start w:val="1"/>
      <w:numFmt w:val="decimal"/>
      <w:lvlText w:val="%1"/>
      <w:lvlJc w:val="left"/>
      <w:pPr>
        <w:tabs>
          <w:tab w:val="num" w:pos="720"/>
        </w:tabs>
        <w:ind w:left="720" w:hanging="720"/>
      </w:pPr>
      <w:rPr>
        <w:b w:val="0"/>
        <w:i w:val="0"/>
        <w:sz w:val="24"/>
      </w:rPr>
    </w:lvl>
    <w:lvl w:ilvl="1" w:tplc="7C2C2390">
      <w:start w:val="1"/>
      <w:numFmt w:val="decimal"/>
      <w:lvlText w:val="%2."/>
      <w:lvlJc w:val="left"/>
      <w:pPr>
        <w:tabs>
          <w:tab w:val="num" w:pos="1440"/>
        </w:tabs>
        <w:ind w:left="1440" w:hanging="360"/>
      </w:pPr>
    </w:lvl>
    <w:lvl w:ilvl="2" w:tplc="AD74BED0">
      <w:start w:val="1"/>
      <w:numFmt w:val="decimal"/>
      <w:lvlText w:val="%3."/>
      <w:lvlJc w:val="left"/>
      <w:pPr>
        <w:tabs>
          <w:tab w:val="num" w:pos="2160"/>
        </w:tabs>
        <w:ind w:left="2160" w:hanging="360"/>
      </w:pPr>
    </w:lvl>
    <w:lvl w:ilvl="3" w:tplc="AF2EE528">
      <w:start w:val="1"/>
      <w:numFmt w:val="decimal"/>
      <w:lvlText w:val="%4."/>
      <w:lvlJc w:val="left"/>
      <w:pPr>
        <w:tabs>
          <w:tab w:val="num" w:pos="2880"/>
        </w:tabs>
        <w:ind w:left="2880" w:hanging="360"/>
      </w:pPr>
    </w:lvl>
    <w:lvl w:ilvl="4" w:tplc="F410A62C">
      <w:start w:val="1"/>
      <w:numFmt w:val="decimal"/>
      <w:lvlText w:val="%5."/>
      <w:lvlJc w:val="left"/>
      <w:pPr>
        <w:tabs>
          <w:tab w:val="num" w:pos="3600"/>
        </w:tabs>
        <w:ind w:left="3600" w:hanging="360"/>
      </w:pPr>
    </w:lvl>
    <w:lvl w:ilvl="5" w:tplc="5130F09A">
      <w:start w:val="1"/>
      <w:numFmt w:val="decimal"/>
      <w:lvlText w:val="%6."/>
      <w:lvlJc w:val="left"/>
      <w:pPr>
        <w:tabs>
          <w:tab w:val="num" w:pos="4320"/>
        </w:tabs>
        <w:ind w:left="4320" w:hanging="360"/>
      </w:pPr>
    </w:lvl>
    <w:lvl w:ilvl="6" w:tplc="E4C85432">
      <w:start w:val="1"/>
      <w:numFmt w:val="decimal"/>
      <w:lvlText w:val="%7."/>
      <w:lvlJc w:val="left"/>
      <w:pPr>
        <w:tabs>
          <w:tab w:val="num" w:pos="5040"/>
        </w:tabs>
        <w:ind w:left="5040" w:hanging="360"/>
      </w:pPr>
    </w:lvl>
    <w:lvl w:ilvl="7" w:tplc="83AE4B0E">
      <w:start w:val="1"/>
      <w:numFmt w:val="decimal"/>
      <w:lvlText w:val="%8."/>
      <w:lvlJc w:val="left"/>
      <w:pPr>
        <w:tabs>
          <w:tab w:val="num" w:pos="5760"/>
        </w:tabs>
        <w:ind w:left="5760" w:hanging="360"/>
      </w:pPr>
    </w:lvl>
    <w:lvl w:ilvl="8" w:tplc="D570B504">
      <w:start w:val="1"/>
      <w:numFmt w:val="decimal"/>
      <w:lvlText w:val="%9."/>
      <w:lvlJc w:val="left"/>
      <w:pPr>
        <w:tabs>
          <w:tab w:val="num" w:pos="6480"/>
        </w:tabs>
        <w:ind w:left="6480" w:hanging="360"/>
      </w:pPr>
    </w:lvl>
  </w:abstractNum>
  <w:abstractNum w:abstractNumId="23" w15:restartNumberingAfterBreak="0">
    <w:nsid w:val="3EC00052"/>
    <w:multiLevelType w:val="multilevel"/>
    <w:tmpl w:val="3EC00052"/>
    <w:lvl w:ilvl="0">
      <w:start w:val="1"/>
      <w:numFmt w:val="decimal"/>
      <w:lvlText w:val="%1."/>
      <w:lvlJc w:val="left"/>
      <w:pPr>
        <w:ind w:left="1068" w:hanging="360"/>
      </w:pPr>
      <w:rPr>
        <w:rFonts w:cs="Times New Roman"/>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24" w15:restartNumberingAfterBreak="0">
    <w:nsid w:val="416E499F"/>
    <w:multiLevelType w:val="hybridMultilevel"/>
    <w:tmpl w:val="4022D4B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32C35E6"/>
    <w:multiLevelType w:val="hybridMultilevel"/>
    <w:tmpl w:val="3ED011A2"/>
    <w:lvl w:ilvl="0" w:tplc="1180C3BE">
      <w:start w:val="1"/>
      <w:numFmt w:val="decimal"/>
      <w:lvlText w:val="%1"/>
      <w:lvlJc w:val="left"/>
      <w:pPr>
        <w:tabs>
          <w:tab w:val="num" w:pos="720"/>
        </w:tabs>
        <w:ind w:left="720" w:hanging="720"/>
      </w:pPr>
    </w:lvl>
    <w:lvl w:ilvl="1" w:tplc="E0ACE3D4">
      <w:start w:val="1"/>
      <w:numFmt w:val="decimal"/>
      <w:lvlText w:val="%2."/>
      <w:lvlJc w:val="left"/>
      <w:pPr>
        <w:tabs>
          <w:tab w:val="num" w:pos="1440"/>
        </w:tabs>
        <w:ind w:left="1440" w:hanging="360"/>
      </w:pPr>
    </w:lvl>
    <w:lvl w:ilvl="2" w:tplc="C17EA7BC">
      <w:start w:val="1"/>
      <w:numFmt w:val="decimal"/>
      <w:lvlText w:val="%3."/>
      <w:lvlJc w:val="left"/>
      <w:pPr>
        <w:tabs>
          <w:tab w:val="num" w:pos="2160"/>
        </w:tabs>
        <w:ind w:left="2160" w:hanging="360"/>
      </w:pPr>
    </w:lvl>
    <w:lvl w:ilvl="3" w:tplc="7A184DAA">
      <w:start w:val="1"/>
      <w:numFmt w:val="decimal"/>
      <w:lvlText w:val="%4."/>
      <w:lvlJc w:val="left"/>
      <w:pPr>
        <w:tabs>
          <w:tab w:val="num" w:pos="2880"/>
        </w:tabs>
        <w:ind w:left="2880" w:hanging="360"/>
      </w:pPr>
    </w:lvl>
    <w:lvl w:ilvl="4" w:tplc="CBDA08D2">
      <w:start w:val="1"/>
      <w:numFmt w:val="decimal"/>
      <w:lvlText w:val="%5."/>
      <w:lvlJc w:val="left"/>
      <w:pPr>
        <w:tabs>
          <w:tab w:val="num" w:pos="3600"/>
        </w:tabs>
        <w:ind w:left="3600" w:hanging="360"/>
      </w:pPr>
    </w:lvl>
    <w:lvl w:ilvl="5" w:tplc="DBB2E1F4">
      <w:start w:val="1"/>
      <w:numFmt w:val="decimal"/>
      <w:lvlText w:val="%6."/>
      <w:lvlJc w:val="left"/>
      <w:pPr>
        <w:tabs>
          <w:tab w:val="num" w:pos="4320"/>
        </w:tabs>
        <w:ind w:left="4320" w:hanging="360"/>
      </w:pPr>
    </w:lvl>
    <w:lvl w:ilvl="6" w:tplc="C9869C8A">
      <w:start w:val="1"/>
      <w:numFmt w:val="decimal"/>
      <w:lvlText w:val="%7."/>
      <w:lvlJc w:val="left"/>
      <w:pPr>
        <w:tabs>
          <w:tab w:val="num" w:pos="5040"/>
        </w:tabs>
        <w:ind w:left="5040" w:hanging="360"/>
      </w:pPr>
    </w:lvl>
    <w:lvl w:ilvl="7" w:tplc="E07ED05A">
      <w:start w:val="1"/>
      <w:numFmt w:val="decimal"/>
      <w:lvlText w:val="%8."/>
      <w:lvlJc w:val="left"/>
      <w:pPr>
        <w:tabs>
          <w:tab w:val="num" w:pos="5760"/>
        </w:tabs>
        <w:ind w:left="5760" w:hanging="360"/>
      </w:pPr>
    </w:lvl>
    <w:lvl w:ilvl="8" w:tplc="AA2CFAC4">
      <w:start w:val="1"/>
      <w:numFmt w:val="decimal"/>
      <w:lvlText w:val="%9."/>
      <w:lvlJc w:val="left"/>
      <w:pPr>
        <w:tabs>
          <w:tab w:val="num" w:pos="6480"/>
        </w:tabs>
        <w:ind w:left="6480" w:hanging="36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55A5BA7"/>
    <w:multiLevelType w:val="multilevel"/>
    <w:tmpl w:val="455A5BA7"/>
    <w:lvl w:ilvl="0">
      <w:start w:val="1"/>
      <w:numFmt w:val="decimal"/>
      <w:lvlText w:val="%1."/>
      <w:lvlJc w:val="left"/>
      <w:pPr>
        <w:tabs>
          <w:tab w:val="left" w:pos="1354"/>
        </w:tabs>
        <w:ind w:left="1354" w:hanging="360"/>
      </w:pPr>
      <w:rPr>
        <w:rFonts w:cs="Times New Roman"/>
      </w:rPr>
    </w:lvl>
    <w:lvl w:ilvl="1">
      <w:start w:val="1"/>
      <w:numFmt w:val="decimal"/>
      <w:lvlText w:val="%2."/>
      <w:lvlJc w:val="left"/>
      <w:pPr>
        <w:tabs>
          <w:tab w:val="left" w:pos="2074"/>
        </w:tabs>
        <w:ind w:left="1714"/>
      </w:pPr>
      <w:rPr>
        <w:rFonts w:cs="Times New Roman"/>
      </w:rPr>
    </w:lvl>
    <w:lvl w:ilvl="2">
      <w:start w:val="1"/>
      <w:numFmt w:val="lowerRoman"/>
      <w:lvlText w:val="%3."/>
      <w:lvlJc w:val="right"/>
      <w:pPr>
        <w:tabs>
          <w:tab w:val="left" w:pos="2794"/>
        </w:tabs>
        <w:ind w:left="2794" w:hanging="180"/>
      </w:pPr>
      <w:rPr>
        <w:rFonts w:cs="Times New Roman"/>
      </w:rPr>
    </w:lvl>
    <w:lvl w:ilvl="3">
      <w:start w:val="1"/>
      <w:numFmt w:val="decimal"/>
      <w:lvlText w:val="%4."/>
      <w:lvlJc w:val="left"/>
      <w:pPr>
        <w:tabs>
          <w:tab w:val="left" w:pos="3514"/>
        </w:tabs>
        <w:ind w:left="3514" w:hanging="360"/>
      </w:pPr>
      <w:rPr>
        <w:rFonts w:cs="Times New Roman"/>
      </w:rPr>
    </w:lvl>
    <w:lvl w:ilvl="4">
      <w:start w:val="1"/>
      <w:numFmt w:val="lowerLetter"/>
      <w:lvlText w:val="%5."/>
      <w:lvlJc w:val="left"/>
      <w:pPr>
        <w:tabs>
          <w:tab w:val="left" w:pos="4234"/>
        </w:tabs>
        <w:ind w:left="4234" w:hanging="360"/>
      </w:pPr>
      <w:rPr>
        <w:rFonts w:cs="Times New Roman"/>
      </w:rPr>
    </w:lvl>
    <w:lvl w:ilvl="5">
      <w:start w:val="1"/>
      <w:numFmt w:val="lowerRoman"/>
      <w:lvlText w:val="%6."/>
      <w:lvlJc w:val="right"/>
      <w:pPr>
        <w:tabs>
          <w:tab w:val="left" w:pos="4954"/>
        </w:tabs>
        <w:ind w:left="4954" w:hanging="180"/>
      </w:pPr>
      <w:rPr>
        <w:rFonts w:cs="Times New Roman"/>
      </w:rPr>
    </w:lvl>
    <w:lvl w:ilvl="6">
      <w:start w:val="1"/>
      <w:numFmt w:val="decimal"/>
      <w:lvlText w:val="%7."/>
      <w:lvlJc w:val="left"/>
      <w:pPr>
        <w:tabs>
          <w:tab w:val="left" w:pos="5674"/>
        </w:tabs>
        <w:ind w:left="5674" w:hanging="360"/>
      </w:pPr>
      <w:rPr>
        <w:rFonts w:cs="Times New Roman"/>
      </w:rPr>
    </w:lvl>
    <w:lvl w:ilvl="7">
      <w:start w:val="1"/>
      <w:numFmt w:val="lowerLetter"/>
      <w:lvlText w:val="%8."/>
      <w:lvlJc w:val="left"/>
      <w:pPr>
        <w:tabs>
          <w:tab w:val="left" w:pos="6394"/>
        </w:tabs>
        <w:ind w:left="6394" w:hanging="360"/>
      </w:pPr>
      <w:rPr>
        <w:rFonts w:cs="Times New Roman"/>
      </w:rPr>
    </w:lvl>
    <w:lvl w:ilvl="8">
      <w:start w:val="1"/>
      <w:numFmt w:val="lowerRoman"/>
      <w:lvlText w:val="%9."/>
      <w:lvlJc w:val="right"/>
      <w:pPr>
        <w:tabs>
          <w:tab w:val="left" w:pos="7114"/>
        </w:tabs>
        <w:ind w:left="7114" w:hanging="180"/>
      </w:pPr>
      <w:rPr>
        <w:rFonts w:cs="Times New Roman"/>
      </w:rPr>
    </w:lvl>
  </w:abstractNum>
  <w:abstractNum w:abstractNumId="28" w15:restartNumberingAfterBreak="0">
    <w:nsid w:val="46D77440"/>
    <w:multiLevelType w:val="multilevel"/>
    <w:tmpl w:val="46D77440"/>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9" w15:restartNumberingAfterBreak="0">
    <w:nsid w:val="4A834C84"/>
    <w:multiLevelType w:val="multilevel"/>
    <w:tmpl w:val="4A834C84"/>
    <w:lvl w:ilvl="0">
      <w:start w:val="1"/>
      <w:numFmt w:val="decimal"/>
      <w:lvlText w:val="%1."/>
      <w:lvlJc w:val="left"/>
      <w:pPr>
        <w:tabs>
          <w:tab w:val="left" w:pos="1260"/>
        </w:tabs>
        <w:ind w:left="12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0" w15:restartNumberingAfterBreak="0">
    <w:nsid w:val="4BB51533"/>
    <w:multiLevelType w:val="multilevel"/>
    <w:tmpl w:val="4BB51533"/>
    <w:lvl w:ilvl="0">
      <w:start w:val="1"/>
      <w:numFmt w:val="bullet"/>
      <w:pStyle w:val="1"/>
      <w:lvlText w:val=""/>
      <w:lvlJc w:val="left"/>
      <w:pPr>
        <w:tabs>
          <w:tab w:val="left" w:pos="1440"/>
        </w:tabs>
        <w:ind w:left="1440" w:hanging="360"/>
      </w:pPr>
    </w:lvl>
    <w:lvl w:ilvl="1">
      <w:start w:val="1"/>
      <w:numFmt w:val="bullet"/>
      <w:lvlText w:val="o"/>
      <w:lvlJc w:val="left"/>
      <w:pPr>
        <w:tabs>
          <w:tab w:val="left" w:pos="2160"/>
        </w:tabs>
        <w:ind w:left="2160" w:hanging="360"/>
      </w:pPr>
    </w:lvl>
    <w:lvl w:ilvl="2">
      <w:start w:val="1"/>
      <w:numFmt w:val="bullet"/>
      <w:lvlText w:val=""/>
      <w:lvlJc w:val="left"/>
      <w:pPr>
        <w:tabs>
          <w:tab w:val="left" w:pos="2880"/>
        </w:tabs>
        <w:ind w:left="2880" w:hanging="360"/>
      </w:pPr>
    </w:lvl>
    <w:lvl w:ilvl="3">
      <w:start w:val="1"/>
      <w:numFmt w:val="bullet"/>
      <w:lvlText w:val=""/>
      <w:lvlJc w:val="left"/>
      <w:pPr>
        <w:tabs>
          <w:tab w:val="left" w:pos="3600"/>
        </w:tabs>
        <w:ind w:left="3600" w:hanging="360"/>
      </w:pPr>
    </w:lvl>
    <w:lvl w:ilvl="4">
      <w:start w:val="1"/>
      <w:numFmt w:val="bullet"/>
      <w:lvlText w:val="o"/>
      <w:lvlJc w:val="left"/>
      <w:pPr>
        <w:tabs>
          <w:tab w:val="left" w:pos="4320"/>
        </w:tabs>
        <w:ind w:left="4320" w:hanging="360"/>
      </w:pPr>
    </w:lvl>
    <w:lvl w:ilvl="5">
      <w:start w:val="1"/>
      <w:numFmt w:val="bullet"/>
      <w:lvlText w:val=""/>
      <w:lvlJc w:val="left"/>
      <w:pPr>
        <w:tabs>
          <w:tab w:val="left" w:pos="5040"/>
        </w:tabs>
        <w:ind w:left="5040" w:hanging="360"/>
      </w:pPr>
    </w:lvl>
    <w:lvl w:ilvl="6">
      <w:start w:val="1"/>
      <w:numFmt w:val="bullet"/>
      <w:lvlText w:val=""/>
      <w:lvlJc w:val="left"/>
      <w:pPr>
        <w:tabs>
          <w:tab w:val="left" w:pos="5760"/>
        </w:tabs>
        <w:ind w:left="5760" w:hanging="360"/>
      </w:pPr>
    </w:lvl>
    <w:lvl w:ilvl="7">
      <w:start w:val="1"/>
      <w:numFmt w:val="bullet"/>
      <w:lvlText w:val="o"/>
      <w:lvlJc w:val="left"/>
      <w:pPr>
        <w:tabs>
          <w:tab w:val="left" w:pos="6480"/>
        </w:tabs>
        <w:ind w:left="6480" w:hanging="360"/>
      </w:pPr>
    </w:lvl>
    <w:lvl w:ilvl="8">
      <w:start w:val="1"/>
      <w:numFmt w:val="bullet"/>
      <w:lvlText w:val=""/>
      <w:lvlJc w:val="left"/>
      <w:pPr>
        <w:tabs>
          <w:tab w:val="left" w:pos="7200"/>
        </w:tabs>
        <w:ind w:left="7200" w:hanging="360"/>
      </w:pPr>
    </w:lvl>
  </w:abstractNum>
  <w:abstractNum w:abstractNumId="31" w15:restartNumberingAfterBreak="0">
    <w:nsid w:val="50DD7E34"/>
    <w:multiLevelType w:val="multilevel"/>
    <w:tmpl w:val="50DD7E34"/>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720"/>
        </w:tabs>
        <w:ind w:left="50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32" w15:restartNumberingAfterBreak="0">
    <w:nsid w:val="542442A0"/>
    <w:multiLevelType w:val="hybridMultilevel"/>
    <w:tmpl w:val="6570F2A0"/>
    <w:lvl w:ilvl="0" w:tplc="FAF4F228">
      <w:start w:val="1"/>
      <w:numFmt w:val="decimal"/>
      <w:lvlText w:val="%1"/>
      <w:lvlJc w:val="left"/>
      <w:pPr>
        <w:tabs>
          <w:tab w:val="num" w:pos="720"/>
        </w:tabs>
        <w:ind w:left="720" w:hanging="720"/>
      </w:pPr>
    </w:lvl>
    <w:lvl w:ilvl="1" w:tplc="73C02722">
      <w:start w:val="1"/>
      <w:numFmt w:val="decimal"/>
      <w:lvlText w:val="%2."/>
      <w:lvlJc w:val="left"/>
      <w:pPr>
        <w:tabs>
          <w:tab w:val="num" w:pos="1440"/>
        </w:tabs>
        <w:ind w:left="1440" w:hanging="360"/>
      </w:pPr>
    </w:lvl>
    <w:lvl w:ilvl="2" w:tplc="D0C4AD4C">
      <w:start w:val="1"/>
      <w:numFmt w:val="decimal"/>
      <w:lvlText w:val="%3."/>
      <w:lvlJc w:val="left"/>
      <w:pPr>
        <w:tabs>
          <w:tab w:val="num" w:pos="2160"/>
        </w:tabs>
        <w:ind w:left="2160" w:hanging="360"/>
      </w:pPr>
    </w:lvl>
    <w:lvl w:ilvl="3" w:tplc="E2520940">
      <w:start w:val="1"/>
      <w:numFmt w:val="decimal"/>
      <w:lvlText w:val="%4."/>
      <w:lvlJc w:val="left"/>
      <w:pPr>
        <w:tabs>
          <w:tab w:val="num" w:pos="2880"/>
        </w:tabs>
        <w:ind w:left="2880" w:hanging="360"/>
      </w:pPr>
    </w:lvl>
    <w:lvl w:ilvl="4" w:tplc="587052CA">
      <w:start w:val="1"/>
      <w:numFmt w:val="decimal"/>
      <w:lvlText w:val="%5."/>
      <w:lvlJc w:val="left"/>
      <w:pPr>
        <w:tabs>
          <w:tab w:val="num" w:pos="3600"/>
        </w:tabs>
        <w:ind w:left="3600" w:hanging="360"/>
      </w:pPr>
    </w:lvl>
    <w:lvl w:ilvl="5" w:tplc="76866736">
      <w:start w:val="1"/>
      <w:numFmt w:val="decimal"/>
      <w:lvlText w:val="%6."/>
      <w:lvlJc w:val="left"/>
      <w:pPr>
        <w:tabs>
          <w:tab w:val="num" w:pos="4320"/>
        </w:tabs>
        <w:ind w:left="4320" w:hanging="360"/>
      </w:pPr>
    </w:lvl>
    <w:lvl w:ilvl="6" w:tplc="FCACD7A4">
      <w:start w:val="1"/>
      <w:numFmt w:val="decimal"/>
      <w:lvlText w:val="%7."/>
      <w:lvlJc w:val="left"/>
      <w:pPr>
        <w:tabs>
          <w:tab w:val="num" w:pos="5040"/>
        </w:tabs>
        <w:ind w:left="5040" w:hanging="360"/>
      </w:pPr>
    </w:lvl>
    <w:lvl w:ilvl="7" w:tplc="61821B1C">
      <w:start w:val="1"/>
      <w:numFmt w:val="decimal"/>
      <w:lvlText w:val="%8."/>
      <w:lvlJc w:val="left"/>
      <w:pPr>
        <w:tabs>
          <w:tab w:val="num" w:pos="5760"/>
        </w:tabs>
        <w:ind w:left="5760" w:hanging="360"/>
      </w:pPr>
    </w:lvl>
    <w:lvl w:ilvl="8" w:tplc="69566AF4">
      <w:start w:val="1"/>
      <w:numFmt w:val="decimal"/>
      <w:lvlText w:val="%9."/>
      <w:lvlJc w:val="left"/>
      <w:pPr>
        <w:tabs>
          <w:tab w:val="num" w:pos="6480"/>
        </w:tabs>
        <w:ind w:left="6480" w:hanging="360"/>
      </w:pPr>
    </w:lvl>
  </w:abstractNum>
  <w:abstractNum w:abstractNumId="33" w15:restartNumberingAfterBreak="0">
    <w:nsid w:val="59A84C03"/>
    <w:multiLevelType w:val="multilevel"/>
    <w:tmpl w:val="59A84C0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5D874083"/>
    <w:multiLevelType w:val="multilevel"/>
    <w:tmpl w:val="5D874083"/>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720"/>
        </w:tabs>
        <w:ind w:left="50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35" w15:restartNumberingAfterBreak="0">
    <w:nsid w:val="5E4B1EF9"/>
    <w:multiLevelType w:val="multilevel"/>
    <w:tmpl w:val="5E4B1EF9"/>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720"/>
        </w:tabs>
        <w:ind w:left="50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36" w15:restartNumberingAfterBreak="0">
    <w:nsid w:val="64BC4AE1"/>
    <w:multiLevelType w:val="hybridMultilevel"/>
    <w:tmpl w:val="9D4272CE"/>
    <w:lvl w:ilvl="0" w:tplc="08A4C9CC">
      <w:start w:val="1"/>
      <w:numFmt w:val="decimal"/>
      <w:lvlText w:val="%1"/>
      <w:lvlJc w:val="left"/>
      <w:pPr>
        <w:tabs>
          <w:tab w:val="num" w:pos="720"/>
        </w:tabs>
        <w:ind w:left="720" w:hanging="720"/>
      </w:pPr>
    </w:lvl>
    <w:lvl w:ilvl="1" w:tplc="54A6F40C">
      <w:start w:val="1"/>
      <w:numFmt w:val="decimal"/>
      <w:lvlText w:val="%2."/>
      <w:lvlJc w:val="left"/>
      <w:pPr>
        <w:tabs>
          <w:tab w:val="num" w:pos="1440"/>
        </w:tabs>
        <w:ind w:left="1440" w:hanging="360"/>
      </w:pPr>
    </w:lvl>
    <w:lvl w:ilvl="2" w:tplc="FC1C49E0">
      <w:start w:val="1"/>
      <w:numFmt w:val="decimal"/>
      <w:lvlText w:val="%3."/>
      <w:lvlJc w:val="left"/>
      <w:pPr>
        <w:tabs>
          <w:tab w:val="num" w:pos="2160"/>
        </w:tabs>
        <w:ind w:left="2160" w:hanging="360"/>
      </w:pPr>
    </w:lvl>
    <w:lvl w:ilvl="3" w:tplc="842E3F18">
      <w:start w:val="1"/>
      <w:numFmt w:val="decimal"/>
      <w:lvlText w:val="%4."/>
      <w:lvlJc w:val="left"/>
      <w:pPr>
        <w:tabs>
          <w:tab w:val="num" w:pos="2880"/>
        </w:tabs>
        <w:ind w:left="2880" w:hanging="360"/>
      </w:pPr>
    </w:lvl>
    <w:lvl w:ilvl="4" w:tplc="E5FEBD6C">
      <w:start w:val="1"/>
      <w:numFmt w:val="decimal"/>
      <w:lvlText w:val="%5."/>
      <w:lvlJc w:val="left"/>
      <w:pPr>
        <w:tabs>
          <w:tab w:val="num" w:pos="3600"/>
        </w:tabs>
        <w:ind w:left="3600" w:hanging="360"/>
      </w:pPr>
    </w:lvl>
    <w:lvl w:ilvl="5" w:tplc="61FA5020">
      <w:start w:val="1"/>
      <w:numFmt w:val="decimal"/>
      <w:lvlText w:val="%6."/>
      <w:lvlJc w:val="left"/>
      <w:pPr>
        <w:tabs>
          <w:tab w:val="num" w:pos="4320"/>
        </w:tabs>
        <w:ind w:left="4320" w:hanging="360"/>
      </w:pPr>
    </w:lvl>
    <w:lvl w:ilvl="6" w:tplc="4FB4FF18">
      <w:start w:val="1"/>
      <w:numFmt w:val="decimal"/>
      <w:lvlText w:val="%7."/>
      <w:lvlJc w:val="left"/>
      <w:pPr>
        <w:tabs>
          <w:tab w:val="num" w:pos="5040"/>
        </w:tabs>
        <w:ind w:left="5040" w:hanging="360"/>
      </w:pPr>
    </w:lvl>
    <w:lvl w:ilvl="7" w:tplc="DD1AE762">
      <w:start w:val="1"/>
      <w:numFmt w:val="decimal"/>
      <w:lvlText w:val="%8."/>
      <w:lvlJc w:val="left"/>
      <w:pPr>
        <w:tabs>
          <w:tab w:val="num" w:pos="5760"/>
        </w:tabs>
        <w:ind w:left="5760" w:hanging="360"/>
      </w:pPr>
    </w:lvl>
    <w:lvl w:ilvl="8" w:tplc="5AF4D95C">
      <w:start w:val="1"/>
      <w:numFmt w:val="decimal"/>
      <w:lvlText w:val="%9."/>
      <w:lvlJc w:val="left"/>
      <w:pPr>
        <w:tabs>
          <w:tab w:val="num" w:pos="6480"/>
        </w:tabs>
        <w:ind w:left="6480" w:hanging="360"/>
      </w:pPr>
    </w:lvl>
  </w:abstractNum>
  <w:abstractNum w:abstractNumId="37" w15:restartNumberingAfterBreak="0">
    <w:nsid w:val="6CB81905"/>
    <w:multiLevelType w:val="multilevel"/>
    <w:tmpl w:val="6CB81905"/>
    <w:lvl w:ilvl="0">
      <w:start w:val="1"/>
      <w:numFmt w:val="decimal"/>
      <w:pStyle w:val="a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8" w15:restartNumberingAfterBreak="0">
    <w:nsid w:val="6CBC3743"/>
    <w:multiLevelType w:val="multilevel"/>
    <w:tmpl w:val="6CBC3743"/>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9" w15:restartNumberingAfterBreak="0">
    <w:nsid w:val="710A50F8"/>
    <w:multiLevelType w:val="multilevel"/>
    <w:tmpl w:val="710A50F8"/>
    <w:lvl w:ilvl="0">
      <w:start w:val="1"/>
      <w:numFmt w:val="decimal"/>
      <w:lvlText w:val="%1"/>
      <w:lvlJc w:val="left"/>
      <w:pPr>
        <w:tabs>
          <w:tab w:val="left" w:pos="1429"/>
        </w:tabs>
        <w:ind w:left="709"/>
      </w:pPr>
      <w:rPr>
        <w:rFonts w:cs="Times New Roman"/>
      </w:rPr>
    </w:lvl>
    <w:lvl w:ilvl="1">
      <w:start w:val="1"/>
      <w:numFmt w:val="lowerLetter"/>
      <w:lvlText w:val="%2."/>
      <w:lvlJc w:val="left"/>
      <w:pPr>
        <w:tabs>
          <w:tab w:val="left" w:pos="2149"/>
        </w:tabs>
        <w:ind w:left="2149" w:hanging="360"/>
      </w:pPr>
      <w:rPr>
        <w:rFonts w:cs="Times New Roman"/>
      </w:rPr>
    </w:lvl>
    <w:lvl w:ilvl="2">
      <w:start w:val="1"/>
      <w:numFmt w:val="lowerRoman"/>
      <w:lvlText w:val="%3."/>
      <w:lvlJc w:val="right"/>
      <w:pPr>
        <w:tabs>
          <w:tab w:val="left" w:pos="2869"/>
        </w:tabs>
        <w:ind w:left="2869" w:hanging="180"/>
      </w:pPr>
      <w:rPr>
        <w:rFonts w:cs="Times New Roman"/>
      </w:rPr>
    </w:lvl>
    <w:lvl w:ilvl="3">
      <w:start w:val="1"/>
      <w:numFmt w:val="decimal"/>
      <w:lvlText w:val="%4."/>
      <w:lvlJc w:val="left"/>
      <w:pPr>
        <w:tabs>
          <w:tab w:val="left" w:pos="3589"/>
        </w:tabs>
        <w:ind w:left="3589" w:hanging="360"/>
      </w:pPr>
      <w:rPr>
        <w:rFonts w:cs="Times New Roman"/>
      </w:rPr>
    </w:lvl>
    <w:lvl w:ilvl="4">
      <w:start w:val="1"/>
      <w:numFmt w:val="lowerLetter"/>
      <w:lvlText w:val="%5."/>
      <w:lvlJc w:val="left"/>
      <w:pPr>
        <w:tabs>
          <w:tab w:val="left" w:pos="4309"/>
        </w:tabs>
        <w:ind w:left="4309" w:hanging="360"/>
      </w:pPr>
      <w:rPr>
        <w:rFonts w:cs="Times New Roman"/>
      </w:rPr>
    </w:lvl>
    <w:lvl w:ilvl="5">
      <w:start w:val="1"/>
      <w:numFmt w:val="lowerRoman"/>
      <w:lvlText w:val="%6."/>
      <w:lvlJc w:val="right"/>
      <w:pPr>
        <w:tabs>
          <w:tab w:val="left" w:pos="5029"/>
        </w:tabs>
        <w:ind w:left="5029" w:hanging="180"/>
      </w:pPr>
      <w:rPr>
        <w:rFonts w:cs="Times New Roman"/>
      </w:rPr>
    </w:lvl>
    <w:lvl w:ilvl="6">
      <w:start w:val="1"/>
      <w:numFmt w:val="decimal"/>
      <w:lvlText w:val="%7."/>
      <w:lvlJc w:val="left"/>
      <w:pPr>
        <w:tabs>
          <w:tab w:val="left" w:pos="5749"/>
        </w:tabs>
        <w:ind w:left="5749" w:hanging="360"/>
      </w:pPr>
      <w:rPr>
        <w:rFonts w:cs="Times New Roman"/>
      </w:rPr>
    </w:lvl>
    <w:lvl w:ilvl="7">
      <w:start w:val="1"/>
      <w:numFmt w:val="lowerLetter"/>
      <w:lvlText w:val="%8."/>
      <w:lvlJc w:val="left"/>
      <w:pPr>
        <w:tabs>
          <w:tab w:val="left" w:pos="6469"/>
        </w:tabs>
        <w:ind w:left="6469" w:hanging="360"/>
      </w:pPr>
      <w:rPr>
        <w:rFonts w:cs="Times New Roman"/>
      </w:rPr>
    </w:lvl>
    <w:lvl w:ilvl="8">
      <w:start w:val="1"/>
      <w:numFmt w:val="lowerRoman"/>
      <w:lvlText w:val="%9."/>
      <w:lvlJc w:val="right"/>
      <w:pPr>
        <w:tabs>
          <w:tab w:val="left" w:pos="7189"/>
        </w:tabs>
        <w:ind w:left="7189" w:hanging="180"/>
      </w:pPr>
      <w:rPr>
        <w:rFonts w:cs="Times New Roman"/>
      </w:rPr>
    </w:lvl>
  </w:abstractNum>
  <w:abstractNum w:abstractNumId="40" w15:restartNumberingAfterBreak="0">
    <w:nsid w:val="714D5789"/>
    <w:multiLevelType w:val="multilevel"/>
    <w:tmpl w:val="714D5789"/>
    <w:lvl w:ilvl="0">
      <w:start w:val="1"/>
      <w:numFmt w:val="decimal"/>
      <w:pStyle w:val="2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1" w15:restartNumberingAfterBreak="0">
    <w:nsid w:val="78077908"/>
    <w:multiLevelType w:val="multilevel"/>
    <w:tmpl w:val="78077908"/>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720"/>
        </w:tabs>
        <w:ind w:left="50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42" w15:restartNumberingAfterBreak="0">
    <w:nsid w:val="7ACC2A5A"/>
    <w:multiLevelType w:val="multilevel"/>
    <w:tmpl w:val="7ACC2A5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A194C"/>
    <w:multiLevelType w:val="multilevel"/>
    <w:tmpl w:val="7E0A194C"/>
    <w:lvl w:ilvl="0">
      <w:start w:val="1"/>
      <w:numFmt w:val="decimal"/>
      <w:lvlText w:val="%1"/>
      <w:lvlJc w:val="left"/>
      <w:pPr>
        <w:tabs>
          <w:tab w:val="left" w:pos="1429"/>
        </w:tabs>
        <w:ind w:left="709"/>
      </w:pPr>
      <w:rPr>
        <w:rFonts w:cs="Times New Roman"/>
      </w:rPr>
    </w:lvl>
    <w:lvl w:ilvl="1">
      <w:start w:val="1"/>
      <w:numFmt w:val="lowerLetter"/>
      <w:lvlText w:val="%2."/>
      <w:lvlJc w:val="left"/>
      <w:pPr>
        <w:tabs>
          <w:tab w:val="left" w:pos="2149"/>
        </w:tabs>
        <w:ind w:left="2149" w:hanging="360"/>
      </w:pPr>
      <w:rPr>
        <w:rFonts w:cs="Times New Roman"/>
      </w:rPr>
    </w:lvl>
    <w:lvl w:ilvl="2">
      <w:start w:val="1"/>
      <w:numFmt w:val="lowerRoman"/>
      <w:lvlText w:val="%3."/>
      <w:lvlJc w:val="right"/>
      <w:pPr>
        <w:tabs>
          <w:tab w:val="left" w:pos="2869"/>
        </w:tabs>
        <w:ind w:left="2869" w:hanging="180"/>
      </w:pPr>
      <w:rPr>
        <w:rFonts w:cs="Times New Roman"/>
      </w:rPr>
    </w:lvl>
    <w:lvl w:ilvl="3">
      <w:start w:val="1"/>
      <w:numFmt w:val="decimal"/>
      <w:lvlText w:val="%4."/>
      <w:lvlJc w:val="left"/>
      <w:pPr>
        <w:tabs>
          <w:tab w:val="left" w:pos="3589"/>
        </w:tabs>
        <w:ind w:left="3589" w:hanging="360"/>
      </w:pPr>
      <w:rPr>
        <w:rFonts w:cs="Times New Roman"/>
      </w:rPr>
    </w:lvl>
    <w:lvl w:ilvl="4">
      <w:start w:val="1"/>
      <w:numFmt w:val="lowerLetter"/>
      <w:lvlText w:val="%5."/>
      <w:lvlJc w:val="left"/>
      <w:pPr>
        <w:tabs>
          <w:tab w:val="left" w:pos="4309"/>
        </w:tabs>
        <w:ind w:left="4309" w:hanging="360"/>
      </w:pPr>
      <w:rPr>
        <w:rFonts w:cs="Times New Roman"/>
      </w:rPr>
    </w:lvl>
    <w:lvl w:ilvl="5">
      <w:start w:val="1"/>
      <w:numFmt w:val="lowerRoman"/>
      <w:lvlText w:val="%6."/>
      <w:lvlJc w:val="right"/>
      <w:pPr>
        <w:tabs>
          <w:tab w:val="left" w:pos="5029"/>
        </w:tabs>
        <w:ind w:left="5029" w:hanging="180"/>
      </w:pPr>
      <w:rPr>
        <w:rFonts w:cs="Times New Roman"/>
      </w:rPr>
    </w:lvl>
    <w:lvl w:ilvl="6">
      <w:start w:val="1"/>
      <w:numFmt w:val="decimal"/>
      <w:lvlText w:val="%7."/>
      <w:lvlJc w:val="left"/>
      <w:pPr>
        <w:tabs>
          <w:tab w:val="left" w:pos="5749"/>
        </w:tabs>
        <w:ind w:left="5749" w:hanging="360"/>
      </w:pPr>
      <w:rPr>
        <w:rFonts w:cs="Times New Roman"/>
      </w:rPr>
    </w:lvl>
    <w:lvl w:ilvl="7">
      <w:start w:val="1"/>
      <w:numFmt w:val="lowerLetter"/>
      <w:lvlText w:val="%8."/>
      <w:lvlJc w:val="left"/>
      <w:pPr>
        <w:tabs>
          <w:tab w:val="left" w:pos="6469"/>
        </w:tabs>
        <w:ind w:left="6469" w:hanging="360"/>
      </w:pPr>
      <w:rPr>
        <w:rFonts w:cs="Times New Roman"/>
      </w:rPr>
    </w:lvl>
    <w:lvl w:ilvl="8">
      <w:start w:val="1"/>
      <w:numFmt w:val="lowerRoman"/>
      <w:lvlText w:val="%9."/>
      <w:lvlJc w:val="right"/>
      <w:pPr>
        <w:tabs>
          <w:tab w:val="left" w:pos="7189"/>
        </w:tabs>
        <w:ind w:left="7189" w:hanging="180"/>
      </w:pPr>
      <w:rPr>
        <w:rFonts w:cs="Times New Roman"/>
      </w:rPr>
    </w:lvl>
  </w:abstractNum>
  <w:abstractNum w:abstractNumId="44" w15:restartNumberingAfterBreak="0">
    <w:nsid w:val="7F0B2888"/>
    <w:multiLevelType w:val="multilevel"/>
    <w:tmpl w:val="7F0B2888"/>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720"/>
        </w:tabs>
        <w:ind w:left="50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45" w15:restartNumberingAfterBreak="0">
    <w:nsid w:val="7FE12DE1"/>
    <w:multiLevelType w:val="multilevel"/>
    <w:tmpl w:val="7FE12DE1"/>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720"/>
        </w:tabs>
        <w:ind w:left="50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num w:numId="1">
    <w:abstractNumId w:val="2"/>
  </w:num>
  <w:num w:numId="2">
    <w:abstractNumId w:val="37"/>
  </w:num>
  <w:num w:numId="3">
    <w:abstractNumId w:val="7"/>
  </w:num>
  <w:num w:numId="4">
    <w:abstractNumId w:val="30"/>
  </w:num>
  <w:num w:numId="5">
    <w:abstractNumId w:val="1"/>
  </w:num>
  <w:num w:numId="6">
    <w:abstractNumId w:val="10"/>
  </w:num>
  <w:num w:numId="7">
    <w:abstractNumId w:val="0"/>
  </w:num>
  <w:num w:numId="8">
    <w:abstractNumId w:val="4"/>
  </w:num>
  <w:num w:numId="9">
    <w:abstractNumId w:val="12"/>
  </w:num>
  <w:num w:numId="10">
    <w:abstractNumId w:val="40"/>
  </w:num>
  <w:num w:numId="11">
    <w:abstractNumId w:val="3"/>
  </w:num>
  <w:num w:numId="12">
    <w:abstractNumId w:val="5"/>
    <w:lvlOverride w:ilvl="0">
      <w:lvl w:ilvl="0">
        <w:numFmt w:val="bullet"/>
        <w:lvlText w:val="-"/>
        <w:legacy w:legacy="1" w:legacySpace="0" w:legacyIndent="130"/>
        <w:lvlJc w:val="left"/>
      </w:lvl>
    </w:lvlOverride>
  </w:num>
  <w:num w:numId="13">
    <w:abstractNumId w:val="21"/>
  </w:num>
  <w:num w:numId="14">
    <w:abstractNumId w:val="11"/>
  </w:num>
  <w:num w:numId="15">
    <w:abstractNumId w:val="19"/>
  </w:num>
  <w:num w:numId="16">
    <w:abstractNumId w:val="42"/>
  </w:num>
  <w:num w:numId="17">
    <w:abstractNumId w:val="31"/>
  </w:num>
  <w:num w:numId="18">
    <w:abstractNumId w:val="35"/>
  </w:num>
  <w:num w:numId="19">
    <w:abstractNumId w:val="34"/>
  </w:num>
  <w:num w:numId="20">
    <w:abstractNumId w:val="45"/>
  </w:num>
  <w:num w:numId="21">
    <w:abstractNumId w:val="41"/>
  </w:num>
  <w:num w:numId="22">
    <w:abstractNumId w:val="4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3"/>
  </w:num>
  <w:num w:numId="37">
    <w:abstractNumId w:val="23"/>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6"/>
  </w:num>
  <w:num w:numId="46">
    <w:abstractNumId w:val="8"/>
  </w:num>
  <w:num w:numId="47">
    <w:abstractNumId w:val="24"/>
  </w:num>
  <w:num w:numId="48">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64D60"/>
    <w:rsid w:val="000459D6"/>
    <w:rsid w:val="00084B91"/>
    <w:rsid w:val="000A25FB"/>
    <w:rsid w:val="00131EFB"/>
    <w:rsid w:val="001607A2"/>
    <w:rsid w:val="001850DF"/>
    <w:rsid w:val="0025708F"/>
    <w:rsid w:val="00264D60"/>
    <w:rsid w:val="00393A96"/>
    <w:rsid w:val="0046241A"/>
    <w:rsid w:val="004D15EF"/>
    <w:rsid w:val="005B31CE"/>
    <w:rsid w:val="005D2178"/>
    <w:rsid w:val="00626F4D"/>
    <w:rsid w:val="00630193"/>
    <w:rsid w:val="006564D2"/>
    <w:rsid w:val="0065717A"/>
    <w:rsid w:val="00674E04"/>
    <w:rsid w:val="00684928"/>
    <w:rsid w:val="00776189"/>
    <w:rsid w:val="00831313"/>
    <w:rsid w:val="009023B7"/>
    <w:rsid w:val="0093234C"/>
    <w:rsid w:val="00952061"/>
    <w:rsid w:val="00964D8B"/>
    <w:rsid w:val="00990046"/>
    <w:rsid w:val="009C55F6"/>
    <w:rsid w:val="009F1C50"/>
    <w:rsid w:val="00A82094"/>
    <w:rsid w:val="00A93348"/>
    <w:rsid w:val="00B9490B"/>
    <w:rsid w:val="00BA54FE"/>
    <w:rsid w:val="00BF2D3F"/>
    <w:rsid w:val="00C54611"/>
    <w:rsid w:val="00C55CA4"/>
    <w:rsid w:val="00C66DB4"/>
    <w:rsid w:val="00C735AC"/>
    <w:rsid w:val="00C76F84"/>
    <w:rsid w:val="00CB043F"/>
    <w:rsid w:val="00D255D9"/>
    <w:rsid w:val="00D25DE0"/>
    <w:rsid w:val="00D50FD2"/>
    <w:rsid w:val="00D51CCC"/>
    <w:rsid w:val="00D644AF"/>
    <w:rsid w:val="00DE1054"/>
    <w:rsid w:val="00E018CB"/>
    <w:rsid w:val="00E338B1"/>
    <w:rsid w:val="00E74F0D"/>
    <w:rsid w:val="00EB4DB4"/>
    <w:rsid w:val="00EB7C6E"/>
    <w:rsid w:val="00F7676D"/>
    <w:rsid w:val="00FD66BB"/>
    <w:rsid w:val="00FE6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E605"/>
  <w15:docId w15:val="{A396995D-E3B3-44AA-8FC2-370FF522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64D60"/>
    <w:pPr>
      <w:widowControl w:val="0"/>
      <w:snapToGrid w:val="0"/>
      <w:spacing w:before="100" w:after="100" w:line="240" w:lineRule="auto"/>
    </w:pPr>
    <w:rPr>
      <w:rFonts w:ascii="Times New Roman" w:eastAsia="Calibri" w:hAnsi="Times New Roman" w:cs="Times New Roman"/>
      <w:sz w:val="24"/>
      <w:szCs w:val="20"/>
      <w:lang w:eastAsia="ru-RU"/>
    </w:rPr>
  </w:style>
  <w:style w:type="paragraph" w:styleId="10">
    <w:name w:val="heading 1"/>
    <w:basedOn w:val="a2"/>
    <w:next w:val="a2"/>
    <w:link w:val="12"/>
    <w:qFormat/>
    <w:rsid w:val="00264D6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0"/>
    </w:pPr>
    <w:rPr>
      <w:rFonts w:ascii="PragmaticaCTT" w:hAnsi="PragmaticaCTT"/>
      <w:sz w:val="20"/>
    </w:rPr>
  </w:style>
  <w:style w:type="paragraph" w:styleId="20">
    <w:name w:val="heading 2"/>
    <w:basedOn w:val="10"/>
    <w:next w:val="a2"/>
    <w:link w:val="23"/>
    <w:qFormat/>
    <w:rsid w:val="00264D60"/>
    <w:pPr>
      <w:outlineLvl w:val="1"/>
    </w:pPr>
  </w:style>
  <w:style w:type="paragraph" w:styleId="30">
    <w:name w:val="heading 3"/>
    <w:basedOn w:val="a2"/>
    <w:next w:val="a2"/>
    <w:link w:val="32"/>
    <w:qFormat/>
    <w:rsid w:val="00264D6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2"/>
    </w:pPr>
    <w:rPr>
      <w:rFonts w:ascii="PragmaticaCTT" w:hAnsi="PragmaticaCTT"/>
      <w:sz w:val="20"/>
    </w:rPr>
  </w:style>
  <w:style w:type="paragraph" w:styleId="4">
    <w:name w:val="heading 4"/>
    <w:basedOn w:val="a2"/>
    <w:next w:val="a2"/>
    <w:link w:val="40"/>
    <w:uiPriority w:val="99"/>
    <w:qFormat/>
    <w:rsid w:val="00264D60"/>
    <w:pPr>
      <w:keepNext/>
      <w:widowControl/>
      <w:snapToGrid/>
      <w:spacing w:before="0" w:after="0"/>
      <w:outlineLvl w:val="3"/>
    </w:pPr>
    <w:rPr>
      <w:rFonts w:eastAsia="Times New Roman"/>
    </w:rPr>
  </w:style>
  <w:style w:type="paragraph" w:styleId="5">
    <w:name w:val="heading 5"/>
    <w:basedOn w:val="a2"/>
    <w:next w:val="a2"/>
    <w:link w:val="50"/>
    <w:uiPriority w:val="99"/>
    <w:qFormat/>
    <w:rsid w:val="00264D6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4"/>
    </w:pPr>
    <w:rPr>
      <w:rFonts w:ascii="PragmaticaCTT" w:eastAsia="Times New Roman" w:hAnsi="PragmaticaCTT" w:cs="PragmaticaCTT"/>
      <w:sz w:val="20"/>
    </w:rPr>
  </w:style>
  <w:style w:type="paragraph" w:styleId="6">
    <w:name w:val="heading 6"/>
    <w:basedOn w:val="a2"/>
    <w:next w:val="a2"/>
    <w:link w:val="60"/>
    <w:uiPriority w:val="99"/>
    <w:qFormat/>
    <w:rsid w:val="00264D6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5"/>
    </w:pPr>
    <w:rPr>
      <w:rFonts w:ascii="PragmaticaCTT" w:eastAsia="Times New Roman" w:hAnsi="PragmaticaCTT" w:cs="PragmaticaCTT"/>
      <w:sz w:val="20"/>
    </w:rPr>
  </w:style>
  <w:style w:type="paragraph" w:styleId="7">
    <w:name w:val="heading 7"/>
    <w:basedOn w:val="a2"/>
    <w:next w:val="a2"/>
    <w:link w:val="70"/>
    <w:uiPriority w:val="99"/>
    <w:qFormat/>
    <w:rsid w:val="00264D6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6"/>
    </w:pPr>
    <w:rPr>
      <w:rFonts w:ascii="PragmaticaCTT" w:eastAsia="Times New Roman" w:hAnsi="PragmaticaCTT" w:cs="PragmaticaCTT"/>
      <w:sz w:val="20"/>
    </w:rPr>
  </w:style>
  <w:style w:type="paragraph" w:styleId="8">
    <w:name w:val="heading 8"/>
    <w:basedOn w:val="a2"/>
    <w:next w:val="a2"/>
    <w:link w:val="80"/>
    <w:uiPriority w:val="99"/>
    <w:qFormat/>
    <w:rsid w:val="00264D6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styleId="9">
    <w:name w:val="heading 9"/>
    <w:basedOn w:val="a2"/>
    <w:next w:val="a2"/>
    <w:link w:val="90"/>
    <w:uiPriority w:val="99"/>
    <w:qFormat/>
    <w:rsid w:val="00264D60"/>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8"/>
    </w:pPr>
    <w:rPr>
      <w:rFonts w:ascii="PragmaticaCTT" w:eastAsia="Times New Roman" w:hAnsi="PragmaticaCTT" w:cs="PragmaticaCTT"/>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qFormat/>
    <w:rsid w:val="00264D60"/>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3"/>
    <w:qFormat/>
    <w:rsid w:val="00264D60"/>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3"/>
    <w:qFormat/>
    <w:rsid w:val="00264D60"/>
    <w:rPr>
      <w:rFonts w:asciiTheme="majorHAnsi" w:eastAsiaTheme="majorEastAsia" w:hAnsiTheme="majorHAnsi" w:cstheme="majorBidi"/>
      <w:b/>
      <w:bCs/>
      <w:color w:val="4F81BD" w:themeColor="accent1"/>
      <w:sz w:val="24"/>
      <w:szCs w:val="20"/>
      <w:lang w:eastAsia="ru-RU"/>
    </w:rPr>
  </w:style>
  <w:style w:type="character" w:customStyle="1" w:styleId="40">
    <w:name w:val="Заголовок 4 Знак"/>
    <w:basedOn w:val="a3"/>
    <w:link w:val="4"/>
    <w:uiPriority w:val="99"/>
    <w:qFormat/>
    <w:rsid w:val="00264D60"/>
    <w:rPr>
      <w:rFonts w:ascii="Times New Roman" w:eastAsia="Times New Roman" w:hAnsi="Times New Roman" w:cs="Times New Roman"/>
      <w:sz w:val="24"/>
      <w:szCs w:val="20"/>
      <w:lang w:eastAsia="ru-RU"/>
    </w:rPr>
  </w:style>
  <w:style w:type="character" w:customStyle="1" w:styleId="50">
    <w:name w:val="Заголовок 5 Знак"/>
    <w:basedOn w:val="a3"/>
    <w:link w:val="5"/>
    <w:uiPriority w:val="99"/>
    <w:qFormat/>
    <w:rsid w:val="00264D60"/>
    <w:rPr>
      <w:rFonts w:ascii="PragmaticaCTT" w:eastAsia="Times New Roman" w:hAnsi="PragmaticaCTT" w:cs="PragmaticaCTT"/>
      <w:sz w:val="20"/>
      <w:szCs w:val="20"/>
      <w:lang w:eastAsia="ru-RU"/>
    </w:rPr>
  </w:style>
  <w:style w:type="character" w:customStyle="1" w:styleId="60">
    <w:name w:val="Заголовок 6 Знак"/>
    <w:basedOn w:val="a3"/>
    <w:link w:val="6"/>
    <w:uiPriority w:val="99"/>
    <w:qFormat/>
    <w:rsid w:val="00264D60"/>
    <w:rPr>
      <w:rFonts w:ascii="PragmaticaCTT" w:eastAsia="Times New Roman" w:hAnsi="PragmaticaCTT" w:cs="PragmaticaCTT"/>
      <w:sz w:val="20"/>
      <w:szCs w:val="20"/>
      <w:lang w:eastAsia="ru-RU"/>
    </w:rPr>
  </w:style>
  <w:style w:type="character" w:customStyle="1" w:styleId="70">
    <w:name w:val="Заголовок 7 Знак"/>
    <w:basedOn w:val="a3"/>
    <w:link w:val="7"/>
    <w:uiPriority w:val="99"/>
    <w:qFormat/>
    <w:rsid w:val="00264D60"/>
    <w:rPr>
      <w:rFonts w:ascii="PragmaticaCTT" w:eastAsia="Times New Roman" w:hAnsi="PragmaticaCTT" w:cs="PragmaticaCTT"/>
      <w:sz w:val="20"/>
      <w:szCs w:val="20"/>
      <w:lang w:eastAsia="ru-RU"/>
    </w:rPr>
  </w:style>
  <w:style w:type="character" w:customStyle="1" w:styleId="80">
    <w:name w:val="Заголовок 8 Знак"/>
    <w:basedOn w:val="a3"/>
    <w:link w:val="8"/>
    <w:uiPriority w:val="99"/>
    <w:qFormat/>
    <w:rsid w:val="00264D60"/>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264D60"/>
    <w:rPr>
      <w:rFonts w:ascii="PragmaticaCTT" w:eastAsia="Times New Roman" w:hAnsi="PragmaticaCTT" w:cs="PragmaticaCTT"/>
      <w:sz w:val="20"/>
      <w:szCs w:val="20"/>
      <w:lang w:eastAsia="ru-RU"/>
    </w:rPr>
  </w:style>
  <w:style w:type="character" w:styleId="HTML">
    <w:name w:val="HTML Sample"/>
    <w:basedOn w:val="a3"/>
    <w:uiPriority w:val="99"/>
    <w:qFormat/>
    <w:rsid w:val="00264D60"/>
    <w:rPr>
      <w:rFonts w:ascii="Courier New" w:hAnsi="Courier New" w:cs="Times New Roman"/>
    </w:rPr>
  </w:style>
  <w:style w:type="character" w:styleId="a6">
    <w:name w:val="FollowedHyperlink"/>
    <w:basedOn w:val="a3"/>
    <w:uiPriority w:val="99"/>
    <w:qFormat/>
    <w:rsid w:val="00264D60"/>
    <w:rPr>
      <w:rFonts w:cs="Times New Roman"/>
      <w:color w:val="800080"/>
      <w:u w:val="single"/>
    </w:rPr>
  </w:style>
  <w:style w:type="character" w:styleId="a7">
    <w:name w:val="footnote reference"/>
    <w:basedOn w:val="a3"/>
    <w:uiPriority w:val="99"/>
    <w:qFormat/>
    <w:rsid w:val="00264D60"/>
    <w:rPr>
      <w:rFonts w:cs="Times New Roman"/>
      <w:vertAlign w:val="superscript"/>
    </w:rPr>
  </w:style>
  <w:style w:type="character" w:styleId="a8">
    <w:name w:val="annotation reference"/>
    <w:basedOn w:val="a3"/>
    <w:uiPriority w:val="99"/>
    <w:qFormat/>
    <w:rsid w:val="00264D60"/>
    <w:rPr>
      <w:rFonts w:cs="Times New Roman"/>
      <w:sz w:val="16"/>
    </w:rPr>
  </w:style>
  <w:style w:type="character" w:styleId="a9">
    <w:name w:val="endnote reference"/>
    <w:basedOn w:val="a3"/>
    <w:uiPriority w:val="99"/>
    <w:qFormat/>
    <w:rsid w:val="00264D60"/>
    <w:rPr>
      <w:rFonts w:cs="Times New Roman"/>
      <w:vertAlign w:val="superscript"/>
    </w:rPr>
  </w:style>
  <w:style w:type="character" w:styleId="HTML0">
    <w:name w:val="HTML Acronym"/>
    <w:basedOn w:val="a3"/>
    <w:uiPriority w:val="99"/>
    <w:qFormat/>
    <w:rsid w:val="00264D60"/>
    <w:rPr>
      <w:rFonts w:cs="Times New Roman"/>
    </w:rPr>
  </w:style>
  <w:style w:type="character" w:styleId="aa">
    <w:name w:val="Emphasis"/>
    <w:basedOn w:val="a3"/>
    <w:uiPriority w:val="99"/>
    <w:qFormat/>
    <w:rsid w:val="00264D60"/>
    <w:rPr>
      <w:rFonts w:cs="Times New Roman"/>
      <w:i/>
    </w:rPr>
  </w:style>
  <w:style w:type="character" w:styleId="ab">
    <w:name w:val="Hyperlink"/>
    <w:basedOn w:val="a3"/>
    <w:qFormat/>
    <w:rsid w:val="00264D60"/>
    <w:rPr>
      <w:rFonts w:cs="Times New Roman"/>
      <w:color w:val="000000"/>
      <w:u w:val="single"/>
    </w:rPr>
  </w:style>
  <w:style w:type="character" w:styleId="HTML1">
    <w:name w:val="HTML Code"/>
    <w:basedOn w:val="a3"/>
    <w:uiPriority w:val="99"/>
    <w:qFormat/>
    <w:rsid w:val="00264D60"/>
    <w:rPr>
      <w:rFonts w:ascii="Courier New" w:hAnsi="Courier New" w:cs="Times New Roman"/>
      <w:sz w:val="20"/>
    </w:rPr>
  </w:style>
  <w:style w:type="character" w:styleId="ac">
    <w:name w:val="page number"/>
    <w:basedOn w:val="a3"/>
    <w:uiPriority w:val="99"/>
    <w:qFormat/>
    <w:rsid w:val="00264D60"/>
    <w:rPr>
      <w:rFonts w:cs="Times New Roman"/>
    </w:rPr>
  </w:style>
  <w:style w:type="character" w:styleId="ad">
    <w:name w:val="line number"/>
    <w:basedOn w:val="a3"/>
    <w:uiPriority w:val="99"/>
    <w:qFormat/>
    <w:rsid w:val="00264D60"/>
    <w:rPr>
      <w:rFonts w:cs="Times New Roman"/>
    </w:rPr>
  </w:style>
  <w:style w:type="character" w:styleId="HTML2">
    <w:name w:val="HTML Definition"/>
    <w:basedOn w:val="a3"/>
    <w:uiPriority w:val="99"/>
    <w:qFormat/>
    <w:rsid w:val="00264D60"/>
    <w:rPr>
      <w:rFonts w:cs="Times New Roman"/>
      <w:i/>
    </w:rPr>
  </w:style>
  <w:style w:type="character" w:styleId="HTML3">
    <w:name w:val="HTML Variable"/>
    <w:basedOn w:val="a3"/>
    <w:uiPriority w:val="99"/>
    <w:qFormat/>
    <w:rsid w:val="00264D60"/>
    <w:rPr>
      <w:rFonts w:cs="Times New Roman"/>
      <w:i/>
    </w:rPr>
  </w:style>
  <w:style w:type="character" w:styleId="HTML4">
    <w:name w:val="HTML Typewriter"/>
    <w:basedOn w:val="a3"/>
    <w:uiPriority w:val="99"/>
    <w:qFormat/>
    <w:rsid w:val="00264D60"/>
    <w:rPr>
      <w:rFonts w:ascii="Courier New" w:hAnsi="Courier New" w:cs="Times New Roman"/>
      <w:sz w:val="20"/>
    </w:rPr>
  </w:style>
  <w:style w:type="character" w:styleId="ae">
    <w:name w:val="Strong"/>
    <w:basedOn w:val="a3"/>
    <w:uiPriority w:val="22"/>
    <w:qFormat/>
    <w:rsid w:val="00264D60"/>
    <w:rPr>
      <w:rFonts w:cs="Times New Roman"/>
      <w:b/>
    </w:rPr>
  </w:style>
  <w:style w:type="character" w:styleId="HTML5">
    <w:name w:val="HTML Cite"/>
    <w:basedOn w:val="a3"/>
    <w:uiPriority w:val="99"/>
    <w:qFormat/>
    <w:rsid w:val="00264D60"/>
    <w:rPr>
      <w:rFonts w:cs="Times New Roman"/>
      <w:i/>
    </w:rPr>
  </w:style>
  <w:style w:type="paragraph" w:styleId="af">
    <w:name w:val="Balloon Text"/>
    <w:basedOn w:val="a2"/>
    <w:link w:val="af0"/>
    <w:uiPriority w:val="99"/>
    <w:qFormat/>
    <w:rsid w:val="00264D60"/>
    <w:pPr>
      <w:widowControl/>
      <w:snapToGrid/>
      <w:spacing w:before="0" w:after="0"/>
    </w:pPr>
    <w:rPr>
      <w:rFonts w:ascii="Tahoma" w:eastAsia="Times New Roman" w:hAnsi="Tahoma" w:cs="Tahoma"/>
      <w:sz w:val="16"/>
      <w:szCs w:val="16"/>
    </w:rPr>
  </w:style>
  <w:style w:type="character" w:customStyle="1" w:styleId="af0">
    <w:name w:val="Текст выноски Знак"/>
    <w:basedOn w:val="a3"/>
    <w:link w:val="af"/>
    <w:uiPriority w:val="99"/>
    <w:qFormat/>
    <w:rsid w:val="00264D60"/>
    <w:rPr>
      <w:rFonts w:ascii="Tahoma" w:eastAsia="Times New Roman" w:hAnsi="Tahoma" w:cs="Tahoma"/>
      <w:sz w:val="16"/>
      <w:szCs w:val="16"/>
      <w:lang w:eastAsia="ru-RU"/>
    </w:rPr>
  </w:style>
  <w:style w:type="paragraph" w:styleId="24">
    <w:name w:val="Body Text 2"/>
    <w:basedOn w:val="a2"/>
    <w:link w:val="25"/>
    <w:uiPriority w:val="99"/>
    <w:qFormat/>
    <w:rsid w:val="00264D60"/>
    <w:pPr>
      <w:widowControl/>
      <w:shd w:val="clear" w:color="auto" w:fill="FFFFFF"/>
      <w:snapToGrid/>
      <w:spacing w:before="233" w:after="0" w:line="360" w:lineRule="auto"/>
      <w:ind w:left="1701" w:hanging="567"/>
    </w:pPr>
    <w:rPr>
      <w:b/>
      <w:color w:val="000000"/>
      <w:spacing w:val="-5"/>
      <w:sz w:val="28"/>
    </w:rPr>
  </w:style>
  <w:style w:type="character" w:customStyle="1" w:styleId="25">
    <w:name w:val="Основной текст 2 Знак"/>
    <w:basedOn w:val="a3"/>
    <w:link w:val="24"/>
    <w:uiPriority w:val="99"/>
    <w:qFormat/>
    <w:rsid w:val="00264D60"/>
    <w:rPr>
      <w:rFonts w:ascii="Times New Roman" w:eastAsia="Calibri" w:hAnsi="Times New Roman" w:cs="Times New Roman"/>
      <w:b/>
      <w:color w:val="000000"/>
      <w:spacing w:val="-5"/>
      <w:sz w:val="28"/>
      <w:szCs w:val="20"/>
      <w:shd w:val="clear" w:color="auto" w:fill="FFFFFF"/>
      <w:lang w:eastAsia="ru-RU"/>
    </w:rPr>
  </w:style>
  <w:style w:type="paragraph" w:styleId="51">
    <w:name w:val="List Number 5"/>
    <w:basedOn w:val="a2"/>
    <w:uiPriority w:val="99"/>
    <w:qFormat/>
    <w:rsid w:val="00264D60"/>
    <w:pPr>
      <w:widowControl/>
      <w:tabs>
        <w:tab w:val="left" w:pos="851"/>
        <w:tab w:val="left" w:pos="1492"/>
      </w:tabs>
      <w:snapToGrid/>
      <w:spacing w:before="0" w:after="0"/>
      <w:ind w:left="1492" w:hanging="360"/>
    </w:pPr>
    <w:rPr>
      <w:rFonts w:eastAsia="Times New Roman"/>
      <w:szCs w:val="24"/>
    </w:rPr>
  </w:style>
  <w:style w:type="paragraph" w:styleId="af1">
    <w:name w:val="Normal Indent"/>
    <w:basedOn w:val="a2"/>
    <w:uiPriority w:val="99"/>
    <w:qFormat/>
    <w:rsid w:val="00264D60"/>
    <w:pPr>
      <w:widowControl/>
      <w:snapToGrid/>
      <w:spacing w:before="0" w:after="0"/>
      <w:ind w:firstLine="720"/>
      <w:jc w:val="both"/>
    </w:pPr>
    <w:rPr>
      <w:rFonts w:eastAsia="Times New Roman"/>
      <w:sz w:val="28"/>
    </w:rPr>
  </w:style>
  <w:style w:type="paragraph" w:styleId="af2">
    <w:name w:val="Plain Text"/>
    <w:basedOn w:val="a2"/>
    <w:link w:val="af3"/>
    <w:qFormat/>
    <w:rsid w:val="00264D60"/>
    <w:pPr>
      <w:widowControl/>
      <w:snapToGrid/>
      <w:spacing w:before="0" w:after="0"/>
    </w:pPr>
    <w:rPr>
      <w:rFonts w:ascii="Courier New" w:eastAsia="Times New Roman" w:hAnsi="Courier New"/>
      <w:sz w:val="20"/>
    </w:rPr>
  </w:style>
  <w:style w:type="character" w:customStyle="1" w:styleId="af3">
    <w:name w:val="Текст Знак"/>
    <w:basedOn w:val="a3"/>
    <w:link w:val="af2"/>
    <w:qFormat/>
    <w:rsid w:val="00264D60"/>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264D60"/>
    <w:pPr>
      <w:widowControl/>
      <w:snapToGrid/>
      <w:spacing w:before="0" w:after="0" w:line="360" w:lineRule="auto"/>
      <w:ind w:firstLine="709"/>
      <w:jc w:val="both"/>
    </w:pPr>
    <w:rPr>
      <w:sz w:val="20"/>
    </w:rPr>
  </w:style>
  <w:style w:type="character" w:customStyle="1" w:styleId="34">
    <w:name w:val="Основной текст с отступом 3 Знак"/>
    <w:basedOn w:val="a3"/>
    <w:uiPriority w:val="99"/>
    <w:qFormat/>
    <w:rsid w:val="00264D60"/>
    <w:rPr>
      <w:rFonts w:ascii="Times New Roman" w:eastAsia="Calibri" w:hAnsi="Times New Roman" w:cs="Times New Roman"/>
      <w:sz w:val="16"/>
      <w:szCs w:val="16"/>
      <w:lang w:eastAsia="ru-RU"/>
    </w:rPr>
  </w:style>
  <w:style w:type="paragraph" w:styleId="af4">
    <w:name w:val="endnote text"/>
    <w:basedOn w:val="a2"/>
    <w:link w:val="af5"/>
    <w:uiPriority w:val="99"/>
    <w:qFormat/>
    <w:rsid w:val="00264D60"/>
    <w:pPr>
      <w:autoSpaceDE w:val="0"/>
      <w:autoSpaceDN w:val="0"/>
      <w:adjustRightInd w:val="0"/>
      <w:snapToGrid/>
      <w:spacing w:before="0" w:after="0"/>
    </w:pPr>
    <w:rPr>
      <w:rFonts w:eastAsia="Times New Roman"/>
      <w:color w:val="000000"/>
    </w:rPr>
  </w:style>
  <w:style w:type="character" w:customStyle="1" w:styleId="af5">
    <w:name w:val="Текст концевой сноски Знак"/>
    <w:basedOn w:val="a3"/>
    <w:link w:val="af4"/>
    <w:uiPriority w:val="99"/>
    <w:qFormat/>
    <w:rsid w:val="00264D60"/>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264D60"/>
    <w:pPr>
      <w:widowControl/>
      <w:snapToGrid/>
      <w:spacing w:before="120" w:after="120" w:line="360" w:lineRule="auto"/>
      <w:jc w:val="both"/>
    </w:pPr>
    <w:rPr>
      <w:rFonts w:eastAsia="Times New Roman"/>
      <w:b/>
      <w:bCs/>
      <w:sz w:val="20"/>
      <w:lang w:val="en-US" w:eastAsia="en-US"/>
    </w:rPr>
  </w:style>
  <w:style w:type="paragraph" w:styleId="af7">
    <w:name w:val="annotation text"/>
    <w:basedOn w:val="a2"/>
    <w:link w:val="af8"/>
    <w:uiPriority w:val="99"/>
    <w:qFormat/>
    <w:rsid w:val="00264D60"/>
    <w:pPr>
      <w:widowControl/>
      <w:snapToGrid/>
      <w:spacing w:before="0" w:after="0"/>
    </w:pPr>
    <w:rPr>
      <w:rFonts w:eastAsia="Times New Roman"/>
      <w:sz w:val="20"/>
    </w:rPr>
  </w:style>
  <w:style w:type="character" w:customStyle="1" w:styleId="af8">
    <w:name w:val="Текст примечания Знак"/>
    <w:basedOn w:val="a3"/>
    <w:link w:val="af7"/>
    <w:uiPriority w:val="99"/>
    <w:qFormat/>
    <w:rsid w:val="00264D60"/>
    <w:rPr>
      <w:rFonts w:ascii="Times New Roman" w:eastAsia="Times New Roman" w:hAnsi="Times New Roman" w:cs="Times New Roman"/>
      <w:sz w:val="20"/>
      <w:szCs w:val="20"/>
      <w:lang w:eastAsia="ru-RU"/>
    </w:rPr>
  </w:style>
  <w:style w:type="paragraph" w:styleId="13">
    <w:name w:val="index 1"/>
    <w:basedOn w:val="a2"/>
    <w:next w:val="a2"/>
    <w:uiPriority w:val="99"/>
    <w:qFormat/>
    <w:rsid w:val="00264D60"/>
    <w:pPr>
      <w:widowControl/>
      <w:suppressAutoHyphens/>
      <w:snapToGrid/>
      <w:spacing w:before="0" w:after="0"/>
      <w:ind w:left="240" w:hanging="240"/>
    </w:pPr>
    <w:rPr>
      <w:rFonts w:eastAsia="Times New Roman"/>
      <w:szCs w:val="24"/>
      <w:lang w:eastAsia="ar-SA"/>
    </w:rPr>
  </w:style>
  <w:style w:type="paragraph" w:styleId="af9">
    <w:name w:val="annotation subject"/>
    <w:basedOn w:val="af7"/>
    <w:next w:val="af7"/>
    <w:link w:val="afa"/>
    <w:uiPriority w:val="99"/>
    <w:qFormat/>
    <w:rsid w:val="00264D60"/>
    <w:rPr>
      <w:rFonts w:ascii="Calibri" w:eastAsia="Calibri" w:hAnsi="Calibri"/>
      <w:sz w:val="16"/>
    </w:rPr>
  </w:style>
  <w:style w:type="character" w:customStyle="1" w:styleId="afa">
    <w:name w:val="Тема примечания Знак"/>
    <w:basedOn w:val="af8"/>
    <w:link w:val="af9"/>
    <w:uiPriority w:val="99"/>
    <w:qFormat/>
    <w:rsid w:val="00264D60"/>
    <w:rPr>
      <w:rFonts w:ascii="Calibri" w:eastAsia="Calibri" w:hAnsi="Calibri" w:cs="Times New Roman"/>
      <w:sz w:val="16"/>
      <w:szCs w:val="20"/>
      <w:lang w:eastAsia="ru-RU"/>
    </w:rPr>
  </w:style>
  <w:style w:type="paragraph" w:styleId="afb">
    <w:name w:val="Document Map"/>
    <w:basedOn w:val="a2"/>
    <w:link w:val="afc"/>
    <w:uiPriority w:val="99"/>
    <w:qFormat/>
    <w:rsid w:val="00264D60"/>
    <w:pPr>
      <w:widowControl/>
      <w:shd w:val="clear" w:color="auto" w:fill="000080"/>
      <w:snapToGrid/>
      <w:spacing w:before="0" w:after="0"/>
    </w:pPr>
    <w:rPr>
      <w:rFonts w:ascii="Tahoma" w:eastAsia="Times New Roman" w:hAnsi="Tahoma"/>
      <w:sz w:val="20"/>
    </w:rPr>
  </w:style>
  <w:style w:type="character" w:customStyle="1" w:styleId="afc">
    <w:name w:val="Схема документа Знак"/>
    <w:basedOn w:val="a3"/>
    <w:link w:val="afb"/>
    <w:uiPriority w:val="99"/>
    <w:qFormat/>
    <w:rsid w:val="00264D60"/>
    <w:rPr>
      <w:rFonts w:ascii="Tahoma" w:eastAsia="Times New Roman" w:hAnsi="Tahoma" w:cs="Times New Roman"/>
      <w:sz w:val="20"/>
      <w:szCs w:val="20"/>
      <w:shd w:val="clear" w:color="auto" w:fill="000080"/>
      <w:lang w:eastAsia="ru-RU"/>
    </w:rPr>
  </w:style>
  <w:style w:type="paragraph" w:styleId="afd">
    <w:name w:val="footnote text"/>
    <w:basedOn w:val="a2"/>
    <w:link w:val="afe"/>
    <w:qFormat/>
    <w:rsid w:val="00264D60"/>
    <w:pPr>
      <w:widowControl/>
      <w:snapToGrid/>
      <w:spacing w:before="0" w:after="0" w:line="360" w:lineRule="auto"/>
      <w:ind w:firstLine="709"/>
      <w:jc w:val="both"/>
    </w:pPr>
    <w:rPr>
      <w:rFonts w:ascii="Courier New" w:hAnsi="Courier New"/>
      <w:color w:val="000000"/>
    </w:rPr>
  </w:style>
  <w:style w:type="character" w:customStyle="1" w:styleId="afe">
    <w:name w:val="Текст сноски Знак"/>
    <w:basedOn w:val="a3"/>
    <w:link w:val="afd"/>
    <w:qFormat/>
    <w:rsid w:val="00264D60"/>
    <w:rPr>
      <w:rFonts w:ascii="Courier New" w:eastAsia="Calibri" w:hAnsi="Courier New" w:cs="Times New Roman"/>
      <w:color w:val="000000"/>
      <w:sz w:val="24"/>
      <w:szCs w:val="20"/>
      <w:lang w:eastAsia="ru-RU"/>
    </w:rPr>
  </w:style>
  <w:style w:type="paragraph" w:styleId="81">
    <w:name w:val="toc 8"/>
    <w:basedOn w:val="a2"/>
    <w:next w:val="a2"/>
    <w:uiPriority w:val="99"/>
    <w:qFormat/>
    <w:rsid w:val="00264D60"/>
    <w:pPr>
      <w:widowControl/>
      <w:snapToGrid/>
      <w:spacing w:before="0" w:line="276" w:lineRule="auto"/>
      <w:ind w:left="1540"/>
    </w:pPr>
    <w:rPr>
      <w:rFonts w:ascii="Calibri" w:eastAsia="Times New Roman" w:hAnsi="Calibri"/>
      <w:sz w:val="22"/>
      <w:szCs w:val="22"/>
    </w:rPr>
  </w:style>
  <w:style w:type="paragraph" w:styleId="3">
    <w:name w:val="List Number 3"/>
    <w:basedOn w:val="a2"/>
    <w:uiPriority w:val="99"/>
    <w:qFormat/>
    <w:rsid w:val="00264D60"/>
    <w:pPr>
      <w:widowControl/>
      <w:numPr>
        <w:numId w:val="1"/>
      </w:numPr>
      <w:tabs>
        <w:tab w:val="left" w:pos="0"/>
        <w:tab w:val="left" w:pos="851"/>
        <w:tab w:val="left" w:pos="926"/>
      </w:tabs>
      <w:snapToGrid/>
      <w:spacing w:before="0" w:after="0"/>
      <w:ind w:left="926"/>
    </w:pPr>
    <w:rPr>
      <w:rFonts w:eastAsia="Times New Roman"/>
      <w:szCs w:val="24"/>
    </w:rPr>
  </w:style>
  <w:style w:type="paragraph" w:styleId="HTML6">
    <w:name w:val="HTML Address"/>
    <w:basedOn w:val="a2"/>
    <w:link w:val="HTML7"/>
    <w:uiPriority w:val="99"/>
    <w:qFormat/>
    <w:rsid w:val="00264D60"/>
    <w:pPr>
      <w:widowControl/>
      <w:snapToGrid/>
      <w:spacing w:before="0" w:after="0"/>
    </w:pPr>
    <w:rPr>
      <w:rFonts w:ascii="Calibri" w:hAnsi="Calibri"/>
      <w:i/>
    </w:rPr>
  </w:style>
  <w:style w:type="character" w:customStyle="1" w:styleId="HTML7">
    <w:name w:val="Адрес HTML Знак"/>
    <w:basedOn w:val="a3"/>
    <w:link w:val="HTML6"/>
    <w:uiPriority w:val="99"/>
    <w:qFormat/>
    <w:rsid w:val="00264D60"/>
    <w:rPr>
      <w:rFonts w:ascii="Calibri" w:eastAsia="Calibri" w:hAnsi="Calibri" w:cs="Times New Roman"/>
      <w:i/>
      <w:sz w:val="24"/>
      <w:szCs w:val="20"/>
      <w:lang w:eastAsia="ru-RU"/>
    </w:rPr>
  </w:style>
  <w:style w:type="paragraph" w:styleId="aff">
    <w:name w:val="header"/>
    <w:basedOn w:val="a2"/>
    <w:link w:val="aff0"/>
    <w:uiPriority w:val="99"/>
    <w:qFormat/>
    <w:rsid w:val="00264D60"/>
    <w:pPr>
      <w:widowControl/>
      <w:tabs>
        <w:tab w:val="center" w:pos="4153"/>
        <w:tab w:val="right" w:pos="8306"/>
      </w:tabs>
      <w:snapToGrid/>
      <w:spacing w:before="0" w:after="0"/>
    </w:pPr>
    <w:rPr>
      <w:rFonts w:ascii="Arial" w:eastAsia="Times New Roman" w:hAnsi="Arial"/>
    </w:rPr>
  </w:style>
  <w:style w:type="character" w:customStyle="1" w:styleId="aff0">
    <w:name w:val="Верхний колонтитул Знак"/>
    <w:basedOn w:val="a3"/>
    <w:link w:val="aff"/>
    <w:uiPriority w:val="99"/>
    <w:qFormat/>
    <w:rsid w:val="00264D60"/>
    <w:rPr>
      <w:rFonts w:ascii="Arial" w:eastAsia="Times New Roman" w:hAnsi="Arial" w:cs="Times New Roman"/>
      <w:sz w:val="24"/>
      <w:szCs w:val="20"/>
      <w:lang w:eastAsia="ru-RU"/>
    </w:rPr>
  </w:style>
  <w:style w:type="paragraph" w:styleId="91">
    <w:name w:val="toc 9"/>
    <w:basedOn w:val="a2"/>
    <w:next w:val="a2"/>
    <w:uiPriority w:val="99"/>
    <w:rsid w:val="00264D60"/>
    <w:pPr>
      <w:widowControl/>
      <w:snapToGrid/>
      <w:spacing w:before="0" w:line="276" w:lineRule="auto"/>
      <w:ind w:left="1760"/>
    </w:pPr>
    <w:rPr>
      <w:rFonts w:ascii="Calibri" w:eastAsia="Times New Roman" w:hAnsi="Calibri"/>
      <w:sz w:val="22"/>
      <w:szCs w:val="22"/>
    </w:rPr>
  </w:style>
  <w:style w:type="paragraph" w:styleId="71">
    <w:name w:val="toc 7"/>
    <w:basedOn w:val="a2"/>
    <w:next w:val="a2"/>
    <w:uiPriority w:val="99"/>
    <w:qFormat/>
    <w:rsid w:val="00264D60"/>
    <w:pPr>
      <w:widowControl/>
      <w:snapToGrid/>
      <w:spacing w:before="0" w:line="276" w:lineRule="auto"/>
      <w:ind w:left="1320"/>
    </w:pPr>
    <w:rPr>
      <w:rFonts w:ascii="Calibri" w:eastAsia="Times New Roman" w:hAnsi="Calibri"/>
      <w:sz w:val="22"/>
      <w:szCs w:val="22"/>
    </w:rPr>
  </w:style>
  <w:style w:type="paragraph" w:styleId="aff1">
    <w:name w:val="Body Text"/>
    <w:basedOn w:val="a2"/>
    <w:link w:val="14"/>
    <w:uiPriority w:val="99"/>
    <w:qFormat/>
    <w:rsid w:val="00264D60"/>
    <w:pPr>
      <w:widowControl/>
      <w:snapToGrid/>
      <w:spacing w:before="0" w:after="0" w:line="360" w:lineRule="auto"/>
    </w:pPr>
    <w:rPr>
      <w:rFonts w:eastAsia="Times New Roman"/>
    </w:rPr>
  </w:style>
  <w:style w:type="character" w:customStyle="1" w:styleId="aff2">
    <w:name w:val="Основной текст Знак"/>
    <w:basedOn w:val="a3"/>
    <w:uiPriority w:val="99"/>
    <w:qFormat/>
    <w:rsid w:val="00264D60"/>
    <w:rPr>
      <w:rFonts w:ascii="Times New Roman" w:eastAsia="Calibri" w:hAnsi="Times New Roman" w:cs="Times New Roman"/>
      <w:sz w:val="24"/>
      <w:szCs w:val="20"/>
      <w:lang w:eastAsia="ru-RU"/>
    </w:rPr>
  </w:style>
  <w:style w:type="paragraph" w:styleId="aff3">
    <w:name w:val="index heading"/>
    <w:basedOn w:val="a2"/>
    <w:next w:val="13"/>
    <w:uiPriority w:val="99"/>
    <w:qFormat/>
    <w:rsid w:val="00264D60"/>
    <w:pPr>
      <w:widowControl/>
      <w:suppressLineNumbers/>
      <w:suppressAutoHyphens/>
      <w:snapToGrid/>
      <w:spacing w:before="0" w:after="0"/>
    </w:pPr>
    <w:rPr>
      <w:rFonts w:eastAsia="Times New Roman" w:cs="Tahoma"/>
      <w:szCs w:val="24"/>
      <w:lang w:eastAsia="ar-SA"/>
    </w:rPr>
  </w:style>
  <w:style w:type="paragraph" w:styleId="15">
    <w:name w:val="toc 1"/>
    <w:basedOn w:val="a2"/>
    <w:next w:val="a2"/>
    <w:link w:val="16"/>
    <w:uiPriority w:val="99"/>
    <w:qFormat/>
    <w:rsid w:val="00264D60"/>
    <w:pPr>
      <w:widowControl/>
      <w:tabs>
        <w:tab w:val="left" w:pos="1080"/>
      </w:tabs>
      <w:snapToGrid/>
      <w:spacing w:before="0" w:after="0"/>
    </w:pPr>
    <w:rPr>
      <w:rFonts w:eastAsia="Times New Roman"/>
      <w:b/>
      <w:sz w:val="20"/>
    </w:rPr>
  </w:style>
  <w:style w:type="paragraph" w:styleId="aff4">
    <w:name w:val="macro"/>
    <w:link w:val="aff5"/>
    <w:uiPriority w:val="99"/>
    <w:qFormat/>
    <w:rsid w:val="00264D6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264D60"/>
    <w:rPr>
      <w:rFonts w:ascii="Courier New" w:eastAsia="Times New Roman" w:hAnsi="Courier New" w:cs="Times New Roman"/>
      <w:sz w:val="20"/>
      <w:szCs w:val="20"/>
      <w:lang w:val="en-US" w:eastAsia="ru-RU"/>
    </w:rPr>
  </w:style>
  <w:style w:type="paragraph" w:styleId="61">
    <w:name w:val="toc 6"/>
    <w:basedOn w:val="a2"/>
    <w:next w:val="a2"/>
    <w:uiPriority w:val="99"/>
    <w:qFormat/>
    <w:rsid w:val="00264D60"/>
    <w:pPr>
      <w:widowControl/>
      <w:snapToGrid/>
      <w:spacing w:before="0" w:line="276" w:lineRule="auto"/>
      <w:ind w:left="1100"/>
    </w:pPr>
    <w:rPr>
      <w:rFonts w:ascii="Calibri" w:eastAsia="Times New Roman" w:hAnsi="Calibri"/>
      <w:sz w:val="22"/>
      <w:szCs w:val="22"/>
    </w:rPr>
  </w:style>
  <w:style w:type="paragraph" w:styleId="35">
    <w:name w:val="toc 3"/>
    <w:basedOn w:val="a2"/>
    <w:next w:val="a2"/>
    <w:uiPriority w:val="99"/>
    <w:qFormat/>
    <w:rsid w:val="00264D60"/>
    <w:pPr>
      <w:widowControl/>
      <w:snapToGrid/>
      <w:spacing w:before="0" w:after="0"/>
      <w:ind w:left="480"/>
    </w:pPr>
    <w:rPr>
      <w:rFonts w:eastAsia="Times New Roman"/>
      <w:szCs w:val="24"/>
    </w:rPr>
  </w:style>
  <w:style w:type="paragraph" w:styleId="26">
    <w:name w:val="toc 2"/>
    <w:basedOn w:val="a2"/>
    <w:next w:val="a2"/>
    <w:uiPriority w:val="99"/>
    <w:qFormat/>
    <w:rsid w:val="00264D60"/>
    <w:pPr>
      <w:widowControl/>
      <w:snapToGrid/>
      <w:spacing w:before="0" w:after="0"/>
      <w:ind w:left="240"/>
    </w:pPr>
    <w:rPr>
      <w:rFonts w:eastAsia="Times New Roman"/>
      <w:szCs w:val="24"/>
    </w:rPr>
  </w:style>
  <w:style w:type="paragraph" w:styleId="41">
    <w:name w:val="toc 4"/>
    <w:basedOn w:val="a2"/>
    <w:next w:val="a2"/>
    <w:uiPriority w:val="99"/>
    <w:qFormat/>
    <w:rsid w:val="00264D60"/>
    <w:pPr>
      <w:tabs>
        <w:tab w:val="left" w:pos="502"/>
        <w:tab w:val="left" w:pos="3330"/>
      </w:tabs>
      <w:autoSpaceDE w:val="0"/>
      <w:autoSpaceDN w:val="0"/>
      <w:adjustRightInd w:val="0"/>
      <w:snapToGrid/>
      <w:spacing w:before="0" w:after="0"/>
      <w:ind w:left="502" w:hanging="720"/>
    </w:pPr>
    <w:rPr>
      <w:rFonts w:eastAsia="Times New Roman"/>
      <w:szCs w:val="24"/>
    </w:rPr>
  </w:style>
  <w:style w:type="paragraph" w:styleId="52">
    <w:name w:val="toc 5"/>
    <w:basedOn w:val="a2"/>
    <w:next w:val="a2"/>
    <w:uiPriority w:val="99"/>
    <w:qFormat/>
    <w:rsid w:val="00264D60"/>
    <w:pPr>
      <w:widowControl/>
      <w:snapToGrid/>
      <w:spacing w:before="0" w:line="276" w:lineRule="auto"/>
      <w:ind w:left="880"/>
    </w:pPr>
    <w:rPr>
      <w:rFonts w:ascii="Calibri" w:eastAsia="Times New Roman" w:hAnsi="Calibri"/>
      <w:sz w:val="22"/>
      <w:szCs w:val="22"/>
    </w:rPr>
  </w:style>
  <w:style w:type="paragraph" w:styleId="53">
    <w:name w:val="List Bullet 5"/>
    <w:basedOn w:val="a2"/>
    <w:uiPriority w:val="99"/>
    <w:qFormat/>
    <w:rsid w:val="00264D60"/>
    <w:pPr>
      <w:widowControl/>
      <w:snapToGrid/>
      <w:spacing w:before="0" w:after="0"/>
      <w:ind w:left="1132" w:hanging="283"/>
    </w:pPr>
    <w:rPr>
      <w:rFonts w:eastAsia="Times New Roman"/>
      <w:color w:val="00000A"/>
      <w:szCs w:val="24"/>
    </w:rPr>
  </w:style>
  <w:style w:type="paragraph" w:styleId="aff6">
    <w:name w:val="Body Text First Indent"/>
    <w:basedOn w:val="aff1"/>
    <w:link w:val="aff7"/>
    <w:uiPriority w:val="99"/>
    <w:qFormat/>
    <w:rsid w:val="00264D60"/>
    <w:pPr>
      <w:spacing w:after="120" w:line="240" w:lineRule="auto"/>
      <w:ind w:firstLine="210"/>
    </w:pPr>
    <w:rPr>
      <w:szCs w:val="24"/>
    </w:rPr>
  </w:style>
  <w:style w:type="character" w:customStyle="1" w:styleId="aff7">
    <w:name w:val="Красная строка Знак"/>
    <w:basedOn w:val="aff2"/>
    <w:link w:val="aff6"/>
    <w:uiPriority w:val="99"/>
    <w:qFormat/>
    <w:rsid w:val="00264D60"/>
    <w:rPr>
      <w:rFonts w:ascii="Times New Roman" w:eastAsia="Times New Roman" w:hAnsi="Times New Roman" w:cs="Times New Roman"/>
      <w:sz w:val="24"/>
      <w:szCs w:val="24"/>
      <w:lang w:eastAsia="ru-RU"/>
    </w:rPr>
  </w:style>
  <w:style w:type="paragraph" w:styleId="aff8">
    <w:name w:val="Body Text Indent"/>
    <w:basedOn w:val="a2"/>
    <w:link w:val="aff9"/>
    <w:uiPriority w:val="99"/>
    <w:unhideWhenUsed/>
    <w:qFormat/>
    <w:rsid w:val="00264D60"/>
    <w:pPr>
      <w:spacing w:after="120"/>
      <w:ind w:left="283"/>
    </w:pPr>
  </w:style>
  <w:style w:type="character" w:customStyle="1" w:styleId="aff9">
    <w:name w:val="Основной текст с отступом Знак"/>
    <w:basedOn w:val="a3"/>
    <w:link w:val="aff8"/>
    <w:uiPriority w:val="99"/>
    <w:qFormat/>
    <w:rsid w:val="00264D60"/>
    <w:rPr>
      <w:rFonts w:ascii="Times New Roman" w:eastAsia="Calibri" w:hAnsi="Times New Roman" w:cs="Times New Roman"/>
      <w:sz w:val="24"/>
      <w:szCs w:val="20"/>
      <w:lang w:eastAsia="ru-RU"/>
    </w:rPr>
  </w:style>
  <w:style w:type="paragraph" w:styleId="27">
    <w:name w:val="Body Text First Indent 2"/>
    <w:basedOn w:val="aff8"/>
    <w:link w:val="28"/>
    <w:uiPriority w:val="99"/>
    <w:qFormat/>
    <w:rsid w:val="00264D60"/>
    <w:pPr>
      <w:widowControl/>
      <w:snapToGrid/>
      <w:spacing w:before="0"/>
      <w:ind w:firstLine="210"/>
    </w:pPr>
    <w:rPr>
      <w:rFonts w:ascii="Arial" w:hAnsi="Arial" w:cs="PragmaticaCTT"/>
      <w:b/>
      <w:bCs/>
      <w:kern w:val="32"/>
      <w:sz w:val="32"/>
      <w:szCs w:val="32"/>
    </w:rPr>
  </w:style>
  <w:style w:type="character" w:customStyle="1" w:styleId="28">
    <w:name w:val="Красная строка 2 Знак"/>
    <w:basedOn w:val="aff9"/>
    <w:link w:val="27"/>
    <w:uiPriority w:val="99"/>
    <w:qFormat/>
    <w:rsid w:val="00264D60"/>
    <w:rPr>
      <w:rFonts w:ascii="Arial" w:eastAsia="Calibri" w:hAnsi="Arial" w:cs="PragmaticaCTT"/>
      <w:b/>
      <w:bCs/>
      <w:kern w:val="32"/>
      <w:sz w:val="32"/>
      <w:szCs w:val="32"/>
      <w:lang w:eastAsia="ru-RU"/>
    </w:rPr>
  </w:style>
  <w:style w:type="paragraph" w:styleId="42">
    <w:name w:val="List Bullet 4"/>
    <w:basedOn w:val="a2"/>
    <w:uiPriority w:val="99"/>
    <w:qFormat/>
    <w:rsid w:val="00264D60"/>
    <w:pPr>
      <w:widowControl/>
      <w:snapToGrid/>
      <w:spacing w:before="0" w:after="0"/>
      <w:ind w:left="849" w:hanging="283"/>
    </w:pPr>
    <w:rPr>
      <w:rFonts w:eastAsia="Times New Roman"/>
      <w:color w:val="00000A"/>
      <w:szCs w:val="24"/>
    </w:rPr>
  </w:style>
  <w:style w:type="paragraph" w:styleId="affa">
    <w:name w:val="List Bullet"/>
    <w:basedOn w:val="a2"/>
    <w:uiPriority w:val="99"/>
    <w:qFormat/>
    <w:rsid w:val="00264D60"/>
    <w:pPr>
      <w:widowControl/>
      <w:tabs>
        <w:tab w:val="left" w:pos="360"/>
      </w:tabs>
      <w:snapToGrid/>
      <w:spacing w:before="0" w:after="0"/>
      <w:ind w:left="360" w:hanging="360"/>
    </w:pPr>
    <w:rPr>
      <w:rFonts w:eastAsia="Times New Roman"/>
      <w:sz w:val="20"/>
      <w:lang w:val="en-US"/>
    </w:rPr>
  </w:style>
  <w:style w:type="paragraph" w:styleId="29">
    <w:name w:val="List Bullet 2"/>
    <w:basedOn w:val="a2"/>
    <w:uiPriority w:val="99"/>
    <w:qFormat/>
    <w:rsid w:val="00264D60"/>
    <w:pPr>
      <w:widowControl/>
      <w:tabs>
        <w:tab w:val="left" w:pos="643"/>
      </w:tabs>
      <w:snapToGrid/>
      <w:spacing w:before="0" w:after="0"/>
      <w:ind w:left="643" w:hanging="360"/>
    </w:pPr>
    <w:rPr>
      <w:rFonts w:eastAsia="Times New Roman"/>
      <w:szCs w:val="24"/>
    </w:rPr>
  </w:style>
  <w:style w:type="paragraph" w:styleId="36">
    <w:name w:val="List Bullet 3"/>
    <w:basedOn w:val="a2"/>
    <w:uiPriority w:val="99"/>
    <w:qFormat/>
    <w:rsid w:val="00264D60"/>
    <w:pPr>
      <w:widowControl/>
      <w:tabs>
        <w:tab w:val="left" w:pos="926"/>
      </w:tabs>
      <w:snapToGrid/>
      <w:spacing w:before="0" w:after="0"/>
      <w:ind w:left="926" w:hanging="360"/>
    </w:pPr>
    <w:rPr>
      <w:rFonts w:eastAsia="Times New Roman"/>
      <w:szCs w:val="24"/>
    </w:rPr>
  </w:style>
  <w:style w:type="paragraph" w:styleId="affb">
    <w:name w:val="Title"/>
    <w:basedOn w:val="a2"/>
    <w:link w:val="37"/>
    <w:uiPriority w:val="99"/>
    <w:qFormat/>
    <w:rsid w:val="00264D60"/>
    <w:pPr>
      <w:widowControl/>
      <w:snapToGrid/>
      <w:spacing w:before="0" w:after="0"/>
      <w:jc w:val="center"/>
    </w:pPr>
    <w:rPr>
      <w:rFonts w:eastAsia="Times New Roman"/>
      <w:sz w:val="28"/>
      <w:szCs w:val="24"/>
      <w:lang w:val="en-US"/>
    </w:rPr>
  </w:style>
  <w:style w:type="character" w:customStyle="1" w:styleId="affc">
    <w:name w:val="Название Знак"/>
    <w:basedOn w:val="a3"/>
    <w:uiPriority w:val="99"/>
    <w:qFormat/>
    <w:rsid w:val="00264D60"/>
    <w:rPr>
      <w:rFonts w:asciiTheme="majorHAnsi" w:eastAsiaTheme="majorEastAsia" w:hAnsiTheme="majorHAnsi" w:cstheme="majorBidi"/>
      <w:color w:val="17365D" w:themeColor="text2" w:themeShade="BF"/>
      <w:spacing w:val="5"/>
      <w:kern w:val="28"/>
      <w:sz w:val="52"/>
      <w:szCs w:val="52"/>
      <w:lang w:eastAsia="ru-RU"/>
    </w:rPr>
  </w:style>
  <w:style w:type="paragraph" w:styleId="affd">
    <w:name w:val="footer"/>
    <w:basedOn w:val="a2"/>
    <w:link w:val="affe"/>
    <w:uiPriority w:val="99"/>
    <w:qFormat/>
    <w:rsid w:val="00264D60"/>
    <w:pPr>
      <w:widowControl/>
      <w:tabs>
        <w:tab w:val="center" w:pos="4677"/>
        <w:tab w:val="right" w:pos="9355"/>
      </w:tabs>
      <w:snapToGrid/>
      <w:spacing w:before="0" w:after="0"/>
    </w:pPr>
    <w:rPr>
      <w:rFonts w:eastAsia="Times New Roman"/>
      <w:szCs w:val="24"/>
    </w:rPr>
  </w:style>
  <w:style w:type="character" w:customStyle="1" w:styleId="affe">
    <w:name w:val="Нижний колонтитул Знак"/>
    <w:basedOn w:val="a3"/>
    <w:link w:val="affd"/>
    <w:uiPriority w:val="99"/>
    <w:qFormat/>
    <w:rsid w:val="00264D60"/>
    <w:rPr>
      <w:rFonts w:ascii="Times New Roman" w:eastAsia="Times New Roman" w:hAnsi="Times New Roman" w:cs="Times New Roman"/>
      <w:sz w:val="24"/>
      <w:szCs w:val="24"/>
      <w:lang w:eastAsia="ru-RU"/>
    </w:rPr>
  </w:style>
  <w:style w:type="paragraph" w:styleId="afff">
    <w:name w:val="List Number"/>
    <w:basedOn w:val="a2"/>
    <w:uiPriority w:val="99"/>
    <w:qFormat/>
    <w:rsid w:val="00264D60"/>
    <w:pPr>
      <w:widowControl/>
      <w:tabs>
        <w:tab w:val="left" w:pos="1440"/>
      </w:tabs>
      <w:snapToGrid/>
      <w:spacing w:before="0" w:after="0"/>
      <w:ind w:left="1440" w:hanging="360"/>
    </w:pPr>
    <w:rPr>
      <w:rFonts w:eastAsia="Times New Roman"/>
      <w:szCs w:val="24"/>
    </w:rPr>
  </w:style>
  <w:style w:type="paragraph" w:styleId="2a">
    <w:name w:val="List Number 2"/>
    <w:basedOn w:val="a2"/>
    <w:uiPriority w:val="99"/>
    <w:qFormat/>
    <w:rsid w:val="00264D60"/>
    <w:pPr>
      <w:widowControl/>
      <w:tabs>
        <w:tab w:val="left" w:pos="643"/>
      </w:tabs>
      <w:snapToGrid/>
      <w:spacing w:before="0" w:after="0"/>
      <w:ind w:left="643" w:hanging="360"/>
      <w:contextualSpacing/>
    </w:pPr>
    <w:rPr>
      <w:rFonts w:eastAsia="Times New Roman"/>
      <w:szCs w:val="24"/>
    </w:rPr>
  </w:style>
  <w:style w:type="paragraph" w:styleId="afff0">
    <w:name w:val="List"/>
    <w:basedOn w:val="a2"/>
    <w:uiPriority w:val="99"/>
    <w:qFormat/>
    <w:rsid w:val="00264D60"/>
    <w:pPr>
      <w:widowControl/>
      <w:snapToGrid/>
      <w:spacing w:before="0" w:after="0"/>
      <w:ind w:left="283" w:hanging="283"/>
    </w:pPr>
    <w:rPr>
      <w:rFonts w:eastAsia="Times New Roman"/>
      <w:sz w:val="20"/>
    </w:rPr>
  </w:style>
  <w:style w:type="paragraph" w:styleId="afff1">
    <w:name w:val="Normal (Web)"/>
    <w:aliases w:val=" Знак Знак23,Обычный (Web)"/>
    <w:basedOn w:val="a2"/>
    <w:link w:val="afff2"/>
    <w:uiPriority w:val="99"/>
    <w:qFormat/>
    <w:rsid w:val="00264D60"/>
    <w:pPr>
      <w:widowControl/>
      <w:snapToGrid/>
      <w:spacing w:before="0" w:after="0"/>
    </w:pPr>
  </w:style>
  <w:style w:type="paragraph" w:styleId="38">
    <w:name w:val="Body Text 3"/>
    <w:basedOn w:val="a2"/>
    <w:link w:val="39"/>
    <w:uiPriority w:val="99"/>
    <w:qFormat/>
    <w:rsid w:val="00264D60"/>
    <w:pPr>
      <w:widowControl/>
      <w:tabs>
        <w:tab w:val="left" w:pos="360"/>
      </w:tabs>
      <w:snapToGrid/>
      <w:spacing w:before="0" w:after="0"/>
      <w:jc w:val="both"/>
    </w:pPr>
    <w:rPr>
      <w:rFonts w:eastAsia="Times New Roman"/>
      <w:i/>
      <w:sz w:val="26"/>
    </w:rPr>
  </w:style>
  <w:style w:type="character" w:customStyle="1" w:styleId="39">
    <w:name w:val="Основной текст 3 Знак"/>
    <w:basedOn w:val="a3"/>
    <w:link w:val="38"/>
    <w:uiPriority w:val="99"/>
    <w:qFormat/>
    <w:rsid w:val="00264D60"/>
    <w:rPr>
      <w:rFonts w:ascii="Times New Roman" w:eastAsia="Times New Roman" w:hAnsi="Times New Roman" w:cs="Times New Roman"/>
      <w:i/>
      <w:sz w:val="26"/>
      <w:szCs w:val="20"/>
      <w:lang w:eastAsia="ru-RU"/>
    </w:rPr>
  </w:style>
  <w:style w:type="paragraph" w:styleId="2b">
    <w:name w:val="Body Text Indent 2"/>
    <w:basedOn w:val="a2"/>
    <w:link w:val="220"/>
    <w:uiPriority w:val="99"/>
    <w:qFormat/>
    <w:rsid w:val="00264D60"/>
    <w:pPr>
      <w:widowControl/>
      <w:overflowPunct w:val="0"/>
      <w:autoSpaceDE w:val="0"/>
      <w:snapToGrid/>
      <w:spacing w:before="0" w:after="0"/>
      <w:ind w:firstLine="567"/>
      <w:jc w:val="both"/>
    </w:pPr>
    <w:rPr>
      <w:sz w:val="20"/>
      <w:lang w:eastAsia="ar-SA"/>
    </w:rPr>
  </w:style>
  <w:style w:type="character" w:customStyle="1" w:styleId="2c">
    <w:name w:val="Основной текст с отступом 2 Знак"/>
    <w:basedOn w:val="a3"/>
    <w:uiPriority w:val="99"/>
    <w:qFormat/>
    <w:rsid w:val="00264D60"/>
    <w:rPr>
      <w:rFonts w:ascii="Times New Roman" w:eastAsia="Calibri" w:hAnsi="Times New Roman" w:cs="Times New Roman"/>
      <w:sz w:val="24"/>
      <w:szCs w:val="20"/>
      <w:lang w:eastAsia="ru-RU"/>
    </w:rPr>
  </w:style>
  <w:style w:type="paragraph" w:styleId="afff3">
    <w:name w:val="Subtitle"/>
    <w:basedOn w:val="a2"/>
    <w:link w:val="afff4"/>
    <w:uiPriority w:val="99"/>
    <w:qFormat/>
    <w:rsid w:val="00264D60"/>
    <w:pPr>
      <w:widowControl/>
      <w:snapToGrid/>
      <w:spacing w:before="0" w:after="0" w:line="312" w:lineRule="auto"/>
    </w:pPr>
    <w:rPr>
      <w:rFonts w:ascii="Arial" w:eastAsia="Times New Roman" w:hAnsi="Arial" w:cs="Arial"/>
      <w:b/>
      <w:bCs/>
      <w:color w:val="000000"/>
      <w:sz w:val="20"/>
    </w:rPr>
  </w:style>
  <w:style w:type="character" w:customStyle="1" w:styleId="afff4">
    <w:name w:val="Подзаголовок Знак"/>
    <w:basedOn w:val="a3"/>
    <w:link w:val="afff3"/>
    <w:uiPriority w:val="99"/>
    <w:qFormat/>
    <w:rsid w:val="00264D60"/>
    <w:rPr>
      <w:rFonts w:ascii="Arial" w:eastAsia="Times New Roman" w:hAnsi="Arial" w:cs="Arial"/>
      <w:b/>
      <w:bCs/>
      <w:color w:val="000000"/>
      <w:sz w:val="20"/>
      <w:szCs w:val="20"/>
      <w:lang w:eastAsia="ru-RU"/>
    </w:rPr>
  </w:style>
  <w:style w:type="paragraph" w:styleId="2d">
    <w:name w:val="List Continue 2"/>
    <w:basedOn w:val="a2"/>
    <w:uiPriority w:val="99"/>
    <w:qFormat/>
    <w:rsid w:val="00264D60"/>
    <w:pPr>
      <w:widowControl/>
      <w:snapToGrid/>
      <w:spacing w:before="0" w:after="120"/>
      <w:ind w:left="566"/>
    </w:pPr>
    <w:rPr>
      <w:rFonts w:eastAsia="Times New Roman"/>
      <w:sz w:val="20"/>
    </w:rPr>
  </w:style>
  <w:style w:type="paragraph" w:styleId="2e">
    <w:name w:val="List 2"/>
    <w:basedOn w:val="a2"/>
    <w:uiPriority w:val="99"/>
    <w:qFormat/>
    <w:rsid w:val="00264D60"/>
    <w:pPr>
      <w:widowControl/>
      <w:snapToGrid/>
      <w:spacing w:before="0" w:after="0"/>
      <w:ind w:left="566" w:hanging="283"/>
    </w:pPr>
    <w:rPr>
      <w:rFonts w:eastAsia="Times New Roman"/>
      <w:sz w:val="20"/>
    </w:rPr>
  </w:style>
  <w:style w:type="paragraph" w:styleId="3a">
    <w:name w:val="List 3"/>
    <w:basedOn w:val="a2"/>
    <w:uiPriority w:val="99"/>
    <w:qFormat/>
    <w:rsid w:val="00264D60"/>
    <w:pPr>
      <w:widowControl/>
      <w:snapToGrid/>
      <w:spacing w:before="0" w:after="0"/>
      <w:ind w:left="849" w:hanging="283"/>
    </w:pPr>
    <w:rPr>
      <w:rFonts w:eastAsia="Times New Roman"/>
      <w:szCs w:val="24"/>
    </w:rPr>
  </w:style>
  <w:style w:type="paragraph" w:styleId="43">
    <w:name w:val="List 4"/>
    <w:basedOn w:val="a2"/>
    <w:uiPriority w:val="99"/>
    <w:qFormat/>
    <w:rsid w:val="00264D60"/>
    <w:pPr>
      <w:widowControl/>
      <w:snapToGrid/>
      <w:spacing w:before="0" w:after="0"/>
      <w:ind w:left="1132" w:hanging="283"/>
    </w:pPr>
    <w:rPr>
      <w:rFonts w:eastAsia="Times New Roman"/>
      <w:szCs w:val="24"/>
    </w:rPr>
  </w:style>
  <w:style w:type="paragraph" w:styleId="HTML8">
    <w:name w:val="HTML Preformatted"/>
    <w:basedOn w:val="a2"/>
    <w:link w:val="HTML30"/>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kern w:val="1"/>
      <w:sz w:val="20"/>
      <w:lang w:eastAsia="hi-IN" w:bidi="hi-IN"/>
    </w:rPr>
  </w:style>
  <w:style w:type="character" w:customStyle="1" w:styleId="HTML9">
    <w:name w:val="Стандартный HTML Знак"/>
    <w:basedOn w:val="a3"/>
    <w:uiPriority w:val="99"/>
    <w:qFormat/>
    <w:rsid w:val="00264D60"/>
    <w:rPr>
      <w:rFonts w:ascii="Consolas" w:eastAsia="Calibri" w:hAnsi="Consolas" w:cs="Consolas"/>
      <w:sz w:val="20"/>
      <w:szCs w:val="20"/>
      <w:lang w:eastAsia="ru-RU"/>
    </w:rPr>
  </w:style>
  <w:style w:type="paragraph" w:styleId="afff5">
    <w:name w:val="Block Text"/>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table" w:styleId="17">
    <w:name w:val="Table Simple 1"/>
    <w:basedOn w:val="a4"/>
    <w:uiPriority w:val="99"/>
    <w:qFormat/>
    <w:rsid w:val="00264D6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8">
    <w:name w:val="Table Grid 1"/>
    <w:basedOn w:val="a4"/>
    <w:uiPriority w:val="99"/>
    <w:qFormat/>
    <w:rsid w:val="0026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afff6">
    <w:name w:val="Table Grid"/>
    <w:basedOn w:val="a4"/>
    <w:qFormat/>
    <w:rsid w:val="00264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uiPriority w:val="99"/>
    <w:qFormat/>
    <w:rsid w:val="0026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character" w:customStyle="1" w:styleId="Heading1Char">
    <w:name w:val="Heading 1 Char"/>
    <w:basedOn w:val="a3"/>
    <w:uiPriority w:val="99"/>
    <w:qFormat/>
    <w:locked/>
    <w:rsid w:val="00264D60"/>
    <w:rPr>
      <w:rFonts w:ascii="Cambria" w:hAnsi="Cambria" w:cs="Times New Roman"/>
      <w:b/>
      <w:bCs/>
      <w:kern w:val="32"/>
      <w:sz w:val="32"/>
      <w:szCs w:val="32"/>
    </w:rPr>
  </w:style>
  <w:style w:type="character" w:customStyle="1" w:styleId="Heading2Char">
    <w:name w:val="Heading 2 Char"/>
    <w:basedOn w:val="a3"/>
    <w:uiPriority w:val="99"/>
    <w:qFormat/>
    <w:locked/>
    <w:rsid w:val="00264D60"/>
    <w:rPr>
      <w:rFonts w:ascii="Cambria" w:hAnsi="Cambria" w:cs="Times New Roman"/>
      <w:b/>
      <w:bCs/>
      <w:i/>
      <w:iCs/>
      <w:sz w:val="28"/>
      <w:szCs w:val="28"/>
    </w:rPr>
  </w:style>
  <w:style w:type="character" w:customStyle="1" w:styleId="Heading3Char">
    <w:name w:val="Heading 3 Char"/>
    <w:basedOn w:val="a3"/>
    <w:uiPriority w:val="99"/>
    <w:qFormat/>
    <w:locked/>
    <w:rsid w:val="00264D60"/>
    <w:rPr>
      <w:rFonts w:ascii="Cambria" w:hAnsi="Cambria" w:cs="Times New Roman"/>
      <w:b/>
      <w:bCs/>
      <w:sz w:val="26"/>
      <w:szCs w:val="26"/>
    </w:rPr>
  </w:style>
  <w:style w:type="character" w:customStyle="1" w:styleId="Heading4Char">
    <w:name w:val="Heading 4 Char"/>
    <w:basedOn w:val="a3"/>
    <w:uiPriority w:val="99"/>
    <w:qFormat/>
    <w:locked/>
    <w:rsid w:val="00264D60"/>
    <w:rPr>
      <w:rFonts w:ascii="Cambria" w:hAnsi="Cambria" w:cs="Times New Roman"/>
      <w:b/>
      <w:i/>
      <w:color w:val="4F81BD"/>
      <w:sz w:val="22"/>
      <w:lang w:val="ru-RU" w:eastAsia="ru-RU"/>
    </w:rPr>
  </w:style>
  <w:style w:type="character" w:customStyle="1" w:styleId="Heading5Char">
    <w:name w:val="Heading 5 Char"/>
    <w:basedOn w:val="a3"/>
    <w:uiPriority w:val="99"/>
    <w:qFormat/>
    <w:locked/>
    <w:rsid w:val="00264D60"/>
    <w:rPr>
      <w:rFonts w:cs="Times New Roman"/>
      <w:sz w:val="22"/>
      <w:lang w:val="ru-RU" w:eastAsia="en-US"/>
    </w:rPr>
  </w:style>
  <w:style w:type="character" w:customStyle="1" w:styleId="Heading6Char">
    <w:name w:val="Heading 6 Char"/>
    <w:basedOn w:val="a3"/>
    <w:uiPriority w:val="99"/>
    <w:qFormat/>
    <w:locked/>
    <w:rsid w:val="00264D60"/>
    <w:rPr>
      <w:rFonts w:cs="Times New Roman"/>
      <w:i/>
      <w:sz w:val="22"/>
      <w:lang w:val="ru-RU" w:eastAsia="en-US"/>
    </w:rPr>
  </w:style>
  <w:style w:type="character" w:customStyle="1" w:styleId="Heading7Char">
    <w:name w:val="Heading 7 Char"/>
    <w:basedOn w:val="a3"/>
    <w:uiPriority w:val="99"/>
    <w:qFormat/>
    <w:locked/>
    <w:rsid w:val="00264D60"/>
    <w:rPr>
      <w:rFonts w:ascii="Times New Roman" w:hAnsi="Times New Roman" w:cs="Times New Roman"/>
      <w:sz w:val="24"/>
      <w:lang w:eastAsia="ru-RU"/>
    </w:rPr>
  </w:style>
  <w:style w:type="character" w:customStyle="1" w:styleId="Heading8Char">
    <w:name w:val="Heading 8 Char"/>
    <w:basedOn w:val="a3"/>
    <w:uiPriority w:val="99"/>
    <w:qFormat/>
    <w:locked/>
    <w:rsid w:val="00264D60"/>
    <w:rPr>
      <w:rFonts w:cs="Times New Roman"/>
      <w:i/>
      <w:lang w:val="ru-RU" w:eastAsia="en-US"/>
    </w:rPr>
  </w:style>
  <w:style w:type="character" w:customStyle="1" w:styleId="Heading9Char">
    <w:name w:val="Heading 9 Char"/>
    <w:basedOn w:val="a3"/>
    <w:uiPriority w:val="99"/>
    <w:qFormat/>
    <w:locked/>
    <w:rsid w:val="00264D60"/>
    <w:rPr>
      <w:rFonts w:ascii="Arial" w:hAnsi="Arial" w:cs="Times New Roman"/>
      <w:lang w:eastAsia="ru-RU"/>
    </w:rPr>
  </w:style>
  <w:style w:type="character" w:customStyle="1" w:styleId="Heading1Char7">
    <w:name w:val="Heading 1 Char7"/>
    <w:basedOn w:val="a3"/>
    <w:uiPriority w:val="99"/>
    <w:qFormat/>
    <w:locked/>
    <w:rsid w:val="00264D60"/>
    <w:rPr>
      <w:rFonts w:ascii="Cambria" w:hAnsi="Cambria" w:cs="Times New Roman"/>
      <w:b/>
      <w:bCs/>
      <w:kern w:val="32"/>
      <w:sz w:val="32"/>
      <w:szCs w:val="32"/>
    </w:rPr>
  </w:style>
  <w:style w:type="character" w:customStyle="1" w:styleId="Heading1Char6">
    <w:name w:val="Heading 1 Char6"/>
    <w:basedOn w:val="a3"/>
    <w:uiPriority w:val="99"/>
    <w:qFormat/>
    <w:locked/>
    <w:rsid w:val="00264D60"/>
    <w:rPr>
      <w:rFonts w:ascii="Cambria" w:hAnsi="Cambria" w:cs="Times New Roman"/>
      <w:b/>
      <w:bCs/>
      <w:kern w:val="32"/>
      <w:sz w:val="32"/>
      <w:szCs w:val="32"/>
    </w:rPr>
  </w:style>
  <w:style w:type="character" w:customStyle="1" w:styleId="Heading1Char4">
    <w:name w:val="Heading 1 Char4"/>
    <w:basedOn w:val="a3"/>
    <w:uiPriority w:val="99"/>
    <w:qFormat/>
    <w:locked/>
    <w:rsid w:val="00264D60"/>
    <w:rPr>
      <w:rFonts w:ascii="Cambria" w:hAnsi="Cambria" w:cs="Times New Roman"/>
      <w:b/>
      <w:bCs/>
      <w:kern w:val="32"/>
      <w:sz w:val="32"/>
      <w:szCs w:val="32"/>
    </w:rPr>
  </w:style>
  <w:style w:type="character" w:customStyle="1" w:styleId="Heading3Char2">
    <w:name w:val="Heading 3 Char2"/>
    <w:basedOn w:val="a3"/>
    <w:uiPriority w:val="99"/>
    <w:qFormat/>
    <w:locked/>
    <w:rsid w:val="00264D60"/>
    <w:rPr>
      <w:rFonts w:ascii="Arial" w:hAnsi="Arial" w:cs="Times New Roman"/>
      <w:b/>
      <w:sz w:val="26"/>
      <w:lang w:val="ru-RU" w:eastAsia="ru-RU"/>
    </w:rPr>
  </w:style>
  <w:style w:type="character" w:customStyle="1" w:styleId="32">
    <w:name w:val="Заголовок 3 Знак2"/>
    <w:link w:val="30"/>
    <w:qFormat/>
    <w:locked/>
    <w:rsid w:val="00264D60"/>
    <w:rPr>
      <w:rFonts w:ascii="PragmaticaCTT" w:eastAsia="Calibri" w:hAnsi="PragmaticaCTT" w:cs="Times New Roman"/>
      <w:sz w:val="20"/>
      <w:szCs w:val="20"/>
      <w:lang w:eastAsia="ru-RU"/>
    </w:rPr>
  </w:style>
  <w:style w:type="character" w:customStyle="1" w:styleId="240">
    <w:name w:val="Текст сноски Знак24"/>
    <w:basedOn w:val="a3"/>
    <w:uiPriority w:val="99"/>
    <w:qFormat/>
    <w:rsid w:val="00264D60"/>
    <w:rPr>
      <w:rFonts w:cs="Times New Roman"/>
    </w:rPr>
  </w:style>
  <w:style w:type="character" w:customStyle="1" w:styleId="spelle">
    <w:name w:val="spelle"/>
    <w:uiPriority w:val="99"/>
    <w:qFormat/>
    <w:rsid w:val="00264D60"/>
  </w:style>
  <w:style w:type="character" w:customStyle="1" w:styleId="FootnoteTextChar3">
    <w:name w:val="Footnote Text Char3"/>
    <w:uiPriority w:val="99"/>
    <w:qFormat/>
    <w:locked/>
    <w:rsid w:val="00264D60"/>
    <w:rPr>
      <w:rFonts w:ascii="Courier New" w:hAnsi="Courier New"/>
      <w:color w:val="000000"/>
      <w:sz w:val="24"/>
    </w:rPr>
  </w:style>
  <w:style w:type="paragraph" w:customStyle="1" w:styleId="3b">
    <w:name w:val="Стиль3"/>
    <w:basedOn w:val="10"/>
    <w:next w:val="a2"/>
    <w:link w:val="3c"/>
    <w:uiPriority w:val="99"/>
    <w:qFormat/>
    <w:rsid w:val="00264D60"/>
    <w:pPr>
      <w:pBdr>
        <w:top w:val="single" w:sz="8" w:space="0" w:color="C0504D"/>
        <w:left w:val="single" w:sz="8" w:space="0" w:color="C0504D"/>
        <w:bottom w:val="single" w:sz="8" w:space="0" w:color="C0504D"/>
        <w:right w:val="single" w:sz="8" w:space="0" w:color="C0504D"/>
      </w:pBdr>
      <w:shd w:val="clear" w:color="auto" w:fill="F2DBDB"/>
      <w:tabs>
        <w:tab w:val="clear" w:pos="567"/>
        <w:tab w:val="clear" w:pos="680"/>
        <w:tab w:val="clear" w:pos="1106"/>
        <w:tab w:val="clear" w:pos="1729"/>
        <w:tab w:val="clear" w:pos="7002"/>
      </w:tabs>
      <w:autoSpaceDE/>
      <w:autoSpaceDN/>
      <w:adjustRightInd/>
      <w:spacing w:before="240" w:after="60" w:line="269" w:lineRule="auto"/>
      <w:contextualSpacing/>
      <w:jc w:val="left"/>
    </w:pPr>
    <w:rPr>
      <w:rFonts w:ascii="Arial" w:hAnsi="Arial"/>
      <w:color w:val="622423"/>
      <w:sz w:val="32"/>
    </w:rPr>
  </w:style>
  <w:style w:type="character" w:customStyle="1" w:styleId="grame">
    <w:name w:val="grame"/>
    <w:uiPriority w:val="99"/>
    <w:qFormat/>
    <w:rsid w:val="00264D60"/>
  </w:style>
  <w:style w:type="character" w:customStyle="1" w:styleId="FootnoteTextChar">
    <w:name w:val="Footnote Text Char"/>
    <w:basedOn w:val="a3"/>
    <w:uiPriority w:val="99"/>
    <w:qFormat/>
    <w:locked/>
    <w:rsid w:val="00264D60"/>
    <w:rPr>
      <w:rFonts w:ascii="Times New Roman" w:hAnsi="Times New Roman" w:cs="Times New Roman"/>
      <w:sz w:val="20"/>
      <w:szCs w:val="20"/>
    </w:rPr>
  </w:style>
  <w:style w:type="character" w:customStyle="1" w:styleId="19">
    <w:name w:val="Текст сноски Знак1"/>
    <w:basedOn w:val="a3"/>
    <w:uiPriority w:val="99"/>
    <w:semiHidden/>
    <w:qFormat/>
    <w:rsid w:val="00264D60"/>
    <w:rPr>
      <w:rFonts w:ascii="Times New Roman" w:hAnsi="Times New Roman" w:cs="Times New Roman"/>
      <w:sz w:val="20"/>
      <w:szCs w:val="20"/>
      <w:lang w:eastAsia="ru-RU"/>
    </w:rPr>
  </w:style>
  <w:style w:type="character" w:customStyle="1" w:styleId="2f">
    <w:name w:val="Текст сноски Знак2"/>
    <w:basedOn w:val="a3"/>
    <w:uiPriority w:val="99"/>
    <w:qFormat/>
    <w:rsid w:val="00264D60"/>
    <w:rPr>
      <w:rFonts w:cs="Times New Roman"/>
    </w:rPr>
  </w:style>
  <w:style w:type="character" w:customStyle="1" w:styleId="BodyTextIndentChar2">
    <w:name w:val="Body Text Indent Char2"/>
    <w:uiPriority w:val="99"/>
    <w:qFormat/>
    <w:locked/>
    <w:rsid w:val="00264D60"/>
    <w:rPr>
      <w:rFonts w:ascii="Arial" w:hAnsi="Arial"/>
      <w:b/>
      <w:kern w:val="32"/>
      <w:sz w:val="32"/>
      <w:lang w:eastAsia="ru-RU"/>
    </w:rPr>
  </w:style>
  <w:style w:type="character" w:customStyle="1" w:styleId="FontStyle25">
    <w:name w:val="Font Style25"/>
    <w:uiPriority w:val="99"/>
    <w:qFormat/>
    <w:rsid w:val="00264D60"/>
    <w:rPr>
      <w:rFonts w:ascii="Times New Roman" w:hAnsi="Times New Roman"/>
      <w:i/>
      <w:sz w:val="16"/>
    </w:rPr>
  </w:style>
  <w:style w:type="character" w:customStyle="1" w:styleId="260">
    <w:name w:val="Текст сноски Знак26"/>
    <w:basedOn w:val="a3"/>
    <w:uiPriority w:val="99"/>
    <w:qFormat/>
    <w:rsid w:val="00264D60"/>
    <w:rPr>
      <w:rFonts w:cs="Times New Roman"/>
    </w:rPr>
  </w:style>
  <w:style w:type="character" w:customStyle="1" w:styleId="250">
    <w:name w:val="Текст сноски Знак25"/>
    <w:basedOn w:val="a3"/>
    <w:uiPriority w:val="99"/>
    <w:semiHidden/>
    <w:qFormat/>
    <w:rsid w:val="00264D60"/>
    <w:rPr>
      <w:rFonts w:cs="Times New Roman"/>
    </w:rPr>
  </w:style>
  <w:style w:type="paragraph" w:customStyle="1" w:styleId="2f0">
    <w:name w:val="Стиль2"/>
    <w:basedOn w:val="a2"/>
    <w:next w:val="afff"/>
    <w:uiPriority w:val="99"/>
    <w:qFormat/>
    <w:rsid w:val="00264D60"/>
    <w:pPr>
      <w:widowControl/>
      <w:snapToGrid/>
      <w:spacing w:before="0" w:after="0"/>
    </w:pPr>
    <w:rPr>
      <w:rFonts w:eastAsia="Times New Roman"/>
      <w:b/>
      <w:sz w:val="20"/>
      <w:szCs w:val="24"/>
    </w:rPr>
  </w:style>
  <w:style w:type="character" w:customStyle="1" w:styleId="23">
    <w:name w:val="Заголовок 2 Знак3"/>
    <w:link w:val="20"/>
    <w:qFormat/>
    <w:locked/>
    <w:rsid w:val="00264D60"/>
    <w:rPr>
      <w:rFonts w:ascii="PragmaticaCTT" w:eastAsia="Calibri" w:hAnsi="PragmaticaCTT" w:cs="Times New Roman"/>
      <w:sz w:val="20"/>
      <w:szCs w:val="20"/>
      <w:lang w:eastAsia="ru-RU"/>
    </w:rPr>
  </w:style>
  <w:style w:type="character" w:customStyle="1" w:styleId="BodyTextIndent2Char">
    <w:name w:val="Body Text Indent 2 Char"/>
    <w:basedOn w:val="a3"/>
    <w:uiPriority w:val="99"/>
    <w:qFormat/>
    <w:locked/>
    <w:rsid w:val="00264D60"/>
    <w:rPr>
      <w:rFonts w:cs="Times New Roman"/>
      <w:sz w:val="24"/>
    </w:rPr>
  </w:style>
  <w:style w:type="character" w:customStyle="1" w:styleId="FontStyle47">
    <w:name w:val="Font Style47"/>
    <w:uiPriority w:val="99"/>
    <w:qFormat/>
    <w:rsid w:val="00264D60"/>
    <w:rPr>
      <w:rFonts w:ascii="Times New Roman" w:hAnsi="Times New Roman"/>
      <w:sz w:val="24"/>
    </w:rPr>
  </w:style>
  <w:style w:type="character" w:customStyle="1" w:styleId="HeaderChar">
    <w:name w:val="Header Char"/>
    <w:basedOn w:val="a3"/>
    <w:uiPriority w:val="99"/>
    <w:qFormat/>
    <w:locked/>
    <w:rsid w:val="00264D60"/>
    <w:rPr>
      <w:rFonts w:cs="Times New Roman"/>
      <w:sz w:val="24"/>
    </w:rPr>
  </w:style>
  <w:style w:type="character" w:customStyle="1" w:styleId="b-serp-urlitem1">
    <w:name w:val="b-serp-url__item1"/>
    <w:uiPriority w:val="99"/>
    <w:qFormat/>
    <w:rsid w:val="00264D60"/>
  </w:style>
  <w:style w:type="character" w:customStyle="1" w:styleId="DocumentMapChar">
    <w:name w:val="Document Map Char"/>
    <w:basedOn w:val="a3"/>
    <w:uiPriority w:val="99"/>
    <w:qFormat/>
    <w:locked/>
    <w:rsid w:val="00264D60"/>
    <w:rPr>
      <w:rFonts w:ascii="Tahoma" w:hAnsi="Tahoma" w:cs="Times New Roman"/>
    </w:rPr>
  </w:style>
  <w:style w:type="character" w:customStyle="1" w:styleId="140">
    <w:name w:val="Знак Знак14"/>
    <w:uiPriority w:val="99"/>
    <w:qFormat/>
    <w:locked/>
    <w:rsid w:val="00264D60"/>
    <w:rPr>
      <w:b/>
      <w:sz w:val="27"/>
      <w:lang w:val="ru-RU" w:eastAsia="ru-RU"/>
    </w:rPr>
  </w:style>
  <w:style w:type="character" w:customStyle="1" w:styleId="310">
    <w:name w:val="Основной текст 3 Знак1"/>
    <w:basedOn w:val="a3"/>
    <w:uiPriority w:val="99"/>
    <w:qFormat/>
    <w:rsid w:val="00264D60"/>
    <w:rPr>
      <w:rFonts w:cs="Times New Roman"/>
      <w:sz w:val="16"/>
      <w:szCs w:val="16"/>
    </w:rPr>
  </w:style>
  <w:style w:type="character" w:customStyle="1" w:styleId="BodyTextIndent3Char">
    <w:name w:val="Body Text Indent 3 Char"/>
    <w:basedOn w:val="a3"/>
    <w:uiPriority w:val="99"/>
    <w:qFormat/>
    <w:locked/>
    <w:rsid w:val="00264D60"/>
    <w:rPr>
      <w:rFonts w:ascii="Times New Roman" w:hAnsi="Times New Roman" w:cs="Times New Roman"/>
      <w:sz w:val="16"/>
    </w:rPr>
  </w:style>
  <w:style w:type="character" w:customStyle="1" w:styleId="72">
    <w:name w:val="Знак Знак7"/>
    <w:uiPriority w:val="99"/>
    <w:qFormat/>
    <w:rsid w:val="00264D60"/>
    <w:rPr>
      <w:sz w:val="16"/>
      <w:lang w:val="ru-RU" w:eastAsia="ru-RU"/>
    </w:rPr>
  </w:style>
  <w:style w:type="paragraph" w:customStyle="1" w:styleId="afff8">
    <w:name w:val="......."/>
    <w:basedOn w:val="a2"/>
    <w:next w:val="a2"/>
    <w:uiPriority w:val="99"/>
    <w:qFormat/>
    <w:rsid w:val="00264D60"/>
    <w:pPr>
      <w:widowControl/>
      <w:autoSpaceDE w:val="0"/>
      <w:autoSpaceDN w:val="0"/>
      <w:adjustRightInd w:val="0"/>
      <w:snapToGrid/>
      <w:spacing w:before="0" w:after="0"/>
    </w:pPr>
    <w:rPr>
      <w:rFonts w:eastAsia="Times New Roman"/>
      <w:szCs w:val="24"/>
    </w:rPr>
  </w:style>
  <w:style w:type="character" w:customStyle="1" w:styleId="BodyTextChar">
    <w:name w:val="Body Text Char"/>
    <w:basedOn w:val="a3"/>
    <w:uiPriority w:val="99"/>
    <w:qFormat/>
    <w:rsid w:val="00264D60"/>
    <w:rPr>
      <w:rFonts w:ascii="Times New Roman" w:hAnsi="Times New Roman"/>
      <w:sz w:val="24"/>
      <w:szCs w:val="20"/>
    </w:rPr>
  </w:style>
  <w:style w:type="character" w:customStyle="1" w:styleId="BodyTextChar6">
    <w:name w:val="Body Text Char6"/>
    <w:basedOn w:val="a3"/>
    <w:uiPriority w:val="99"/>
    <w:qFormat/>
    <w:locked/>
    <w:rsid w:val="00264D60"/>
    <w:rPr>
      <w:rFonts w:ascii="Times New Roman" w:hAnsi="Times New Roman" w:cs="Times New Roman"/>
      <w:sz w:val="24"/>
      <w:szCs w:val="24"/>
    </w:rPr>
  </w:style>
  <w:style w:type="character" w:customStyle="1" w:styleId="BodyTextChar2">
    <w:name w:val="Body Text Char2"/>
    <w:basedOn w:val="a3"/>
    <w:uiPriority w:val="99"/>
    <w:qFormat/>
    <w:locked/>
    <w:rsid w:val="00264D60"/>
    <w:rPr>
      <w:rFonts w:ascii="Times New Roman" w:hAnsi="Times New Roman" w:cs="Times New Roman"/>
      <w:sz w:val="24"/>
      <w:szCs w:val="24"/>
    </w:rPr>
  </w:style>
  <w:style w:type="character" w:customStyle="1" w:styleId="14">
    <w:name w:val="Основной текст Знак1"/>
    <w:basedOn w:val="a3"/>
    <w:link w:val="aff1"/>
    <w:uiPriority w:val="99"/>
    <w:qFormat/>
    <w:locked/>
    <w:rsid w:val="00264D60"/>
    <w:rPr>
      <w:rFonts w:ascii="Times New Roman" w:eastAsia="Times New Roman" w:hAnsi="Times New Roman" w:cs="Times New Roman"/>
      <w:sz w:val="24"/>
      <w:szCs w:val="20"/>
      <w:lang w:eastAsia="ru-RU"/>
    </w:rPr>
  </w:style>
  <w:style w:type="character" w:customStyle="1" w:styleId="210">
    <w:name w:val="Текст сноски Знак21"/>
    <w:basedOn w:val="a3"/>
    <w:uiPriority w:val="99"/>
    <w:qFormat/>
    <w:rsid w:val="00264D60"/>
    <w:rPr>
      <w:rFonts w:cs="Times New Roman"/>
    </w:rPr>
  </w:style>
  <w:style w:type="character" w:customStyle="1" w:styleId="221">
    <w:name w:val="Текст сноски Знак22"/>
    <w:basedOn w:val="a3"/>
    <w:uiPriority w:val="99"/>
    <w:semiHidden/>
    <w:qFormat/>
    <w:rsid w:val="00264D60"/>
    <w:rPr>
      <w:rFonts w:cs="Times New Roman"/>
    </w:rPr>
  </w:style>
  <w:style w:type="character" w:customStyle="1" w:styleId="230">
    <w:name w:val="Текст сноски Знак23"/>
    <w:basedOn w:val="a3"/>
    <w:uiPriority w:val="99"/>
    <w:semiHidden/>
    <w:qFormat/>
    <w:rsid w:val="00264D60"/>
    <w:rPr>
      <w:rFonts w:cs="Times New Roman"/>
    </w:rPr>
  </w:style>
  <w:style w:type="character" w:customStyle="1" w:styleId="BodyText3Char">
    <w:name w:val="Body Text 3 Char"/>
    <w:basedOn w:val="a3"/>
    <w:uiPriority w:val="99"/>
    <w:qFormat/>
    <w:locked/>
    <w:rsid w:val="00264D60"/>
    <w:rPr>
      <w:rFonts w:ascii="Times New Roman" w:hAnsi="Times New Roman" w:cs="Times New Roman"/>
      <w:sz w:val="16"/>
      <w:szCs w:val="16"/>
    </w:rPr>
  </w:style>
  <w:style w:type="paragraph" w:customStyle="1" w:styleId="afff9">
    <w:name w:val="Для таблиц"/>
    <w:basedOn w:val="a2"/>
    <w:uiPriority w:val="99"/>
    <w:qFormat/>
    <w:rsid w:val="00264D60"/>
    <w:pPr>
      <w:widowControl/>
      <w:snapToGrid/>
      <w:spacing w:before="0" w:after="0"/>
    </w:pPr>
    <w:rPr>
      <w:rFonts w:eastAsia="Times New Roman"/>
      <w:szCs w:val="24"/>
    </w:rPr>
  </w:style>
  <w:style w:type="character" w:customStyle="1" w:styleId="120">
    <w:name w:val="Основной текст с отступом Знак12"/>
    <w:basedOn w:val="a3"/>
    <w:uiPriority w:val="99"/>
    <w:qFormat/>
    <w:rsid w:val="00264D60"/>
    <w:rPr>
      <w:rFonts w:cs="Times New Roman"/>
      <w:sz w:val="24"/>
      <w:szCs w:val="24"/>
    </w:rPr>
  </w:style>
  <w:style w:type="character" w:customStyle="1" w:styleId="130">
    <w:name w:val="Основной текст с отступом Знак13"/>
    <w:basedOn w:val="a3"/>
    <w:uiPriority w:val="99"/>
    <w:semiHidden/>
    <w:qFormat/>
    <w:rsid w:val="00264D60"/>
    <w:rPr>
      <w:rFonts w:cs="Times New Roman"/>
      <w:sz w:val="24"/>
      <w:szCs w:val="24"/>
    </w:rPr>
  </w:style>
  <w:style w:type="character" w:customStyle="1" w:styleId="FontStyle11">
    <w:name w:val="Font Style11"/>
    <w:uiPriority w:val="99"/>
    <w:qFormat/>
    <w:rsid w:val="00264D60"/>
    <w:rPr>
      <w:rFonts w:ascii="Times New Roman" w:hAnsi="Times New Roman"/>
      <w:b/>
      <w:sz w:val="24"/>
    </w:rPr>
  </w:style>
  <w:style w:type="character" w:customStyle="1" w:styleId="1a">
    <w:name w:val="Основной текст с отступом Знак1"/>
    <w:basedOn w:val="a3"/>
    <w:uiPriority w:val="99"/>
    <w:qFormat/>
    <w:rsid w:val="00264D60"/>
    <w:rPr>
      <w:rFonts w:cs="Times New Roman"/>
      <w:sz w:val="24"/>
      <w:szCs w:val="24"/>
    </w:rPr>
  </w:style>
  <w:style w:type="character" w:customStyle="1" w:styleId="FontStyle12">
    <w:name w:val="Font Style12"/>
    <w:uiPriority w:val="99"/>
    <w:qFormat/>
    <w:rsid w:val="00264D60"/>
    <w:rPr>
      <w:rFonts w:ascii="Times New Roman" w:hAnsi="Times New Roman"/>
      <w:sz w:val="24"/>
    </w:rPr>
  </w:style>
  <w:style w:type="character" w:customStyle="1" w:styleId="BodyTextIndentChar">
    <w:name w:val="Body Text Indent Char"/>
    <w:basedOn w:val="a3"/>
    <w:uiPriority w:val="99"/>
    <w:qFormat/>
    <w:locked/>
    <w:rsid w:val="00264D60"/>
    <w:rPr>
      <w:rFonts w:ascii="Times New Roman" w:hAnsi="Times New Roman" w:cs="Times New Roman"/>
      <w:sz w:val="20"/>
      <w:szCs w:val="20"/>
    </w:rPr>
  </w:style>
  <w:style w:type="character" w:customStyle="1" w:styleId="BodyTextIndentChar11">
    <w:name w:val="Body Text Indent Char11"/>
    <w:basedOn w:val="a3"/>
    <w:uiPriority w:val="99"/>
    <w:semiHidden/>
    <w:locked/>
    <w:rsid w:val="00264D60"/>
    <w:rPr>
      <w:rFonts w:ascii="Times New Roman" w:hAnsi="Times New Roman" w:cs="Times New Roman"/>
      <w:sz w:val="20"/>
      <w:szCs w:val="20"/>
    </w:rPr>
  </w:style>
  <w:style w:type="character" w:customStyle="1" w:styleId="BodyTextIndentChar10">
    <w:name w:val="Body Text Indent Char10"/>
    <w:basedOn w:val="a3"/>
    <w:uiPriority w:val="99"/>
    <w:semiHidden/>
    <w:qFormat/>
    <w:locked/>
    <w:rsid w:val="00264D60"/>
    <w:rPr>
      <w:rFonts w:ascii="Times New Roman" w:hAnsi="Times New Roman" w:cs="Times New Roman"/>
      <w:sz w:val="20"/>
      <w:szCs w:val="20"/>
    </w:rPr>
  </w:style>
  <w:style w:type="character" w:customStyle="1" w:styleId="BodyTextIndentChar9">
    <w:name w:val="Body Text Indent Char9"/>
    <w:basedOn w:val="a3"/>
    <w:uiPriority w:val="99"/>
    <w:semiHidden/>
    <w:qFormat/>
    <w:locked/>
    <w:rsid w:val="00264D60"/>
    <w:rPr>
      <w:rFonts w:ascii="Times New Roman" w:hAnsi="Times New Roman" w:cs="Times New Roman"/>
      <w:sz w:val="20"/>
      <w:szCs w:val="20"/>
    </w:rPr>
  </w:style>
  <w:style w:type="character" w:customStyle="1" w:styleId="BodyTextIndentChar8">
    <w:name w:val="Body Text Indent Char8"/>
    <w:basedOn w:val="a3"/>
    <w:uiPriority w:val="99"/>
    <w:semiHidden/>
    <w:qFormat/>
    <w:locked/>
    <w:rsid w:val="00264D60"/>
    <w:rPr>
      <w:rFonts w:ascii="Times New Roman" w:hAnsi="Times New Roman" w:cs="Times New Roman"/>
      <w:sz w:val="20"/>
      <w:szCs w:val="20"/>
    </w:rPr>
  </w:style>
  <w:style w:type="character" w:customStyle="1" w:styleId="BodyTextIndentChar7">
    <w:name w:val="Body Text Indent Char7"/>
    <w:basedOn w:val="a3"/>
    <w:uiPriority w:val="99"/>
    <w:semiHidden/>
    <w:qFormat/>
    <w:locked/>
    <w:rsid w:val="00264D60"/>
    <w:rPr>
      <w:rFonts w:ascii="Times New Roman" w:hAnsi="Times New Roman" w:cs="Times New Roman"/>
      <w:sz w:val="24"/>
      <w:szCs w:val="24"/>
    </w:rPr>
  </w:style>
  <w:style w:type="character" w:customStyle="1" w:styleId="BodyTextIndentChar6">
    <w:name w:val="Body Text Indent Char6"/>
    <w:basedOn w:val="a3"/>
    <w:uiPriority w:val="99"/>
    <w:semiHidden/>
    <w:qFormat/>
    <w:locked/>
    <w:rsid w:val="00264D60"/>
    <w:rPr>
      <w:rFonts w:ascii="Times New Roman" w:hAnsi="Times New Roman" w:cs="Times New Roman"/>
      <w:sz w:val="24"/>
      <w:szCs w:val="24"/>
    </w:rPr>
  </w:style>
  <w:style w:type="character" w:customStyle="1" w:styleId="BodyTextIndentChar5">
    <w:name w:val="Body Text Indent Char5"/>
    <w:basedOn w:val="a3"/>
    <w:uiPriority w:val="99"/>
    <w:qFormat/>
    <w:locked/>
    <w:rsid w:val="00264D60"/>
    <w:rPr>
      <w:rFonts w:ascii="Times New Roman" w:hAnsi="Times New Roman" w:cs="Times New Roman"/>
      <w:sz w:val="24"/>
      <w:szCs w:val="24"/>
    </w:rPr>
  </w:style>
  <w:style w:type="character" w:customStyle="1" w:styleId="2f1">
    <w:name w:val="Основной текст с отступом Знак2"/>
    <w:basedOn w:val="a3"/>
    <w:uiPriority w:val="99"/>
    <w:qFormat/>
    <w:rsid w:val="00264D60"/>
    <w:rPr>
      <w:rFonts w:ascii="Times New Roman" w:hAnsi="Times New Roman" w:cs="Times New Roman"/>
      <w:sz w:val="24"/>
      <w:szCs w:val="24"/>
      <w:lang w:eastAsia="ru-RU"/>
    </w:rPr>
  </w:style>
  <w:style w:type="paragraph" w:customStyle="1" w:styleId="Default">
    <w:name w:val="Default"/>
    <w:uiPriority w:val="99"/>
    <w:qFormat/>
    <w:rsid w:val="0026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a">
    <w:name w:val="список с точками"/>
    <w:basedOn w:val="a2"/>
    <w:uiPriority w:val="99"/>
    <w:qFormat/>
    <w:rsid w:val="00264D60"/>
    <w:pPr>
      <w:widowControl/>
      <w:tabs>
        <w:tab w:val="left" w:pos="3330"/>
      </w:tabs>
      <w:snapToGrid/>
      <w:spacing w:before="0" w:after="0" w:line="312" w:lineRule="auto"/>
      <w:ind w:left="3330" w:hanging="720"/>
      <w:jc w:val="both"/>
    </w:pPr>
    <w:rPr>
      <w:rFonts w:eastAsia="Times New Roman"/>
      <w:szCs w:val="24"/>
    </w:rPr>
  </w:style>
  <w:style w:type="character" w:customStyle="1" w:styleId="312">
    <w:name w:val="Основной текст 3 Знак12"/>
    <w:basedOn w:val="a3"/>
    <w:uiPriority w:val="99"/>
    <w:qFormat/>
    <w:rsid w:val="00264D60"/>
    <w:rPr>
      <w:rFonts w:cs="Times New Roman"/>
      <w:sz w:val="16"/>
      <w:szCs w:val="16"/>
    </w:rPr>
  </w:style>
  <w:style w:type="character" w:customStyle="1" w:styleId="313">
    <w:name w:val="Основной текст 3 Знак13"/>
    <w:basedOn w:val="a3"/>
    <w:uiPriority w:val="99"/>
    <w:qFormat/>
    <w:rsid w:val="00264D60"/>
    <w:rPr>
      <w:rFonts w:cs="Times New Roman"/>
      <w:sz w:val="16"/>
      <w:szCs w:val="16"/>
    </w:rPr>
  </w:style>
  <w:style w:type="character" w:customStyle="1" w:styleId="314">
    <w:name w:val="Основной текст 3 Знак14"/>
    <w:basedOn w:val="a3"/>
    <w:uiPriority w:val="99"/>
    <w:semiHidden/>
    <w:qFormat/>
    <w:rsid w:val="00264D60"/>
    <w:rPr>
      <w:rFonts w:cs="Times New Roman"/>
      <w:sz w:val="16"/>
      <w:szCs w:val="16"/>
    </w:rPr>
  </w:style>
  <w:style w:type="character" w:customStyle="1" w:styleId="12">
    <w:name w:val="Заголовок 1 Знак2"/>
    <w:link w:val="10"/>
    <w:qFormat/>
    <w:locked/>
    <w:rsid w:val="00264D60"/>
    <w:rPr>
      <w:rFonts w:ascii="PragmaticaCTT" w:eastAsia="Calibri" w:hAnsi="PragmaticaCTT" w:cs="Times New Roman"/>
      <w:sz w:val="20"/>
      <w:szCs w:val="20"/>
      <w:lang w:eastAsia="ru-RU"/>
    </w:rPr>
  </w:style>
  <w:style w:type="character" w:customStyle="1" w:styleId="FooterChar">
    <w:name w:val="Footer Char"/>
    <w:basedOn w:val="a3"/>
    <w:uiPriority w:val="99"/>
    <w:qFormat/>
    <w:locked/>
    <w:rsid w:val="00264D60"/>
    <w:rPr>
      <w:rFonts w:cs="Times New Roman"/>
      <w:sz w:val="24"/>
    </w:rPr>
  </w:style>
  <w:style w:type="character" w:customStyle="1" w:styleId="BodyText2Char">
    <w:name w:val="Body Text 2 Char"/>
    <w:basedOn w:val="a3"/>
    <w:uiPriority w:val="99"/>
    <w:qFormat/>
    <w:locked/>
    <w:rsid w:val="00264D60"/>
    <w:rPr>
      <w:rFonts w:cs="Times New Roman"/>
    </w:rPr>
  </w:style>
  <w:style w:type="paragraph" w:customStyle="1" w:styleId="ConsPlusNonformat">
    <w:name w:val="ConsPlusNonformat"/>
    <w:uiPriority w:val="99"/>
    <w:qFormat/>
    <w:rsid w:val="0026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a3"/>
    <w:uiPriority w:val="99"/>
    <w:qFormat/>
    <w:locked/>
    <w:rsid w:val="00264D60"/>
    <w:rPr>
      <w:rFonts w:ascii="Courier New" w:hAnsi="Courier New" w:cs="Courier New"/>
      <w:sz w:val="20"/>
      <w:szCs w:val="20"/>
    </w:rPr>
  </w:style>
  <w:style w:type="character" w:customStyle="1" w:styleId="PlainTextChar4">
    <w:name w:val="Plain Text Char4"/>
    <w:basedOn w:val="a3"/>
    <w:uiPriority w:val="99"/>
    <w:qFormat/>
    <w:locked/>
    <w:rsid w:val="00264D60"/>
    <w:rPr>
      <w:rFonts w:ascii="Courier New" w:hAnsi="Courier New" w:cs="Times New Roman"/>
      <w:lang w:val="ru-RU" w:eastAsia="ru-RU"/>
    </w:rPr>
  </w:style>
  <w:style w:type="character" w:customStyle="1" w:styleId="330">
    <w:name w:val="Основной текст с отступом 3 Знак3"/>
    <w:link w:val="33"/>
    <w:uiPriority w:val="99"/>
    <w:qFormat/>
    <w:locked/>
    <w:rsid w:val="00264D60"/>
    <w:rPr>
      <w:rFonts w:ascii="Times New Roman" w:eastAsia="Calibri" w:hAnsi="Times New Roman" w:cs="Times New Roman"/>
      <w:sz w:val="20"/>
      <w:szCs w:val="20"/>
      <w:lang w:eastAsia="ru-RU"/>
    </w:rPr>
  </w:style>
  <w:style w:type="character" w:customStyle="1" w:styleId="FontStyle42">
    <w:name w:val="Font Style42"/>
    <w:uiPriority w:val="99"/>
    <w:qFormat/>
    <w:rsid w:val="00264D60"/>
    <w:rPr>
      <w:rFonts w:ascii="Times New Roman" w:hAnsi="Times New Roman"/>
      <w:sz w:val="26"/>
    </w:rPr>
  </w:style>
  <w:style w:type="paragraph" w:customStyle="1" w:styleId="Style1">
    <w:name w:val="Style1"/>
    <w:basedOn w:val="a2"/>
    <w:uiPriority w:val="99"/>
    <w:qFormat/>
    <w:rsid w:val="00264D60"/>
    <w:pPr>
      <w:autoSpaceDE w:val="0"/>
      <w:autoSpaceDN w:val="0"/>
      <w:adjustRightInd w:val="0"/>
      <w:snapToGrid/>
      <w:spacing w:before="0" w:after="0" w:line="309" w:lineRule="exact"/>
      <w:ind w:firstLine="686"/>
      <w:jc w:val="both"/>
    </w:pPr>
    <w:rPr>
      <w:rFonts w:eastAsia="Times New Roman"/>
      <w:szCs w:val="24"/>
    </w:rPr>
  </w:style>
  <w:style w:type="paragraph" w:customStyle="1" w:styleId="Style2">
    <w:name w:val="Style2"/>
    <w:basedOn w:val="a2"/>
    <w:uiPriority w:val="99"/>
    <w:qFormat/>
    <w:rsid w:val="00264D60"/>
    <w:pPr>
      <w:autoSpaceDE w:val="0"/>
      <w:autoSpaceDN w:val="0"/>
      <w:adjustRightInd w:val="0"/>
      <w:snapToGrid/>
      <w:spacing w:before="0" w:after="0"/>
    </w:pPr>
    <w:rPr>
      <w:rFonts w:eastAsia="Times New Roman"/>
      <w:szCs w:val="24"/>
    </w:rPr>
  </w:style>
  <w:style w:type="paragraph" w:customStyle="1" w:styleId="afffb">
    <w:name w:val="Знак Знак Знак Знак Знак Знак"/>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20">
    <w:name w:val="Основной текст с отступом 2 Знак2"/>
    <w:link w:val="2b"/>
    <w:uiPriority w:val="99"/>
    <w:qFormat/>
    <w:locked/>
    <w:rsid w:val="00264D60"/>
    <w:rPr>
      <w:rFonts w:ascii="Times New Roman" w:eastAsia="Calibri" w:hAnsi="Times New Roman" w:cs="Times New Roman"/>
      <w:sz w:val="20"/>
      <w:szCs w:val="20"/>
      <w:lang w:eastAsia="ar-SA"/>
    </w:rPr>
  </w:style>
  <w:style w:type="character" w:customStyle="1" w:styleId="ft250">
    <w:name w:val="ft250"/>
    <w:uiPriority w:val="99"/>
    <w:qFormat/>
    <w:rsid w:val="00264D60"/>
  </w:style>
  <w:style w:type="character" w:customStyle="1" w:styleId="110">
    <w:name w:val="Заголовок 1 Знак1"/>
    <w:qFormat/>
    <w:locked/>
    <w:rsid w:val="00264D60"/>
    <w:rPr>
      <w:b/>
      <w:caps/>
      <w:sz w:val="24"/>
    </w:rPr>
  </w:style>
  <w:style w:type="character" w:customStyle="1" w:styleId="100">
    <w:name w:val="Знак Знак10"/>
    <w:uiPriority w:val="99"/>
    <w:qFormat/>
    <w:locked/>
    <w:rsid w:val="00264D60"/>
    <w:rPr>
      <w:sz w:val="16"/>
      <w:lang w:val="ru-RU" w:eastAsia="ru-RU"/>
    </w:rPr>
  </w:style>
  <w:style w:type="character" w:customStyle="1" w:styleId="121">
    <w:name w:val="Заголовок 1 Знак Знак21"/>
    <w:uiPriority w:val="99"/>
    <w:locked/>
    <w:rsid w:val="00264D60"/>
    <w:rPr>
      <w:b/>
      <w:caps/>
      <w:sz w:val="24"/>
      <w:lang w:val="ru-RU" w:eastAsia="ru-RU"/>
    </w:rPr>
  </w:style>
  <w:style w:type="paragraph" w:customStyle="1" w:styleId="Style23">
    <w:name w:val="Style23"/>
    <w:basedOn w:val="a2"/>
    <w:uiPriority w:val="99"/>
    <w:qFormat/>
    <w:rsid w:val="00264D60"/>
    <w:pPr>
      <w:autoSpaceDE w:val="0"/>
      <w:autoSpaceDN w:val="0"/>
      <w:adjustRightInd w:val="0"/>
      <w:snapToGrid/>
      <w:spacing w:before="0" w:after="0" w:line="482" w:lineRule="exact"/>
      <w:ind w:firstLine="720"/>
      <w:jc w:val="both"/>
    </w:pPr>
    <w:rPr>
      <w:rFonts w:eastAsia="Times New Roman"/>
      <w:szCs w:val="24"/>
    </w:rPr>
  </w:style>
  <w:style w:type="character" w:customStyle="1" w:styleId="FontStyle34">
    <w:name w:val="Font Style34"/>
    <w:uiPriority w:val="99"/>
    <w:qFormat/>
    <w:rsid w:val="00264D60"/>
    <w:rPr>
      <w:rFonts w:ascii="Times New Roman" w:hAnsi="Times New Roman"/>
      <w:sz w:val="26"/>
    </w:rPr>
  </w:style>
  <w:style w:type="character" w:customStyle="1" w:styleId="FontStyle38">
    <w:name w:val="Font Style38"/>
    <w:uiPriority w:val="99"/>
    <w:qFormat/>
    <w:rsid w:val="00264D60"/>
    <w:rPr>
      <w:rFonts w:ascii="Times New Roman" w:hAnsi="Times New Roman"/>
      <w:sz w:val="26"/>
    </w:rPr>
  </w:style>
  <w:style w:type="character" w:customStyle="1" w:styleId="62">
    <w:name w:val="Знак Знак6"/>
    <w:uiPriority w:val="99"/>
    <w:qFormat/>
    <w:rsid w:val="00264D60"/>
    <w:rPr>
      <w:rFonts w:ascii="Arial" w:hAnsi="Arial"/>
      <w:b/>
      <w:i/>
      <w:sz w:val="28"/>
      <w:lang w:val="ru-RU" w:eastAsia="en-US"/>
    </w:rPr>
  </w:style>
  <w:style w:type="paragraph" w:customStyle="1" w:styleId="Style5">
    <w:name w:val="Style5"/>
    <w:basedOn w:val="a2"/>
    <w:uiPriority w:val="99"/>
    <w:qFormat/>
    <w:rsid w:val="00264D60"/>
    <w:pPr>
      <w:autoSpaceDE w:val="0"/>
      <w:autoSpaceDN w:val="0"/>
      <w:adjustRightInd w:val="0"/>
      <w:snapToGrid/>
      <w:spacing w:before="0" w:after="0" w:line="490" w:lineRule="exact"/>
      <w:jc w:val="center"/>
    </w:pPr>
    <w:rPr>
      <w:rFonts w:eastAsia="Times New Roman"/>
      <w:szCs w:val="24"/>
    </w:rPr>
  </w:style>
  <w:style w:type="character" w:customStyle="1" w:styleId="FontStyle50">
    <w:name w:val="Font Style50"/>
    <w:uiPriority w:val="99"/>
    <w:qFormat/>
    <w:rsid w:val="00264D60"/>
    <w:rPr>
      <w:rFonts w:ascii="Times New Roman" w:hAnsi="Times New Roman"/>
      <w:b/>
      <w:sz w:val="26"/>
    </w:rPr>
  </w:style>
  <w:style w:type="paragraph" w:customStyle="1" w:styleId="FR3">
    <w:name w:val="FR3"/>
    <w:uiPriority w:val="99"/>
    <w:qFormat/>
    <w:rsid w:val="00264D6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b">
    <w:name w:val="Обычный (веб)1"/>
    <w:basedOn w:val="a2"/>
    <w:uiPriority w:val="99"/>
    <w:qFormat/>
    <w:rsid w:val="00264D60"/>
    <w:pPr>
      <w:widowControl/>
      <w:snapToGrid/>
      <w:spacing w:before="75" w:afterAutospacing="1"/>
      <w:jc w:val="both"/>
    </w:pPr>
    <w:rPr>
      <w:rFonts w:ascii="Arial" w:eastAsia="Times New Roman" w:hAnsi="Arial" w:cs="Arial"/>
      <w:color w:val="000000"/>
      <w:sz w:val="20"/>
    </w:rPr>
  </w:style>
  <w:style w:type="character" w:customStyle="1" w:styleId="blk">
    <w:name w:val="blk"/>
    <w:uiPriority w:val="99"/>
    <w:qFormat/>
    <w:rsid w:val="00264D60"/>
  </w:style>
  <w:style w:type="paragraph" w:customStyle="1" w:styleId="Style16">
    <w:name w:val="Style16"/>
    <w:basedOn w:val="a2"/>
    <w:uiPriority w:val="99"/>
    <w:qFormat/>
    <w:rsid w:val="00264D60"/>
    <w:pPr>
      <w:autoSpaceDE w:val="0"/>
      <w:autoSpaceDN w:val="0"/>
      <w:adjustRightInd w:val="0"/>
      <w:snapToGrid/>
      <w:spacing w:before="0" w:after="0" w:line="478" w:lineRule="exact"/>
      <w:ind w:firstLine="706"/>
      <w:jc w:val="both"/>
    </w:pPr>
    <w:rPr>
      <w:rFonts w:eastAsia="Times New Roman"/>
      <w:szCs w:val="24"/>
    </w:rPr>
  </w:style>
  <w:style w:type="character" w:customStyle="1" w:styleId="FontStyle36">
    <w:name w:val="Font Style36"/>
    <w:uiPriority w:val="99"/>
    <w:qFormat/>
    <w:rsid w:val="00264D60"/>
    <w:rPr>
      <w:rFonts w:ascii="Times New Roman" w:hAnsi="Times New Roman"/>
      <w:sz w:val="26"/>
    </w:rPr>
  </w:style>
  <w:style w:type="paragraph" w:styleId="afffc">
    <w:name w:val="List Paragraph"/>
    <w:basedOn w:val="a2"/>
    <w:link w:val="1c"/>
    <w:uiPriority w:val="34"/>
    <w:qFormat/>
    <w:rsid w:val="00264D60"/>
    <w:pPr>
      <w:widowControl/>
      <w:snapToGrid/>
      <w:spacing w:before="0" w:after="200" w:line="276" w:lineRule="auto"/>
      <w:ind w:left="720"/>
    </w:pPr>
    <w:rPr>
      <w:rFonts w:ascii="Calibri" w:hAnsi="Calibri"/>
      <w:sz w:val="20"/>
    </w:rPr>
  </w:style>
  <w:style w:type="paragraph" w:customStyle="1" w:styleId="afffd">
    <w:name w:val="Îáû÷íûé"/>
    <w:uiPriority w:val="99"/>
    <w:qFormat/>
    <w:rsid w:val="00264D60"/>
    <w:pPr>
      <w:spacing w:after="0" w:line="240" w:lineRule="auto"/>
    </w:pPr>
    <w:rPr>
      <w:rFonts w:ascii="Times New Roman" w:eastAsia="Times New Roman" w:hAnsi="Times New Roman" w:cs="Times New Roman"/>
      <w:sz w:val="20"/>
      <w:szCs w:val="20"/>
      <w:lang w:val="en-US" w:eastAsia="ru-RU"/>
    </w:rPr>
  </w:style>
  <w:style w:type="paragraph" w:customStyle="1" w:styleId="afffe">
    <w:name w:val="Об"/>
    <w:uiPriority w:val="99"/>
    <w:qFormat/>
    <w:rsid w:val="00264D6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f">
    <w:name w:val="Основной текст Знак Знак Знак"/>
    <w:uiPriority w:val="99"/>
    <w:locked/>
    <w:rsid w:val="00264D60"/>
    <w:rPr>
      <w:sz w:val="24"/>
      <w:lang w:val="ru-RU" w:eastAsia="ru-RU"/>
    </w:rPr>
  </w:style>
  <w:style w:type="character" w:customStyle="1" w:styleId="TitleChar">
    <w:name w:val="Title Char"/>
    <w:basedOn w:val="a3"/>
    <w:uiPriority w:val="99"/>
    <w:qFormat/>
    <w:locked/>
    <w:rsid w:val="00264D60"/>
    <w:rPr>
      <w:rFonts w:cs="Times New Roman"/>
      <w:sz w:val="24"/>
      <w:lang w:val="en-US"/>
    </w:rPr>
  </w:style>
  <w:style w:type="character" w:customStyle="1" w:styleId="37">
    <w:name w:val="Заголовок Знак3"/>
    <w:basedOn w:val="a3"/>
    <w:link w:val="affb"/>
    <w:uiPriority w:val="99"/>
    <w:locked/>
    <w:rsid w:val="00264D60"/>
    <w:rPr>
      <w:rFonts w:ascii="Times New Roman" w:eastAsia="Times New Roman" w:hAnsi="Times New Roman" w:cs="Times New Roman"/>
      <w:sz w:val="28"/>
      <w:szCs w:val="24"/>
      <w:lang w:val="en-US" w:eastAsia="ru-RU"/>
    </w:rPr>
  </w:style>
  <w:style w:type="paragraph" w:customStyle="1" w:styleId="ConsPlusNormal">
    <w:name w:val="ConsPlusNormal"/>
    <w:link w:val="ConsPlusNormal0"/>
    <w:uiPriority w:val="99"/>
    <w:qFormat/>
    <w:rsid w:val="00264D60"/>
    <w:pPr>
      <w:autoSpaceDE w:val="0"/>
      <w:autoSpaceDN w:val="0"/>
      <w:adjustRightInd w:val="0"/>
      <w:spacing w:after="0" w:line="240" w:lineRule="auto"/>
      <w:ind w:firstLine="720"/>
    </w:pPr>
    <w:rPr>
      <w:rFonts w:ascii="Arial" w:eastAsia="Calibri" w:hAnsi="Arial" w:cs="Times New Roman"/>
      <w:lang w:eastAsia="ru-RU"/>
    </w:rPr>
  </w:style>
  <w:style w:type="paragraph" w:customStyle="1" w:styleId="1d">
    <w:name w:val="Абзац списка1"/>
    <w:basedOn w:val="a2"/>
    <w:link w:val="ListParagraphChar"/>
    <w:uiPriority w:val="99"/>
    <w:qFormat/>
    <w:rsid w:val="00264D60"/>
    <w:pPr>
      <w:widowControl/>
      <w:snapToGrid/>
      <w:spacing w:before="0" w:after="0"/>
      <w:ind w:left="720"/>
      <w:contextualSpacing/>
    </w:pPr>
  </w:style>
  <w:style w:type="character" w:customStyle="1" w:styleId="ListParagraphChar">
    <w:name w:val="List Paragraph Char"/>
    <w:link w:val="1d"/>
    <w:uiPriority w:val="99"/>
    <w:qFormat/>
    <w:locked/>
    <w:rsid w:val="00264D60"/>
    <w:rPr>
      <w:rFonts w:ascii="Times New Roman" w:eastAsia="Calibri" w:hAnsi="Times New Roman" w:cs="Times New Roman"/>
      <w:sz w:val="24"/>
      <w:szCs w:val="20"/>
      <w:lang w:eastAsia="ru-RU"/>
    </w:rPr>
  </w:style>
  <w:style w:type="character" w:customStyle="1" w:styleId="tbln121">
    <w:name w:val="tbln121"/>
    <w:uiPriority w:val="99"/>
    <w:qFormat/>
    <w:rsid w:val="00264D60"/>
    <w:rPr>
      <w:rFonts w:ascii="Arial" w:hAnsi="Arial"/>
      <w:i/>
      <w:color w:val="000000"/>
      <w:sz w:val="18"/>
      <w:u w:val="none"/>
    </w:rPr>
  </w:style>
  <w:style w:type="character" w:customStyle="1" w:styleId="mistake">
    <w:name w:val="mistake"/>
    <w:uiPriority w:val="99"/>
    <w:qFormat/>
    <w:rsid w:val="00264D60"/>
    <w:rPr>
      <w:sz w:val="24"/>
    </w:rPr>
  </w:style>
  <w:style w:type="character" w:customStyle="1" w:styleId="trb12">
    <w:name w:val="trb12"/>
    <w:basedOn w:val="a3"/>
    <w:uiPriority w:val="99"/>
    <w:qFormat/>
    <w:rsid w:val="00264D60"/>
    <w:rPr>
      <w:rFonts w:cs="Times New Roman"/>
    </w:rPr>
  </w:style>
  <w:style w:type="character" w:customStyle="1" w:styleId="tbln12">
    <w:name w:val="tbln12"/>
    <w:basedOn w:val="a3"/>
    <w:uiPriority w:val="99"/>
    <w:qFormat/>
    <w:rsid w:val="00264D60"/>
    <w:rPr>
      <w:rFonts w:cs="Times New Roman"/>
    </w:rPr>
  </w:style>
  <w:style w:type="character" w:customStyle="1" w:styleId="tbb12">
    <w:name w:val="tbb12"/>
    <w:basedOn w:val="a3"/>
    <w:uiPriority w:val="99"/>
    <w:qFormat/>
    <w:rsid w:val="00264D60"/>
    <w:rPr>
      <w:rFonts w:cs="Times New Roman"/>
    </w:rPr>
  </w:style>
  <w:style w:type="paragraph" w:customStyle="1" w:styleId="Style9">
    <w:name w:val="Style9"/>
    <w:basedOn w:val="a2"/>
    <w:uiPriority w:val="99"/>
    <w:qFormat/>
    <w:rsid w:val="00264D60"/>
    <w:pPr>
      <w:autoSpaceDE w:val="0"/>
      <w:autoSpaceDN w:val="0"/>
      <w:adjustRightInd w:val="0"/>
      <w:snapToGrid/>
      <w:spacing w:before="0" w:after="0"/>
    </w:pPr>
    <w:rPr>
      <w:rFonts w:eastAsia="Times New Roman"/>
      <w:szCs w:val="24"/>
    </w:rPr>
  </w:style>
  <w:style w:type="paragraph" w:customStyle="1" w:styleId="affff0">
    <w:name w:val="Темы"/>
    <w:basedOn w:val="a2"/>
    <w:link w:val="affff1"/>
    <w:uiPriority w:val="99"/>
    <w:qFormat/>
    <w:rsid w:val="00264D60"/>
    <w:pPr>
      <w:keepNext/>
      <w:widowControl/>
      <w:snapToGrid/>
      <w:spacing w:before="0" w:after="0"/>
      <w:jc w:val="both"/>
    </w:pPr>
    <w:rPr>
      <w:b/>
    </w:rPr>
  </w:style>
  <w:style w:type="paragraph" w:customStyle="1" w:styleId="Style19">
    <w:name w:val="Style19"/>
    <w:basedOn w:val="a2"/>
    <w:uiPriority w:val="99"/>
    <w:qFormat/>
    <w:rsid w:val="00264D60"/>
    <w:pPr>
      <w:autoSpaceDE w:val="0"/>
      <w:autoSpaceDN w:val="0"/>
      <w:adjustRightInd w:val="0"/>
      <w:snapToGrid/>
      <w:spacing w:before="0" w:after="0" w:line="516" w:lineRule="exact"/>
      <w:ind w:firstLine="701"/>
      <w:jc w:val="both"/>
    </w:pPr>
    <w:rPr>
      <w:rFonts w:eastAsia="Times New Roman"/>
      <w:szCs w:val="24"/>
    </w:rPr>
  </w:style>
  <w:style w:type="paragraph" w:customStyle="1" w:styleId="stepanov">
    <w:name w:val="stepanov"/>
    <w:basedOn w:val="af2"/>
    <w:uiPriority w:val="99"/>
    <w:qFormat/>
    <w:rsid w:val="00264D60"/>
    <w:pPr>
      <w:spacing w:line="360" w:lineRule="auto"/>
      <w:jc w:val="both"/>
    </w:pPr>
    <w:rPr>
      <w:rFonts w:ascii="Times New Roman" w:hAnsi="Times New Roman"/>
      <w:sz w:val="24"/>
    </w:rPr>
  </w:style>
  <w:style w:type="paragraph" w:customStyle="1" w:styleId="1e">
    <w:name w:val="Стиль1"/>
    <w:basedOn w:val="stepanov"/>
    <w:link w:val="1f"/>
    <w:uiPriority w:val="99"/>
    <w:qFormat/>
    <w:rsid w:val="00264D60"/>
    <w:pPr>
      <w:suppressAutoHyphens/>
      <w:spacing w:line="240" w:lineRule="auto"/>
    </w:pPr>
    <w:rPr>
      <w:rFonts w:eastAsia="Calibri"/>
      <w:sz w:val="20"/>
    </w:rPr>
  </w:style>
  <w:style w:type="paragraph" w:customStyle="1" w:styleId="075">
    <w:name w:val="Стиль Нумерованный список + сверху: (одинарная Авто  075 пт лини..."/>
    <w:basedOn w:val="afff"/>
    <w:uiPriority w:val="99"/>
    <w:qFormat/>
    <w:rsid w:val="00264D6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uiPriority w:val="99"/>
    <w:qFormat/>
    <w:rsid w:val="00264D6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uiPriority w:val="99"/>
    <w:qFormat/>
    <w:rsid w:val="00264D6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uiPriority w:val="99"/>
    <w:qFormat/>
    <w:rsid w:val="00264D60"/>
    <w:pPr>
      <w:tabs>
        <w:tab w:val="clear" w:pos="1440"/>
        <w:tab w:val="left" w:pos="360"/>
      </w:tabs>
      <w:ind w:left="360"/>
    </w:pPr>
    <w:rPr>
      <w:szCs w:val="20"/>
    </w:rPr>
  </w:style>
  <w:style w:type="paragraph" w:customStyle="1" w:styleId="2TimesNewRoman12">
    <w:name w:val="Стиль Заголовок 2 + Times New Roman 12 пт не курсив"/>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szCs w:val="28"/>
    </w:rPr>
  </w:style>
  <w:style w:type="paragraph" w:customStyle="1" w:styleId="2TimesNewRoman120">
    <w:name w:val="Стиль Стиль Заголовок 2 + Times New Roman 12 пт не курсив + курсив"/>
    <w:basedOn w:val="2TimesNewRoman12"/>
    <w:uiPriority w:val="99"/>
    <w:qFormat/>
    <w:rsid w:val="00264D60"/>
    <w:rPr>
      <w:iCs/>
    </w:rPr>
  </w:style>
  <w:style w:type="paragraph" w:customStyle="1" w:styleId="2TimesNewRoman121">
    <w:name w:val="Стиль Заголовок 2 + Times New Roman 12 пт"/>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szCs w:val="28"/>
    </w:rPr>
  </w:style>
  <w:style w:type="paragraph" w:customStyle="1" w:styleId="style10">
    <w:name w:val="style1"/>
    <w:basedOn w:val="a2"/>
    <w:uiPriority w:val="99"/>
    <w:qFormat/>
    <w:rsid w:val="00264D60"/>
    <w:pPr>
      <w:widowControl/>
      <w:snapToGrid/>
      <w:spacing w:beforeAutospacing="1" w:afterAutospacing="1"/>
    </w:pPr>
    <w:rPr>
      <w:rFonts w:eastAsia="Times New Roman"/>
      <w:szCs w:val="24"/>
    </w:rPr>
  </w:style>
  <w:style w:type="character" w:customStyle="1" w:styleId="FontStyle448">
    <w:name w:val="Font Style448"/>
    <w:uiPriority w:val="99"/>
    <w:qFormat/>
    <w:rsid w:val="00264D60"/>
    <w:rPr>
      <w:rFonts w:ascii="Times New Roman" w:hAnsi="Times New Roman"/>
      <w:sz w:val="20"/>
    </w:rPr>
  </w:style>
  <w:style w:type="paragraph" w:customStyle="1" w:styleId="211">
    <w:name w:val="Основной текст 21"/>
    <w:basedOn w:val="a2"/>
    <w:uiPriority w:val="99"/>
    <w:qFormat/>
    <w:rsid w:val="00264D60"/>
    <w:pPr>
      <w:widowControl/>
      <w:shd w:val="clear" w:color="auto" w:fill="FFFFFF"/>
      <w:snapToGrid/>
      <w:spacing w:before="233" w:after="0" w:line="360" w:lineRule="auto"/>
      <w:ind w:left="1701" w:hanging="567"/>
    </w:pPr>
    <w:rPr>
      <w:rFonts w:eastAsia="Times New Roman"/>
      <w:b/>
      <w:color w:val="000000"/>
      <w:spacing w:val="-5"/>
      <w:sz w:val="28"/>
    </w:rPr>
  </w:style>
  <w:style w:type="paragraph" w:customStyle="1" w:styleId="1f0">
    <w:name w:val="Обычный1"/>
    <w:qFormat/>
    <w:rsid w:val="00264D6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CommentSubjectChar3">
    <w:name w:val="Comment Subject Char3"/>
    <w:uiPriority w:val="99"/>
    <w:locked/>
    <w:rsid w:val="00264D60"/>
    <w:rPr>
      <w:sz w:val="16"/>
    </w:rPr>
  </w:style>
  <w:style w:type="character" w:customStyle="1" w:styleId="CommentTextChar">
    <w:name w:val="Comment Text Char"/>
    <w:basedOn w:val="a3"/>
    <w:uiPriority w:val="99"/>
    <w:qFormat/>
    <w:locked/>
    <w:rsid w:val="00264D60"/>
    <w:rPr>
      <w:rFonts w:ascii="Times New Roman" w:hAnsi="Times New Roman" w:cs="Times New Roman"/>
      <w:sz w:val="20"/>
      <w:lang w:eastAsia="ru-RU"/>
    </w:rPr>
  </w:style>
  <w:style w:type="character" w:customStyle="1" w:styleId="CommentSubjectChar">
    <w:name w:val="Comment Subject Char"/>
    <w:basedOn w:val="af8"/>
    <w:uiPriority w:val="99"/>
    <w:qFormat/>
    <w:locked/>
    <w:rsid w:val="00264D60"/>
    <w:rPr>
      <w:rFonts w:ascii="Times New Roman" w:eastAsia="Times New Roman" w:hAnsi="Times New Roman" w:cs="Times New Roman"/>
      <w:sz w:val="20"/>
      <w:szCs w:val="20"/>
      <w:lang w:eastAsia="ru-RU"/>
    </w:rPr>
  </w:style>
  <w:style w:type="character" w:customStyle="1" w:styleId="1f1">
    <w:name w:val="Тема примечания Знак1"/>
    <w:basedOn w:val="af8"/>
    <w:uiPriority w:val="99"/>
    <w:qFormat/>
    <w:rsid w:val="00264D60"/>
    <w:rPr>
      <w:rFonts w:ascii="Times New Roman" w:eastAsia="Times New Roman" w:hAnsi="Times New Roman" w:cs="Times New Roman"/>
      <w:b/>
      <w:bCs/>
      <w:sz w:val="20"/>
      <w:szCs w:val="20"/>
      <w:lang w:eastAsia="ru-RU"/>
    </w:rPr>
  </w:style>
  <w:style w:type="character" w:customStyle="1" w:styleId="1200">
    <w:name w:val="Тема примечания Знак120"/>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9">
    <w:name w:val="Тема примечания Знак119"/>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8">
    <w:name w:val="Тема примечания Знак118"/>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7">
    <w:name w:val="Тема примечания Знак117"/>
    <w:basedOn w:val="af8"/>
    <w:uiPriority w:val="99"/>
    <w:qFormat/>
    <w:rsid w:val="00264D60"/>
    <w:rPr>
      <w:rFonts w:ascii="Times New Roman" w:eastAsia="Times New Roman" w:hAnsi="Times New Roman" w:cs="Times New Roman"/>
      <w:b/>
      <w:bCs/>
      <w:sz w:val="20"/>
      <w:szCs w:val="20"/>
      <w:lang w:val="ru-RU" w:eastAsia="ru-RU"/>
    </w:rPr>
  </w:style>
  <w:style w:type="character" w:customStyle="1" w:styleId="116">
    <w:name w:val="Тема примечания Знак116"/>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5">
    <w:name w:val="Тема примечания Знак115"/>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4">
    <w:name w:val="Тема примечания Знак114"/>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3">
    <w:name w:val="Тема примечания Знак113"/>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2">
    <w:name w:val="Тема примечания Знак112"/>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11">
    <w:name w:val="Тема примечания Знак111"/>
    <w:basedOn w:val="af8"/>
    <w:uiPriority w:val="99"/>
    <w:qFormat/>
    <w:rsid w:val="00264D60"/>
    <w:rPr>
      <w:rFonts w:ascii="Times New Roman" w:eastAsia="Times New Roman" w:hAnsi="Times New Roman" w:cs="Times New Roman"/>
      <w:b/>
      <w:bCs/>
      <w:sz w:val="20"/>
      <w:szCs w:val="20"/>
      <w:lang w:val="ru-RU" w:eastAsia="ru-RU"/>
    </w:rPr>
  </w:style>
  <w:style w:type="character" w:customStyle="1" w:styleId="1100">
    <w:name w:val="Тема примечания Знак110"/>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90">
    <w:name w:val="Тема примечания Знак19"/>
    <w:basedOn w:val="af8"/>
    <w:uiPriority w:val="99"/>
    <w:qFormat/>
    <w:rsid w:val="00264D60"/>
    <w:rPr>
      <w:rFonts w:ascii="Times New Roman" w:eastAsia="Times New Roman" w:hAnsi="Times New Roman" w:cs="Times New Roman"/>
      <w:b/>
      <w:bCs/>
      <w:sz w:val="20"/>
      <w:szCs w:val="20"/>
      <w:lang w:val="ru-RU" w:eastAsia="ru-RU"/>
    </w:rPr>
  </w:style>
  <w:style w:type="character" w:customStyle="1" w:styleId="180">
    <w:name w:val="Тема примечания Знак18"/>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70">
    <w:name w:val="Тема примечания Знак17"/>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60">
    <w:name w:val="Тема примечания Знак16"/>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50">
    <w:name w:val="Тема примечания Знак15"/>
    <w:basedOn w:val="af8"/>
    <w:uiPriority w:val="99"/>
    <w:qFormat/>
    <w:rsid w:val="00264D60"/>
    <w:rPr>
      <w:rFonts w:ascii="Times New Roman" w:eastAsia="Times New Roman" w:hAnsi="Times New Roman" w:cs="Times New Roman"/>
      <w:b/>
      <w:bCs/>
      <w:sz w:val="20"/>
      <w:szCs w:val="20"/>
      <w:lang w:val="ru-RU" w:eastAsia="ru-RU"/>
    </w:rPr>
  </w:style>
  <w:style w:type="character" w:customStyle="1" w:styleId="141">
    <w:name w:val="Тема примечания Знак14"/>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32">
    <w:name w:val="Тема примечания Знак13"/>
    <w:basedOn w:val="af8"/>
    <w:uiPriority w:val="99"/>
    <w:semiHidden/>
    <w:qFormat/>
    <w:rsid w:val="00264D60"/>
    <w:rPr>
      <w:rFonts w:ascii="Times New Roman" w:eastAsia="Times New Roman" w:hAnsi="Times New Roman" w:cs="Times New Roman"/>
      <w:b/>
      <w:bCs/>
      <w:sz w:val="20"/>
      <w:szCs w:val="20"/>
      <w:lang w:val="ru-RU" w:eastAsia="ru-RU"/>
    </w:rPr>
  </w:style>
  <w:style w:type="character" w:customStyle="1" w:styleId="122">
    <w:name w:val="Тема примечания Знак12"/>
    <w:basedOn w:val="af8"/>
    <w:uiPriority w:val="99"/>
    <w:qFormat/>
    <w:rsid w:val="00264D60"/>
    <w:rPr>
      <w:rFonts w:ascii="Times New Roman" w:eastAsia="Times New Roman" w:hAnsi="Times New Roman" w:cs="Times New Roman"/>
      <w:b/>
      <w:bCs/>
      <w:sz w:val="20"/>
      <w:szCs w:val="20"/>
      <w:lang w:val="ru-RU" w:eastAsia="ru-RU"/>
    </w:rPr>
  </w:style>
  <w:style w:type="character" w:customStyle="1" w:styleId="11a">
    <w:name w:val="Тема примечания Знак11"/>
    <w:uiPriority w:val="99"/>
    <w:qFormat/>
    <w:rsid w:val="00264D60"/>
    <w:rPr>
      <w:b/>
      <w:lang w:val="ru-RU" w:eastAsia="ru-RU"/>
    </w:rPr>
  </w:style>
  <w:style w:type="character" w:customStyle="1" w:styleId="highlighthighlightactive">
    <w:name w:val="highlight highlight_active"/>
    <w:basedOn w:val="a3"/>
    <w:uiPriority w:val="99"/>
    <w:qFormat/>
    <w:rsid w:val="00264D60"/>
    <w:rPr>
      <w:rFonts w:cs="Times New Roman"/>
    </w:rPr>
  </w:style>
  <w:style w:type="character" w:customStyle="1" w:styleId="161">
    <w:name w:val="Знак Знак16"/>
    <w:uiPriority w:val="99"/>
    <w:qFormat/>
    <w:locked/>
    <w:rsid w:val="00264D60"/>
    <w:rPr>
      <w:b/>
      <w:caps/>
      <w:sz w:val="24"/>
      <w:lang w:val="ru-RU" w:eastAsia="ru-RU"/>
    </w:rPr>
  </w:style>
  <w:style w:type="paragraph" w:customStyle="1" w:styleId="1f2">
    <w:name w:val="1"/>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1f3">
    <w:name w:val="Загол. 1 ур."/>
    <w:basedOn w:val="a2"/>
    <w:uiPriority w:val="99"/>
    <w:qFormat/>
    <w:rsid w:val="00264D60"/>
    <w:pPr>
      <w:keepNext/>
      <w:keepLines/>
      <w:autoSpaceDE w:val="0"/>
      <w:autoSpaceDN w:val="0"/>
      <w:adjustRightInd w:val="0"/>
      <w:snapToGrid/>
      <w:spacing w:before="57" w:after="57" w:line="220" w:lineRule="atLeast"/>
      <w:jc w:val="center"/>
    </w:pPr>
    <w:rPr>
      <w:rFonts w:ascii="PragmaticaCTT" w:eastAsia="Times New Roman" w:hAnsi="PragmaticaCTT" w:cs="PragmaticaCTT"/>
      <w:b/>
      <w:bCs/>
      <w:caps/>
      <w:sz w:val="22"/>
      <w:szCs w:val="22"/>
    </w:rPr>
  </w:style>
  <w:style w:type="paragraph" w:customStyle="1" w:styleId="44">
    <w:name w:val="заголовок 4"/>
    <w:basedOn w:val="4"/>
    <w:uiPriority w:val="99"/>
    <w:qFormat/>
    <w:rsid w:val="00264D60"/>
    <w:pPr>
      <w:tabs>
        <w:tab w:val="left" w:pos="720"/>
      </w:tabs>
      <w:spacing w:before="240" w:after="60"/>
      <w:ind w:left="720" w:hanging="360"/>
    </w:pPr>
    <w:rPr>
      <w:bCs/>
      <w:i/>
      <w:sz w:val="28"/>
      <w:szCs w:val="28"/>
    </w:rPr>
  </w:style>
  <w:style w:type="character" w:customStyle="1" w:styleId="small11">
    <w:name w:val="small11"/>
    <w:uiPriority w:val="99"/>
    <w:qFormat/>
    <w:rsid w:val="00264D60"/>
    <w:rPr>
      <w:sz w:val="16"/>
    </w:rPr>
  </w:style>
  <w:style w:type="paragraph" w:customStyle="1" w:styleId="affff2">
    <w:name w:val="a"/>
    <w:basedOn w:val="a2"/>
    <w:uiPriority w:val="99"/>
    <w:qFormat/>
    <w:rsid w:val="00264D60"/>
    <w:pPr>
      <w:widowControl/>
      <w:snapToGrid/>
      <w:spacing w:beforeAutospacing="1" w:afterAutospacing="1"/>
    </w:pPr>
    <w:rPr>
      <w:rFonts w:eastAsia="Times New Roman"/>
      <w:szCs w:val="24"/>
    </w:rPr>
  </w:style>
  <w:style w:type="paragraph" w:customStyle="1" w:styleId="acxspmiddle">
    <w:name w:val="acxspmiddle"/>
    <w:basedOn w:val="a2"/>
    <w:uiPriority w:val="99"/>
    <w:qFormat/>
    <w:rsid w:val="00264D60"/>
    <w:pPr>
      <w:widowControl/>
      <w:snapToGrid/>
      <w:spacing w:beforeAutospacing="1" w:afterAutospacing="1"/>
    </w:pPr>
    <w:rPr>
      <w:rFonts w:eastAsia="Times New Roman"/>
      <w:szCs w:val="24"/>
    </w:rPr>
  </w:style>
  <w:style w:type="character" w:customStyle="1" w:styleId="73">
    <w:name w:val="Знак Знак73"/>
    <w:uiPriority w:val="99"/>
    <w:qFormat/>
    <w:rsid w:val="00264D60"/>
    <w:rPr>
      <w:sz w:val="16"/>
      <w:lang w:val="ru-RU" w:eastAsia="ru-RU"/>
    </w:rPr>
  </w:style>
  <w:style w:type="paragraph" w:customStyle="1" w:styleId="ConsPlusTitle">
    <w:name w:val="ConsPlusTitle"/>
    <w:uiPriority w:val="99"/>
    <w:qFormat/>
    <w:rsid w:val="00264D6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264D60"/>
    <w:pPr>
      <w:widowControl/>
      <w:snapToGrid/>
      <w:spacing w:before="0" w:after="0"/>
      <w:ind w:firstLine="454"/>
      <w:jc w:val="both"/>
    </w:pPr>
    <w:rPr>
      <w:rFonts w:eastAsia="Times New Roman"/>
      <w:szCs w:val="24"/>
    </w:rPr>
  </w:style>
  <w:style w:type="character" w:customStyle="1" w:styleId="apple-converted-space">
    <w:name w:val="apple-converted-space"/>
    <w:qFormat/>
    <w:rsid w:val="00264D60"/>
  </w:style>
  <w:style w:type="character" w:customStyle="1" w:styleId="apple-style-span">
    <w:name w:val="apple-style-span"/>
    <w:uiPriority w:val="99"/>
    <w:qFormat/>
    <w:rsid w:val="00264D60"/>
  </w:style>
  <w:style w:type="character" w:customStyle="1" w:styleId="orange">
    <w:name w:val="orange"/>
    <w:uiPriority w:val="99"/>
    <w:qFormat/>
    <w:rsid w:val="00264D60"/>
  </w:style>
  <w:style w:type="character" w:customStyle="1" w:styleId="gray">
    <w:name w:val="gray"/>
    <w:uiPriority w:val="99"/>
    <w:qFormat/>
    <w:rsid w:val="00264D60"/>
  </w:style>
  <w:style w:type="paragraph" w:customStyle="1" w:styleId="1KGK9">
    <w:name w:val="1KG=K9"/>
    <w:uiPriority w:val="99"/>
    <w:qFormat/>
    <w:rsid w:val="00264D6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3">
    <w:name w:val="табл_заголовок_13 Знак"/>
    <w:link w:val="134"/>
    <w:uiPriority w:val="99"/>
    <w:qFormat/>
    <w:locked/>
    <w:rsid w:val="00264D60"/>
    <w:rPr>
      <w:b/>
      <w:sz w:val="26"/>
    </w:rPr>
  </w:style>
  <w:style w:type="paragraph" w:customStyle="1" w:styleId="134">
    <w:name w:val="табл_заголовок_13"/>
    <w:basedOn w:val="a2"/>
    <w:link w:val="133"/>
    <w:uiPriority w:val="99"/>
    <w:qFormat/>
    <w:rsid w:val="00264D60"/>
    <w:pPr>
      <w:widowControl/>
      <w:snapToGrid/>
      <w:spacing w:before="0" w:after="240" w:line="288" w:lineRule="auto"/>
      <w:jc w:val="center"/>
    </w:pPr>
    <w:rPr>
      <w:rFonts w:asciiTheme="minorHAnsi" w:eastAsiaTheme="minorHAnsi" w:hAnsiTheme="minorHAnsi" w:cstheme="minorBidi"/>
      <w:b/>
      <w:sz w:val="26"/>
      <w:szCs w:val="22"/>
      <w:lang w:eastAsia="en-US"/>
    </w:rPr>
  </w:style>
  <w:style w:type="paragraph" w:customStyle="1" w:styleId="135">
    <w:name w:val="табл_текст_центр_ 13"/>
    <w:basedOn w:val="a2"/>
    <w:uiPriority w:val="99"/>
    <w:qFormat/>
    <w:rsid w:val="00264D60"/>
    <w:pPr>
      <w:widowControl/>
      <w:suppressAutoHyphens/>
      <w:snapToGrid/>
      <w:spacing w:before="0" w:after="0"/>
      <w:jc w:val="center"/>
    </w:pPr>
    <w:rPr>
      <w:rFonts w:eastAsia="Times New Roman"/>
      <w:sz w:val="26"/>
      <w:szCs w:val="24"/>
      <w:lang w:eastAsia="ar-SA"/>
    </w:rPr>
  </w:style>
  <w:style w:type="paragraph" w:customStyle="1" w:styleId="2f2">
    <w:name w:val="Заголовок_2"/>
    <w:basedOn w:val="a2"/>
    <w:uiPriority w:val="99"/>
    <w:qFormat/>
    <w:rsid w:val="00264D60"/>
    <w:pPr>
      <w:widowControl/>
      <w:snapToGrid/>
      <w:spacing w:before="0" w:after="0" w:line="360" w:lineRule="auto"/>
      <w:jc w:val="both"/>
    </w:pPr>
    <w:rPr>
      <w:rFonts w:ascii="Arial" w:eastAsia="Times New Roman" w:hAnsi="Arial"/>
      <w:b/>
      <w:i/>
      <w:sz w:val="28"/>
    </w:rPr>
  </w:style>
  <w:style w:type="paragraph" w:customStyle="1" w:styleId="affff3">
    <w:name w:val="Абзац_СУБД"/>
    <w:basedOn w:val="a2"/>
    <w:uiPriority w:val="99"/>
    <w:qFormat/>
    <w:rsid w:val="00264D60"/>
    <w:pPr>
      <w:widowControl/>
      <w:snapToGrid/>
      <w:spacing w:before="0" w:after="0" w:line="360" w:lineRule="auto"/>
      <w:ind w:firstLine="720"/>
      <w:jc w:val="both"/>
    </w:pPr>
    <w:rPr>
      <w:rFonts w:ascii="Arial" w:eastAsia="Times New Roman" w:hAnsi="Arial"/>
      <w:sz w:val="28"/>
    </w:rPr>
  </w:style>
  <w:style w:type="character" w:customStyle="1" w:styleId="FontStyle40">
    <w:name w:val="Font Style40"/>
    <w:uiPriority w:val="99"/>
    <w:qFormat/>
    <w:rsid w:val="00264D60"/>
    <w:rPr>
      <w:rFonts w:ascii="Times New Roman" w:hAnsi="Times New Roman"/>
      <w:sz w:val="26"/>
    </w:rPr>
  </w:style>
  <w:style w:type="character" w:customStyle="1" w:styleId="FontStyle55">
    <w:name w:val="Font Style55"/>
    <w:uiPriority w:val="99"/>
    <w:qFormat/>
    <w:rsid w:val="00264D60"/>
    <w:rPr>
      <w:rFonts w:ascii="Times New Roman" w:hAnsi="Times New Roman"/>
      <w:sz w:val="28"/>
    </w:rPr>
  </w:style>
  <w:style w:type="character" w:customStyle="1" w:styleId="FontStyle43">
    <w:name w:val="Font Style43"/>
    <w:uiPriority w:val="99"/>
    <w:qFormat/>
    <w:rsid w:val="00264D60"/>
    <w:rPr>
      <w:rFonts w:ascii="Times New Roman" w:hAnsi="Times New Roman"/>
      <w:b/>
      <w:sz w:val="26"/>
    </w:rPr>
  </w:style>
  <w:style w:type="paragraph" w:customStyle="1" w:styleId="FR2">
    <w:name w:val="FR2"/>
    <w:link w:val="FR20"/>
    <w:uiPriority w:val="99"/>
    <w:qFormat/>
    <w:rsid w:val="00264D60"/>
    <w:pPr>
      <w:widowControl w:val="0"/>
      <w:snapToGrid w:val="0"/>
      <w:spacing w:before="300" w:after="0" w:line="240" w:lineRule="auto"/>
      <w:jc w:val="both"/>
    </w:pPr>
    <w:rPr>
      <w:rFonts w:ascii="Arial" w:eastAsia="Calibri" w:hAnsi="Arial" w:cs="Times New Roman"/>
      <w:lang w:eastAsia="ru-RU"/>
    </w:rPr>
  </w:style>
  <w:style w:type="paragraph" w:customStyle="1" w:styleId="FR1">
    <w:name w:val="FR1"/>
    <w:uiPriority w:val="99"/>
    <w:qFormat/>
    <w:rsid w:val="00264D60"/>
    <w:pPr>
      <w:widowControl w:val="0"/>
      <w:spacing w:after="0" w:line="240" w:lineRule="auto"/>
    </w:pPr>
    <w:rPr>
      <w:rFonts w:ascii="Times New Roman" w:eastAsia="Times New Roman" w:hAnsi="Times New Roman" w:cs="Times New Roman"/>
      <w:szCs w:val="20"/>
      <w:lang w:eastAsia="ru-RU"/>
    </w:rPr>
  </w:style>
  <w:style w:type="paragraph" w:customStyle="1" w:styleId="affff4">
    <w:name w:val="Основной тект"/>
    <w:basedOn w:val="a2"/>
    <w:link w:val="affff5"/>
    <w:uiPriority w:val="99"/>
    <w:qFormat/>
    <w:rsid w:val="00264D60"/>
    <w:pPr>
      <w:widowControl/>
      <w:snapToGrid/>
      <w:spacing w:before="0" w:after="0"/>
      <w:ind w:firstLine="454"/>
      <w:jc w:val="both"/>
    </w:pPr>
  </w:style>
  <w:style w:type="character" w:customStyle="1" w:styleId="affff5">
    <w:name w:val="Основной тект Знак"/>
    <w:link w:val="affff4"/>
    <w:uiPriority w:val="99"/>
    <w:qFormat/>
    <w:locked/>
    <w:rsid w:val="00264D60"/>
    <w:rPr>
      <w:rFonts w:ascii="Times New Roman" w:eastAsia="Calibri" w:hAnsi="Times New Roman" w:cs="Times New Roman"/>
      <w:sz w:val="24"/>
      <w:szCs w:val="20"/>
      <w:lang w:eastAsia="ru-RU"/>
    </w:rPr>
  </w:style>
  <w:style w:type="paragraph" w:customStyle="1" w:styleId="a1">
    <w:name w:val="Модуль"/>
    <w:basedOn w:val="a2"/>
    <w:uiPriority w:val="99"/>
    <w:qFormat/>
    <w:rsid w:val="00264D60"/>
    <w:pPr>
      <w:keepNext/>
      <w:widowControl/>
      <w:numPr>
        <w:numId w:val="2"/>
      </w:numPr>
      <w:snapToGrid/>
      <w:spacing w:before="0" w:after="0"/>
      <w:jc w:val="both"/>
    </w:pPr>
    <w:rPr>
      <w:rFonts w:eastAsia="Times New Roman"/>
      <w:sz w:val="20"/>
    </w:rPr>
  </w:style>
  <w:style w:type="paragraph" w:customStyle="1" w:styleId="Style11">
    <w:name w:val="Style11"/>
    <w:basedOn w:val="a2"/>
    <w:uiPriority w:val="99"/>
    <w:qFormat/>
    <w:rsid w:val="00264D60"/>
    <w:pPr>
      <w:autoSpaceDE w:val="0"/>
      <w:autoSpaceDN w:val="0"/>
      <w:adjustRightInd w:val="0"/>
      <w:snapToGrid/>
      <w:spacing w:before="0" w:after="0" w:line="494" w:lineRule="exact"/>
      <w:ind w:firstLine="902"/>
    </w:pPr>
    <w:rPr>
      <w:rFonts w:eastAsia="Times New Roman"/>
      <w:szCs w:val="24"/>
    </w:rPr>
  </w:style>
  <w:style w:type="paragraph" w:customStyle="1" w:styleId="affff6">
    <w:name w:val="Нормальный"/>
    <w:uiPriority w:val="99"/>
    <w:qFormat/>
    <w:rsid w:val="00264D6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4">
    <w:name w:val="Текст1"/>
    <w:basedOn w:val="a2"/>
    <w:uiPriority w:val="99"/>
    <w:qFormat/>
    <w:rsid w:val="00264D60"/>
    <w:pPr>
      <w:widowControl/>
      <w:snapToGrid/>
      <w:spacing w:before="0" w:after="0"/>
    </w:pPr>
    <w:rPr>
      <w:rFonts w:ascii="Courier New" w:eastAsia="Times New Roman" w:hAnsi="Courier New"/>
      <w:sz w:val="20"/>
    </w:rPr>
  </w:style>
  <w:style w:type="paragraph" w:customStyle="1" w:styleId="affff7">
    <w:name w:val="Примечание"/>
    <w:basedOn w:val="a2"/>
    <w:uiPriority w:val="99"/>
    <w:qFormat/>
    <w:rsid w:val="00264D60"/>
    <w:pPr>
      <w:widowControl/>
      <w:snapToGrid/>
      <w:spacing w:before="0" w:after="0"/>
      <w:ind w:firstLine="454"/>
      <w:jc w:val="both"/>
    </w:pPr>
    <w:rPr>
      <w:rFonts w:eastAsia="Times New Roman"/>
      <w:i/>
      <w:szCs w:val="24"/>
    </w:rPr>
  </w:style>
  <w:style w:type="paragraph" w:customStyle="1" w:styleId="Style6">
    <w:name w:val="Style6"/>
    <w:basedOn w:val="a2"/>
    <w:uiPriority w:val="99"/>
    <w:qFormat/>
    <w:rsid w:val="00264D60"/>
    <w:pPr>
      <w:autoSpaceDE w:val="0"/>
      <w:autoSpaceDN w:val="0"/>
      <w:adjustRightInd w:val="0"/>
      <w:snapToGrid/>
      <w:spacing w:before="0" w:after="0"/>
      <w:jc w:val="both"/>
    </w:pPr>
    <w:rPr>
      <w:rFonts w:eastAsia="Times New Roman"/>
      <w:szCs w:val="24"/>
    </w:rPr>
  </w:style>
  <w:style w:type="paragraph" w:customStyle="1" w:styleId="Style33">
    <w:name w:val="Style33"/>
    <w:basedOn w:val="a2"/>
    <w:uiPriority w:val="99"/>
    <w:qFormat/>
    <w:rsid w:val="00264D60"/>
    <w:pPr>
      <w:autoSpaceDE w:val="0"/>
      <w:autoSpaceDN w:val="0"/>
      <w:adjustRightInd w:val="0"/>
      <w:snapToGrid/>
      <w:spacing w:before="0" w:after="0"/>
    </w:pPr>
    <w:rPr>
      <w:rFonts w:eastAsia="Times New Roman"/>
      <w:szCs w:val="24"/>
    </w:rPr>
  </w:style>
  <w:style w:type="paragraph" w:customStyle="1" w:styleId="affff8">
    <w:name w:val="Таблицы (моноширинный)"/>
    <w:basedOn w:val="a2"/>
    <w:next w:val="a2"/>
    <w:uiPriority w:val="99"/>
    <w:qFormat/>
    <w:rsid w:val="00264D60"/>
    <w:pPr>
      <w:autoSpaceDE w:val="0"/>
      <w:autoSpaceDN w:val="0"/>
      <w:adjustRightInd w:val="0"/>
      <w:snapToGrid/>
      <w:spacing w:before="0" w:after="0"/>
      <w:jc w:val="both"/>
    </w:pPr>
    <w:rPr>
      <w:rFonts w:ascii="Courier New" w:eastAsia="Times New Roman" w:hAnsi="Courier New" w:cs="Courier New"/>
      <w:sz w:val="20"/>
    </w:rPr>
  </w:style>
  <w:style w:type="paragraph" w:customStyle="1" w:styleId="f">
    <w:name w:val="f"/>
    <w:basedOn w:val="a2"/>
    <w:uiPriority w:val="99"/>
    <w:qFormat/>
    <w:rsid w:val="00264D60"/>
    <w:pPr>
      <w:widowControl/>
      <w:snapToGrid/>
      <w:spacing w:beforeAutospacing="1" w:afterAutospacing="1"/>
    </w:pPr>
    <w:rPr>
      <w:rFonts w:eastAsia="Times New Roman"/>
      <w:szCs w:val="24"/>
    </w:rPr>
  </w:style>
  <w:style w:type="character" w:customStyle="1" w:styleId="nameautor3">
    <w:name w:val="name_autor3"/>
    <w:basedOn w:val="a3"/>
    <w:uiPriority w:val="99"/>
    <w:qFormat/>
    <w:rsid w:val="00264D60"/>
    <w:rPr>
      <w:rFonts w:cs="Times New Roman"/>
    </w:rPr>
  </w:style>
  <w:style w:type="paragraph" w:customStyle="1" w:styleId="affff9">
    <w:name w:val="Прижатый влево"/>
    <w:basedOn w:val="a2"/>
    <w:next w:val="a2"/>
    <w:uiPriority w:val="99"/>
    <w:qFormat/>
    <w:rsid w:val="00264D60"/>
    <w:pPr>
      <w:widowControl/>
      <w:autoSpaceDE w:val="0"/>
      <w:autoSpaceDN w:val="0"/>
      <w:adjustRightInd w:val="0"/>
      <w:snapToGrid/>
      <w:spacing w:before="0" w:after="0"/>
    </w:pPr>
    <w:rPr>
      <w:rFonts w:ascii="Arial" w:eastAsia="Times New Roman" w:hAnsi="Arial"/>
      <w:sz w:val="20"/>
    </w:rPr>
  </w:style>
  <w:style w:type="paragraph" w:customStyle="1" w:styleId="11b">
    <w:name w:val="Обычный11"/>
    <w:uiPriority w:val="99"/>
    <w:qFormat/>
    <w:rsid w:val="00264D6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50">
    <w:name w:val="35"/>
    <w:basedOn w:val="a2"/>
    <w:uiPriority w:val="99"/>
    <w:qFormat/>
    <w:rsid w:val="00264D60"/>
    <w:pPr>
      <w:widowControl/>
      <w:snapToGrid/>
      <w:spacing w:beforeAutospacing="1" w:afterAutospacing="1"/>
    </w:pPr>
    <w:rPr>
      <w:rFonts w:eastAsia="Times New Roman"/>
      <w:szCs w:val="24"/>
    </w:rPr>
  </w:style>
  <w:style w:type="paragraph" w:customStyle="1" w:styleId="affffa">
    <w:name w:val="Нормальный (таблица)"/>
    <w:basedOn w:val="a2"/>
    <w:next w:val="a2"/>
    <w:uiPriority w:val="99"/>
    <w:qFormat/>
    <w:rsid w:val="00264D60"/>
    <w:pPr>
      <w:autoSpaceDE w:val="0"/>
      <w:autoSpaceDN w:val="0"/>
      <w:adjustRightInd w:val="0"/>
      <w:snapToGrid/>
      <w:spacing w:before="0" w:after="0"/>
      <w:jc w:val="both"/>
    </w:pPr>
    <w:rPr>
      <w:rFonts w:ascii="Arial" w:eastAsia="Times New Roman" w:hAnsi="Arial" w:cs="Arial"/>
      <w:szCs w:val="24"/>
    </w:rPr>
  </w:style>
  <w:style w:type="paragraph" w:customStyle="1" w:styleId="311">
    <w:name w:val="Основной текст с отступом 31"/>
    <w:basedOn w:val="a2"/>
    <w:uiPriority w:val="99"/>
    <w:qFormat/>
    <w:rsid w:val="00264D60"/>
    <w:pPr>
      <w:widowControl/>
      <w:suppressAutoHyphens/>
      <w:snapToGrid/>
      <w:spacing w:before="0" w:after="120"/>
      <w:ind w:left="283"/>
    </w:pPr>
    <w:rPr>
      <w:rFonts w:eastAsia="Times New Roman"/>
      <w:sz w:val="16"/>
      <w:szCs w:val="16"/>
      <w:lang w:eastAsia="ar-SA"/>
    </w:rPr>
  </w:style>
  <w:style w:type="character" w:customStyle="1" w:styleId="ft318">
    <w:name w:val="ft318"/>
    <w:basedOn w:val="a3"/>
    <w:uiPriority w:val="99"/>
    <w:qFormat/>
    <w:rsid w:val="00264D60"/>
    <w:rPr>
      <w:rFonts w:cs="Times New Roman"/>
    </w:rPr>
  </w:style>
  <w:style w:type="character" w:customStyle="1" w:styleId="ft523">
    <w:name w:val="ft523"/>
    <w:basedOn w:val="a3"/>
    <w:uiPriority w:val="99"/>
    <w:qFormat/>
    <w:rsid w:val="00264D60"/>
    <w:rPr>
      <w:rFonts w:cs="Times New Roman"/>
    </w:rPr>
  </w:style>
  <w:style w:type="character" w:customStyle="1" w:styleId="ft459">
    <w:name w:val="ft459"/>
    <w:basedOn w:val="a3"/>
    <w:uiPriority w:val="99"/>
    <w:qFormat/>
    <w:rsid w:val="00264D60"/>
    <w:rPr>
      <w:rFonts w:cs="Times New Roman"/>
    </w:rPr>
  </w:style>
  <w:style w:type="character" w:customStyle="1" w:styleId="ft553">
    <w:name w:val="ft553"/>
    <w:basedOn w:val="a3"/>
    <w:uiPriority w:val="99"/>
    <w:qFormat/>
    <w:rsid w:val="00264D60"/>
    <w:rPr>
      <w:rFonts w:cs="Times New Roman"/>
    </w:rPr>
  </w:style>
  <w:style w:type="character" w:customStyle="1" w:styleId="ft672">
    <w:name w:val="ft672"/>
    <w:basedOn w:val="a3"/>
    <w:uiPriority w:val="99"/>
    <w:qFormat/>
    <w:rsid w:val="00264D60"/>
    <w:rPr>
      <w:rFonts w:cs="Times New Roman"/>
    </w:rPr>
  </w:style>
  <w:style w:type="character" w:customStyle="1" w:styleId="fieldname">
    <w:name w:val="fieldname"/>
    <w:basedOn w:val="a3"/>
    <w:uiPriority w:val="99"/>
    <w:qFormat/>
    <w:rsid w:val="00264D60"/>
    <w:rPr>
      <w:rFonts w:cs="Times New Roman"/>
    </w:rPr>
  </w:style>
  <w:style w:type="character" w:customStyle="1" w:styleId="ft224">
    <w:name w:val="ft224"/>
    <w:basedOn w:val="a3"/>
    <w:uiPriority w:val="99"/>
    <w:qFormat/>
    <w:rsid w:val="00264D60"/>
    <w:rPr>
      <w:rFonts w:cs="Times New Roman"/>
    </w:rPr>
  </w:style>
  <w:style w:type="character" w:customStyle="1" w:styleId="Heading1Char3">
    <w:name w:val="Heading 1 Char3"/>
    <w:uiPriority w:val="99"/>
    <w:qFormat/>
    <w:locked/>
    <w:rsid w:val="00264D60"/>
    <w:rPr>
      <w:rFonts w:ascii="Cambria" w:hAnsi="Cambria"/>
      <w:b/>
      <w:kern w:val="32"/>
      <w:sz w:val="32"/>
    </w:rPr>
  </w:style>
  <w:style w:type="character" w:customStyle="1" w:styleId="BodyText3Char3">
    <w:name w:val="Body Text 3 Char3"/>
    <w:uiPriority w:val="99"/>
    <w:qFormat/>
    <w:locked/>
    <w:rsid w:val="00264D60"/>
    <w:rPr>
      <w:sz w:val="16"/>
    </w:rPr>
  </w:style>
  <w:style w:type="paragraph" w:customStyle="1" w:styleId="affffb">
    <w:name w:val="Стиль"/>
    <w:uiPriority w:val="99"/>
    <w:qFormat/>
    <w:rsid w:val="00264D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264D60"/>
    <w:rPr>
      <w:rFonts w:ascii="Verdana" w:hAnsi="Verdana"/>
      <w:sz w:val="16"/>
    </w:rPr>
  </w:style>
  <w:style w:type="character" w:customStyle="1" w:styleId="BodyTextFirstIndentChar">
    <w:name w:val="Body Text First Indent Char"/>
    <w:basedOn w:val="14"/>
    <w:uiPriority w:val="99"/>
    <w:qFormat/>
    <w:locked/>
    <w:rsid w:val="00264D60"/>
    <w:rPr>
      <w:rFonts w:ascii="PragmaticaCTT" w:eastAsia="Times New Roman" w:hAnsi="PragmaticaCTT" w:cs="Times New Roman"/>
      <w:sz w:val="24"/>
      <w:szCs w:val="20"/>
      <w:lang w:eastAsia="ru-RU"/>
    </w:rPr>
  </w:style>
  <w:style w:type="character" w:customStyle="1" w:styleId="BodyTextChar3">
    <w:name w:val="Body Text Char3"/>
    <w:uiPriority w:val="99"/>
    <w:locked/>
    <w:rsid w:val="00264D60"/>
    <w:rPr>
      <w:rFonts w:ascii="Times New Roman" w:hAnsi="Times New Roman"/>
      <w:sz w:val="24"/>
    </w:rPr>
  </w:style>
  <w:style w:type="paragraph" w:customStyle="1" w:styleId="caaieiaie3">
    <w:name w:val="caaieiaie 3"/>
    <w:uiPriority w:val="99"/>
    <w:qFormat/>
    <w:rsid w:val="00264D6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c">
    <w:name w:val="Литература"/>
    <w:basedOn w:val="a2"/>
    <w:uiPriority w:val="99"/>
    <w:qFormat/>
    <w:rsid w:val="00264D60"/>
    <w:pPr>
      <w:keepNext/>
      <w:widowControl/>
      <w:snapToGrid/>
      <w:spacing w:before="0" w:after="0"/>
      <w:jc w:val="center"/>
    </w:pPr>
    <w:rPr>
      <w:rFonts w:eastAsia="Times New Roman"/>
      <w:b/>
      <w:szCs w:val="24"/>
    </w:rPr>
  </w:style>
  <w:style w:type="paragraph" w:customStyle="1" w:styleId="2f3">
    <w:name w:val="Знак Знак2 Знак Знак Знак Знак Знак Знак Знак Знак Знак Знак"/>
    <w:basedOn w:val="a2"/>
    <w:uiPriority w:val="99"/>
    <w:qFormat/>
    <w:rsid w:val="00264D60"/>
    <w:pPr>
      <w:widowControl/>
      <w:snapToGrid/>
      <w:spacing w:beforeAutospacing="1" w:afterAutospacing="1"/>
    </w:pPr>
    <w:rPr>
      <w:rFonts w:ascii="Tahoma" w:eastAsia="Times New Roman" w:hAnsi="Tahoma" w:cs="Tahoma"/>
      <w:sz w:val="20"/>
      <w:lang w:val="en-US" w:eastAsia="en-US"/>
    </w:rPr>
  </w:style>
  <w:style w:type="character" w:customStyle="1" w:styleId="pagename1">
    <w:name w:val="pagename1"/>
    <w:uiPriority w:val="99"/>
    <w:qFormat/>
    <w:rsid w:val="00264D60"/>
    <w:rPr>
      <w:rFonts w:ascii="Verdana" w:hAnsi="Verdana"/>
      <w:b/>
      <w:color w:val="7C9DC0"/>
      <w:sz w:val="22"/>
      <w:shd w:val="clear" w:color="auto" w:fill="FAF0E6"/>
    </w:rPr>
  </w:style>
  <w:style w:type="paragraph" w:customStyle="1" w:styleId="western">
    <w:name w:val="western"/>
    <w:basedOn w:val="a2"/>
    <w:uiPriority w:val="99"/>
    <w:qFormat/>
    <w:rsid w:val="00264D60"/>
    <w:pPr>
      <w:widowControl/>
      <w:snapToGrid/>
      <w:spacing w:beforeAutospacing="1" w:after="115"/>
    </w:pPr>
    <w:rPr>
      <w:rFonts w:eastAsia="Times New Roman"/>
      <w:color w:val="000000"/>
      <w:sz w:val="20"/>
    </w:rPr>
  </w:style>
  <w:style w:type="paragraph" w:customStyle="1" w:styleId="cjk">
    <w:name w:val="cjk"/>
    <w:basedOn w:val="a2"/>
    <w:uiPriority w:val="99"/>
    <w:qFormat/>
    <w:rsid w:val="00264D60"/>
    <w:pPr>
      <w:widowControl/>
      <w:snapToGrid/>
      <w:spacing w:beforeAutospacing="1" w:after="115"/>
    </w:pPr>
    <w:rPr>
      <w:rFonts w:eastAsia="Times New Roman"/>
      <w:color w:val="000000"/>
      <w:sz w:val="20"/>
    </w:rPr>
  </w:style>
  <w:style w:type="paragraph" w:customStyle="1" w:styleId="ctl">
    <w:name w:val="ctl"/>
    <w:basedOn w:val="a2"/>
    <w:uiPriority w:val="99"/>
    <w:qFormat/>
    <w:rsid w:val="00264D60"/>
    <w:pPr>
      <w:widowControl/>
      <w:snapToGrid/>
      <w:spacing w:beforeAutospacing="1" w:after="115"/>
    </w:pPr>
    <w:rPr>
      <w:rFonts w:ascii="Calibri" w:eastAsia="Times New Roman" w:hAnsi="Calibri"/>
      <w:color w:val="000000"/>
      <w:sz w:val="20"/>
    </w:rPr>
  </w:style>
  <w:style w:type="character" w:customStyle="1" w:styleId="ft1100">
    <w:name w:val="ft1100"/>
    <w:basedOn w:val="a3"/>
    <w:uiPriority w:val="99"/>
    <w:qFormat/>
    <w:rsid w:val="00264D60"/>
    <w:rPr>
      <w:rFonts w:cs="Times New Roman"/>
    </w:rPr>
  </w:style>
  <w:style w:type="character" w:customStyle="1" w:styleId="ft1168">
    <w:name w:val="ft1168"/>
    <w:basedOn w:val="a3"/>
    <w:uiPriority w:val="99"/>
    <w:qFormat/>
    <w:rsid w:val="00264D60"/>
    <w:rPr>
      <w:rFonts w:cs="Times New Roman"/>
    </w:rPr>
  </w:style>
  <w:style w:type="character" w:customStyle="1" w:styleId="ft1237">
    <w:name w:val="ft1237"/>
    <w:basedOn w:val="a3"/>
    <w:uiPriority w:val="99"/>
    <w:qFormat/>
    <w:rsid w:val="00264D60"/>
    <w:rPr>
      <w:rFonts w:cs="Times New Roman"/>
    </w:rPr>
  </w:style>
  <w:style w:type="character" w:customStyle="1" w:styleId="ft1245">
    <w:name w:val="ft1245"/>
    <w:basedOn w:val="a3"/>
    <w:uiPriority w:val="99"/>
    <w:qFormat/>
    <w:rsid w:val="00264D60"/>
    <w:rPr>
      <w:rFonts w:cs="Times New Roman"/>
    </w:rPr>
  </w:style>
  <w:style w:type="character" w:customStyle="1" w:styleId="articletext">
    <w:name w:val="article_text"/>
    <w:basedOn w:val="a3"/>
    <w:uiPriority w:val="99"/>
    <w:qFormat/>
    <w:rsid w:val="00264D60"/>
    <w:rPr>
      <w:rFonts w:cs="Times New Roman"/>
    </w:rPr>
  </w:style>
  <w:style w:type="paragraph" w:customStyle="1" w:styleId="2f4">
    <w:name w:val="[О] Загол. 2 ур."/>
    <w:uiPriority w:val="99"/>
    <w:qFormat/>
    <w:rsid w:val="00264D6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3"/>
    <w:qFormat/>
    <w:rsid w:val="00264D60"/>
    <w:rPr>
      <w:rFonts w:cs="Times New Roman"/>
    </w:rPr>
  </w:style>
  <w:style w:type="character" w:customStyle="1" w:styleId="610">
    <w:name w:val="Знак Знак610"/>
    <w:uiPriority w:val="99"/>
    <w:qFormat/>
    <w:locked/>
    <w:rsid w:val="00264D60"/>
    <w:rPr>
      <w:b/>
      <w:caps/>
      <w:sz w:val="24"/>
      <w:lang w:val="ru-RU" w:eastAsia="ru-RU"/>
    </w:rPr>
  </w:style>
  <w:style w:type="paragraph" w:customStyle="1" w:styleId="affffd">
    <w:name w:val="Знак Знак Знак Знак Знак Знак Знак Знак Знак Знак Знак Знак Знак"/>
    <w:basedOn w:val="a2"/>
    <w:uiPriority w:val="99"/>
    <w:qFormat/>
    <w:rsid w:val="00264D60"/>
    <w:pPr>
      <w:widowControl/>
      <w:tabs>
        <w:tab w:val="left" w:pos="720"/>
      </w:tabs>
      <w:snapToGrid/>
      <w:spacing w:before="0" w:after="160" w:line="240" w:lineRule="exact"/>
    </w:pPr>
    <w:rPr>
      <w:rFonts w:ascii="Verdana" w:eastAsia="Times New Roman" w:hAnsi="Verdana"/>
      <w:szCs w:val="24"/>
      <w:lang w:val="en-US" w:eastAsia="en-US"/>
    </w:rPr>
  </w:style>
  <w:style w:type="paragraph" w:customStyle="1" w:styleId="affffe">
    <w:name w:val="Абзац"/>
    <w:basedOn w:val="a2"/>
    <w:uiPriority w:val="99"/>
    <w:qFormat/>
    <w:rsid w:val="00264D60"/>
    <w:pPr>
      <w:widowControl/>
      <w:snapToGrid/>
      <w:spacing w:before="0" w:after="0" w:line="312" w:lineRule="auto"/>
      <w:ind w:firstLine="567"/>
      <w:jc w:val="both"/>
    </w:pPr>
    <w:rPr>
      <w:rFonts w:eastAsia="Times New Roman"/>
      <w:spacing w:val="-4"/>
    </w:rPr>
  </w:style>
  <w:style w:type="paragraph" w:customStyle="1" w:styleId="315">
    <w:name w:val="Основной текст 31"/>
    <w:basedOn w:val="1f0"/>
    <w:uiPriority w:val="99"/>
    <w:qFormat/>
    <w:rsid w:val="00264D60"/>
    <w:pPr>
      <w:widowControl/>
      <w:spacing w:line="240" w:lineRule="auto"/>
      <w:ind w:firstLine="0"/>
    </w:pPr>
    <w:rPr>
      <w:i/>
      <w:sz w:val="26"/>
    </w:rPr>
  </w:style>
  <w:style w:type="character" w:customStyle="1" w:styleId="162">
    <w:name w:val="Знак Знак162"/>
    <w:uiPriority w:val="99"/>
    <w:qFormat/>
    <w:rsid w:val="00264D60"/>
    <w:rPr>
      <w:rFonts w:ascii="Cambria" w:hAnsi="Cambria"/>
      <w:b/>
      <w:kern w:val="32"/>
      <w:sz w:val="32"/>
    </w:rPr>
  </w:style>
  <w:style w:type="paragraph" w:customStyle="1" w:styleId="BodyText22">
    <w:name w:val="Body Text 22"/>
    <w:basedOn w:val="a2"/>
    <w:uiPriority w:val="99"/>
    <w:qFormat/>
    <w:rsid w:val="00264D60"/>
    <w:pPr>
      <w:keepNext/>
      <w:tabs>
        <w:tab w:val="left" w:pos="142"/>
        <w:tab w:val="left" w:pos="6946"/>
      </w:tabs>
      <w:autoSpaceDE w:val="0"/>
      <w:autoSpaceDN w:val="0"/>
      <w:snapToGrid/>
      <w:spacing w:before="0" w:after="0"/>
      <w:ind w:left="284" w:firstLine="709"/>
      <w:jc w:val="both"/>
    </w:pPr>
    <w:rPr>
      <w:rFonts w:eastAsia="Times New Roman"/>
      <w:sz w:val="22"/>
      <w:szCs w:val="22"/>
      <w:lang w:val="en-US"/>
    </w:rPr>
  </w:style>
  <w:style w:type="paragraph" w:customStyle="1" w:styleId="2f5">
    <w:name w:val="_СПИСОК_2"/>
    <w:basedOn w:val="a2"/>
    <w:uiPriority w:val="99"/>
    <w:qFormat/>
    <w:rsid w:val="00264D60"/>
    <w:pPr>
      <w:widowControl/>
      <w:snapToGrid/>
      <w:spacing w:before="0" w:after="0"/>
      <w:ind w:left="600" w:hanging="600"/>
      <w:jc w:val="both"/>
    </w:pPr>
    <w:rPr>
      <w:rFonts w:eastAsia="MS Mincho"/>
      <w:sz w:val="28"/>
      <w:szCs w:val="28"/>
      <w:lang w:eastAsia="ja-JP"/>
    </w:rPr>
  </w:style>
  <w:style w:type="paragraph" w:customStyle="1" w:styleId="afffff">
    <w:name w:val="Îñíîâíîé"/>
    <w:basedOn w:val="a2"/>
    <w:uiPriority w:val="99"/>
    <w:qFormat/>
    <w:rsid w:val="00264D60"/>
    <w:pPr>
      <w:widowControl/>
      <w:overflowPunct w:val="0"/>
      <w:autoSpaceDE w:val="0"/>
      <w:autoSpaceDN w:val="0"/>
      <w:adjustRightInd w:val="0"/>
      <w:snapToGrid/>
      <w:spacing w:before="0" w:after="0"/>
      <w:ind w:firstLine="426"/>
      <w:jc w:val="both"/>
      <w:textAlignment w:val="baseline"/>
    </w:pPr>
    <w:rPr>
      <w:rFonts w:eastAsia="Times New Roman"/>
      <w:sz w:val="28"/>
    </w:rPr>
  </w:style>
  <w:style w:type="paragraph" w:customStyle="1" w:styleId="1f6">
    <w:name w:val="Çàãë1"/>
    <w:basedOn w:val="a2"/>
    <w:uiPriority w:val="99"/>
    <w:qFormat/>
    <w:rsid w:val="00264D60"/>
    <w:pPr>
      <w:widowControl/>
      <w:overflowPunct w:val="0"/>
      <w:autoSpaceDE w:val="0"/>
      <w:autoSpaceDN w:val="0"/>
      <w:adjustRightInd w:val="0"/>
      <w:snapToGrid/>
      <w:spacing w:before="0" w:after="0"/>
      <w:jc w:val="center"/>
      <w:textAlignment w:val="baseline"/>
    </w:pPr>
    <w:rPr>
      <w:rFonts w:eastAsia="Times New Roman"/>
      <w:sz w:val="28"/>
    </w:rPr>
  </w:style>
  <w:style w:type="character" w:customStyle="1" w:styleId="name">
    <w:name w:val="name"/>
    <w:basedOn w:val="a3"/>
    <w:uiPriority w:val="99"/>
    <w:qFormat/>
    <w:rsid w:val="00264D60"/>
    <w:rPr>
      <w:rFonts w:cs="Times New Roman"/>
    </w:rPr>
  </w:style>
  <w:style w:type="character" w:customStyle="1" w:styleId="FontStyle33">
    <w:name w:val="Font Style33"/>
    <w:uiPriority w:val="99"/>
    <w:qFormat/>
    <w:rsid w:val="00264D60"/>
    <w:rPr>
      <w:rFonts w:ascii="Times New Roman" w:hAnsi="Times New Roman"/>
      <w:b/>
      <w:sz w:val="26"/>
    </w:rPr>
  </w:style>
  <w:style w:type="paragraph" w:customStyle="1" w:styleId="Style100">
    <w:name w:val="Style10"/>
    <w:basedOn w:val="a2"/>
    <w:uiPriority w:val="99"/>
    <w:qFormat/>
    <w:rsid w:val="00264D60"/>
    <w:pPr>
      <w:autoSpaceDE w:val="0"/>
      <w:autoSpaceDN w:val="0"/>
      <w:adjustRightInd w:val="0"/>
      <w:snapToGrid/>
      <w:spacing w:before="0" w:after="0" w:line="480" w:lineRule="exact"/>
      <w:ind w:firstLine="720"/>
      <w:jc w:val="both"/>
    </w:pPr>
    <w:rPr>
      <w:rFonts w:eastAsia="Times New Roman"/>
      <w:szCs w:val="24"/>
    </w:rPr>
  </w:style>
  <w:style w:type="paragraph" w:customStyle="1" w:styleId="Style20">
    <w:name w:val="Style20"/>
    <w:basedOn w:val="a2"/>
    <w:uiPriority w:val="99"/>
    <w:qFormat/>
    <w:rsid w:val="00264D60"/>
    <w:pPr>
      <w:autoSpaceDE w:val="0"/>
      <w:autoSpaceDN w:val="0"/>
      <w:adjustRightInd w:val="0"/>
      <w:snapToGrid/>
      <w:spacing w:before="0" w:after="0" w:line="478" w:lineRule="exact"/>
    </w:pPr>
    <w:rPr>
      <w:rFonts w:eastAsia="Times New Roman"/>
      <w:szCs w:val="24"/>
    </w:rPr>
  </w:style>
  <w:style w:type="character" w:customStyle="1" w:styleId="FontStyle35">
    <w:name w:val="Font Style35"/>
    <w:uiPriority w:val="99"/>
    <w:qFormat/>
    <w:rsid w:val="00264D60"/>
    <w:rPr>
      <w:rFonts w:ascii="Times New Roman" w:hAnsi="Times New Roman"/>
      <w:i/>
      <w:sz w:val="24"/>
    </w:rPr>
  </w:style>
  <w:style w:type="paragraph" w:customStyle="1" w:styleId="Style8">
    <w:name w:val="Style8"/>
    <w:basedOn w:val="a2"/>
    <w:uiPriority w:val="99"/>
    <w:qFormat/>
    <w:rsid w:val="00264D60"/>
    <w:pPr>
      <w:autoSpaceDE w:val="0"/>
      <w:autoSpaceDN w:val="0"/>
      <w:adjustRightInd w:val="0"/>
      <w:snapToGrid/>
      <w:spacing w:before="0" w:after="0"/>
      <w:jc w:val="both"/>
    </w:pPr>
    <w:rPr>
      <w:rFonts w:eastAsia="Times New Roman"/>
      <w:szCs w:val="24"/>
    </w:rPr>
  </w:style>
  <w:style w:type="paragraph" w:customStyle="1" w:styleId="Style18">
    <w:name w:val="Style18"/>
    <w:basedOn w:val="a2"/>
    <w:uiPriority w:val="99"/>
    <w:qFormat/>
    <w:rsid w:val="00264D60"/>
    <w:pPr>
      <w:autoSpaceDE w:val="0"/>
      <w:autoSpaceDN w:val="0"/>
      <w:adjustRightInd w:val="0"/>
      <w:snapToGrid/>
      <w:spacing w:before="0" w:after="0"/>
    </w:pPr>
    <w:rPr>
      <w:rFonts w:eastAsia="Times New Roman"/>
      <w:szCs w:val="24"/>
    </w:rPr>
  </w:style>
  <w:style w:type="character" w:customStyle="1" w:styleId="FontStyle37">
    <w:name w:val="Font Style37"/>
    <w:uiPriority w:val="99"/>
    <w:qFormat/>
    <w:rsid w:val="00264D60"/>
    <w:rPr>
      <w:rFonts w:ascii="Times New Roman" w:hAnsi="Times New Roman"/>
      <w:sz w:val="32"/>
    </w:rPr>
  </w:style>
  <w:style w:type="paragraph" w:customStyle="1" w:styleId="Style17">
    <w:name w:val="Style17"/>
    <w:basedOn w:val="a2"/>
    <w:uiPriority w:val="99"/>
    <w:qFormat/>
    <w:rsid w:val="00264D60"/>
    <w:pPr>
      <w:autoSpaceDE w:val="0"/>
      <w:autoSpaceDN w:val="0"/>
      <w:adjustRightInd w:val="0"/>
      <w:snapToGrid/>
      <w:spacing w:before="0" w:after="0" w:line="516" w:lineRule="exact"/>
      <w:ind w:firstLine="691"/>
      <w:jc w:val="both"/>
    </w:pPr>
    <w:rPr>
      <w:rFonts w:eastAsia="Times New Roman"/>
      <w:szCs w:val="24"/>
    </w:rPr>
  </w:style>
  <w:style w:type="paragraph" w:customStyle="1" w:styleId="Style25">
    <w:name w:val="Style25"/>
    <w:basedOn w:val="a2"/>
    <w:uiPriority w:val="99"/>
    <w:qFormat/>
    <w:rsid w:val="00264D60"/>
    <w:pPr>
      <w:autoSpaceDE w:val="0"/>
      <w:autoSpaceDN w:val="0"/>
      <w:adjustRightInd w:val="0"/>
      <w:snapToGrid/>
      <w:spacing w:before="0" w:after="0" w:line="274" w:lineRule="exact"/>
    </w:pPr>
    <w:rPr>
      <w:rFonts w:eastAsia="Times New Roman"/>
      <w:szCs w:val="24"/>
    </w:rPr>
  </w:style>
  <w:style w:type="paragraph" w:customStyle="1" w:styleId="Style30">
    <w:name w:val="Style30"/>
    <w:basedOn w:val="a2"/>
    <w:uiPriority w:val="99"/>
    <w:qFormat/>
    <w:rsid w:val="00264D60"/>
    <w:pPr>
      <w:autoSpaceDE w:val="0"/>
      <w:autoSpaceDN w:val="0"/>
      <w:adjustRightInd w:val="0"/>
      <w:snapToGrid/>
      <w:spacing w:before="0" w:after="0" w:line="274" w:lineRule="exact"/>
    </w:pPr>
    <w:rPr>
      <w:rFonts w:eastAsia="Times New Roman"/>
      <w:szCs w:val="24"/>
    </w:rPr>
  </w:style>
  <w:style w:type="paragraph" w:customStyle="1" w:styleId="acaae">
    <w:name w:val="?acaae"/>
    <w:basedOn w:val="a2"/>
    <w:uiPriority w:val="99"/>
    <w:qFormat/>
    <w:rsid w:val="00264D60"/>
    <w:pPr>
      <w:keepNext/>
      <w:widowControl/>
      <w:tabs>
        <w:tab w:val="left" w:pos="567"/>
        <w:tab w:val="left" w:pos="851"/>
        <w:tab w:val="left" w:pos="1134"/>
        <w:tab w:val="left" w:pos="1418"/>
        <w:tab w:val="left" w:pos="1701"/>
        <w:tab w:val="left" w:pos="1985"/>
      </w:tabs>
      <w:snapToGrid/>
      <w:spacing w:before="0" w:after="0" w:line="360" w:lineRule="auto"/>
      <w:jc w:val="center"/>
    </w:pPr>
    <w:rPr>
      <w:rFonts w:eastAsia="Times New Roman"/>
      <w:b/>
      <w:kern w:val="28"/>
    </w:rPr>
  </w:style>
  <w:style w:type="paragraph" w:customStyle="1" w:styleId="1f7">
    <w:name w:val="Знак Знак Знак Знак Знак Знак Знак Знак Знак Знак Знак Знак Знак1"/>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afffff0">
    <w:name w:val="Обычный текст"/>
    <w:basedOn w:val="a2"/>
    <w:link w:val="afffff1"/>
    <w:uiPriority w:val="99"/>
    <w:qFormat/>
    <w:rsid w:val="00264D60"/>
    <w:pPr>
      <w:widowControl/>
      <w:snapToGrid/>
      <w:spacing w:before="0" w:after="0"/>
      <w:ind w:firstLine="454"/>
      <w:jc w:val="both"/>
    </w:pPr>
    <w:rPr>
      <w:sz w:val="20"/>
    </w:rPr>
  </w:style>
  <w:style w:type="paragraph" w:customStyle="1" w:styleId="11c">
    <w:name w:val="Абзац списка11"/>
    <w:basedOn w:val="a2"/>
    <w:uiPriority w:val="99"/>
    <w:qFormat/>
    <w:rsid w:val="00264D60"/>
    <w:pPr>
      <w:snapToGrid/>
      <w:spacing w:before="0" w:after="0"/>
      <w:ind w:left="720" w:firstLine="400"/>
      <w:jc w:val="both"/>
    </w:pPr>
    <w:rPr>
      <w:rFonts w:eastAsia="Times New Roman"/>
      <w:szCs w:val="24"/>
    </w:rPr>
  </w:style>
  <w:style w:type="paragraph" w:customStyle="1" w:styleId="212">
    <w:name w:val="Основной текст с отступом 21"/>
    <w:basedOn w:val="a2"/>
    <w:uiPriority w:val="99"/>
    <w:qFormat/>
    <w:rsid w:val="00264D60"/>
    <w:pPr>
      <w:snapToGrid/>
      <w:spacing w:before="0" w:after="0" w:line="360" w:lineRule="auto"/>
      <w:ind w:firstLine="720"/>
    </w:pPr>
    <w:rPr>
      <w:rFonts w:eastAsia="Times New Roman"/>
      <w:sz w:val="26"/>
      <w:szCs w:val="24"/>
    </w:rPr>
  </w:style>
  <w:style w:type="paragraph" w:customStyle="1" w:styleId="320">
    <w:name w:val="Основной текст с отступом 32"/>
    <w:basedOn w:val="a2"/>
    <w:uiPriority w:val="99"/>
    <w:qFormat/>
    <w:rsid w:val="00264D60"/>
    <w:pPr>
      <w:widowControl/>
      <w:overflowPunct w:val="0"/>
      <w:autoSpaceDE w:val="0"/>
      <w:autoSpaceDN w:val="0"/>
      <w:adjustRightInd w:val="0"/>
      <w:snapToGrid/>
      <w:spacing w:before="0" w:after="120"/>
      <w:ind w:left="283"/>
      <w:textAlignment w:val="baseline"/>
    </w:pPr>
    <w:rPr>
      <w:rFonts w:eastAsia="Times New Roman"/>
      <w:sz w:val="16"/>
    </w:rPr>
  </w:style>
  <w:style w:type="character" w:customStyle="1" w:styleId="ft3087">
    <w:name w:val="ft3087"/>
    <w:basedOn w:val="a3"/>
    <w:uiPriority w:val="99"/>
    <w:qFormat/>
    <w:rsid w:val="00264D60"/>
    <w:rPr>
      <w:rFonts w:cs="Times New Roman"/>
    </w:rPr>
  </w:style>
  <w:style w:type="character" w:customStyle="1" w:styleId="ft3162">
    <w:name w:val="ft3162"/>
    <w:basedOn w:val="a3"/>
    <w:uiPriority w:val="99"/>
    <w:qFormat/>
    <w:rsid w:val="00264D60"/>
    <w:rPr>
      <w:rFonts w:cs="Times New Roman"/>
    </w:rPr>
  </w:style>
  <w:style w:type="character" w:customStyle="1" w:styleId="ft1373">
    <w:name w:val="ft1373"/>
    <w:basedOn w:val="a3"/>
    <w:uiPriority w:val="99"/>
    <w:qFormat/>
    <w:rsid w:val="00264D60"/>
    <w:rPr>
      <w:rFonts w:cs="Times New Roman"/>
    </w:rPr>
  </w:style>
  <w:style w:type="character" w:customStyle="1" w:styleId="ft32">
    <w:name w:val="ft32"/>
    <w:basedOn w:val="a3"/>
    <w:uiPriority w:val="99"/>
    <w:qFormat/>
    <w:rsid w:val="00264D60"/>
    <w:rPr>
      <w:rFonts w:cs="Times New Roman"/>
    </w:rPr>
  </w:style>
  <w:style w:type="character" w:customStyle="1" w:styleId="ft1433">
    <w:name w:val="ft1433"/>
    <w:basedOn w:val="a3"/>
    <w:uiPriority w:val="99"/>
    <w:qFormat/>
    <w:rsid w:val="00264D60"/>
    <w:rPr>
      <w:rFonts w:cs="Times New Roman"/>
    </w:rPr>
  </w:style>
  <w:style w:type="character" w:customStyle="1" w:styleId="ft1481">
    <w:name w:val="ft1481"/>
    <w:basedOn w:val="a3"/>
    <w:uiPriority w:val="99"/>
    <w:qFormat/>
    <w:rsid w:val="00264D60"/>
    <w:rPr>
      <w:rFonts w:cs="Times New Roman"/>
    </w:rPr>
  </w:style>
  <w:style w:type="character" w:customStyle="1" w:styleId="ft1536">
    <w:name w:val="ft1536"/>
    <w:basedOn w:val="a3"/>
    <w:uiPriority w:val="99"/>
    <w:qFormat/>
    <w:rsid w:val="00264D60"/>
    <w:rPr>
      <w:rFonts w:cs="Times New Roman"/>
    </w:rPr>
  </w:style>
  <w:style w:type="character" w:customStyle="1" w:styleId="ft1543">
    <w:name w:val="ft1543"/>
    <w:basedOn w:val="a3"/>
    <w:uiPriority w:val="99"/>
    <w:qFormat/>
    <w:rsid w:val="00264D60"/>
    <w:rPr>
      <w:rFonts w:cs="Times New Roman"/>
    </w:rPr>
  </w:style>
  <w:style w:type="character" w:customStyle="1" w:styleId="ft1">
    <w:name w:val="ft1"/>
    <w:basedOn w:val="a3"/>
    <w:uiPriority w:val="99"/>
    <w:qFormat/>
    <w:rsid w:val="00264D60"/>
    <w:rPr>
      <w:rFonts w:cs="Times New Roman"/>
    </w:rPr>
  </w:style>
  <w:style w:type="character" w:customStyle="1" w:styleId="ft1546">
    <w:name w:val="ft1546"/>
    <w:basedOn w:val="a3"/>
    <w:uiPriority w:val="99"/>
    <w:qFormat/>
    <w:rsid w:val="00264D60"/>
    <w:rPr>
      <w:rFonts w:cs="Times New Roman"/>
    </w:rPr>
  </w:style>
  <w:style w:type="character" w:customStyle="1" w:styleId="ft1550">
    <w:name w:val="ft1550"/>
    <w:basedOn w:val="a3"/>
    <w:uiPriority w:val="99"/>
    <w:qFormat/>
    <w:rsid w:val="00264D60"/>
    <w:rPr>
      <w:rFonts w:cs="Times New Roman"/>
    </w:rPr>
  </w:style>
  <w:style w:type="character" w:customStyle="1" w:styleId="ft1571">
    <w:name w:val="ft1571"/>
    <w:basedOn w:val="a3"/>
    <w:uiPriority w:val="99"/>
    <w:qFormat/>
    <w:rsid w:val="00264D60"/>
    <w:rPr>
      <w:rFonts w:cs="Times New Roman"/>
    </w:rPr>
  </w:style>
  <w:style w:type="character" w:customStyle="1" w:styleId="ft1577">
    <w:name w:val="ft1577"/>
    <w:basedOn w:val="a3"/>
    <w:uiPriority w:val="99"/>
    <w:qFormat/>
    <w:rsid w:val="00264D60"/>
    <w:rPr>
      <w:rFonts w:cs="Times New Roman"/>
    </w:rPr>
  </w:style>
  <w:style w:type="character" w:customStyle="1" w:styleId="ft1583">
    <w:name w:val="ft1583"/>
    <w:basedOn w:val="a3"/>
    <w:uiPriority w:val="99"/>
    <w:qFormat/>
    <w:rsid w:val="00264D60"/>
    <w:rPr>
      <w:rFonts w:cs="Times New Roman"/>
    </w:rPr>
  </w:style>
  <w:style w:type="character" w:customStyle="1" w:styleId="ft1593">
    <w:name w:val="ft1593"/>
    <w:basedOn w:val="a3"/>
    <w:uiPriority w:val="99"/>
    <w:qFormat/>
    <w:rsid w:val="00264D60"/>
    <w:rPr>
      <w:rFonts w:cs="Times New Roman"/>
    </w:rPr>
  </w:style>
  <w:style w:type="character" w:customStyle="1" w:styleId="ft1641">
    <w:name w:val="ft1641"/>
    <w:basedOn w:val="a3"/>
    <w:uiPriority w:val="99"/>
    <w:qFormat/>
    <w:rsid w:val="00264D60"/>
    <w:rPr>
      <w:rFonts w:cs="Times New Roman"/>
    </w:rPr>
  </w:style>
  <w:style w:type="character" w:customStyle="1" w:styleId="ft1671">
    <w:name w:val="ft1671"/>
    <w:basedOn w:val="a3"/>
    <w:uiPriority w:val="99"/>
    <w:qFormat/>
    <w:rsid w:val="00264D60"/>
    <w:rPr>
      <w:rFonts w:cs="Times New Roman"/>
    </w:rPr>
  </w:style>
  <w:style w:type="character" w:customStyle="1" w:styleId="ft1723">
    <w:name w:val="ft1723"/>
    <w:basedOn w:val="a3"/>
    <w:uiPriority w:val="99"/>
    <w:qFormat/>
    <w:rsid w:val="00264D60"/>
    <w:rPr>
      <w:rFonts w:cs="Times New Roman"/>
    </w:rPr>
  </w:style>
  <w:style w:type="character" w:customStyle="1" w:styleId="ft1786">
    <w:name w:val="ft1786"/>
    <w:basedOn w:val="a3"/>
    <w:uiPriority w:val="99"/>
    <w:qFormat/>
    <w:rsid w:val="00264D60"/>
    <w:rPr>
      <w:rFonts w:cs="Times New Roman"/>
    </w:rPr>
  </w:style>
  <w:style w:type="character" w:customStyle="1" w:styleId="ft1809">
    <w:name w:val="ft1809"/>
    <w:basedOn w:val="a3"/>
    <w:uiPriority w:val="99"/>
    <w:qFormat/>
    <w:rsid w:val="00264D60"/>
    <w:rPr>
      <w:rFonts w:cs="Times New Roman"/>
    </w:rPr>
  </w:style>
  <w:style w:type="character" w:customStyle="1" w:styleId="ft1814">
    <w:name w:val="ft1814"/>
    <w:basedOn w:val="a3"/>
    <w:uiPriority w:val="99"/>
    <w:qFormat/>
    <w:rsid w:val="00264D60"/>
    <w:rPr>
      <w:rFonts w:cs="Times New Roman"/>
    </w:rPr>
  </w:style>
  <w:style w:type="character" w:customStyle="1" w:styleId="ft1827">
    <w:name w:val="ft1827"/>
    <w:basedOn w:val="a3"/>
    <w:uiPriority w:val="99"/>
    <w:qFormat/>
    <w:rsid w:val="00264D60"/>
    <w:rPr>
      <w:rFonts w:cs="Times New Roman"/>
    </w:rPr>
  </w:style>
  <w:style w:type="character" w:customStyle="1" w:styleId="ft1831">
    <w:name w:val="ft1831"/>
    <w:basedOn w:val="a3"/>
    <w:uiPriority w:val="99"/>
    <w:qFormat/>
    <w:rsid w:val="00264D60"/>
    <w:rPr>
      <w:rFonts w:cs="Times New Roman"/>
    </w:rPr>
  </w:style>
  <w:style w:type="character" w:customStyle="1" w:styleId="ft1837">
    <w:name w:val="ft1837"/>
    <w:basedOn w:val="a3"/>
    <w:uiPriority w:val="99"/>
    <w:qFormat/>
    <w:rsid w:val="00264D60"/>
    <w:rPr>
      <w:rFonts w:cs="Times New Roman"/>
    </w:rPr>
  </w:style>
  <w:style w:type="character" w:customStyle="1" w:styleId="ft1857">
    <w:name w:val="ft1857"/>
    <w:basedOn w:val="a3"/>
    <w:uiPriority w:val="99"/>
    <w:qFormat/>
    <w:rsid w:val="00264D60"/>
    <w:rPr>
      <w:rFonts w:cs="Times New Roman"/>
    </w:rPr>
  </w:style>
  <w:style w:type="character" w:customStyle="1" w:styleId="ft1873">
    <w:name w:val="ft1873"/>
    <w:basedOn w:val="a3"/>
    <w:uiPriority w:val="99"/>
    <w:qFormat/>
    <w:rsid w:val="00264D60"/>
    <w:rPr>
      <w:rFonts w:cs="Times New Roman"/>
    </w:rPr>
  </w:style>
  <w:style w:type="character" w:customStyle="1" w:styleId="ft1932">
    <w:name w:val="ft1932"/>
    <w:basedOn w:val="a3"/>
    <w:uiPriority w:val="99"/>
    <w:qFormat/>
    <w:rsid w:val="00264D60"/>
    <w:rPr>
      <w:rFonts w:cs="Times New Roman"/>
    </w:rPr>
  </w:style>
  <w:style w:type="character" w:customStyle="1" w:styleId="ft1995">
    <w:name w:val="ft1995"/>
    <w:basedOn w:val="a3"/>
    <w:uiPriority w:val="99"/>
    <w:qFormat/>
    <w:rsid w:val="00264D60"/>
    <w:rPr>
      <w:rFonts w:cs="Times New Roman"/>
    </w:rPr>
  </w:style>
  <w:style w:type="character" w:customStyle="1" w:styleId="ft2033">
    <w:name w:val="ft2033"/>
    <w:basedOn w:val="a3"/>
    <w:uiPriority w:val="99"/>
    <w:qFormat/>
    <w:rsid w:val="00264D60"/>
    <w:rPr>
      <w:rFonts w:cs="Times New Roman"/>
    </w:rPr>
  </w:style>
  <w:style w:type="character" w:customStyle="1" w:styleId="ft11943">
    <w:name w:val="ft11943"/>
    <w:basedOn w:val="a3"/>
    <w:uiPriority w:val="99"/>
    <w:qFormat/>
    <w:rsid w:val="00264D60"/>
    <w:rPr>
      <w:rFonts w:cs="Times New Roman"/>
    </w:rPr>
  </w:style>
  <w:style w:type="character" w:customStyle="1" w:styleId="ft12010">
    <w:name w:val="ft12010"/>
    <w:basedOn w:val="a3"/>
    <w:uiPriority w:val="99"/>
    <w:qFormat/>
    <w:rsid w:val="00264D60"/>
    <w:rPr>
      <w:rFonts w:cs="Times New Roman"/>
    </w:rPr>
  </w:style>
  <w:style w:type="character" w:customStyle="1" w:styleId="ft12050">
    <w:name w:val="ft12050"/>
    <w:basedOn w:val="a3"/>
    <w:uiPriority w:val="99"/>
    <w:qFormat/>
    <w:rsid w:val="00264D60"/>
    <w:rPr>
      <w:rFonts w:cs="Times New Roman"/>
    </w:rPr>
  </w:style>
  <w:style w:type="character" w:customStyle="1" w:styleId="ft12104">
    <w:name w:val="ft12104"/>
    <w:basedOn w:val="a3"/>
    <w:uiPriority w:val="99"/>
    <w:qFormat/>
    <w:rsid w:val="00264D60"/>
    <w:rPr>
      <w:rFonts w:cs="Times New Roman"/>
    </w:rPr>
  </w:style>
  <w:style w:type="character" w:customStyle="1" w:styleId="ft12139">
    <w:name w:val="ft12139"/>
    <w:basedOn w:val="a3"/>
    <w:uiPriority w:val="99"/>
    <w:qFormat/>
    <w:rsid w:val="00264D60"/>
    <w:rPr>
      <w:rFonts w:cs="Times New Roman"/>
    </w:rPr>
  </w:style>
  <w:style w:type="character" w:customStyle="1" w:styleId="ft12166">
    <w:name w:val="ft12166"/>
    <w:basedOn w:val="a3"/>
    <w:uiPriority w:val="99"/>
    <w:qFormat/>
    <w:rsid w:val="00264D60"/>
    <w:rPr>
      <w:rFonts w:cs="Times New Roman"/>
    </w:rPr>
  </w:style>
  <w:style w:type="character" w:customStyle="1" w:styleId="ft12184">
    <w:name w:val="ft12184"/>
    <w:basedOn w:val="a3"/>
    <w:uiPriority w:val="99"/>
    <w:qFormat/>
    <w:rsid w:val="00264D60"/>
    <w:rPr>
      <w:rFonts w:cs="Times New Roman"/>
    </w:rPr>
  </w:style>
  <w:style w:type="character" w:customStyle="1" w:styleId="ft12250">
    <w:name w:val="ft12250"/>
    <w:basedOn w:val="a3"/>
    <w:uiPriority w:val="99"/>
    <w:qFormat/>
    <w:rsid w:val="00264D60"/>
    <w:rPr>
      <w:rFonts w:cs="Times New Roman"/>
    </w:rPr>
  </w:style>
  <w:style w:type="character" w:customStyle="1" w:styleId="ft12278">
    <w:name w:val="ft12278"/>
    <w:basedOn w:val="a3"/>
    <w:uiPriority w:val="99"/>
    <w:qFormat/>
    <w:rsid w:val="00264D60"/>
    <w:rPr>
      <w:rFonts w:cs="Times New Roman"/>
    </w:rPr>
  </w:style>
  <w:style w:type="character" w:customStyle="1" w:styleId="ft12329">
    <w:name w:val="ft12329"/>
    <w:basedOn w:val="a3"/>
    <w:uiPriority w:val="99"/>
    <w:qFormat/>
    <w:rsid w:val="00264D60"/>
    <w:rPr>
      <w:rFonts w:cs="Times New Roman"/>
    </w:rPr>
  </w:style>
  <w:style w:type="character" w:customStyle="1" w:styleId="ft12373">
    <w:name w:val="ft12373"/>
    <w:basedOn w:val="a3"/>
    <w:uiPriority w:val="99"/>
    <w:qFormat/>
    <w:rsid w:val="00264D60"/>
    <w:rPr>
      <w:rFonts w:cs="Times New Roman"/>
    </w:rPr>
  </w:style>
  <w:style w:type="character" w:customStyle="1" w:styleId="ft12374">
    <w:name w:val="ft12374"/>
    <w:basedOn w:val="a3"/>
    <w:uiPriority w:val="99"/>
    <w:qFormat/>
    <w:rsid w:val="00264D60"/>
    <w:rPr>
      <w:rFonts w:cs="Times New Roman"/>
    </w:rPr>
  </w:style>
  <w:style w:type="character" w:customStyle="1" w:styleId="ft12429">
    <w:name w:val="ft12429"/>
    <w:basedOn w:val="a3"/>
    <w:uiPriority w:val="99"/>
    <w:qFormat/>
    <w:rsid w:val="00264D60"/>
    <w:rPr>
      <w:rFonts w:cs="Times New Roman"/>
    </w:rPr>
  </w:style>
  <w:style w:type="character" w:customStyle="1" w:styleId="ft12471">
    <w:name w:val="ft12471"/>
    <w:basedOn w:val="a3"/>
    <w:uiPriority w:val="99"/>
    <w:qFormat/>
    <w:rsid w:val="00264D60"/>
    <w:rPr>
      <w:rFonts w:cs="Times New Roman"/>
    </w:rPr>
  </w:style>
  <w:style w:type="character" w:customStyle="1" w:styleId="ft12500">
    <w:name w:val="ft12500"/>
    <w:basedOn w:val="a3"/>
    <w:uiPriority w:val="99"/>
    <w:qFormat/>
    <w:rsid w:val="00264D60"/>
    <w:rPr>
      <w:rFonts w:cs="Times New Roman"/>
    </w:rPr>
  </w:style>
  <w:style w:type="character" w:customStyle="1" w:styleId="ft12501">
    <w:name w:val="ft12501"/>
    <w:basedOn w:val="a3"/>
    <w:uiPriority w:val="99"/>
    <w:qFormat/>
    <w:rsid w:val="00264D60"/>
    <w:rPr>
      <w:rFonts w:cs="Times New Roman"/>
    </w:rPr>
  </w:style>
  <w:style w:type="character" w:customStyle="1" w:styleId="ft12561">
    <w:name w:val="ft12561"/>
    <w:basedOn w:val="a3"/>
    <w:uiPriority w:val="99"/>
    <w:qFormat/>
    <w:rsid w:val="00264D60"/>
    <w:rPr>
      <w:rFonts w:cs="Times New Roman"/>
    </w:rPr>
  </w:style>
  <w:style w:type="character" w:customStyle="1" w:styleId="ft12562">
    <w:name w:val="ft12562"/>
    <w:basedOn w:val="a3"/>
    <w:uiPriority w:val="99"/>
    <w:qFormat/>
    <w:rsid w:val="00264D60"/>
    <w:rPr>
      <w:rFonts w:cs="Times New Roman"/>
    </w:rPr>
  </w:style>
  <w:style w:type="character" w:customStyle="1" w:styleId="ft12589">
    <w:name w:val="ft12589"/>
    <w:basedOn w:val="a3"/>
    <w:uiPriority w:val="99"/>
    <w:qFormat/>
    <w:rsid w:val="00264D60"/>
    <w:rPr>
      <w:rFonts w:cs="Times New Roman"/>
    </w:rPr>
  </w:style>
  <w:style w:type="character" w:customStyle="1" w:styleId="ft12609">
    <w:name w:val="ft12609"/>
    <w:basedOn w:val="a3"/>
    <w:uiPriority w:val="99"/>
    <w:qFormat/>
    <w:rsid w:val="00264D60"/>
    <w:rPr>
      <w:rFonts w:cs="Times New Roman"/>
    </w:rPr>
  </w:style>
  <w:style w:type="character" w:customStyle="1" w:styleId="ft12670">
    <w:name w:val="ft12670"/>
    <w:basedOn w:val="a3"/>
    <w:uiPriority w:val="99"/>
    <w:qFormat/>
    <w:rsid w:val="00264D60"/>
    <w:rPr>
      <w:rFonts w:cs="Times New Roman"/>
    </w:rPr>
  </w:style>
  <w:style w:type="character" w:customStyle="1" w:styleId="ft12676">
    <w:name w:val="ft12676"/>
    <w:basedOn w:val="a3"/>
    <w:uiPriority w:val="99"/>
    <w:qFormat/>
    <w:rsid w:val="00264D60"/>
    <w:rPr>
      <w:rFonts w:cs="Times New Roman"/>
    </w:rPr>
  </w:style>
  <w:style w:type="character" w:customStyle="1" w:styleId="ft12686">
    <w:name w:val="ft12686"/>
    <w:basedOn w:val="a3"/>
    <w:uiPriority w:val="99"/>
    <w:qFormat/>
    <w:rsid w:val="00264D60"/>
    <w:rPr>
      <w:rFonts w:cs="Times New Roman"/>
    </w:rPr>
  </w:style>
  <w:style w:type="character" w:customStyle="1" w:styleId="ft12696">
    <w:name w:val="ft12696"/>
    <w:basedOn w:val="a3"/>
    <w:uiPriority w:val="99"/>
    <w:qFormat/>
    <w:rsid w:val="00264D60"/>
    <w:rPr>
      <w:rFonts w:cs="Times New Roman"/>
    </w:rPr>
  </w:style>
  <w:style w:type="character" w:customStyle="1" w:styleId="ft12701">
    <w:name w:val="ft12701"/>
    <w:basedOn w:val="a3"/>
    <w:uiPriority w:val="99"/>
    <w:qFormat/>
    <w:rsid w:val="00264D60"/>
    <w:rPr>
      <w:rFonts w:cs="Times New Roman"/>
    </w:rPr>
  </w:style>
  <w:style w:type="character" w:customStyle="1" w:styleId="ft12708">
    <w:name w:val="ft12708"/>
    <w:basedOn w:val="a3"/>
    <w:uiPriority w:val="99"/>
    <w:qFormat/>
    <w:rsid w:val="00264D60"/>
    <w:rPr>
      <w:rFonts w:cs="Times New Roman"/>
    </w:rPr>
  </w:style>
  <w:style w:type="character" w:customStyle="1" w:styleId="ft12715">
    <w:name w:val="ft12715"/>
    <w:basedOn w:val="a3"/>
    <w:uiPriority w:val="99"/>
    <w:qFormat/>
    <w:rsid w:val="00264D60"/>
    <w:rPr>
      <w:rFonts w:cs="Times New Roman"/>
    </w:rPr>
  </w:style>
  <w:style w:type="character" w:customStyle="1" w:styleId="ft12722">
    <w:name w:val="ft12722"/>
    <w:basedOn w:val="a3"/>
    <w:uiPriority w:val="99"/>
    <w:qFormat/>
    <w:rsid w:val="00264D60"/>
    <w:rPr>
      <w:rFonts w:cs="Times New Roman"/>
    </w:rPr>
  </w:style>
  <w:style w:type="character" w:customStyle="1" w:styleId="ft12787">
    <w:name w:val="ft12787"/>
    <w:basedOn w:val="a3"/>
    <w:uiPriority w:val="99"/>
    <w:qFormat/>
    <w:rsid w:val="00264D60"/>
    <w:rPr>
      <w:rFonts w:cs="Times New Roman"/>
    </w:rPr>
  </w:style>
  <w:style w:type="character" w:customStyle="1" w:styleId="ft12790">
    <w:name w:val="ft12790"/>
    <w:basedOn w:val="a3"/>
    <w:uiPriority w:val="99"/>
    <w:qFormat/>
    <w:rsid w:val="00264D60"/>
    <w:rPr>
      <w:rFonts w:cs="Times New Roman"/>
    </w:rPr>
  </w:style>
  <w:style w:type="character" w:customStyle="1" w:styleId="ft12850">
    <w:name w:val="ft12850"/>
    <w:basedOn w:val="a3"/>
    <w:uiPriority w:val="99"/>
    <w:qFormat/>
    <w:rsid w:val="00264D60"/>
    <w:rPr>
      <w:rFonts w:cs="Times New Roman"/>
    </w:rPr>
  </w:style>
  <w:style w:type="character" w:customStyle="1" w:styleId="ft12896">
    <w:name w:val="ft12896"/>
    <w:basedOn w:val="a3"/>
    <w:uiPriority w:val="99"/>
    <w:qFormat/>
    <w:rsid w:val="00264D60"/>
    <w:rPr>
      <w:rFonts w:cs="Times New Roman"/>
    </w:rPr>
  </w:style>
  <w:style w:type="character" w:customStyle="1" w:styleId="ft12942">
    <w:name w:val="ft12942"/>
    <w:basedOn w:val="a3"/>
    <w:uiPriority w:val="99"/>
    <w:qFormat/>
    <w:rsid w:val="00264D60"/>
    <w:rPr>
      <w:rFonts w:cs="Times New Roman"/>
    </w:rPr>
  </w:style>
  <w:style w:type="character" w:customStyle="1" w:styleId="ft12991">
    <w:name w:val="ft12991"/>
    <w:basedOn w:val="a3"/>
    <w:uiPriority w:val="99"/>
    <w:qFormat/>
    <w:rsid w:val="00264D60"/>
    <w:rPr>
      <w:rFonts w:cs="Times New Roman"/>
    </w:rPr>
  </w:style>
  <w:style w:type="character" w:customStyle="1" w:styleId="ft13046">
    <w:name w:val="ft13046"/>
    <w:basedOn w:val="a3"/>
    <w:uiPriority w:val="99"/>
    <w:qFormat/>
    <w:rsid w:val="00264D60"/>
    <w:rPr>
      <w:rFonts w:cs="Times New Roman"/>
    </w:rPr>
  </w:style>
  <w:style w:type="character" w:customStyle="1" w:styleId="ft13079">
    <w:name w:val="ft13079"/>
    <w:basedOn w:val="a3"/>
    <w:uiPriority w:val="99"/>
    <w:qFormat/>
    <w:rsid w:val="00264D60"/>
    <w:rPr>
      <w:rFonts w:cs="Times New Roman"/>
    </w:rPr>
  </w:style>
  <w:style w:type="character" w:customStyle="1" w:styleId="ft13129">
    <w:name w:val="ft13129"/>
    <w:basedOn w:val="a3"/>
    <w:uiPriority w:val="99"/>
    <w:qFormat/>
    <w:rsid w:val="00264D60"/>
    <w:rPr>
      <w:rFonts w:cs="Times New Roman"/>
    </w:rPr>
  </w:style>
  <w:style w:type="character" w:customStyle="1" w:styleId="ft13186">
    <w:name w:val="ft13186"/>
    <w:basedOn w:val="a3"/>
    <w:uiPriority w:val="99"/>
    <w:qFormat/>
    <w:rsid w:val="00264D60"/>
    <w:rPr>
      <w:rFonts w:cs="Times New Roman"/>
    </w:rPr>
  </w:style>
  <w:style w:type="character" w:customStyle="1" w:styleId="ft13226">
    <w:name w:val="ft13226"/>
    <w:basedOn w:val="a3"/>
    <w:uiPriority w:val="99"/>
    <w:qFormat/>
    <w:rsid w:val="00264D60"/>
    <w:rPr>
      <w:rFonts w:cs="Times New Roman"/>
    </w:rPr>
  </w:style>
  <w:style w:type="character" w:customStyle="1" w:styleId="ft13271">
    <w:name w:val="ft13271"/>
    <w:basedOn w:val="a3"/>
    <w:uiPriority w:val="99"/>
    <w:qFormat/>
    <w:rsid w:val="00264D60"/>
    <w:rPr>
      <w:rFonts w:cs="Times New Roman"/>
    </w:rPr>
  </w:style>
  <w:style w:type="character" w:customStyle="1" w:styleId="ft13309">
    <w:name w:val="ft13309"/>
    <w:basedOn w:val="a3"/>
    <w:uiPriority w:val="99"/>
    <w:qFormat/>
    <w:rsid w:val="00264D60"/>
    <w:rPr>
      <w:rFonts w:cs="Times New Roman"/>
    </w:rPr>
  </w:style>
  <w:style w:type="character" w:customStyle="1" w:styleId="ft13366">
    <w:name w:val="ft13366"/>
    <w:basedOn w:val="a3"/>
    <w:uiPriority w:val="99"/>
    <w:qFormat/>
    <w:rsid w:val="00264D60"/>
    <w:rPr>
      <w:rFonts w:cs="Times New Roman"/>
    </w:rPr>
  </w:style>
  <w:style w:type="character" w:customStyle="1" w:styleId="ft13418">
    <w:name w:val="ft13418"/>
    <w:basedOn w:val="a3"/>
    <w:uiPriority w:val="99"/>
    <w:qFormat/>
    <w:rsid w:val="00264D60"/>
    <w:rPr>
      <w:rFonts w:cs="Times New Roman"/>
    </w:rPr>
  </w:style>
  <w:style w:type="character" w:customStyle="1" w:styleId="ft13441">
    <w:name w:val="ft13441"/>
    <w:basedOn w:val="a3"/>
    <w:uiPriority w:val="99"/>
    <w:qFormat/>
    <w:rsid w:val="00264D60"/>
    <w:rPr>
      <w:rFonts w:cs="Times New Roman"/>
    </w:rPr>
  </w:style>
  <w:style w:type="character" w:customStyle="1" w:styleId="ft13487">
    <w:name w:val="ft13487"/>
    <w:basedOn w:val="a3"/>
    <w:uiPriority w:val="99"/>
    <w:qFormat/>
    <w:rsid w:val="00264D60"/>
    <w:rPr>
      <w:rFonts w:cs="Times New Roman"/>
    </w:rPr>
  </w:style>
  <w:style w:type="character" w:customStyle="1" w:styleId="ft13488">
    <w:name w:val="ft13488"/>
    <w:basedOn w:val="a3"/>
    <w:uiPriority w:val="99"/>
    <w:qFormat/>
    <w:rsid w:val="00264D60"/>
    <w:rPr>
      <w:rFonts w:cs="Times New Roman"/>
    </w:rPr>
  </w:style>
  <w:style w:type="character" w:customStyle="1" w:styleId="ft13494">
    <w:name w:val="ft13494"/>
    <w:basedOn w:val="a3"/>
    <w:uiPriority w:val="99"/>
    <w:qFormat/>
    <w:rsid w:val="00264D60"/>
    <w:rPr>
      <w:rFonts w:cs="Times New Roman"/>
    </w:rPr>
  </w:style>
  <w:style w:type="character" w:customStyle="1" w:styleId="ft13500">
    <w:name w:val="ft13500"/>
    <w:basedOn w:val="a3"/>
    <w:uiPriority w:val="99"/>
    <w:qFormat/>
    <w:rsid w:val="00264D60"/>
    <w:rPr>
      <w:rFonts w:cs="Times New Roman"/>
    </w:rPr>
  </w:style>
  <w:style w:type="character" w:customStyle="1" w:styleId="ft13505">
    <w:name w:val="ft13505"/>
    <w:basedOn w:val="a3"/>
    <w:uiPriority w:val="99"/>
    <w:qFormat/>
    <w:rsid w:val="00264D60"/>
    <w:rPr>
      <w:rFonts w:cs="Times New Roman"/>
    </w:rPr>
  </w:style>
  <w:style w:type="character" w:customStyle="1" w:styleId="ft13518">
    <w:name w:val="ft13518"/>
    <w:basedOn w:val="a3"/>
    <w:uiPriority w:val="99"/>
    <w:qFormat/>
    <w:rsid w:val="00264D60"/>
    <w:rPr>
      <w:rFonts w:cs="Times New Roman"/>
    </w:rPr>
  </w:style>
  <w:style w:type="character" w:customStyle="1" w:styleId="ft13525">
    <w:name w:val="ft13525"/>
    <w:basedOn w:val="a3"/>
    <w:uiPriority w:val="99"/>
    <w:qFormat/>
    <w:rsid w:val="00264D60"/>
    <w:rPr>
      <w:rFonts w:cs="Times New Roman"/>
    </w:rPr>
  </w:style>
  <w:style w:type="character" w:customStyle="1" w:styleId="ft13537">
    <w:name w:val="ft13537"/>
    <w:basedOn w:val="a3"/>
    <w:uiPriority w:val="99"/>
    <w:qFormat/>
    <w:rsid w:val="00264D60"/>
    <w:rPr>
      <w:rFonts w:cs="Times New Roman"/>
    </w:rPr>
  </w:style>
  <w:style w:type="character" w:customStyle="1" w:styleId="ft13542">
    <w:name w:val="ft13542"/>
    <w:basedOn w:val="a3"/>
    <w:uiPriority w:val="99"/>
    <w:qFormat/>
    <w:rsid w:val="00264D60"/>
    <w:rPr>
      <w:rFonts w:cs="Times New Roman"/>
    </w:rPr>
  </w:style>
  <w:style w:type="character" w:customStyle="1" w:styleId="ft13555">
    <w:name w:val="ft13555"/>
    <w:basedOn w:val="a3"/>
    <w:uiPriority w:val="99"/>
    <w:qFormat/>
    <w:rsid w:val="00264D60"/>
    <w:rPr>
      <w:rFonts w:cs="Times New Roman"/>
    </w:rPr>
  </w:style>
  <w:style w:type="character" w:customStyle="1" w:styleId="ft13563">
    <w:name w:val="ft13563"/>
    <w:basedOn w:val="a3"/>
    <w:uiPriority w:val="99"/>
    <w:qFormat/>
    <w:rsid w:val="00264D60"/>
    <w:rPr>
      <w:rFonts w:cs="Times New Roman"/>
    </w:rPr>
  </w:style>
  <w:style w:type="character" w:customStyle="1" w:styleId="ft13566">
    <w:name w:val="ft13566"/>
    <w:basedOn w:val="a3"/>
    <w:uiPriority w:val="99"/>
    <w:qFormat/>
    <w:rsid w:val="00264D60"/>
    <w:rPr>
      <w:rFonts w:cs="Times New Roman"/>
    </w:rPr>
  </w:style>
  <w:style w:type="character" w:customStyle="1" w:styleId="ft13578">
    <w:name w:val="ft13578"/>
    <w:basedOn w:val="a3"/>
    <w:uiPriority w:val="99"/>
    <w:qFormat/>
    <w:rsid w:val="00264D60"/>
    <w:rPr>
      <w:rFonts w:cs="Times New Roman"/>
    </w:rPr>
  </w:style>
  <w:style w:type="character" w:customStyle="1" w:styleId="ft13580">
    <w:name w:val="ft13580"/>
    <w:basedOn w:val="a3"/>
    <w:uiPriority w:val="99"/>
    <w:qFormat/>
    <w:rsid w:val="00264D60"/>
    <w:rPr>
      <w:rFonts w:cs="Times New Roman"/>
    </w:rPr>
  </w:style>
  <w:style w:type="character" w:customStyle="1" w:styleId="ft13588">
    <w:name w:val="ft13588"/>
    <w:basedOn w:val="a3"/>
    <w:uiPriority w:val="99"/>
    <w:qFormat/>
    <w:rsid w:val="00264D60"/>
    <w:rPr>
      <w:rFonts w:cs="Times New Roman"/>
    </w:rPr>
  </w:style>
  <w:style w:type="character" w:customStyle="1" w:styleId="ft13644">
    <w:name w:val="ft13644"/>
    <w:basedOn w:val="a3"/>
    <w:uiPriority w:val="99"/>
    <w:qFormat/>
    <w:rsid w:val="00264D60"/>
    <w:rPr>
      <w:rFonts w:cs="Times New Roman"/>
    </w:rPr>
  </w:style>
  <w:style w:type="character" w:customStyle="1" w:styleId="ft13668">
    <w:name w:val="ft13668"/>
    <w:basedOn w:val="a3"/>
    <w:uiPriority w:val="99"/>
    <w:qFormat/>
    <w:rsid w:val="00264D60"/>
    <w:rPr>
      <w:rFonts w:cs="Times New Roman"/>
    </w:rPr>
  </w:style>
  <w:style w:type="character" w:customStyle="1" w:styleId="ft13712">
    <w:name w:val="ft13712"/>
    <w:basedOn w:val="a3"/>
    <w:uiPriority w:val="99"/>
    <w:qFormat/>
    <w:rsid w:val="00264D60"/>
    <w:rPr>
      <w:rFonts w:cs="Times New Roman"/>
    </w:rPr>
  </w:style>
  <w:style w:type="character" w:customStyle="1" w:styleId="ft13768">
    <w:name w:val="ft13768"/>
    <w:basedOn w:val="a3"/>
    <w:uiPriority w:val="99"/>
    <w:qFormat/>
    <w:rsid w:val="00264D60"/>
    <w:rPr>
      <w:rFonts w:cs="Times New Roman"/>
    </w:rPr>
  </w:style>
  <w:style w:type="character" w:customStyle="1" w:styleId="ft13810">
    <w:name w:val="ft13810"/>
    <w:basedOn w:val="a3"/>
    <w:uiPriority w:val="99"/>
    <w:qFormat/>
    <w:rsid w:val="00264D60"/>
    <w:rPr>
      <w:rFonts w:cs="Times New Roman"/>
    </w:rPr>
  </w:style>
  <w:style w:type="character" w:customStyle="1" w:styleId="ft13834">
    <w:name w:val="ft13834"/>
    <w:basedOn w:val="a3"/>
    <w:uiPriority w:val="99"/>
    <w:qFormat/>
    <w:rsid w:val="00264D60"/>
    <w:rPr>
      <w:rFonts w:cs="Times New Roman"/>
    </w:rPr>
  </w:style>
  <w:style w:type="character" w:customStyle="1" w:styleId="ft13885">
    <w:name w:val="ft13885"/>
    <w:basedOn w:val="a3"/>
    <w:uiPriority w:val="99"/>
    <w:qFormat/>
    <w:rsid w:val="00264D60"/>
    <w:rPr>
      <w:rFonts w:cs="Times New Roman"/>
    </w:rPr>
  </w:style>
  <w:style w:type="paragraph" w:customStyle="1" w:styleId="TimesNewRoman">
    <w:name w:val="Стиль Основной текст + Times New Roman по ширине Первая строка:  ..."/>
    <w:basedOn w:val="aff1"/>
    <w:uiPriority w:val="99"/>
    <w:qFormat/>
    <w:rsid w:val="00264D60"/>
    <w:pPr>
      <w:spacing w:line="240" w:lineRule="auto"/>
      <w:ind w:firstLine="720"/>
      <w:jc w:val="both"/>
    </w:pPr>
  </w:style>
  <w:style w:type="character" w:customStyle="1" w:styleId="afffff2">
    <w:name w:val="Оглавление"/>
    <w:uiPriority w:val="99"/>
    <w:qFormat/>
    <w:rsid w:val="00264D60"/>
    <w:rPr>
      <w:rFonts w:ascii="Times New Roman" w:hAnsi="Times New Roman"/>
      <w:b/>
      <w:i/>
      <w:sz w:val="28"/>
    </w:rPr>
  </w:style>
  <w:style w:type="character" w:customStyle="1" w:styleId="postbody">
    <w:name w:val="postbody"/>
    <w:basedOn w:val="a3"/>
    <w:uiPriority w:val="99"/>
    <w:qFormat/>
    <w:rsid w:val="00264D60"/>
    <w:rPr>
      <w:rFonts w:cs="Times New Roman"/>
    </w:rPr>
  </w:style>
  <w:style w:type="character" w:customStyle="1" w:styleId="FontStyle41">
    <w:name w:val="Font Style41"/>
    <w:uiPriority w:val="99"/>
    <w:qFormat/>
    <w:rsid w:val="00264D60"/>
    <w:rPr>
      <w:rFonts w:ascii="Times New Roman" w:hAnsi="Times New Roman"/>
      <w:sz w:val="22"/>
    </w:rPr>
  </w:style>
  <w:style w:type="paragraph" w:customStyle="1" w:styleId="Style34">
    <w:name w:val="Style34"/>
    <w:basedOn w:val="a2"/>
    <w:uiPriority w:val="99"/>
    <w:qFormat/>
    <w:rsid w:val="00264D60"/>
    <w:pPr>
      <w:autoSpaceDE w:val="0"/>
      <w:autoSpaceDN w:val="0"/>
      <w:adjustRightInd w:val="0"/>
      <w:snapToGrid/>
      <w:spacing w:before="0" w:after="0" w:line="274" w:lineRule="exact"/>
    </w:pPr>
    <w:rPr>
      <w:rFonts w:eastAsia="Times New Roman"/>
      <w:szCs w:val="24"/>
    </w:rPr>
  </w:style>
  <w:style w:type="character" w:customStyle="1" w:styleId="submenu-table">
    <w:name w:val="submenu-table"/>
    <w:uiPriority w:val="99"/>
    <w:qFormat/>
    <w:rsid w:val="00264D60"/>
  </w:style>
  <w:style w:type="character" w:customStyle="1" w:styleId="Heading2Char1">
    <w:name w:val="Heading 2 Char1"/>
    <w:uiPriority w:val="99"/>
    <w:locked/>
    <w:rsid w:val="00264D60"/>
    <w:rPr>
      <w:rFonts w:ascii="Times New Roman" w:hAnsi="Times New Roman"/>
      <w:sz w:val="24"/>
    </w:rPr>
  </w:style>
  <w:style w:type="character" w:customStyle="1" w:styleId="FontStyle48">
    <w:name w:val="Font Style48"/>
    <w:uiPriority w:val="99"/>
    <w:qFormat/>
    <w:rsid w:val="00264D60"/>
    <w:rPr>
      <w:rFonts w:ascii="Times New Roman" w:hAnsi="Times New Roman"/>
      <w:i/>
      <w:sz w:val="18"/>
    </w:rPr>
  </w:style>
  <w:style w:type="paragraph" w:customStyle="1" w:styleId="1f8">
    <w:name w:val="Стиль Заголовок 1 + все прописные"/>
    <w:basedOn w:val="10"/>
    <w:uiPriority w:val="99"/>
    <w:qFormat/>
    <w:rsid w:val="00264D60"/>
    <w:pPr>
      <w:keepNext/>
      <w:keepLines/>
      <w:tabs>
        <w:tab w:val="clear" w:pos="567"/>
        <w:tab w:val="clear" w:pos="680"/>
        <w:tab w:val="clear" w:pos="1106"/>
        <w:tab w:val="clear" w:pos="1729"/>
        <w:tab w:val="clear" w:pos="7002"/>
      </w:tabs>
      <w:autoSpaceDE/>
      <w:autoSpaceDN/>
      <w:adjustRightInd/>
      <w:spacing w:before="240" w:after="60"/>
      <w:ind w:left="360" w:hanging="360"/>
      <w:jc w:val="left"/>
    </w:pPr>
    <w:rPr>
      <w:rFonts w:ascii="Arial" w:hAnsi="Arial"/>
      <w:b/>
      <w:bCs/>
      <w:sz w:val="32"/>
      <w:szCs w:val="32"/>
    </w:rPr>
  </w:style>
  <w:style w:type="paragraph" w:customStyle="1" w:styleId="Style13">
    <w:name w:val="Style13"/>
    <w:basedOn w:val="a2"/>
    <w:uiPriority w:val="99"/>
    <w:qFormat/>
    <w:rsid w:val="00264D60"/>
    <w:pPr>
      <w:autoSpaceDE w:val="0"/>
      <w:autoSpaceDN w:val="0"/>
      <w:adjustRightInd w:val="0"/>
      <w:snapToGrid/>
      <w:spacing w:before="0" w:after="0"/>
    </w:pPr>
    <w:rPr>
      <w:rFonts w:eastAsia="Times New Roman"/>
      <w:szCs w:val="24"/>
    </w:rPr>
  </w:style>
  <w:style w:type="character" w:customStyle="1" w:styleId="FontStyle51">
    <w:name w:val="Font Style51"/>
    <w:uiPriority w:val="99"/>
    <w:qFormat/>
    <w:rsid w:val="00264D60"/>
    <w:rPr>
      <w:rFonts w:ascii="Times New Roman" w:hAnsi="Times New Roman"/>
      <w:b/>
      <w:sz w:val="18"/>
    </w:rPr>
  </w:style>
  <w:style w:type="character" w:customStyle="1" w:styleId="FontStyle75">
    <w:name w:val="Font Style75"/>
    <w:uiPriority w:val="99"/>
    <w:qFormat/>
    <w:rsid w:val="00264D60"/>
    <w:rPr>
      <w:rFonts w:ascii="Times New Roman" w:hAnsi="Times New Roman"/>
      <w:b/>
      <w:sz w:val="16"/>
    </w:rPr>
  </w:style>
  <w:style w:type="character" w:customStyle="1" w:styleId="FontStyle56">
    <w:name w:val="Font Style56"/>
    <w:uiPriority w:val="99"/>
    <w:qFormat/>
    <w:rsid w:val="00264D60"/>
    <w:rPr>
      <w:rFonts w:ascii="Times New Roman" w:hAnsi="Times New Roman"/>
      <w:b/>
      <w:spacing w:val="-10"/>
      <w:sz w:val="18"/>
    </w:rPr>
  </w:style>
  <w:style w:type="character" w:customStyle="1" w:styleId="FontStyle57">
    <w:name w:val="Font Style57"/>
    <w:uiPriority w:val="99"/>
    <w:qFormat/>
    <w:rsid w:val="00264D60"/>
    <w:rPr>
      <w:rFonts w:ascii="Times New Roman" w:hAnsi="Times New Roman"/>
      <w:b/>
      <w:spacing w:val="-10"/>
      <w:sz w:val="22"/>
    </w:rPr>
  </w:style>
  <w:style w:type="character" w:customStyle="1" w:styleId="FontStyle59">
    <w:name w:val="Font Style59"/>
    <w:uiPriority w:val="99"/>
    <w:qFormat/>
    <w:rsid w:val="00264D60"/>
    <w:rPr>
      <w:rFonts w:ascii="Candara" w:hAnsi="Candara"/>
      <w:b/>
      <w:i/>
      <w:sz w:val="16"/>
    </w:rPr>
  </w:style>
  <w:style w:type="character" w:customStyle="1" w:styleId="afffff3">
    <w:name w:val="Выделенный"/>
    <w:uiPriority w:val="99"/>
    <w:qFormat/>
    <w:rsid w:val="00264D60"/>
    <w:rPr>
      <w:b/>
      <w:lang w:val="ru-RU" w:eastAsia="ru-RU"/>
    </w:rPr>
  </w:style>
  <w:style w:type="character" w:customStyle="1" w:styleId="1f9">
    <w:name w:val="Слабое выделение1"/>
    <w:basedOn w:val="a3"/>
    <w:uiPriority w:val="99"/>
    <w:qFormat/>
    <w:rsid w:val="00264D60"/>
    <w:rPr>
      <w:rFonts w:cs="Times New Roman"/>
      <w:i/>
      <w:color w:val="808080"/>
    </w:rPr>
  </w:style>
  <w:style w:type="paragraph" w:customStyle="1" w:styleId="1fa">
    <w:name w:val="стиль1"/>
    <w:basedOn w:val="a2"/>
    <w:uiPriority w:val="99"/>
    <w:qFormat/>
    <w:rsid w:val="00264D60"/>
    <w:pPr>
      <w:widowControl/>
      <w:snapToGrid/>
      <w:spacing w:beforeAutospacing="1" w:afterAutospacing="1"/>
    </w:pPr>
    <w:rPr>
      <w:rFonts w:eastAsia="Times New Roman"/>
      <w:szCs w:val="24"/>
    </w:rPr>
  </w:style>
  <w:style w:type="character" w:customStyle="1" w:styleId="textcopy">
    <w:name w:val="textcopy"/>
    <w:basedOn w:val="a3"/>
    <w:uiPriority w:val="99"/>
    <w:qFormat/>
    <w:rsid w:val="00264D60"/>
    <w:rPr>
      <w:rFonts w:cs="Times New Roman"/>
    </w:rPr>
  </w:style>
  <w:style w:type="paragraph" w:customStyle="1" w:styleId="2Arial">
    <w:name w:val="Стиль Заголовок 2 + Arial"/>
    <w:basedOn w:val="20"/>
    <w:uiPriority w:val="99"/>
    <w:qFormat/>
    <w:rsid w:val="00264D60"/>
    <w:pPr>
      <w:keepNext/>
      <w:tabs>
        <w:tab w:val="clear" w:pos="567"/>
        <w:tab w:val="clear" w:pos="680"/>
        <w:tab w:val="clear" w:pos="1106"/>
        <w:tab w:val="clear" w:pos="1729"/>
        <w:tab w:val="clear" w:pos="7002"/>
        <w:tab w:val="left" w:pos="792"/>
      </w:tabs>
      <w:autoSpaceDE/>
      <w:autoSpaceDN/>
      <w:adjustRightInd/>
      <w:spacing w:before="240" w:after="60"/>
      <w:ind w:left="792" w:hanging="432"/>
      <w:jc w:val="left"/>
    </w:pPr>
    <w:rPr>
      <w:rFonts w:ascii="Arial" w:hAnsi="Arial"/>
      <w:b/>
      <w:bCs/>
      <w:kern w:val="32"/>
      <w:sz w:val="24"/>
      <w:szCs w:val="28"/>
    </w:rPr>
  </w:style>
  <w:style w:type="paragraph" w:customStyle="1" w:styleId="11d">
    <w:name w:val="Заголовок 1.1"/>
    <w:basedOn w:val="a2"/>
    <w:uiPriority w:val="99"/>
    <w:qFormat/>
    <w:rsid w:val="00264D60"/>
    <w:pPr>
      <w:widowControl/>
      <w:shd w:val="clear" w:color="auto" w:fill="FFFFFF"/>
      <w:snapToGrid/>
      <w:spacing w:before="240" w:after="60"/>
    </w:pPr>
    <w:rPr>
      <w:rFonts w:ascii="Arial" w:eastAsia="Times New Roman" w:hAnsi="Arial"/>
      <w:b/>
      <w:bCs/>
      <w:sz w:val="32"/>
    </w:rPr>
  </w:style>
  <w:style w:type="paragraph" w:customStyle="1" w:styleId="ConsNormal">
    <w:name w:val="ConsNormal"/>
    <w:link w:val="ConsNormal0"/>
    <w:uiPriority w:val="99"/>
    <w:qFormat/>
    <w:rsid w:val="00264D60"/>
    <w:pPr>
      <w:autoSpaceDE w:val="0"/>
      <w:autoSpaceDN w:val="0"/>
      <w:adjustRightInd w:val="0"/>
      <w:spacing w:after="0" w:line="240" w:lineRule="auto"/>
      <w:ind w:firstLine="720"/>
    </w:pPr>
    <w:rPr>
      <w:rFonts w:ascii="Arial" w:eastAsia="Calibri" w:hAnsi="Arial" w:cs="Times New Roman"/>
      <w:lang w:eastAsia="ru-RU"/>
    </w:rPr>
  </w:style>
  <w:style w:type="character" w:customStyle="1" w:styleId="style21">
    <w:name w:val="style21"/>
    <w:uiPriority w:val="99"/>
    <w:qFormat/>
    <w:rsid w:val="00264D60"/>
  </w:style>
  <w:style w:type="paragraph" w:customStyle="1" w:styleId="justify2">
    <w:name w:val="justify2"/>
    <w:basedOn w:val="a2"/>
    <w:uiPriority w:val="99"/>
    <w:qFormat/>
    <w:rsid w:val="00264D60"/>
    <w:pPr>
      <w:widowControl/>
      <w:snapToGrid/>
      <w:spacing w:beforeAutospacing="1" w:afterAutospacing="1"/>
      <w:ind w:firstLine="600"/>
      <w:jc w:val="both"/>
    </w:pPr>
    <w:rPr>
      <w:rFonts w:ascii="Arial Unicode MS" w:eastAsia="Times New Roman" w:cs="Arial Unicode MS"/>
      <w:szCs w:val="24"/>
    </w:rPr>
  </w:style>
  <w:style w:type="paragraph" w:customStyle="1" w:styleId="H5">
    <w:name w:val="H5"/>
    <w:basedOn w:val="a2"/>
    <w:next w:val="a2"/>
    <w:uiPriority w:val="99"/>
    <w:qFormat/>
    <w:rsid w:val="00264D60"/>
    <w:pPr>
      <w:keepNext/>
      <w:widowControl/>
      <w:outlineLvl w:val="5"/>
    </w:pPr>
    <w:rPr>
      <w:rFonts w:eastAsia="Times New Roman"/>
      <w:b/>
      <w:sz w:val="20"/>
    </w:rPr>
  </w:style>
  <w:style w:type="character" w:customStyle="1" w:styleId="3d">
    <w:name w:val="Знак Знак Знак3"/>
    <w:uiPriority w:val="99"/>
    <w:qFormat/>
    <w:rsid w:val="00264D60"/>
    <w:rPr>
      <w:rFonts w:ascii="Times New Roman" w:hAnsi="Times New Roman"/>
      <w:b/>
      <w:caps/>
      <w:sz w:val="28"/>
    </w:rPr>
  </w:style>
  <w:style w:type="character" w:customStyle="1" w:styleId="FontStyle185">
    <w:name w:val="Font Style185"/>
    <w:uiPriority w:val="99"/>
    <w:qFormat/>
    <w:rsid w:val="00264D60"/>
    <w:rPr>
      <w:rFonts w:ascii="Times New Roman" w:hAnsi="Times New Roman"/>
      <w:sz w:val="18"/>
    </w:rPr>
  </w:style>
  <w:style w:type="character" w:customStyle="1" w:styleId="FontStyle179">
    <w:name w:val="Font Style179"/>
    <w:uiPriority w:val="99"/>
    <w:qFormat/>
    <w:rsid w:val="00264D60"/>
    <w:rPr>
      <w:rFonts w:ascii="Times New Roman" w:hAnsi="Times New Roman"/>
      <w:i/>
      <w:sz w:val="18"/>
    </w:rPr>
  </w:style>
  <w:style w:type="paragraph" w:customStyle="1" w:styleId="Style66">
    <w:name w:val="Style66"/>
    <w:basedOn w:val="a2"/>
    <w:uiPriority w:val="99"/>
    <w:qFormat/>
    <w:rsid w:val="00264D60"/>
    <w:pPr>
      <w:autoSpaceDE w:val="0"/>
      <w:autoSpaceDN w:val="0"/>
      <w:adjustRightInd w:val="0"/>
      <w:snapToGrid/>
      <w:spacing w:before="0" w:after="0"/>
    </w:pPr>
    <w:rPr>
      <w:rFonts w:eastAsia="Times New Roman"/>
      <w:szCs w:val="24"/>
    </w:rPr>
  </w:style>
  <w:style w:type="paragraph" w:customStyle="1" w:styleId="Style71">
    <w:name w:val="Style71"/>
    <w:basedOn w:val="a2"/>
    <w:uiPriority w:val="99"/>
    <w:qFormat/>
    <w:rsid w:val="00264D60"/>
    <w:pPr>
      <w:autoSpaceDE w:val="0"/>
      <w:autoSpaceDN w:val="0"/>
      <w:adjustRightInd w:val="0"/>
      <w:snapToGrid/>
      <w:spacing w:before="0" w:after="0" w:line="250" w:lineRule="exact"/>
      <w:ind w:firstLine="302"/>
      <w:jc w:val="both"/>
    </w:pPr>
    <w:rPr>
      <w:rFonts w:eastAsia="Times New Roman"/>
      <w:szCs w:val="24"/>
    </w:rPr>
  </w:style>
  <w:style w:type="character" w:customStyle="1" w:styleId="FontStyle266">
    <w:name w:val="Font Style266"/>
    <w:uiPriority w:val="99"/>
    <w:qFormat/>
    <w:rsid w:val="00264D60"/>
    <w:rPr>
      <w:rFonts w:ascii="Times New Roman" w:hAnsi="Times New Roman"/>
      <w:sz w:val="18"/>
    </w:rPr>
  </w:style>
  <w:style w:type="character" w:customStyle="1" w:styleId="FontStyle267">
    <w:name w:val="Font Style267"/>
    <w:uiPriority w:val="99"/>
    <w:qFormat/>
    <w:rsid w:val="00264D60"/>
    <w:rPr>
      <w:rFonts w:ascii="Times New Roman" w:hAnsi="Times New Roman"/>
      <w:i/>
      <w:sz w:val="18"/>
    </w:rPr>
  </w:style>
  <w:style w:type="character" w:customStyle="1" w:styleId="FontStyle202">
    <w:name w:val="Font Style202"/>
    <w:uiPriority w:val="99"/>
    <w:qFormat/>
    <w:rsid w:val="00264D60"/>
    <w:rPr>
      <w:rFonts w:ascii="Times New Roman" w:hAnsi="Times New Roman"/>
      <w:sz w:val="18"/>
    </w:rPr>
  </w:style>
  <w:style w:type="character" w:customStyle="1" w:styleId="FontStyle564">
    <w:name w:val="Font Style564"/>
    <w:uiPriority w:val="99"/>
    <w:qFormat/>
    <w:rsid w:val="00264D60"/>
    <w:rPr>
      <w:rFonts w:ascii="Times New Roman" w:hAnsi="Times New Roman"/>
      <w:sz w:val="20"/>
    </w:rPr>
  </w:style>
  <w:style w:type="character" w:customStyle="1" w:styleId="FontStyle592">
    <w:name w:val="Font Style592"/>
    <w:uiPriority w:val="99"/>
    <w:qFormat/>
    <w:rsid w:val="00264D60"/>
    <w:rPr>
      <w:rFonts w:ascii="Franklin Gothic Medium Cond" w:hAnsi="Franklin Gothic Medium Cond"/>
      <w:i/>
      <w:spacing w:val="30"/>
      <w:sz w:val="20"/>
    </w:rPr>
  </w:style>
  <w:style w:type="character" w:customStyle="1" w:styleId="FontStyle563">
    <w:name w:val="Font Style563"/>
    <w:uiPriority w:val="99"/>
    <w:qFormat/>
    <w:rsid w:val="00264D60"/>
    <w:rPr>
      <w:rFonts w:ascii="Times New Roman" w:hAnsi="Times New Roman"/>
      <w:b/>
      <w:sz w:val="20"/>
    </w:rPr>
  </w:style>
  <w:style w:type="paragraph" w:customStyle="1" w:styleId="Style113">
    <w:name w:val="Style113"/>
    <w:basedOn w:val="a2"/>
    <w:uiPriority w:val="99"/>
    <w:qFormat/>
    <w:rsid w:val="00264D60"/>
    <w:pPr>
      <w:autoSpaceDE w:val="0"/>
      <w:autoSpaceDN w:val="0"/>
      <w:adjustRightInd w:val="0"/>
      <w:snapToGrid/>
      <w:spacing w:before="0" w:after="0"/>
    </w:pPr>
    <w:rPr>
      <w:rFonts w:eastAsia="Times New Roman"/>
      <w:szCs w:val="24"/>
    </w:rPr>
  </w:style>
  <w:style w:type="character" w:customStyle="1" w:styleId="FontStyle134">
    <w:name w:val="Font Style134"/>
    <w:uiPriority w:val="99"/>
    <w:qFormat/>
    <w:rsid w:val="00264D60"/>
    <w:rPr>
      <w:rFonts w:ascii="Times New Roman" w:hAnsi="Times New Roman"/>
      <w:b/>
      <w:sz w:val="18"/>
    </w:rPr>
  </w:style>
  <w:style w:type="character" w:customStyle="1" w:styleId="textcop1">
    <w:name w:val="textcop1"/>
    <w:uiPriority w:val="99"/>
    <w:qFormat/>
    <w:rsid w:val="00264D60"/>
    <w:rPr>
      <w:rFonts w:ascii="Arial" w:hAnsi="Arial"/>
      <w:color w:val="000000"/>
      <w:sz w:val="20"/>
    </w:rPr>
  </w:style>
  <w:style w:type="character" w:customStyle="1" w:styleId="hl1">
    <w:name w:val="hl1"/>
    <w:uiPriority w:val="99"/>
    <w:qFormat/>
    <w:rsid w:val="00264D60"/>
    <w:rPr>
      <w:color w:val="4682B4"/>
    </w:rPr>
  </w:style>
  <w:style w:type="character" w:customStyle="1" w:styleId="b1">
    <w:name w:val="b1"/>
    <w:uiPriority w:val="99"/>
    <w:qFormat/>
    <w:rsid w:val="00264D60"/>
    <w:rPr>
      <w:b/>
    </w:rPr>
  </w:style>
  <w:style w:type="character" w:customStyle="1" w:styleId="FontStyle201">
    <w:name w:val="Font Style201"/>
    <w:uiPriority w:val="99"/>
    <w:qFormat/>
    <w:rsid w:val="00264D60"/>
    <w:rPr>
      <w:rFonts w:ascii="Times New Roman" w:hAnsi="Times New Roman"/>
      <w:sz w:val="26"/>
    </w:rPr>
  </w:style>
  <w:style w:type="paragraph" w:customStyle="1" w:styleId="Style12">
    <w:name w:val="Style12"/>
    <w:basedOn w:val="a2"/>
    <w:uiPriority w:val="99"/>
    <w:qFormat/>
    <w:rsid w:val="00264D60"/>
    <w:pPr>
      <w:autoSpaceDE w:val="0"/>
      <w:autoSpaceDN w:val="0"/>
      <w:adjustRightInd w:val="0"/>
      <w:snapToGrid/>
      <w:spacing w:before="0" w:after="0"/>
    </w:pPr>
    <w:rPr>
      <w:rFonts w:eastAsia="Times New Roman"/>
      <w:szCs w:val="24"/>
    </w:rPr>
  </w:style>
  <w:style w:type="paragraph" w:customStyle="1" w:styleId="Style4">
    <w:name w:val="Style4"/>
    <w:basedOn w:val="a2"/>
    <w:uiPriority w:val="99"/>
    <w:qFormat/>
    <w:rsid w:val="00264D60"/>
    <w:pPr>
      <w:autoSpaceDE w:val="0"/>
      <w:autoSpaceDN w:val="0"/>
      <w:adjustRightInd w:val="0"/>
      <w:snapToGrid/>
      <w:spacing w:before="0" w:after="0" w:line="235" w:lineRule="exact"/>
      <w:jc w:val="center"/>
    </w:pPr>
    <w:rPr>
      <w:rFonts w:eastAsia="Times New Roman"/>
      <w:szCs w:val="24"/>
    </w:rPr>
  </w:style>
  <w:style w:type="character" w:customStyle="1" w:styleId="251">
    <w:name w:val="Знак Знак25"/>
    <w:uiPriority w:val="99"/>
    <w:qFormat/>
    <w:rsid w:val="00264D60"/>
    <w:rPr>
      <w:rFonts w:ascii="Times New Roman" w:hAnsi="Times New Roman"/>
      <w:b/>
      <w:sz w:val="28"/>
    </w:rPr>
  </w:style>
  <w:style w:type="character" w:customStyle="1" w:styleId="222">
    <w:name w:val="Знак Знак22"/>
    <w:uiPriority w:val="99"/>
    <w:qFormat/>
    <w:rsid w:val="00264D60"/>
    <w:rPr>
      <w:rFonts w:ascii="Times New Roman" w:hAnsi="Times New Roman"/>
      <w:sz w:val="24"/>
    </w:rPr>
  </w:style>
  <w:style w:type="character" w:customStyle="1" w:styleId="200">
    <w:name w:val="Знак Знак20"/>
    <w:uiPriority w:val="99"/>
    <w:qFormat/>
    <w:rsid w:val="00264D60"/>
    <w:rPr>
      <w:rFonts w:ascii="Arial" w:hAnsi="Arial"/>
      <w:sz w:val="22"/>
    </w:rPr>
  </w:style>
  <w:style w:type="character" w:customStyle="1" w:styleId="191">
    <w:name w:val="Знак Знак19"/>
    <w:uiPriority w:val="99"/>
    <w:qFormat/>
    <w:rsid w:val="00264D60"/>
    <w:rPr>
      <w:rFonts w:ascii="Times New Roman" w:hAnsi="Times New Roman"/>
      <w:sz w:val="16"/>
      <w:lang w:eastAsia="ru-RU"/>
    </w:rPr>
  </w:style>
  <w:style w:type="character" w:customStyle="1" w:styleId="181">
    <w:name w:val="Знак Знак18"/>
    <w:uiPriority w:val="99"/>
    <w:qFormat/>
    <w:rsid w:val="00264D60"/>
    <w:rPr>
      <w:rFonts w:ascii="Courier New" w:hAnsi="Courier New"/>
    </w:rPr>
  </w:style>
  <w:style w:type="character" w:customStyle="1" w:styleId="171">
    <w:name w:val="Знак Знак17"/>
    <w:uiPriority w:val="99"/>
    <w:qFormat/>
    <w:rsid w:val="00264D60"/>
    <w:rPr>
      <w:rFonts w:ascii="Times New Roman" w:hAnsi="Times New Roman"/>
      <w:sz w:val="24"/>
    </w:rPr>
  </w:style>
  <w:style w:type="character" w:customStyle="1" w:styleId="SubtitleChar">
    <w:name w:val="Subtitle Char"/>
    <w:basedOn w:val="a3"/>
    <w:uiPriority w:val="99"/>
    <w:qFormat/>
    <w:locked/>
    <w:rsid w:val="00264D60"/>
    <w:rPr>
      <w:rFonts w:ascii="Cambria" w:hAnsi="Cambria" w:cs="Times New Roman"/>
      <w:i/>
      <w:color w:val="4F81BD"/>
      <w:spacing w:val="15"/>
      <w:sz w:val="24"/>
    </w:rPr>
  </w:style>
  <w:style w:type="paragraph" w:customStyle="1" w:styleId="mane">
    <w:name w:val="mane"/>
    <w:uiPriority w:val="99"/>
    <w:qFormat/>
    <w:rsid w:val="00264D6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BodyTextFirstIndent2Char">
    <w:name w:val="Body Text First Indent 2 Char"/>
    <w:basedOn w:val="BodyTextIndentChar2"/>
    <w:uiPriority w:val="99"/>
    <w:qFormat/>
    <w:locked/>
    <w:rsid w:val="00264D60"/>
    <w:rPr>
      <w:rFonts w:ascii="PragmaticaCTT" w:hAnsi="PragmaticaCTT" w:cs="Arial"/>
      <w:b/>
      <w:bCs/>
      <w:kern w:val="32"/>
      <w:sz w:val="32"/>
      <w:szCs w:val="32"/>
      <w:lang w:eastAsia="ru-RU"/>
    </w:rPr>
  </w:style>
  <w:style w:type="paragraph" w:customStyle="1" w:styleId="Iniiaiieoaenonionooiii3">
    <w:name w:val="Iniiaiie oaeno n ionooiii 3"/>
    <w:basedOn w:val="a2"/>
    <w:uiPriority w:val="99"/>
    <w:qFormat/>
    <w:rsid w:val="00264D60"/>
    <w:pPr>
      <w:overflowPunct w:val="0"/>
      <w:autoSpaceDE w:val="0"/>
      <w:autoSpaceDN w:val="0"/>
      <w:adjustRightInd w:val="0"/>
      <w:snapToGrid/>
      <w:spacing w:before="0" w:after="0" w:line="220" w:lineRule="atLeast"/>
      <w:ind w:firstLine="440"/>
    </w:pPr>
    <w:rPr>
      <w:rFonts w:eastAsia="Times New Roman"/>
      <w:sz w:val="32"/>
    </w:rPr>
  </w:style>
  <w:style w:type="paragraph" w:customStyle="1" w:styleId="aoeao">
    <w:name w:val="aoeao"/>
    <w:basedOn w:val="a2"/>
    <w:uiPriority w:val="99"/>
    <w:qFormat/>
    <w:rsid w:val="00264D60"/>
    <w:pPr>
      <w:overflowPunct w:val="0"/>
      <w:autoSpaceDE w:val="0"/>
      <w:autoSpaceDN w:val="0"/>
      <w:adjustRightInd w:val="0"/>
      <w:snapToGrid/>
      <w:spacing w:before="0" w:after="0" w:line="240" w:lineRule="exact"/>
      <w:ind w:left="397" w:hanging="397"/>
      <w:jc w:val="both"/>
    </w:pPr>
    <w:rPr>
      <w:rFonts w:ascii="TimesET" w:eastAsia="Times New Roman" w:hAnsi="TimesET"/>
      <w:kern w:val="28"/>
      <w:sz w:val="20"/>
    </w:rPr>
  </w:style>
  <w:style w:type="paragraph" w:customStyle="1" w:styleId="auiue">
    <w:name w:val="au?iue"/>
    <w:uiPriority w:val="99"/>
    <w:qFormat/>
    <w:rsid w:val="00264D6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264D6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264D60"/>
    <w:pPr>
      <w:overflowPunct w:val="0"/>
      <w:autoSpaceDE w:val="0"/>
      <w:autoSpaceDN w:val="0"/>
      <w:adjustRightInd w:val="0"/>
      <w:snapToGrid/>
      <w:spacing w:before="120" w:after="120"/>
      <w:jc w:val="center"/>
      <w:textAlignment w:val="baseline"/>
    </w:pPr>
    <w:rPr>
      <w:rFonts w:ascii="TimesET" w:eastAsia="Times New Roman" w:hAnsi="TimesET"/>
      <w:i/>
      <w:sz w:val="18"/>
    </w:rPr>
  </w:style>
  <w:style w:type="paragraph" w:customStyle="1" w:styleId="142">
    <w:name w:val="Стиль 14 пт По ширине"/>
    <w:basedOn w:val="a2"/>
    <w:qFormat/>
    <w:rsid w:val="00264D60"/>
    <w:pPr>
      <w:widowControl/>
      <w:snapToGrid/>
      <w:spacing w:before="0" w:after="0"/>
      <w:jc w:val="both"/>
    </w:pPr>
    <w:rPr>
      <w:rFonts w:eastAsia="Times New Roman"/>
      <w:sz w:val="28"/>
    </w:rPr>
  </w:style>
  <w:style w:type="character" w:customStyle="1" w:styleId="BalloonTextChar">
    <w:name w:val="Balloon Text Char"/>
    <w:basedOn w:val="a3"/>
    <w:uiPriority w:val="99"/>
    <w:qFormat/>
    <w:locked/>
    <w:rsid w:val="00264D60"/>
    <w:rPr>
      <w:rFonts w:ascii="Tahoma" w:hAnsi="Tahoma" w:cs="Times New Roman"/>
      <w:sz w:val="16"/>
    </w:rPr>
  </w:style>
  <w:style w:type="paragraph" w:customStyle="1" w:styleId="1fb">
    <w:name w:val="абзац1"/>
    <w:basedOn w:val="a2"/>
    <w:uiPriority w:val="99"/>
    <w:qFormat/>
    <w:rsid w:val="00264D60"/>
    <w:pPr>
      <w:tabs>
        <w:tab w:val="left" w:pos="1152"/>
      </w:tabs>
      <w:snapToGrid/>
      <w:spacing w:before="0" w:after="0"/>
      <w:ind w:firstLine="431"/>
    </w:pPr>
    <w:rPr>
      <w:rFonts w:ascii="Courier New" w:eastAsia="Times New Roman" w:hAnsi="Courier New"/>
      <w:sz w:val="20"/>
    </w:rPr>
  </w:style>
  <w:style w:type="paragraph" w:customStyle="1" w:styleId="45">
    <w:name w:val="Стиль4"/>
    <w:basedOn w:val="2a"/>
    <w:uiPriority w:val="99"/>
    <w:qFormat/>
    <w:rsid w:val="00264D60"/>
    <w:pPr>
      <w:tabs>
        <w:tab w:val="clear" w:pos="643"/>
        <w:tab w:val="left" w:pos="703"/>
      </w:tabs>
      <w:ind w:left="0" w:firstLine="0"/>
      <w:contextualSpacing w:val="0"/>
    </w:pPr>
    <w:rPr>
      <w:sz w:val="20"/>
      <w:szCs w:val="20"/>
    </w:rPr>
  </w:style>
  <w:style w:type="paragraph" w:customStyle="1" w:styleId="54">
    <w:name w:val="Стиль5"/>
    <w:basedOn w:val="a2"/>
    <w:uiPriority w:val="99"/>
    <w:qFormat/>
    <w:rsid w:val="00264D60"/>
    <w:pPr>
      <w:widowControl/>
      <w:snapToGrid/>
      <w:spacing w:before="0" w:after="0"/>
    </w:pPr>
    <w:rPr>
      <w:rFonts w:eastAsia="Times New Roman"/>
      <w:sz w:val="20"/>
      <w:szCs w:val="24"/>
    </w:rPr>
  </w:style>
  <w:style w:type="paragraph" w:customStyle="1" w:styleId="63">
    <w:name w:val="Стиль6"/>
    <w:basedOn w:val="a2"/>
    <w:next w:val="afff"/>
    <w:uiPriority w:val="99"/>
    <w:qFormat/>
    <w:rsid w:val="00264D60"/>
    <w:pPr>
      <w:widowControl/>
      <w:tabs>
        <w:tab w:val="left" w:pos="851"/>
      </w:tabs>
      <w:snapToGrid/>
      <w:spacing w:before="0" w:after="0"/>
      <w:ind w:left="851" w:hanging="511"/>
    </w:pPr>
    <w:rPr>
      <w:rFonts w:eastAsia="Times New Roman"/>
      <w:sz w:val="20"/>
      <w:szCs w:val="24"/>
    </w:rPr>
  </w:style>
  <w:style w:type="paragraph" w:customStyle="1" w:styleId="74">
    <w:name w:val="Стиль7"/>
    <w:basedOn w:val="10"/>
    <w:uiPriority w:val="99"/>
    <w:qFormat/>
    <w:rsid w:val="00264D60"/>
    <w:pPr>
      <w:keepNext/>
      <w:keepLines/>
      <w:tabs>
        <w:tab w:val="clear" w:pos="567"/>
        <w:tab w:val="clear" w:pos="680"/>
        <w:tab w:val="clear" w:pos="1106"/>
        <w:tab w:val="clear" w:pos="1729"/>
        <w:tab w:val="clear" w:pos="7002"/>
      </w:tabs>
      <w:autoSpaceDE/>
      <w:autoSpaceDN/>
      <w:adjustRightInd/>
      <w:spacing w:before="240" w:after="60"/>
      <w:ind w:right="696"/>
      <w:jc w:val="left"/>
    </w:pPr>
    <w:rPr>
      <w:rFonts w:ascii="Arial" w:hAnsi="Arial"/>
      <w:b/>
      <w:caps/>
      <w:sz w:val="32"/>
      <w:szCs w:val="32"/>
    </w:rPr>
  </w:style>
  <w:style w:type="character" w:customStyle="1" w:styleId="2f6">
    <w:name w:val="Основной текст2"/>
    <w:uiPriority w:val="99"/>
    <w:rsid w:val="00264D60"/>
    <w:rPr>
      <w:rFonts w:ascii="Times New Roman" w:hAnsi="Times New Roman"/>
      <w:spacing w:val="0"/>
      <w:sz w:val="21"/>
    </w:rPr>
  </w:style>
  <w:style w:type="paragraph" w:customStyle="1" w:styleId="afffff4">
    <w:name w:val="Диссер"/>
    <w:basedOn w:val="a2"/>
    <w:uiPriority w:val="99"/>
    <w:qFormat/>
    <w:rsid w:val="00264D60"/>
    <w:pPr>
      <w:widowControl/>
      <w:autoSpaceDE w:val="0"/>
      <w:autoSpaceDN w:val="0"/>
      <w:adjustRightInd w:val="0"/>
      <w:snapToGrid/>
      <w:spacing w:before="0" w:after="0" w:line="360" w:lineRule="auto"/>
      <w:ind w:firstLine="709"/>
      <w:jc w:val="both"/>
    </w:pPr>
    <w:rPr>
      <w:rFonts w:eastAsia="Times New Roman" w:cs="Arial"/>
      <w:sz w:val="28"/>
      <w:szCs w:val="28"/>
    </w:rPr>
  </w:style>
  <w:style w:type="paragraph" w:customStyle="1" w:styleId="main">
    <w:name w:val="main"/>
    <w:basedOn w:val="a2"/>
    <w:uiPriority w:val="99"/>
    <w:qFormat/>
    <w:rsid w:val="00264D60"/>
    <w:pPr>
      <w:widowControl/>
      <w:snapToGrid/>
      <w:spacing w:before="0" w:after="0"/>
      <w:ind w:firstLine="400"/>
      <w:jc w:val="both"/>
      <w:textAlignment w:val="center"/>
    </w:pPr>
    <w:rPr>
      <w:rFonts w:eastAsia="Times New Roman"/>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264D60"/>
    <w:pPr>
      <w:widowControl/>
      <w:snapToGrid/>
      <w:spacing w:before="0" w:after="0"/>
    </w:pPr>
    <w:rPr>
      <w:rFonts w:ascii="Verdana" w:eastAsia="Times New Roman" w:hAnsi="Verdana" w:cs="Verdana"/>
      <w:sz w:val="20"/>
      <w:lang w:val="en-US" w:eastAsia="en-US"/>
    </w:rPr>
  </w:style>
  <w:style w:type="paragraph" w:customStyle="1" w:styleId="Style38">
    <w:name w:val="Style38"/>
    <w:basedOn w:val="a2"/>
    <w:uiPriority w:val="99"/>
    <w:qFormat/>
    <w:rsid w:val="00264D60"/>
    <w:pPr>
      <w:autoSpaceDE w:val="0"/>
      <w:autoSpaceDN w:val="0"/>
      <w:adjustRightInd w:val="0"/>
      <w:snapToGrid/>
      <w:spacing w:before="0" w:after="0" w:line="235" w:lineRule="exact"/>
      <w:ind w:firstLine="307"/>
      <w:jc w:val="both"/>
    </w:pPr>
    <w:rPr>
      <w:rFonts w:ascii="Franklin Gothic Medium Cond" w:eastAsia="Times New Roman" w:hAnsi="Franklin Gothic Medium Cond"/>
      <w:szCs w:val="24"/>
    </w:rPr>
  </w:style>
  <w:style w:type="paragraph" w:customStyle="1" w:styleId="afffff5">
    <w:name w:val="ненормальный"/>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FR4">
    <w:name w:val="FR4"/>
    <w:uiPriority w:val="99"/>
    <w:qFormat/>
    <w:rsid w:val="00264D6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264D60"/>
    <w:pPr>
      <w:widowControl/>
      <w:snapToGrid/>
      <w:spacing w:before="0" w:after="0" w:line="360" w:lineRule="auto"/>
      <w:jc w:val="both"/>
    </w:pPr>
    <w:rPr>
      <w:rFonts w:eastAsia="Times New Roman"/>
    </w:rPr>
  </w:style>
  <w:style w:type="character" w:customStyle="1" w:styleId="FontStyle573">
    <w:name w:val="Font Style573"/>
    <w:uiPriority w:val="99"/>
    <w:qFormat/>
    <w:rsid w:val="00264D60"/>
    <w:rPr>
      <w:rFonts w:ascii="Times New Roman" w:hAnsi="Times New Roman"/>
      <w:i/>
      <w:sz w:val="20"/>
    </w:rPr>
  </w:style>
  <w:style w:type="character" w:customStyle="1" w:styleId="FontStyle115">
    <w:name w:val="Font Style115"/>
    <w:uiPriority w:val="99"/>
    <w:qFormat/>
    <w:rsid w:val="00264D60"/>
    <w:rPr>
      <w:rFonts w:ascii="Times New Roman" w:hAnsi="Times New Roman"/>
      <w:sz w:val="28"/>
    </w:rPr>
  </w:style>
  <w:style w:type="character" w:customStyle="1" w:styleId="FontStyle293">
    <w:name w:val="Font Style293"/>
    <w:uiPriority w:val="99"/>
    <w:qFormat/>
    <w:rsid w:val="00264D60"/>
    <w:rPr>
      <w:rFonts w:ascii="Times New Roman" w:hAnsi="Times New Roman"/>
      <w:sz w:val="20"/>
    </w:rPr>
  </w:style>
  <w:style w:type="character" w:customStyle="1" w:styleId="FontStyle325">
    <w:name w:val="Font Style325"/>
    <w:uiPriority w:val="99"/>
    <w:qFormat/>
    <w:rsid w:val="00264D60"/>
    <w:rPr>
      <w:rFonts w:ascii="Times New Roman" w:hAnsi="Times New Roman"/>
      <w:sz w:val="26"/>
    </w:rPr>
  </w:style>
  <w:style w:type="character" w:customStyle="1" w:styleId="FontStyle219">
    <w:name w:val="Font Style219"/>
    <w:uiPriority w:val="99"/>
    <w:qFormat/>
    <w:rsid w:val="00264D60"/>
    <w:rPr>
      <w:rFonts w:ascii="Times New Roman" w:hAnsi="Times New Roman"/>
      <w:b/>
      <w:sz w:val="18"/>
    </w:rPr>
  </w:style>
  <w:style w:type="character" w:customStyle="1" w:styleId="FontStyle207">
    <w:name w:val="Font Style207"/>
    <w:uiPriority w:val="99"/>
    <w:qFormat/>
    <w:rsid w:val="00264D60"/>
    <w:rPr>
      <w:rFonts w:ascii="Times New Roman" w:hAnsi="Times New Roman"/>
      <w:i/>
      <w:sz w:val="18"/>
    </w:rPr>
  </w:style>
  <w:style w:type="character" w:customStyle="1" w:styleId="FontStyle574">
    <w:name w:val="Font Style574"/>
    <w:uiPriority w:val="99"/>
    <w:qFormat/>
    <w:rsid w:val="00264D60"/>
    <w:rPr>
      <w:rFonts w:ascii="Times New Roman" w:hAnsi="Times New Roman"/>
      <w:b/>
      <w:i/>
      <w:sz w:val="20"/>
    </w:rPr>
  </w:style>
  <w:style w:type="character" w:customStyle="1" w:styleId="FontStyle588">
    <w:name w:val="Font Style588"/>
    <w:uiPriority w:val="99"/>
    <w:qFormat/>
    <w:rsid w:val="00264D60"/>
    <w:rPr>
      <w:rFonts w:ascii="Times New Roman" w:hAnsi="Times New Roman"/>
      <w:sz w:val="20"/>
    </w:rPr>
  </w:style>
  <w:style w:type="character" w:customStyle="1" w:styleId="FontStyle117">
    <w:name w:val="Font Style117"/>
    <w:uiPriority w:val="99"/>
    <w:qFormat/>
    <w:rsid w:val="00264D60"/>
    <w:rPr>
      <w:rFonts w:ascii="Times New Roman" w:hAnsi="Times New Roman"/>
      <w:i/>
      <w:sz w:val="28"/>
    </w:rPr>
  </w:style>
  <w:style w:type="paragraph" w:customStyle="1" w:styleId="bodytxt">
    <w:name w:val="bodytxt"/>
    <w:basedOn w:val="a2"/>
    <w:uiPriority w:val="99"/>
    <w:qFormat/>
    <w:rsid w:val="00264D60"/>
    <w:pPr>
      <w:widowControl/>
      <w:snapToGrid/>
      <w:spacing w:beforeAutospacing="1" w:afterAutospacing="1"/>
    </w:pPr>
    <w:rPr>
      <w:rFonts w:ascii="Tahoma" w:eastAsia="Times New Roman" w:hAnsi="Tahoma" w:cs="Tahoma"/>
      <w:color w:val="111111"/>
      <w:sz w:val="33"/>
      <w:szCs w:val="33"/>
    </w:rPr>
  </w:style>
  <w:style w:type="paragraph" w:customStyle="1" w:styleId="FR5">
    <w:name w:val="FR5"/>
    <w:uiPriority w:val="99"/>
    <w:qFormat/>
    <w:rsid w:val="00264D6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264D60"/>
    <w:rPr>
      <w:b/>
      <w:sz w:val="14"/>
      <w:shd w:val="clear" w:color="auto" w:fill="FFFFFF"/>
    </w:rPr>
  </w:style>
  <w:style w:type="paragraph" w:customStyle="1" w:styleId="401">
    <w:name w:val="Основной текст (40)1"/>
    <w:basedOn w:val="a2"/>
    <w:link w:val="400"/>
    <w:uiPriority w:val="99"/>
    <w:qFormat/>
    <w:rsid w:val="00264D60"/>
    <w:pPr>
      <w:widowControl/>
      <w:shd w:val="clear" w:color="auto" w:fill="FFFFFF"/>
      <w:snapToGrid/>
      <w:spacing w:before="0" w:after="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264D60"/>
    <w:rPr>
      <w:b/>
      <w:sz w:val="16"/>
      <w:shd w:val="clear" w:color="auto" w:fill="FFFFFF"/>
    </w:rPr>
  </w:style>
  <w:style w:type="paragraph" w:customStyle="1" w:styleId="1410">
    <w:name w:val="Основной текст (14)1"/>
    <w:basedOn w:val="a2"/>
    <w:link w:val="143"/>
    <w:uiPriority w:val="99"/>
    <w:qFormat/>
    <w:rsid w:val="00264D60"/>
    <w:pPr>
      <w:widowControl/>
      <w:shd w:val="clear" w:color="auto" w:fill="FFFFFF"/>
      <w:snapToGrid/>
      <w:spacing w:before="0" w:after="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6">
    <w:name w:val="Маркир"/>
    <w:basedOn w:val="a2"/>
    <w:uiPriority w:val="99"/>
    <w:qFormat/>
    <w:rsid w:val="00264D60"/>
    <w:pPr>
      <w:widowControl/>
      <w:tabs>
        <w:tab w:val="left" w:pos="369"/>
        <w:tab w:val="left" w:pos="3330"/>
      </w:tabs>
      <w:snapToGrid/>
      <w:spacing w:before="0" w:after="40"/>
      <w:ind w:left="697" w:hanging="357"/>
      <w:jc w:val="both"/>
    </w:pPr>
    <w:rPr>
      <w:rFonts w:eastAsia="Times New Roman"/>
      <w:sz w:val="20"/>
    </w:rPr>
  </w:style>
  <w:style w:type="character" w:customStyle="1" w:styleId="HTMLPreformattedChar">
    <w:name w:val="HTML Preformatted Char"/>
    <w:basedOn w:val="a3"/>
    <w:uiPriority w:val="99"/>
    <w:qFormat/>
    <w:locked/>
    <w:rsid w:val="00264D60"/>
    <w:rPr>
      <w:rFonts w:ascii="Courier New" w:hAnsi="Courier New" w:cs="Times New Roman"/>
      <w:lang w:eastAsia="ru-RU"/>
    </w:rPr>
  </w:style>
  <w:style w:type="paragraph" w:customStyle="1" w:styleId="2f7">
    <w:name w:val="обычный2"/>
    <w:basedOn w:val="a2"/>
    <w:uiPriority w:val="99"/>
    <w:qFormat/>
    <w:rsid w:val="00264D60"/>
    <w:pPr>
      <w:widowControl/>
      <w:autoSpaceDE w:val="0"/>
      <w:autoSpaceDN w:val="0"/>
      <w:adjustRightInd w:val="0"/>
      <w:snapToGrid/>
      <w:spacing w:before="0" w:after="0" w:line="480" w:lineRule="atLeast"/>
      <w:ind w:firstLine="720"/>
      <w:jc w:val="both"/>
    </w:pPr>
    <w:rPr>
      <w:rFonts w:ascii="Verdana" w:eastAsia="Times New Roman" w:hAnsi="Verdana" w:cs="Verdana"/>
      <w:szCs w:val="24"/>
    </w:rPr>
  </w:style>
  <w:style w:type="paragraph" w:customStyle="1" w:styleId="271">
    <w:name w:val="Основной текст (27)1"/>
    <w:basedOn w:val="a2"/>
    <w:link w:val="270"/>
    <w:uiPriority w:val="99"/>
    <w:qFormat/>
    <w:rsid w:val="00264D60"/>
    <w:pPr>
      <w:widowControl/>
      <w:shd w:val="clear" w:color="auto" w:fill="FFFFFF"/>
      <w:snapToGrid/>
      <w:spacing w:before="0" w:after="0" w:line="240" w:lineRule="atLeast"/>
    </w:pPr>
    <w:rPr>
      <w:rFonts w:ascii="Garamond" w:hAnsi="Garamond"/>
      <w:sz w:val="10"/>
      <w:shd w:val="clear" w:color="auto" w:fill="FFFFFF"/>
    </w:rPr>
  </w:style>
  <w:style w:type="character" w:customStyle="1" w:styleId="270">
    <w:name w:val="Основной текст (27)"/>
    <w:link w:val="271"/>
    <w:uiPriority w:val="99"/>
    <w:qFormat/>
    <w:locked/>
    <w:rsid w:val="00264D60"/>
    <w:rPr>
      <w:rFonts w:ascii="Garamond" w:eastAsia="Calibri" w:hAnsi="Garamond" w:cs="Times New Roman"/>
      <w:sz w:val="10"/>
      <w:szCs w:val="20"/>
      <w:shd w:val="clear" w:color="auto" w:fill="FFFFFF"/>
      <w:lang w:eastAsia="ru-RU"/>
    </w:rPr>
  </w:style>
  <w:style w:type="paragraph" w:customStyle="1" w:styleId="741">
    <w:name w:val="Основной текст (74)1"/>
    <w:basedOn w:val="a2"/>
    <w:link w:val="740"/>
    <w:uiPriority w:val="99"/>
    <w:qFormat/>
    <w:rsid w:val="00264D60"/>
    <w:pPr>
      <w:widowControl/>
      <w:shd w:val="clear" w:color="auto" w:fill="FFFFFF"/>
      <w:snapToGrid/>
      <w:spacing w:before="0" w:after="0" w:line="240" w:lineRule="atLeast"/>
    </w:pPr>
    <w:rPr>
      <w:sz w:val="10"/>
      <w:shd w:val="clear" w:color="auto" w:fill="FFFFFF"/>
    </w:rPr>
  </w:style>
  <w:style w:type="character" w:customStyle="1" w:styleId="740">
    <w:name w:val="Основной текст (74)"/>
    <w:link w:val="741"/>
    <w:uiPriority w:val="99"/>
    <w:qFormat/>
    <w:locked/>
    <w:rsid w:val="00264D60"/>
    <w:rPr>
      <w:rFonts w:ascii="Times New Roman" w:eastAsia="Calibri" w:hAnsi="Times New Roman" w:cs="Times New Roman"/>
      <w:sz w:val="10"/>
      <w:szCs w:val="20"/>
      <w:shd w:val="clear" w:color="auto" w:fill="FFFFFF"/>
      <w:lang w:eastAsia="ru-RU"/>
    </w:rPr>
  </w:style>
  <w:style w:type="paragraph" w:customStyle="1" w:styleId="811">
    <w:name w:val="Основной текст (81)1"/>
    <w:basedOn w:val="a2"/>
    <w:link w:val="810"/>
    <w:uiPriority w:val="99"/>
    <w:qFormat/>
    <w:rsid w:val="00264D60"/>
    <w:pPr>
      <w:widowControl/>
      <w:shd w:val="clear" w:color="auto" w:fill="FFFFFF"/>
      <w:snapToGrid/>
      <w:spacing w:before="0" w:after="0" w:line="192" w:lineRule="exact"/>
      <w:ind w:firstLine="280"/>
    </w:pPr>
    <w:rPr>
      <w:rFonts w:ascii="Trebuchet MS" w:hAnsi="Trebuchet MS"/>
      <w:b/>
      <w:sz w:val="14"/>
      <w:shd w:val="clear" w:color="auto" w:fill="FFFFFF"/>
    </w:rPr>
  </w:style>
  <w:style w:type="character" w:customStyle="1" w:styleId="810">
    <w:name w:val="Основной текст (81)"/>
    <w:link w:val="811"/>
    <w:uiPriority w:val="99"/>
    <w:qFormat/>
    <w:locked/>
    <w:rsid w:val="00264D60"/>
    <w:rPr>
      <w:rFonts w:ascii="Trebuchet MS" w:eastAsia="Calibri" w:hAnsi="Trebuchet MS" w:cs="Times New Roman"/>
      <w:b/>
      <w:sz w:val="14"/>
      <w:szCs w:val="20"/>
      <w:shd w:val="clear" w:color="auto" w:fill="FFFFFF"/>
      <w:lang w:eastAsia="ru-RU"/>
    </w:rPr>
  </w:style>
  <w:style w:type="paragraph" w:customStyle="1" w:styleId="710">
    <w:name w:val="Основной текст (7)1"/>
    <w:basedOn w:val="a2"/>
    <w:link w:val="75"/>
    <w:uiPriority w:val="99"/>
    <w:qFormat/>
    <w:rsid w:val="00264D60"/>
    <w:pPr>
      <w:widowControl/>
      <w:shd w:val="clear" w:color="auto" w:fill="FFFFFF"/>
      <w:snapToGrid/>
      <w:spacing w:before="0" w:after="180" w:line="240" w:lineRule="atLeast"/>
    </w:pPr>
    <w:rPr>
      <w:rFonts w:ascii="Century Schoolbook" w:hAnsi="Century Schoolbook"/>
      <w:sz w:val="26"/>
      <w:shd w:val="clear" w:color="auto" w:fill="FFFFFF"/>
    </w:rPr>
  </w:style>
  <w:style w:type="character" w:customStyle="1" w:styleId="75">
    <w:name w:val="Основной текст (7)"/>
    <w:link w:val="710"/>
    <w:uiPriority w:val="99"/>
    <w:qFormat/>
    <w:locked/>
    <w:rsid w:val="00264D60"/>
    <w:rPr>
      <w:rFonts w:ascii="Century Schoolbook" w:eastAsia="Calibri" w:hAnsi="Century Schoolbook" w:cs="Times New Roman"/>
      <w:sz w:val="26"/>
      <w:szCs w:val="20"/>
      <w:shd w:val="clear" w:color="auto" w:fill="FFFFFF"/>
      <w:lang w:eastAsia="ru-RU"/>
    </w:rPr>
  </w:style>
  <w:style w:type="paragraph" w:customStyle="1" w:styleId="531">
    <w:name w:val="Основной текст (53)1"/>
    <w:basedOn w:val="a2"/>
    <w:link w:val="530"/>
    <w:uiPriority w:val="99"/>
    <w:qFormat/>
    <w:rsid w:val="00264D60"/>
    <w:pPr>
      <w:widowControl/>
      <w:shd w:val="clear" w:color="auto" w:fill="FFFFFF"/>
      <w:snapToGrid/>
      <w:spacing w:before="0" w:after="0" w:line="235" w:lineRule="exact"/>
      <w:jc w:val="both"/>
    </w:pPr>
    <w:rPr>
      <w:rFonts w:ascii="Century Schoolbook" w:hAnsi="Century Schoolbook"/>
      <w:sz w:val="20"/>
      <w:shd w:val="clear" w:color="auto" w:fill="FFFFFF"/>
    </w:rPr>
  </w:style>
  <w:style w:type="character" w:customStyle="1" w:styleId="530">
    <w:name w:val="Основной текст (53)"/>
    <w:link w:val="531"/>
    <w:uiPriority w:val="99"/>
    <w:qFormat/>
    <w:locked/>
    <w:rsid w:val="00264D60"/>
    <w:rPr>
      <w:rFonts w:ascii="Century Schoolbook" w:eastAsia="Calibri" w:hAnsi="Century Schoolbook" w:cs="Times New Roman"/>
      <w:sz w:val="20"/>
      <w:szCs w:val="20"/>
      <w:shd w:val="clear" w:color="auto" w:fill="FFFFFF"/>
      <w:lang w:eastAsia="ru-RU"/>
    </w:rPr>
  </w:style>
  <w:style w:type="paragraph" w:customStyle="1" w:styleId="261">
    <w:name w:val="Основной текст (26)1"/>
    <w:basedOn w:val="a2"/>
    <w:link w:val="262"/>
    <w:uiPriority w:val="99"/>
    <w:qFormat/>
    <w:rsid w:val="00264D60"/>
    <w:pPr>
      <w:widowControl/>
      <w:shd w:val="clear" w:color="auto" w:fill="FFFFFF"/>
      <w:snapToGrid/>
      <w:spacing w:before="0" w:after="0" w:line="240" w:lineRule="atLeast"/>
    </w:pPr>
    <w:rPr>
      <w:rFonts w:ascii="Garamond" w:hAnsi="Garamond"/>
      <w:b/>
      <w:sz w:val="18"/>
      <w:shd w:val="clear" w:color="auto" w:fill="FFFFFF"/>
    </w:rPr>
  </w:style>
  <w:style w:type="character" w:customStyle="1" w:styleId="262">
    <w:name w:val="Основной текст (26)"/>
    <w:link w:val="261"/>
    <w:uiPriority w:val="99"/>
    <w:qFormat/>
    <w:locked/>
    <w:rsid w:val="00264D60"/>
    <w:rPr>
      <w:rFonts w:ascii="Garamond" w:eastAsia="Calibri" w:hAnsi="Garamond" w:cs="Times New Roman"/>
      <w:b/>
      <w:sz w:val="18"/>
      <w:szCs w:val="20"/>
      <w:shd w:val="clear" w:color="auto" w:fill="FFFFFF"/>
      <w:lang w:eastAsia="ru-RU"/>
    </w:rPr>
  </w:style>
  <w:style w:type="paragraph" w:customStyle="1" w:styleId="213">
    <w:name w:val="Подпись к картинке (2)1"/>
    <w:basedOn w:val="a2"/>
    <w:link w:val="2f8"/>
    <w:uiPriority w:val="99"/>
    <w:qFormat/>
    <w:rsid w:val="00264D60"/>
    <w:pPr>
      <w:widowControl/>
      <w:shd w:val="clear" w:color="auto" w:fill="FFFFFF"/>
      <w:snapToGrid/>
      <w:spacing w:before="0" w:after="0" w:line="226" w:lineRule="exact"/>
      <w:ind w:hanging="560"/>
    </w:pPr>
    <w:rPr>
      <w:rFonts w:ascii="Garamond" w:hAnsi="Garamond"/>
      <w:shd w:val="clear" w:color="auto" w:fill="FFFFFF"/>
    </w:rPr>
  </w:style>
  <w:style w:type="character" w:customStyle="1" w:styleId="2f8">
    <w:name w:val="Подпись к картинке (2)"/>
    <w:link w:val="213"/>
    <w:uiPriority w:val="99"/>
    <w:qFormat/>
    <w:locked/>
    <w:rsid w:val="00264D60"/>
    <w:rPr>
      <w:rFonts w:ascii="Garamond" w:eastAsia="Calibri" w:hAnsi="Garamond" w:cs="Times New Roman"/>
      <w:sz w:val="24"/>
      <w:szCs w:val="20"/>
      <w:shd w:val="clear" w:color="auto" w:fill="FFFFFF"/>
      <w:lang w:eastAsia="ru-RU"/>
    </w:rPr>
  </w:style>
  <w:style w:type="paragraph" w:customStyle="1" w:styleId="410">
    <w:name w:val="Основной текст (4)1"/>
    <w:basedOn w:val="a2"/>
    <w:link w:val="46"/>
    <w:uiPriority w:val="99"/>
    <w:qFormat/>
    <w:rsid w:val="00264D60"/>
    <w:pPr>
      <w:widowControl/>
      <w:shd w:val="clear" w:color="auto" w:fill="FFFFFF"/>
      <w:snapToGrid/>
      <w:spacing w:before="180" w:after="6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264D60"/>
    <w:rPr>
      <w:rFonts w:ascii="Garamond" w:eastAsia="Calibri" w:hAnsi="Garamond" w:cs="Times New Roman"/>
      <w:sz w:val="24"/>
      <w:szCs w:val="20"/>
      <w:shd w:val="clear" w:color="auto" w:fill="FFFFFF"/>
      <w:lang w:eastAsia="ru-RU"/>
    </w:rPr>
  </w:style>
  <w:style w:type="paragraph" w:customStyle="1" w:styleId="316">
    <w:name w:val="Основной текст (3)1"/>
    <w:basedOn w:val="a2"/>
    <w:link w:val="3e"/>
    <w:uiPriority w:val="99"/>
    <w:qFormat/>
    <w:rsid w:val="00264D60"/>
    <w:pPr>
      <w:widowControl/>
      <w:shd w:val="clear" w:color="auto" w:fill="FFFFFF"/>
      <w:snapToGrid/>
      <w:spacing w:before="300" w:after="180" w:line="240" w:lineRule="atLeast"/>
    </w:pPr>
    <w:rPr>
      <w:rFonts w:ascii="Garamond" w:hAnsi="Garamond"/>
      <w:shd w:val="clear" w:color="auto" w:fill="FFFFFF"/>
    </w:rPr>
  </w:style>
  <w:style w:type="character" w:customStyle="1" w:styleId="3e">
    <w:name w:val="Основной текст (3)"/>
    <w:link w:val="316"/>
    <w:uiPriority w:val="99"/>
    <w:locked/>
    <w:rsid w:val="00264D60"/>
    <w:rPr>
      <w:rFonts w:ascii="Garamond" w:eastAsia="Calibri" w:hAnsi="Garamond" w:cs="Times New Roman"/>
      <w:sz w:val="24"/>
      <w:szCs w:val="20"/>
      <w:shd w:val="clear" w:color="auto" w:fill="FFFFFF"/>
      <w:lang w:eastAsia="ru-RU"/>
    </w:rPr>
  </w:style>
  <w:style w:type="character" w:customStyle="1" w:styleId="HTML30">
    <w:name w:val="Стандартный HTML Знак3"/>
    <w:link w:val="HTML8"/>
    <w:uiPriority w:val="99"/>
    <w:qFormat/>
    <w:locked/>
    <w:rsid w:val="00264D60"/>
    <w:rPr>
      <w:rFonts w:ascii="Courier New" w:eastAsia="Calibri" w:hAnsi="Courier New" w:cs="Times New Roman"/>
      <w:kern w:val="1"/>
      <w:sz w:val="20"/>
      <w:szCs w:val="20"/>
      <w:lang w:eastAsia="hi-IN" w:bidi="hi-IN"/>
    </w:rPr>
  </w:style>
  <w:style w:type="paragraph" w:customStyle="1" w:styleId="1fc">
    <w:name w:val="обычный1"/>
    <w:basedOn w:val="a2"/>
    <w:uiPriority w:val="99"/>
    <w:qFormat/>
    <w:rsid w:val="00264D60"/>
    <w:pPr>
      <w:widowControl/>
      <w:snapToGrid/>
      <w:spacing w:before="0" w:after="0"/>
      <w:ind w:firstLine="720"/>
      <w:jc w:val="both"/>
    </w:pPr>
    <w:rPr>
      <w:rFonts w:eastAsia="Times New Roman"/>
    </w:rPr>
  </w:style>
  <w:style w:type="paragraph" w:customStyle="1" w:styleId="ConsNonformat">
    <w:name w:val="ConsNonformat"/>
    <w:uiPriority w:val="99"/>
    <w:qFormat/>
    <w:rsid w:val="00264D6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9">
    <w:name w:val="заголовок 2"/>
    <w:basedOn w:val="a2"/>
    <w:uiPriority w:val="99"/>
    <w:qFormat/>
    <w:rsid w:val="00264D60"/>
    <w:pPr>
      <w:keepNext/>
      <w:widowControl/>
      <w:tabs>
        <w:tab w:val="right" w:pos="567"/>
        <w:tab w:val="left" w:pos="680"/>
        <w:tab w:val="left" w:pos="1106"/>
        <w:tab w:val="left" w:pos="1729"/>
        <w:tab w:val="right" w:leader="dot" w:pos="7002"/>
      </w:tabs>
      <w:overflowPunct w:val="0"/>
      <w:autoSpaceDE w:val="0"/>
      <w:autoSpaceDN w:val="0"/>
      <w:adjustRightInd w:val="0"/>
      <w:snapToGrid/>
      <w:spacing w:before="0" w:after="0"/>
      <w:ind w:firstLine="851"/>
      <w:textAlignment w:val="baseline"/>
    </w:pPr>
    <w:rPr>
      <w:rFonts w:eastAsia="Times New Roman"/>
      <w:sz w:val="20"/>
    </w:rPr>
  </w:style>
  <w:style w:type="paragraph" w:customStyle="1" w:styleId="300">
    <w:name w:val="Стиль Заголовок 3 + Перед:  0 пт После:  0 пт"/>
    <w:basedOn w:val="30"/>
    <w:uiPriority w:val="99"/>
    <w:qFormat/>
    <w:rsid w:val="00264D60"/>
    <w:pPr>
      <w:keepNext/>
      <w:tabs>
        <w:tab w:val="clear" w:pos="567"/>
        <w:tab w:val="clear" w:pos="680"/>
        <w:tab w:val="clear" w:pos="1106"/>
        <w:tab w:val="clear" w:pos="1729"/>
        <w:tab w:val="clear" w:pos="7002"/>
      </w:tabs>
      <w:autoSpaceDE/>
      <w:autoSpaceDN/>
      <w:adjustRightInd/>
      <w:spacing w:before="240" w:after="240" w:line="360" w:lineRule="auto"/>
      <w:jc w:val="center"/>
    </w:pPr>
    <w:rPr>
      <w:rFonts w:ascii="Times New Roman" w:hAnsi="Times New Roman"/>
      <w:b/>
      <w:bCs/>
      <w:sz w:val="24"/>
      <w:lang w:val="en-US" w:eastAsia="en-US"/>
    </w:rPr>
  </w:style>
  <w:style w:type="paragraph" w:customStyle="1" w:styleId="2fa">
    <w:name w:val="Стиль Заголовок 2 + полужирный"/>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rPr>
  </w:style>
  <w:style w:type="paragraph" w:customStyle="1" w:styleId="1fd">
    <w:name w:val="1 уровень"/>
    <w:basedOn w:val="a2"/>
    <w:uiPriority w:val="99"/>
    <w:qFormat/>
    <w:rsid w:val="00264D60"/>
    <w:pPr>
      <w:keepNext/>
      <w:widowControl/>
      <w:snapToGrid/>
      <w:spacing w:before="520" w:after="260"/>
      <w:jc w:val="center"/>
      <w:outlineLvl w:val="0"/>
    </w:pPr>
    <w:rPr>
      <w:rFonts w:eastAsia="Times New Roman"/>
      <w:b/>
      <w:szCs w:val="24"/>
    </w:rPr>
  </w:style>
  <w:style w:type="paragraph" w:customStyle="1" w:styleId="Heading">
    <w:name w:val="Heading"/>
    <w:uiPriority w:val="99"/>
    <w:qFormat/>
    <w:rsid w:val="00264D6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uiPriority w:val="99"/>
    <w:qFormat/>
    <w:rsid w:val="00264D60"/>
    <w:pPr>
      <w:widowControl/>
      <w:suppressLineNumbers/>
      <w:suppressAutoHyphens/>
      <w:snapToGrid/>
      <w:spacing w:before="0" w:after="0"/>
    </w:pPr>
    <w:rPr>
      <w:rFonts w:eastAsia="Times New Roman" w:cs="Mangal"/>
      <w:szCs w:val="24"/>
      <w:lang w:eastAsia="zh-CN"/>
    </w:rPr>
  </w:style>
  <w:style w:type="paragraph" w:customStyle="1" w:styleId="afffff7">
    <w:name w:val="Содержимое таблицы"/>
    <w:basedOn w:val="a2"/>
    <w:uiPriority w:val="99"/>
    <w:qFormat/>
    <w:rsid w:val="00264D60"/>
    <w:pPr>
      <w:widowControl/>
      <w:suppressLineNumbers/>
      <w:suppressAutoHyphens/>
      <w:snapToGrid/>
      <w:spacing w:before="0" w:after="0"/>
    </w:pPr>
    <w:rPr>
      <w:rFonts w:eastAsia="Times New Roman"/>
      <w:szCs w:val="24"/>
      <w:lang w:eastAsia="zh-CN"/>
    </w:rPr>
  </w:style>
  <w:style w:type="paragraph" w:customStyle="1" w:styleId="afffff8">
    <w:name w:val="Заголовок таблицы"/>
    <w:basedOn w:val="afffff7"/>
    <w:uiPriority w:val="99"/>
    <w:qFormat/>
    <w:rsid w:val="00264D60"/>
    <w:pPr>
      <w:jc w:val="center"/>
    </w:pPr>
    <w:rPr>
      <w:b/>
      <w:bCs/>
    </w:rPr>
  </w:style>
  <w:style w:type="paragraph" w:customStyle="1" w:styleId="1ff">
    <w:name w:val="Стиль Заголовок 1 + не полужирный По левому краю Междустр.интерва..."/>
    <w:basedOn w:val="10"/>
    <w:uiPriority w:val="99"/>
    <w:qFormat/>
    <w:rsid w:val="00264D60"/>
    <w:pPr>
      <w:keepNext/>
      <w:widowControl w:val="0"/>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2fb">
    <w:name w:val="Стиль Заголовок 2 + не полужирный По левому краю"/>
    <w:basedOn w:val="20"/>
    <w:uiPriority w:val="99"/>
    <w:qFormat/>
    <w:rsid w:val="00264D60"/>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214">
    <w:name w:val="Стиль Заголовок 2 + не полужирный По левому краю1"/>
    <w:basedOn w:val="20"/>
    <w:uiPriority w:val="99"/>
    <w:qFormat/>
    <w:rsid w:val="00264D60"/>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1ff0">
    <w:name w:val="маркирован_1"/>
    <w:basedOn w:val="a2"/>
    <w:uiPriority w:val="99"/>
    <w:qFormat/>
    <w:rsid w:val="00264D60"/>
    <w:pPr>
      <w:adjustRightInd w:val="0"/>
      <w:snapToGrid/>
      <w:spacing w:before="0" w:after="0" w:line="360" w:lineRule="auto"/>
      <w:jc w:val="both"/>
      <w:textAlignment w:val="baseline"/>
    </w:pPr>
    <w:rPr>
      <w:rFonts w:eastAsia="Times New Roman"/>
      <w:sz w:val="28"/>
      <w:szCs w:val="28"/>
    </w:rPr>
  </w:style>
  <w:style w:type="paragraph" w:customStyle="1" w:styleId="1ff1">
    <w:name w:val="Нумерован_1"/>
    <w:basedOn w:val="a2"/>
    <w:uiPriority w:val="99"/>
    <w:qFormat/>
    <w:rsid w:val="00264D60"/>
    <w:pPr>
      <w:tabs>
        <w:tab w:val="left" w:pos="360"/>
      </w:tabs>
      <w:adjustRightInd w:val="0"/>
      <w:snapToGrid/>
      <w:spacing w:before="0" w:after="0" w:line="360" w:lineRule="auto"/>
      <w:ind w:left="360" w:hanging="360"/>
      <w:jc w:val="both"/>
      <w:textAlignment w:val="baseline"/>
    </w:pPr>
    <w:rPr>
      <w:rFonts w:eastAsia="Times New Roman"/>
      <w:sz w:val="28"/>
      <w:szCs w:val="28"/>
    </w:rPr>
  </w:style>
  <w:style w:type="paragraph" w:customStyle="1" w:styleId="1ff2">
    <w:name w:val="марк_1"/>
    <w:basedOn w:val="a2"/>
    <w:uiPriority w:val="99"/>
    <w:qFormat/>
    <w:rsid w:val="00264D60"/>
    <w:pPr>
      <w:tabs>
        <w:tab w:val="left" w:pos="1440"/>
      </w:tabs>
      <w:adjustRightInd w:val="0"/>
      <w:snapToGrid/>
      <w:spacing w:before="0" w:after="0" w:line="360" w:lineRule="auto"/>
      <w:ind w:left="1440" w:hanging="360"/>
      <w:jc w:val="both"/>
      <w:textAlignment w:val="baseline"/>
    </w:pPr>
    <w:rPr>
      <w:rFonts w:eastAsia="Times New Roman"/>
      <w:sz w:val="28"/>
      <w:szCs w:val="28"/>
    </w:rPr>
  </w:style>
  <w:style w:type="paragraph" w:customStyle="1" w:styleId="afffff9">
    <w:name w:val="Заг_глав"/>
    <w:basedOn w:val="30"/>
    <w:uiPriority w:val="99"/>
    <w:qFormat/>
    <w:rsid w:val="00264D60"/>
    <w:pPr>
      <w:keepNext/>
      <w:widowControl w:val="0"/>
      <w:tabs>
        <w:tab w:val="clear" w:pos="567"/>
        <w:tab w:val="clear" w:pos="680"/>
        <w:tab w:val="clear" w:pos="1106"/>
        <w:tab w:val="clear" w:pos="1729"/>
        <w:tab w:val="clear" w:pos="7002"/>
      </w:tabs>
      <w:autoSpaceDE/>
      <w:autoSpaceDN/>
      <w:spacing w:before="120" w:after="360" w:line="360" w:lineRule="atLeast"/>
      <w:ind w:firstLine="397"/>
      <w:contextualSpacing/>
      <w:jc w:val="center"/>
      <w:textAlignment w:val="baseline"/>
      <w:outlineLvl w:val="9"/>
    </w:pPr>
    <w:rPr>
      <w:rFonts w:ascii="Times New Roman" w:hAnsi="Times New Roman"/>
      <w:b/>
      <w:caps/>
      <w:sz w:val="32"/>
      <w:szCs w:val="28"/>
      <w:lang w:eastAsia="en-US"/>
    </w:rPr>
  </w:style>
  <w:style w:type="paragraph" w:customStyle="1" w:styleId="a">
    <w:name w:val="заг_пар"/>
    <w:basedOn w:val="30"/>
    <w:uiPriority w:val="99"/>
    <w:qFormat/>
    <w:rsid w:val="00264D60"/>
    <w:pPr>
      <w:keepNext/>
      <w:widowControl w:val="0"/>
      <w:numPr>
        <w:numId w:val="3"/>
      </w:numPr>
      <w:tabs>
        <w:tab w:val="clear" w:pos="1440"/>
        <w:tab w:val="clear" w:pos="1729"/>
        <w:tab w:val="clear" w:pos="7002"/>
        <w:tab w:val="left" w:pos="360"/>
      </w:tabs>
      <w:autoSpaceDE/>
      <w:autoSpaceDN/>
      <w:spacing w:before="240" w:after="240" w:line="360" w:lineRule="auto"/>
      <w:ind w:left="0" w:firstLine="720"/>
      <w:jc w:val="center"/>
      <w:textAlignment w:val="baseline"/>
    </w:pPr>
    <w:rPr>
      <w:rFonts w:ascii="Times New Roman" w:hAnsi="Times New Roman"/>
      <w:bCs/>
      <w:caps/>
      <w:sz w:val="32"/>
      <w:szCs w:val="32"/>
    </w:rPr>
  </w:style>
  <w:style w:type="paragraph" w:customStyle="1" w:styleId="1">
    <w:name w:val="заголовок 1"/>
    <w:basedOn w:val="a"/>
    <w:uiPriority w:val="99"/>
    <w:qFormat/>
    <w:rsid w:val="00264D60"/>
    <w:pPr>
      <w:numPr>
        <w:numId w:val="4"/>
      </w:numPr>
      <w:tabs>
        <w:tab w:val="clear" w:pos="1440"/>
      </w:tabs>
      <w:ind w:left="0" w:firstLine="720"/>
    </w:pPr>
    <w:rPr>
      <w:sz w:val="28"/>
      <w:szCs w:val="28"/>
    </w:rPr>
  </w:style>
  <w:style w:type="paragraph" w:customStyle="1" w:styleId="afffffa">
    <w:name w:val="огл_гл"/>
    <w:basedOn w:val="a2"/>
    <w:uiPriority w:val="99"/>
    <w:qFormat/>
    <w:rsid w:val="00264D60"/>
    <w:pPr>
      <w:adjustRightInd w:val="0"/>
      <w:snapToGrid/>
      <w:spacing w:before="0" w:after="0" w:line="360" w:lineRule="auto"/>
      <w:ind w:left="794" w:hanging="794"/>
      <w:jc w:val="both"/>
      <w:textAlignment w:val="baseline"/>
    </w:pPr>
    <w:rPr>
      <w:rFonts w:eastAsia="Times New Roman"/>
      <w:bCs/>
      <w:sz w:val="28"/>
      <w:szCs w:val="28"/>
    </w:rPr>
  </w:style>
  <w:style w:type="paragraph" w:customStyle="1" w:styleId="afffffb">
    <w:name w:val="параг_огл"/>
    <w:basedOn w:val="a2"/>
    <w:uiPriority w:val="99"/>
    <w:qFormat/>
    <w:rsid w:val="00264D60"/>
    <w:pPr>
      <w:adjustRightInd w:val="0"/>
      <w:snapToGrid/>
      <w:spacing w:before="0" w:after="0" w:line="360" w:lineRule="auto"/>
      <w:ind w:left="567"/>
      <w:textAlignment w:val="baseline"/>
    </w:pPr>
    <w:rPr>
      <w:rFonts w:eastAsia="Times New Roman"/>
      <w:sz w:val="28"/>
      <w:szCs w:val="28"/>
    </w:rPr>
  </w:style>
  <w:style w:type="paragraph" w:customStyle="1" w:styleId="afffffc">
    <w:name w:val="Стиль параг_огл + По левому краю"/>
    <w:basedOn w:val="afffffb"/>
    <w:uiPriority w:val="99"/>
    <w:qFormat/>
    <w:rsid w:val="00264D60"/>
    <w:pPr>
      <w:ind w:left="794"/>
    </w:pPr>
    <w:rPr>
      <w:szCs w:val="20"/>
    </w:rPr>
  </w:style>
  <w:style w:type="paragraph" w:customStyle="1" w:styleId="afffffd">
    <w:name w:val="Наш стиль"/>
    <w:basedOn w:val="a2"/>
    <w:uiPriority w:val="99"/>
    <w:qFormat/>
    <w:rsid w:val="00264D60"/>
    <w:pPr>
      <w:widowControl/>
      <w:snapToGrid/>
      <w:spacing w:before="0" w:after="0" w:line="360" w:lineRule="auto"/>
      <w:ind w:firstLine="720"/>
    </w:pPr>
    <w:rPr>
      <w:rFonts w:eastAsia="Times New Roman"/>
    </w:rPr>
  </w:style>
  <w:style w:type="character" w:customStyle="1" w:styleId="1ff3">
    <w:name w:val="Основной текст + Полужирный1"/>
    <w:uiPriority w:val="99"/>
    <w:qFormat/>
    <w:rsid w:val="00264D60"/>
    <w:rPr>
      <w:rFonts w:ascii="Times New Roman" w:hAnsi="Times New Roman"/>
      <w:b/>
      <w:sz w:val="20"/>
    </w:rPr>
  </w:style>
  <w:style w:type="character" w:customStyle="1" w:styleId="151">
    <w:name w:val="Знак Знак15"/>
    <w:uiPriority w:val="99"/>
    <w:qFormat/>
    <w:rsid w:val="00264D60"/>
    <w:rPr>
      <w:b/>
      <w:sz w:val="28"/>
    </w:rPr>
  </w:style>
  <w:style w:type="character" w:customStyle="1" w:styleId="720">
    <w:name w:val="Знак Знак72"/>
    <w:uiPriority w:val="99"/>
    <w:qFormat/>
    <w:rsid w:val="00264D60"/>
    <w:rPr>
      <w:rFonts w:ascii="Times New Roman" w:hAnsi="Times New Roman"/>
      <w:lang w:eastAsia="en-US"/>
    </w:rPr>
  </w:style>
  <w:style w:type="character" w:customStyle="1" w:styleId="r">
    <w:name w:val="r"/>
    <w:uiPriority w:val="99"/>
    <w:qFormat/>
    <w:rsid w:val="00264D60"/>
  </w:style>
  <w:style w:type="character" w:customStyle="1" w:styleId="Garamond">
    <w:name w:val="Основной текст + Garamond"/>
    <w:uiPriority w:val="99"/>
    <w:qFormat/>
    <w:rsid w:val="00264D60"/>
    <w:rPr>
      <w:rFonts w:ascii="Garamond" w:hAnsi="Garamond"/>
      <w:sz w:val="24"/>
    </w:rPr>
  </w:style>
  <w:style w:type="character" w:customStyle="1" w:styleId="FontStyle278">
    <w:name w:val="Font Style278"/>
    <w:uiPriority w:val="99"/>
    <w:qFormat/>
    <w:rsid w:val="00264D60"/>
    <w:rPr>
      <w:rFonts w:ascii="Times New Roman" w:hAnsi="Times New Roman"/>
      <w:color w:val="000000"/>
      <w:sz w:val="22"/>
    </w:rPr>
  </w:style>
  <w:style w:type="character" w:customStyle="1" w:styleId="FontStyle271">
    <w:name w:val="Font Style271"/>
    <w:uiPriority w:val="99"/>
    <w:qFormat/>
    <w:rsid w:val="00264D60"/>
    <w:rPr>
      <w:rFonts w:ascii="Times New Roman" w:hAnsi="Times New Roman"/>
      <w:i/>
      <w:color w:val="000000"/>
      <w:sz w:val="22"/>
    </w:rPr>
  </w:style>
  <w:style w:type="paragraph" w:customStyle="1" w:styleId="afffffe">
    <w:name w:val="Êðàòêèé îáðàòíûé àäðåñ"/>
    <w:basedOn w:val="a2"/>
    <w:uiPriority w:val="99"/>
    <w:qFormat/>
    <w:rsid w:val="00264D60"/>
    <w:pPr>
      <w:widowControl/>
      <w:snapToGrid/>
      <w:spacing w:before="0" w:after="0"/>
    </w:pPr>
    <w:rPr>
      <w:rFonts w:ascii="MS Sans Serif" w:eastAsia="Times New Roman" w:hAnsi="MS Sans Serif"/>
      <w:sz w:val="20"/>
      <w:lang w:val="en-US"/>
    </w:rPr>
  </w:style>
  <w:style w:type="character" w:customStyle="1" w:styleId="215">
    <w:name w:val="Знак Знак21"/>
    <w:uiPriority w:val="99"/>
    <w:qFormat/>
    <w:locked/>
    <w:rsid w:val="00264D60"/>
    <w:rPr>
      <w:b/>
      <w:sz w:val="28"/>
      <w:lang w:val="ru-RU" w:eastAsia="ru-RU"/>
    </w:rPr>
  </w:style>
  <w:style w:type="character" w:customStyle="1" w:styleId="411">
    <w:name w:val="Знак Знак41"/>
    <w:uiPriority w:val="99"/>
    <w:qFormat/>
    <w:locked/>
    <w:rsid w:val="00264D60"/>
    <w:rPr>
      <w:rFonts w:ascii="Arial" w:hAnsi="Arial"/>
      <w:b/>
      <w:i/>
      <w:sz w:val="28"/>
      <w:lang w:val="ru-RU" w:eastAsia="en-US"/>
    </w:rPr>
  </w:style>
  <w:style w:type="character" w:customStyle="1" w:styleId="390">
    <w:name w:val="Знак Знак39"/>
    <w:uiPriority w:val="99"/>
    <w:qFormat/>
    <w:locked/>
    <w:rsid w:val="00264D60"/>
    <w:rPr>
      <w:b/>
      <w:sz w:val="28"/>
      <w:lang w:val="ru-RU" w:eastAsia="ru-RU"/>
    </w:rPr>
  </w:style>
  <w:style w:type="character" w:customStyle="1" w:styleId="380">
    <w:name w:val="Знак Знак38"/>
    <w:uiPriority w:val="99"/>
    <w:qFormat/>
    <w:locked/>
    <w:rsid w:val="00264D60"/>
    <w:rPr>
      <w:b/>
      <w:i/>
      <w:sz w:val="26"/>
      <w:lang w:val="ru-RU" w:eastAsia="ru-RU"/>
    </w:rPr>
  </w:style>
  <w:style w:type="character" w:customStyle="1" w:styleId="370">
    <w:name w:val="Знак Знак37"/>
    <w:uiPriority w:val="99"/>
    <w:qFormat/>
    <w:locked/>
    <w:rsid w:val="00264D60"/>
    <w:rPr>
      <w:sz w:val="24"/>
      <w:lang w:val="ru-RU" w:eastAsia="ru-RU"/>
    </w:rPr>
  </w:style>
  <w:style w:type="character" w:customStyle="1" w:styleId="360">
    <w:name w:val="Знак Знак36"/>
    <w:uiPriority w:val="99"/>
    <w:qFormat/>
    <w:locked/>
    <w:rsid w:val="00264D60"/>
    <w:rPr>
      <w:sz w:val="24"/>
      <w:lang w:val="ru-RU" w:eastAsia="ru-RU"/>
    </w:rPr>
  </w:style>
  <w:style w:type="character" w:customStyle="1" w:styleId="351">
    <w:name w:val="Знак Знак35"/>
    <w:uiPriority w:val="99"/>
    <w:qFormat/>
    <w:locked/>
    <w:rsid w:val="00264D60"/>
    <w:rPr>
      <w:i/>
      <w:sz w:val="24"/>
      <w:lang w:val="ru-RU" w:eastAsia="ru-RU"/>
    </w:rPr>
  </w:style>
  <w:style w:type="character" w:customStyle="1" w:styleId="340">
    <w:name w:val="Знак Знак34"/>
    <w:uiPriority w:val="99"/>
    <w:qFormat/>
    <w:locked/>
    <w:rsid w:val="00264D60"/>
    <w:rPr>
      <w:rFonts w:ascii="Arial" w:hAnsi="Arial"/>
      <w:sz w:val="22"/>
      <w:lang w:val="ru-RU" w:eastAsia="ru-RU"/>
    </w:rPr>
  </w:style>
  <w:style w:type="character" w:customStyle="1" w:styleId="HTMLAddressChar2">
    <w:name w:val="HTML Address Char2"/>
    <w:uiPriority w:val="99"/>
    <w:locked/>
    <w:rsid w:val="00264D60"/>
    <w:rPr>
      <w:i/>
      <w:sz w:val="24"/>
      <w:lang w:eastAsia="ru-RU"/>
    </w:rPr>
  </w:style>
  <w:style w:type="character" w:customStyle="1" w:styleId="HTMLAddressChar">
    <w:name w:val="HTML Address Char"/>
    <w:basedOn w:val="a3"/>
    <w:uiPriority w:val="99"/>
    <w:qFormat/>
    <w:locked/>
    <w:rsid w:val="00264D60"/>
    <w:rPr>
      <w:rFonts w:cs="Times New Roman"/>
      <w:i/>
      <w:sz w:val="24"/>
      <w:lang w:val="ru-RU" w:eastAsia="ru-RU"/>
    </w:rPr>
  </w:style>
  <w:style w:type="character" w:customStyle="1" w:styleId="HTML10">
    <w:name w:val="Адрес HTML Знак1"/>
    <w:basedOn w:val="a3"/>
    <w:uiPriority w:val="99"/>
    <w:qFormat/>
    <w:rsid w:val="00264D60"/>
    <w:rPr>
      <w:rFonts w:ascii="Times New Roman" w:hAnsi="Times New Roman" w:cs="Times New Roman"/>
      <w:i/>
      <w:iCs/>
      <w:sz w:val="24"/>
      <w:szCs w:val="24"/>
      <w:lang w:eastAsia="ru-RU"/>
    </w:rPr>
  </w:style>
  <w:style w:type="character" w:customStyle="1" w:styleId="HTML120">
    <w:name w:val="Адрес HTML Знак120"/>
    <w:basedOn w:val="a3"/>
    <w:uiPriority w:val="99"/>
    <w:semiHidden/>
    <w:qFormat/>
    <w:rsid w:val="00264D60"/>
    <w:rPr>
      <w:rFonts w:cs="Times New Roman"/>
      <w:i/>
      <w:iCs/>
      <w:sz w:val="24"/>
      <w:szCs w:val="24"/>
    </w:rPr>
  </w:style>
  <w:style w:type="character" w:customStyle="1" w:styleId="HTML119">
    <w:name w:val="Адрес HTML Знак119"/>
    <w:basedOn w:val="a3"/>
    <w:uiPriority w:val="99"/>
    <w:semiHidden/>
    <w:qFormat/>
    <w:rsid w:val="00264D60"/>
    <w:rPr>
      <w:rFonts w:cs="Times New Roman"/>
      <w:i/>
      <w:iCs/>
      <w:sz w:val="24"/>
      <w:szCs w:val="24"/>
    </w:rPr>
  </w:style>
  <w:style w:type="character" w:customStyle="1" w:styleId="HTML118">
    <w:name w:val="Адрес HTML Знак118"/>
    <w:basedOn w:val="a3"/>
    <w:uiPriority w:val="99"/>
    <w:semiHidden/>
    <w:qFormat/>
    <w:rsid w:val="00264D60"/>
    <w:rPr>
      <w:rFonts w:cs="Times New Roman"/>
      <w:i/>
      <w:iCs/>
      <w:sz w:val="24"/>
      <w:szCs w:val="24"/>
    </w:rPr>
  </w:style>
  <w:style w:type="character" w:customStyle="1" w:styleId="HTML117">
    <w:name w:val="Адрес HTML Знак117"/>
    <w:basedOn w:val="a3"/>
    <w:uiPriority w:val="99"/>
    <w:qFormat/>
    <w:rsid w:val="00264D60"/>
    <w:rPr>
      <w:rFonts w:cs="Times New Roman"/>
      <w:i/>
      <w:iCs/>
      <w:sz w:val="24"/>
      <w:szCs w:val="24"/>
    </w:rPr>
  </w:style>
  <w:style w:type="character" w:customStyle="1" w:styleId="HTML116">
    <w:name w:val="Адрес HTML Знак116"/>
    <w:basedOn w:val="a3"/>
    <w:uiPriority w:val="99"/>
    <w:semiHidden/>
    <w:qFormat/>
    <w:rsid w:val="00264D60"/>
    <w:rPr>
      <w:rFonts w:cs="Times New Roman"/>
      <w:i/>
      <w:iCs/>
      <w:sz w:val="24"/>
      <w:szCs w:val="24"/>
    </w:rPr>
  </w:style>
  <w:style w:type="character" w:customStyle="1" w:styleId="HTML115">
    <w:name w:val="Адрес HTML Знак115"/>
    <w:basedOn w:val="a3"/>
    <w:uiPriority w:val="99"/>
    <w:semiHidden/>
    <w:qFormat/>
    <w:rsid w:val="00264D60"/>
    <w:rPr>
      <w:rFonts w:cs="Times New Roman"/>
      <w:i/>
      <w:iCs/>
      <w:sz w:val="24"/>
      <w:szCs w:val="24"/>
    </w:rPr>
  </w:style>
  <w:style w:type="character" w:customStyle="1" w:styleId="HTML114">
    <w:name w:val="Адрес HTML Знак114"/>
    <w:basedOn w:val="a3"/>
    <w:uiPriority w:val="99"/>
    <w:semiHidden/>
    <w:qFormat/>
    <w:rsid w:val="00264D60"/>
    <w:rPr>
      <w:rFonts w:cs="Times New Roman"/>
      <w:i/>
      <w:iCs/>
      <w:sz w:val="24"/>
      <w:szCs w:val="24"/>
    </w:rPr>
  </w:style>
  <w:style w:type="character" w:customStyle="1" w:styleId="HTML113">
    <w:name w:val="Адрес HTML Знак113"/>
    <w:basedOn w:val="a3"/>
    <w:uiPriority w:val="99"/>
    <w:semiHidden/>
    <w:qFormat/>
    <w:rsid w:val="00264D60"/>
    <w:rPr>
      <w:rFonts w:cs="Times New Roman"/>
      <w:i/>
      <w:iCs/>
      <w:sz w:val="24"/>
      <w:szCs w:val="24"/>
    </w:rPr>
  </w:style>
  <w:style w:type="character" w:customStyle="1" w:styleId="HTML112">
    <w:name w:val="Адрес HTML Знак112"/>
    <w:basedOn w:val="a3"/>
    <w:uiPriority w:val="99"/>
    <w:semiHidden/>
    <w:qFormat/>
    <w:rsid w:val="00264D60"/>
    <w:rPr>
      <w:rFonts w:cs="Times New Roman"/>
      <w:i/>
      <w:iCs/>
      <w:sz w:val="24"/>
      <w:szCs w:val="24"/>
    </w:rPr>
  </w:style>
  <w:style w:type="character" w:customStyle="1" w:styleId="HTML111">
    <w:name w:val="Адрес HTML Знак111"/>
    <w:basedOn w:val="a3"/>
    <w:uiPriority w:val="99"/>
    <w:qFormat/>
    <w:rsid w:val="00264D60"/>
    <w:rPr>
      <w:rFonts w:cs="Times New Roman"/>
      <w:i/>
      <w:iCs/>
      <w:sz w:val="24"/>
      <w:szCs w:val="24"/>
    </w:rPr>
  </w:style>
  <w:style w:type="character" w:customStyle="1" w:styleId="HTML110">
    <w:name w:val="Адрес HTML Знак110"/>
    <w:basedOn w:val="a3"/>
    <w:uiPriority w:val="99"/>
    <w:semiHidden/>
    <w:qFormat/>
    <w:rsid w:val="00264D60"/>
    <w:rPr>
      <w:rFonts w:cs="Times New Roman"/>
      <w:i/>
      <w:iCs/>
      <w:sz w:val="24"/>
      <w:szCs w:val="24"/>
    </w:rPr>
  </w:style>
  <w:style w:type="character" w:customStyle="1" w:styleId="HTML19">
    <w:name w:val="Адрес HTML Знак19"/>
    <w:basedOn w:val="a3"/>
    <w:uiPriority w:val="99"/>
    <w:qFormat/>
    <w:rsid w:val="00264D60"/>
    <w:rPr>
      <w:rFonts w:cs="Times New Roman"/>
      <w:i/>
      <w:iCs/>
      <w:sz w:val="24"/>
      <w:szCs w:val="24"/>
    </w:rPr>
  </w:style>
  <w:style w:type="character" w:customStyle="1" w:styleId="HTML18">
    <w:name w:val="Адрес HTML Знак18"/>
    <w:basedOn w:val="a3"/>
    <w:uiPriority w:val="99"/>
    <w:semiHidden/>
    <w:qFormat/>
    <w:rsid w:val="00264D60"/>
    <w:rPr>
      <w:rFonts w:cs="Times New Roman"/>
      <w:i/>
      <w:iCs/>
      <w:sz w:val="24"/>
      <w:szCs w:val="24"/>
    </w:rPr>
  </w:style>
  <w:style w:type="character" w:customStyle="1" w:styleId="HTML17">
    <w:name w:val="Адрес HTML Знак17"/>
    <w:basedOn w:val="a3"/>
    <w:uiPriority w:val="99"/>
    <w:semiHidden/>
    <w:qFormat/>
    <w:rsid w:val="00264D60"/>
    <w:rPr>
      <w:rFonts w:cs="Times New Roman"/>
      <w:i/>
      <w:iCs/>
      <w:sz w:val="24"/>
      <w:szCs w:val="24"/>
    </w:rPr>
  </w:style>
  <w:style w:type="character" w:customStyle="1" w:styleId="HTML16">
    <w:name w:val="Адрес HTML Знак16"/>
    <w:basedOn w:val="a3"/>
    <w:uiPriority w:val="99"/>
    <w:semiHidden/>
    <w:qFormat/>
    <w:rsid w:val="00264D60"/>
    <w:rPr>
      <w:rFonts w:cs="Times New Roman"/>
      <w:i/>
      <w:iCs/>
      <w:sz w:val="24"/>
      <w:szCs w:val="24"/>
    </w:rPr>
  </w:style>
  <w:style w:type="character" w:customStyle="1" w:styleId="HTML15">
    <w:name w:val="Адрес HTML Знак15"/>
    <w:basedOn w:val="a3"/>
    <w:uiPriority w:val="99"/>
    <w:qFormat/>
    <w:rsid w:val="00264D60"/>
    <w:rPr>
      <w:rFonts w:cs="Times New Roman"/>
      <w:i/>
      <w:iCs/>
      <w:sz w:val="24"/>
      <w:szCs w:val="24"/>
    </w:rPr>
  </w:style>
  <w:style w:type="character" w:customStyle="1" w:styleId="HTML14">
    <w:name w:val="Адрес HTML Знак14"/>
    <w:basedOn w:val="a3"/>
    <w:uiPriority w:val="99"/>
    <w:qFormat/>
    <w:rsid w:val="00264D60"/>
    <w:rPr>
      <w:rFonts w:cs="Times New Roman"/>
      <w:i/>
      <w:iCs/>
      <w:sz w:val="24"/>
      <w:szCs w:val="24"/>
    </w:rPr>
  </w:style>
  <w:style w:type="character" w:customStyle="1" w:styleId="HTML13">
    <w:name w:val="Адрес HTML Знак13"/>
    <w:basedOn w:val="a3"/>
    <w:uiPriority w:val="99"/>
    <w:semiHidden/>
    <w:qFormat/>
    <w:rsid w:val="00264D60"/>
    <w:rPr>
      <w:rFonts w:cs="Times New Roman"/>
      <w:i/>
      <w:iCs/>
      <w:sz w:val="24"/>
      <w:szCs w:val="24"/>
    </w:rPr>
  </w:style>
  <w:style w:type="character" w:customStyle="1" w:styleId="HTML12">
    <w:name w:val="Адрес HTML Знак12"/>
    <w:basedOn w:val="a3"/>
    <w:uiPriority w:val="99"/>
    <w:qFormat/>
    <w:rsid w:val="00264D60"/>
    <w:rPr>
      <w:rFonts w:cs="Times New Roman"/>
      <w:i/>
      <w:iCs/>
      <w:sz w:val="22"/>
    </w:rPr>
  </w:style>
  <w:style w:type="character" w:customStyle="1" w:styleId="Web">
    <w:name w:val="Обычный (Web) Знак"/>
    <w:uiPriority w:val="99"/>
    <w:qFormat/>
    <w:locked/>
    <w:rsid w:val="00264D60"/>
    <w:rPr>
      <w:rFonts w:ascii="Tahoma" w:hAnsi="Tahoma"/>
      <w:sz w:val="16"/>
    </w:rPr>
  </w:style>
  <w:style w:type="character" w:customStyle="1" w:styleId="321">
    <w:name w:val="Знак Знак32"/>
    <w:uiPriority w:val="99"/>
    <w:qFormat/>
    <w:locked/>
    <w:rsid w:val="00264D60"/>
    <w:rPr>
      <w:lang w:val="ru-RU" w:eastAsia="ru-RU"/>
    </w:rPr>
  </w:style>
  <w:style w:type="character" w:customStyle="1" w:styleId="317">
    <w:name w:val="Знак Знак31"/>
    <w:uiPriority w:val="99"/>
    <w:qFormat/>
    <w:locked/>
    <w:rsid w:val="00264D60"/>
    <w:rPr>
      <w:sz w:val="24"/>
      <w:lang w:val="ru-RU" w:eastAsia="ru-RU"/>
    </w:rPr>
  </w:style>
  <w:style w:type="character" w:customStyle="1" w:styleId="301">
    <w:name w:val="Знак Знак30"/>
    <w:uiPriority w:val="99"/>
    <w:qFormat/>
    <w:locked/>
    <w:rsid w:val="00264D60"/>
    <w:rPr>
      <w:sz w:val="24"/>
      <w:lang w:val="ru-RU" w:eastAsia="ru-RU"/>
    </w:rPr>
  </w:style>
  <w:style w:type="character" w:customStyle="1" w:styleId="1ff4">
    <w:name w:val="Знак1 Знак Знак"/>
    <w:uiPriority w:val="99"/>
    <w:qFormat/>
    <w:locked/>
    <w:rsid w:val="00264D60"/>
    <w:rPr>
      <w:sz w:val="24"/>
      <w:lang w:val="ru-RU" w:eastAsia="ru-RU"/>
    </w:rPr>
  </w:style>
  <w:style w:type="character" w:customStyle="1" w:styleId="1910">
    <w:name w:val="Знак Знак191"/>
    <w:uiPriority w:val="99"/>
    <w:qFormat/>
    <w:locked/>
    <w:rsid w:val="00264D60"/>
    <w:rPr>
      <w:sz w:val="24"/>
      <w:lang w:val="en-US" w:eastAsia="ru-RU"/>
    </w:rPr>
  </w:style>
  <w:style w:type="character" w:customStyle="1" w:styleId="1411">
    <w:name w:val="Знак Знак141"/>
    <w:uiPriority w:val="99"/>
    <w:qFormat/>
    <w:locked/>
    <w:rsid w:val="00264D60"/>
    <w:rPr>
      <w:rFonts w:ascii="Cambria" w:hAnsi="Cambria"/>
      <w:i/>
      <w:color w:val="4F81BD"/>
      <w:spacing w:val="15"/>
      <w:sz w:val="24"/>
      <w:lang w:val="ru-RU" w:eastAsia="ru-RU"/>
    </w:rPr>
  </w:style>
  <w:style w:type="character" w:customStyle="1" w:styleId="123">
    <w:name w:val="Знак Знак12"/>
    <w:uiPriority w:val="99"/>
    <w:qFormat/>
    <w:locked/>
    <w:rsid w:val="00264D60"/>
    <w:rPr>
      <w:rFonts w:ascii="PragmaticaCTT" w:hAnsi="PragmaticaCTT"/>
      <w:sz w:val="24"/>
      <w:lang w:val="ru-RU" w:eastAsia="ru-RU"/>
    </w:rPr>
  </w:style>
  <w:style w:type="character" w:customStyle="1" w:styleId="2210">
    <w:name w:val="Знак Знак221"/>
    <w:uiPriority w:val="99"/>
    <w:qFormat/>
    <w:locked/>
    <w:rsid w:val="00264D60"/>
    <w:rPr>
      <w:color w:val="000000"/>
      <w:sz w:val="24"/>
      <w:lang w:val="ru-RU" w:eastAsia="ru-RU"/>
    </w:rPr>
  </w:style>
  <w:style w:type="character" w:customStyle="1" w:styleId="290">
    <w:name w:val="Знак Знак29"/>
    <w:uiPriority w:val="99"/>
    <w:qFormat/>
    <w:locked/>
    <w:rsid w:val="00264D60"/>
    <w:rPr>
      <w:sz w:val="16"/>
      <w:lang w:val="ru-RU" w:eastAsia="ru-RU"/>
    </w:rPr>
  </w:style>
  <w:style w:type="character" w:customStyle="1" w:styleId="2510">
    <w:name w:val="Знак Знак251"/>
    <w:uiPriority w:val="99"/>
    <w:qFormat/>
    <w:locked/>
    <w:rsid w:val="00264D60"/>
    <w:rPr>
      <w:sz w:val="24"/>
      <w:lang w:val="ru-RU" w:eastAsia="ru-RU"/>
    </w:rPr>
  </w:style>
  <w:style w:type="character" w:customStyle="1" w:styleId="280">
    <w:name w:val="Знак Знак28"/>
    <w:uiPriority w:val="99"/>
    <w:qFormat/>
    <w:locked/>
    <w:rsid w:val="00264D60"/>
    <w:rPr>
      <w:sz w:val="16"/>
      <w:lang w:val="ru-RU" w:eastAsia="ru-RU"/>
    </w:rPr>
  </w:style>
  <w:style w:type="character" w:customStyle="1" w:styleId="272">
    <w:name w:val="Знак Знак27"/>
    <w:uiPriority w:val="99"/>
    <w:qFormat/>
    <w:locked/>
    <w:rsid w:val="00264D60"/>
    <w:rPr>
      <w:rFonts w:ascii="Courier New" w:hAnsi="Courier New"/>
      <w:lang w:val="ru-RU" w:eastAsia="ru-RU"/>
    </w:rPr>
  </w:style>
  <w:style w:type="character" w:customStyle="1" w:styleId="1810">
    <w:name w:val="Знак Знак181"/>
    <w:uiPriority w:val="99"/>
    <w:qFormat/>
    <w:locked/>
    <w:rsid w:val="00264D60"/>
    <w:rPr>
      <w:b/>
      <w:lang w:val="ru-RU" w:eastAsia="ru-RU"/>
    </w:rPr>
  </w:style>
  <w:style w:type="character" w:customStyle="1" w:styleId="201">
    <w:name w:val="Знак Знак201"/>
    <w:uiPriority w:val="99"/>
    <w:qFormat/>
    <w:locked/>
    <w:rsid w:val="00264D60"/>
    <w:rPr>
      <w:rFonts w:ascii="Tahoma" w:hAnsi="Tahoma"/>
      <w:sz w:val="16"/>
      <w:lang w:val="ru-RU" w:eastAsia="ru-RU"/>
    </w:rPr>
  </w:style>
  <w:style w:type="paragraph" w:customStyle="1" w:styleId="2fc">
    <w:name w:val="Знак Знак Знак Знак Знак Знак2"/>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1">
    <w:name w:val="Темы Знак"/>
    <w:link w:val="affff0"/>
    <w:uiPriority w:val="99"/>
    <w:qFormat/>
    <w:locked/>
    <w:rsid w:val="00264D60"/>
    <w:rPr>
      <w:rFonts w:ascii="Times New Roman" w:eastAsia="Calibri" w:hAnsi="Times New Roman" w:cs="Times New Roman"/>
      <w:b/>
      <w:sz w:val="24"/>
      <w:szCs w:val="20"/>
      <w:lang w:eastAsia="ru-RU"/>
    </w:rPr>
  </w:style>
  <w:style w:type="character" w:customStyle="1" w:styleId="affffff">
    <w:name w:val="Основной текст_"/>
    <w:link w:val="1ff5"/>
    <w:qFormat/>
    <w:locked/>
    <w:rsid w:val="00264D60"/>
    <w:rPr>
      <w:rFonts w:ascii="Arial" w:hAnsi="Arial"/>
      <w:sz w:val="19"/>
      <w:shd w:val="clear" w:color="auto" w:fill="FFFFFF"/>
    </w:rPr>
  </w:style>
  <w:style w:type="paragraph" w:customStyle="1" w:styleId="1ff5">
    <w:name w:val="Основной текст1"/>
    <w:basedOn w:val="a2"/>
    <w:link w:val="affffff"/>
    <w:qFormat/>
    <w:rsid w:val="00264D60"/>
    <w:pPr>
      <w:widowControl/>
      <w:shd w:val="clear" w:color="auto" w:fill="FFFFFF"/>
      <w:snapToGrid/>
      <w:spacing w:before="180" w:after="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0"/>
    <w:uiPriority w:val="99"/>
    <w:qFormat/>
    <w:rsid w:val="00264D60"/>
    <w:pPr>
      <w:keepNext/>
      <w:tabs>
        <w:tab w:val="clear" w:pos="567"/>
        <w:tab w:val="clear" w:pos="680"/>
        <w:tab w:val="clear" w:pos="1106"/>
        <w:tab w:val="clear" w:pos="1729"/>
        <w:tab w:val="clear" w:pos="7002"/>
        <w:tab w:val="left" w:pos="792"/>
      </w:tabs>
      <w:autoSpaceDE/>
      <w:autoSpaceDN/>
      <w:adjustRightInd/>
      <w:spacing w:before="240" w:after="60"/>
      <w:jc w:val="left"/>
    </w:pPr>
    <w:rPr>
      <w:rFonts w:ascii="Times New Roman" w:hAnsi="Times New Roman"/>
      <w:b/>
      <w:bCs/>
      <w:kern w:val="32"/>
      <w:sz w:val="24"/>
    </w:rPr>
  </w:style>
  <w:style w:type="paragraph" w:customStyle="1" w:styleId="Style24">
    <w:name w:val="Style24"/>
    <w:basedOn w:val="a2"/>
    <w:uiPriority w:val="99"/>
    <w:qFormat/>
    <w:rsid w:val="00264D60"/>
    <w:pPr>
      <w:autoSpaceDE w:val="0"/>
      <w:autoSpaceDN w:val="0"/>
      <w:adjustRightInd w:val="0"/>
      <w:snapToGrid/>
      <w:spacing w:before="0" w:after="0" w:line="482" w:lineRule="exact"/>
      <w:ind w:firstLine="720"/>
      <w:jc w:val="both"/>
    </w:pPr>
    <w:rPr>
      <w:rFonts w:eastAsia="Times New Roman"/>
      <w:szCs w:val="24"/>
    </w:rPr>
  </w:style>
  <w:style w:type="paragraph" w:customStyle="1" w:styleId="2TimesNewRoman0">
    <w:name w:val="Стиль заголовок 2 + Times New Roman полужирный Первая строка:  0..."/>
    <w:basedOn w:val="2f9"/>
    <w:uiPriority w:val="99"/>
    <w:qFormat/>
    <w:rsid w:val="00264D6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
    <w:name w:val="Стиль1 Знак"/>
    <w:link w:val="1e"/>
    <w:uiPriority w:val="99"/>
    <w:qFormat/>
    <w:locked/>
    <w:rsid w:val="00264D60"/>
    <w:rPr>
      <w:rFonts w:ascii="Times New Roman" w:eastAsia="Calibri" w:hAnsi="Times New Roman" w:cs="Times New Roman"/>
      <w:sz w:val="20"/>
      <w:szCs w:val="20"/>
      <w:lang w:eastAsia="ru-RU"/>
    </w:rPr>
  </w:style>
  <w:style w:type="paragraph" w:customStyle="1" w:styleId="affffff0">
    <w:name w:val="Стиль По ширине"/>
    <w:basedOn w:val="a2"/>
    <w:uiPriority w:val="99"/>
    <w:qFormat/>
    <w:rsid w:val="00264D60"/>
    <w:pPr>
      <w:widowControl/>
      <w:snapToGrid/>
      <w:spacing w:before="0" w:after="0" w:line="312" w:lineRule="auto"/>
      <w:ind w:firstLine="454"/>
      <w:jc w:val="both"/>
    </w:pPr>
    <w:rPr>
      <w:rFonts w:eastAsia="Times New Roman"/>
      <w:szCs w:val="24"/>
    </w:rPr>
  </w:style>
  <w:style w:type="paragraph" w:customStyle="1" w:styleId="Style53">
    <w:name w:val="Style53"/>
    <w:basedOn w:val="a2"/>
    <w:uiPriority w:val="99"/>
    <w:qFormat/>
    <w:rsid w:val="00264D60"/>
    <w:pPr>
      <w:autoSpaceDE w:val="0"/>
      <w:autoSpaceDN w:val="0"/>
      <w:adjustRightInd w:val="0"/>
      <w:snapToGrid/>
      <w:spacing w:before="0" w:after="0" w:line="197" w:lineRule="exact"/>
      <w:ind w:firstLine="456"/>
      <w:jc w:val="both"/>
    </w:pPr>
    <w:rPr>
      <w:rFonts w:ascii="Palatino Linotype" w:eastAsia="Times New Roman" w:hAnsi="Palatino Linotype"/>
      <w:szCs w:val="24"/>
    </w:rPr>
  </w:style>
  <w:style w:type="paragraph" w:customStyle="1" w:styleId="Style57">
    <w:name w:val="Style57"/>
    <w:basedOn w:val="a2"/>
    <w:uiPriority w:val="99"/>
    <w:qFormat/>
    <w:rsid w:val="00264D60"/>
    <w:pPr>
      <w:autoSpaceDE w:val="0"/>
      <w:autoSpaceDN w:val="0"/>
      <w:adjustRightInd w:val="0"/>
      <w:snapToGrid/>
      <w:spacing w:before="0" w:after="0" w:line="216" w:lineRule="exact"/>
      <w:jc w:val="both"/>
    </w:pPr>
    <w:rPr>
      <w:rFonts w:ascii="Palatino Linotype" w:eastAsia="Times New Roman" w:hAnsi="Palatino Linotype"/>
      <w:szCs w:val="24"/>
    </w:rPr>
  </w:style>
  <w:style w:type="paragraph" w:customStyle="1" w:styleId="Style35">
    <w:name w:val="Style35"/>
    <w:basedOn w:val="a2"/>
    <w:uiPriority w:val="99"/>
    <w:qFormat/>
    <w:rsid w:val="00264D60"/>
    <w:pPr>
      <w:autoSpaceDE w:val="0"/>
      <w:autoSpaceDN w:val="0"/>
      <w:adjustRightInd w:val="0"/>
      <w:snapToGrid/>
      <w:spacing w:before="0" w:after="0" w:line="197" w:lineRule="exact"/>
      <w:ind w:firstLine="442"/>
      <w:jc w:val="both"/>
    </w:pPr>
    <w:rPr>
      <w:rFonts w:ascii="Palatino Linotype" w:eastAsia="Times New Roman" w:hAnsi="Palatino Linotype"/>
      <w:szCs w:val="24"/>
    </w:rPr>
  </w:style>
  <w:style w:type="paragraph" w:customStyle="1" w:styleId="Style37">
    <w:name w:val="Style37"/>
    <w:basedOn w:val="a2"/>
    <w:uiPriority w:val="99"/>
    <w:qFormat/>
    <w:rsid w:val="00264D60"/>
    <w:pPr>
      <w:autoSpaceDE w:val="0"/>
      <w:autoSpaceDN w:val="0"/>
      <w:adjustRightInd w:val="0"/>
      <w:snapToGrid/>
      <w:spacing w:before="0" w:after="0" w:line="221" w:lineRule="exact"/>
      <w:ind w:firstLine="221"/>
      <w:jc w:val="both"/>
    </w:pPr>
    <w:rPr>
      <w:rFonts w:ascii="Palatino Linotype" w:eastAsia="Times New Roman" w:hAnsi="Palatino Linotype"/>
      <w:szCs w:val="24"/>
    </w:rPr>
  </w:style>
  <w:style w:type="paragraph" w:customStyle="1" w:styleId="Style31">
    <w:name w:val="Style31"/>
    <w:basedOn w:val="a2"/>
    <w:uiPriority w:val="99"/>
    <w:qFormat/>
    <w:rsid w:val="00264D60"/>
    <w:pPr>
      <w:autoSpaceDE w:val="0"/>
      <w:autoSpaceDN w:val="0"/>
      <w:adjustRightInd w:val="0"/>
      <w:snapToGrid/>
      <w:spacing w:before="0" w:after="0"/>
    </w:pPr>
    <w:rPr>
      <w:rFonts w:ascii="Palatino Linotype" w:eastAsia="Times New Roman" w:hAnsi="Palatino Linotype"/>
      <w:szCs w:val="24"/>
    </w:rPr>
  </w:style>
  <w:style w:type="paragraph" w:customStyle="1" w:styleId="2Arial12">
    <w:name w:val="Стиль Заголовок 2 + Arial полужирный курсив Перед:  12 пт После..."/>
    <w:basedOn w:val="20"/>
    <w:uiPriority w:val="99"/>
    <w:qFormat/>
    <w:rsid w:val="00264D60"/>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iCs/>
      <w:sz w:val="24"/>
    </w:rPr>
  </w:style>
  <w:style w:type="paragraph" w:customStyle="1" w:styleId="2Arial0">
    <w:name w:val="Стиль Заголовок 2 + Arial полужирный Слева:  0 см Первая строка:..."/>
    <w:basedOn w:val="20"/>
    <w:uiPriority w:val="99"/>
    <w:qFormat/>
    <w:rsid w:val="00264D60"/>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sz w:val="24"/>
    </w:rPr>
  </w:style>
  <w:style w:type="character" w:customStyle="1" w:styleId="ConsNormal0">
    <w:name w:val="ConsNormal Знак"/>
    <w:link w:val="ConsNormal"/>
    <w:uiPriority w:val="99"/>
    <w:qFormat/>
    <w:locked/>
    <w:rsid w:val="00264D60"/>
    <w:rPr>
      <w:rFonts w:ascii="Arial" w:eastAsia="Calibri" w:hAnsi="Arial" w:cs="Times New Roman"/>
      <w:lang w:eastAsia="ru-RU"/>
    </w:rPr>
  </w:style>
  <w:style w:type="character" w:customStyle="1" w:styleId="223">
    <w:name w:val="Основной текст (22)_"/>
    <w:link w:val="224"/>
    <w:uiPriority w:val="99"/>
    <w:qFormat/>
    <w:locked/>
    <w:rsid w:val="00264D60"/>
    <w:rPr>
      <w:rFonts w:ascii="Century Schoolbook" w:hAnsi="Century Schoolbook"/>
      <w:sz w:val="21"/>
      <w:shd w:val="clear" w:color="auto" w:fill="FFFFFF"/>
    </w:rPr>
  </w:style>
  <w:style w:type="paragraph" w:customStyle="1" w:styleId="224">
    <w:name w:val="Основной текст (22)"/>
    <w:basedOn w:val="a2"/>
    <w:link w:val="223"/>
    <w:uiPriority w:val="99"/>
    <w:qFormat/>
    <w:rsid w:val="00264D60"/>
    <w:pPr>
      <w:widowControl/>
      <w:shd w:val="clear" w:color="auto" w:fill="FFFFFF"/>
      <w:snapToGrid/>
      <w:spacing w:before="540" w:after="12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264D60"/>
    <w:pPr>
      <w:widowControl/>
      <w:shd w:val="clear" w:color="auto" w:fill="FFFFFF"/>
      <w:snapToGrid/>
      <w:spacing w:before="480" w:after="120" w:line="284" w:lineRule="exact"/>
      <w:ind w:hanging="1620"/>
      <w:jc w:val="both"/>
    </w:pPr>
    <w:rPr>
      <w:rFonts w:ascii="Arial" w:eastAsia="Times New Roman" w:hAnsi="Arial" w:cs="Arial"/>
      <w:color w:val="000000"/>
      <w:sz w:val="19"/>
      <w:szCs w:val="19"/>
    </w:rPr>
  </w:style>
  <w:style w:type="character" w:customStyle="1" w:styleId="136">
    <w:name w:val="Основной текст (13)_"/>
    <w:link w:val="137"/>
    <w:uiPriority w:val="99"/>
    <w:qFormat/>
    <w:locked/>
    <w:rsid w:val="00264D60"/>
    <w:rPr>
      <w:rFonts w:ascii="Century Schoolbook" w:hAnsi="Century Schoolbook"/>
      <w:sz w:val="18"/>
      <w:shd w:val="clear" w:color="auto" w:fill="FFFFFF"/>
    </w:rPr>
  </w:style>
  <w:style w:type="paragraph" w:customStyle="1" w:styleId="137">
    <w:name w:val="Основной текст (13)"/>
    <w:basedOn w:val="a2"/>
    <w:link w:val="136"/>
    <w:uiPriority w:val="99"/>
    <w:qFormat/>
    <w:rsid w:val="00264D60"/>
    <w:pPr>
      <w:widowControl/>
      <w:shd w:val="clear" w:color="auto" w:fill="FFFFFF"/>
      <w:snapToGrid/>
      <w:spacing w:before="480" w:after="30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264D60"/>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264D60"/>
    <w:pPr>
      <w:widowControl/>
      <w:shd w:val="clear" w:color="auto" w:fill="FFFFFF"/>
      <w:snapToGrid/>
      <w:spacing w:before="120" w:after="24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264D60"/>
    <w:rPr>
      <w:rFonts w:ascii="Century Schoolbook" w:hAnsi="Century Schoolbook"/>
      <w:sz w:val="18"/>
      <w:shd w:val="clear" w:color="auto" w:fill="FFFFFF"/>
    </w:rPr>
  </w:style>
  <w:style w:type="paragraph" w:customStyle="1" w:styleId="2Arial1">
    <w:name w:val="Заголовок 2  Arial"/>
    <w:basedOn w:val="20"/>
    <w:uiPriority w:val="99"/>
    <w:qFormat/>
    <w:rsid w:val="00264D60"/>
    <w:pPr>
      <w:keepNext/>
      <w:keepLines/>
      <w:tabs>
        <w:tab w:val="clear" w:pos="567"/>
        <w:tab w:val="clear" w:pos="680"/>
        <w:tab w:val="clear" w:pos="1106"/>
        <w:tab w:val="clear" w:pos="1729"/>
        <w:tab w:val="clear" w:pos="7002"/>
      </w:tabs>
      <w:autoSpaceDE/>
      <w:autoSpaceDN/>
      <w:adjustRightInd/>
      <w:spacing w:before="240" w:after="120"/>
      <w:jc w:val="left"/>
    </w:pPr>
    <w:rPr>
      <w:rFonts w:ascii="Arial" w:hAnsi="Arial" w:cs="Arial"/>
      <w:b/>
      <w:bCs/>
      <w:sz w:val="24"/>
      <w:szCs w:val="24"/>
      <w:lang w:eastAsia="en-US"/>
    </w:rPr>
  </w:style>
  <w:style w:type="paragraph" w:customStyle="1" w:styleId="1ff6">
    <w:name w:val="Заголовок 1  Междустр.интервал:  одинарный"/>
    <w:basedOn w:val="10"/>
    <w:uiPriority w:val="99"/>
    <w:qFormat/>
    <w:rsid w:val="00264D60"/>
    <w:pPr>
      <w:keepNext/>
      <w:tabs>
        <w:tab w:val="clear" w:pos="567"/>
        <w:tab w:val="clear" w:pos="680"/>
        <w:tab w:val="clear" w:pos="1106"/>
        <w:tab w:val="clear" w:pos="1729"/>
        <w:tab w:val="clear" w:pos="7002"/>
      </w:tabs>
      <w:autoSpaceDE/>
      <w:autoSpaceDN/>
      <w:adjustRightInd/>
      <w:spacing w:before="240" w:after="60"/>
    </w:pPr>
    <w:rPr>
      <w:rFonts w:ascii="Arial" w:hAnsi="Arial" w:cs="Arial"/>
      <w:b/>
      <w:bCs/>
      <w:caps/>
      <w:kern w:val="32"/>
      <w:sz w:val="32"/>
      <w:szCs w:val="32"/>
      <w:lang w:eastAsia="en-US"/>
    </w:rPr>
  </w:style>
  <w:style w:type="paragraph" w:customStyle="1" w:styleId="article">
    <w:name w:val="article"/>
    <w:basedOn w:val="a2"/>
    <w:uiPriority w:val="99"/>
    <w:qFormat/>
    <w:rsid w:val="00264D60"/>
    <w:pPr>
      <w:widowControl/>
      <w:snapToGrid/>
      <w:spacing w:beforeAutospacing="1" w:afterAutospacing="1"/>
    </w:pPr>
    <w:rPr>
      <w:rFonts w:eastAsia="Times New Roman"/>
      <w:szCs w:val="24"/>
    </w:rPr>
  </w:style>
  <w:style w:type="character" w:customStyle="1" w:styleId="affffff1">
    <w:name w:val="Без интервала Знак"/>
    <w:link w:val="94"/>
    <w:uiPriority w:val="99"/>
    <w:qFormat/>
    <w:locked/>
    <w:rsid w:val="00264D60"/>
    <w:rPr>
      <w:lang w:val="en-US"/>
    </w:rPr>
  </w:style>
  <w:style w:type="paragraph" w:customStyle="1" w:styleId="94">
    <w:name w:val="Без интервала9"/>
    <w:link w:val="affffff1"/>
    <w:uiPriority w:val="99"/>
    <w:rsid w:val="00264D60"/>
    <w:pPr>
      <w:spacing w:before="100" w:beforeAutospacing="1" w:after="100" w:afterAutospacing="1" w:line="240" w:lineRule="auto"/>
    </w:pPr>
    <w:rPr>
      <w:lang w:val="en-US"/>
    </w:rPr>
  </w:style>
  <w:style w:type="paragraph" w:styleId="affffff2">
    <w:name w:val="No Spacing"/>
    <w:link w:val="64"/>
    <w:uiPriority w:val="99"/>
    <w:qFormat/>
    <w:rsid w:val="00264D60"/>
    <w:pPr>
      <w:spacing w:after="160" w:line="259" w:lineRule="auto"/>
    </w:pPr>
    <w:rPr>
      <w:rFonts w:ascii="Times New Roman" w:eastAsia="Calibri" w:hAnsi="Times New Roman" w:cs="Times New Roman"/>
      <w:lang w:eastAsia="ru-RU"/>
    </w:rPr>
  </w:style>
  <w:style w:type="character" w:customStyle="1" w:styleId="1220">
    <w:name w:val="Знак1 Знак Знак22"/>
    <w:uiPriority w:val="99"/>
    <w:qFormat/>
    <w:locked/>
    <w:rsid w:val="00264D60"/>
    <w:rPr>
      <w:sz w:val="24"/>
    </w:rPr>
  </w:style>
  <w:style w:type="paragraph" w:styleId="2fd">
    <w:name w:val="Quote"/>
    <w:basedOn w:val="a2"/>
    <w:next w:val="a2"/>
    <w:link w:val="241"/>
    <w:uiPriority w:val="99"/>
    <w:qFormat/>
    <w:rsid w:val="00264D60"/>
    <w:pPr>
      <w:widowControl/>
      <w:snapToGrid/>
      <w:spacing w:before="0" w:after="0"/>
    </w:pPr>
    <w:rPr>
      <w:rFonts w:ascii="Calibri" w:eastAsia="Times New Roman" w:hAnsi="Calibri"/>
      <w:i/>
      <w:iCs/>
      <w:color w:val="000000"/>
      <w:szCs w:val="24"/>
    </w:rPr>
  </w:style>
  <w:style w:type="character" w:customStyle="1" w:styleId="2fe">
    <w:name w:val="Цитата 2 Знак"/>
    <w:basedOn w:val="a3"/>
    <w:link w:val="281"/>
    <w:uiPriority w:val="99"/>
    <w:qFormat/>
    <w:rsid w:val="00264D60"/>
    <w:rPr>
      <w:rFonts w:ascii="Times New Roman" w:eastAsia="Calibri" w:hAnsi="Times New Roman" w:cs="Times New Roman"/>
      <w:i/>
      <w:iCs/>
      <w:color w:val="000000" w:themeColor="text1"/>
      <w:sz w:val="24"/>
      <w:szCs w:val="20"/>
      <w:lang w:eastAsia="ru-RU"/>
    </w:rPr>
  </w:style>
  <w:style w:type="character" w:customStyle="1" w:styleId="QuoteChar">
    <w:name w:val="Quote Char"/>
    <w:basedOn w:val="a3"/>
    <w:link w:val="2110"/>
    <w:uiPriority w:val="99"/>
    <w:qFormat/>
    <w:locked/>
    <w:rsid w:val="00264D60"/>
    <w:rPr>
      <w:rFonts w:cs="Times New Roman"/>
      <w:i/>
      <w:color w:val="000000"/>
      <w:sz w:val="24"/>
    </w:rPr>
  </w:style>
  <w:style w:type="paragraph" w:customStyle="1" w:styleId="2110">
    <w:name w:val="Цитата 211"/>
    <w:basedOn w:val="a2"/>
    <w:next w:val="a2"/>
    <w:link w:val="QuoteChar"/>
    <w:uiPriority w:val="99"/>
    <w:rsid w:val="00264D60"/>
    <w:pPr>
      <w:widowControl/>
      <w:snapToGrid/>
      <w:spacing w:before="0" w:after="0"/>
    </w:pPr>
    <w:rPr>
      <w:rFonts w:asciiTheme="minorHAnsi" w:eastAsiaTheme="minorHAnsi" w:hAnsiTheme="minorHAnsi"/>
      <w:i/>
      <w:color w:val="000000"/>
      <w:szCs w:val="22"/>
      <w:lang w:eastAsia="en-US"/>
    </w:rPr>
  </w:style>
  <w:style w:type="character" w:customStyle="1" w:styleId="241">
    <w:name w:val="Цитата 2 Знак4"/>
    <w:basedOn w:val="a3"/>
    <w:link w:val="2fd"/>
    <w:uiPriority w:val="99"/>
    <w:locked/>
    <w:rsid w:val="00264D60"/>
    <w:rPr>
      <w:rFonts w:ascii="Calibri" w:eastAsia="Times New Roman" w:hAnsi="Calibri" w:cs="Times New Roman"/>
      <w:i/>
      <w:iCs/>
      <w:color w:val="000000"/>
      <w:sz w:val="24"/>
      <w:szCs w:val="24"/>
      <w:lang w:eastAsia="ru-RU"/>
    </w:rPr>
  </w:style>
  <w:style w:type="character" w:customStyle="1" w:styleId="IntenseQuoteChar7">
    <w:name w:val="Intense Quote Char7"/>
    <w:uiPriority w:val="99"/>
    <w:locked/>
    <w:rsid w:val="00264D60"/>
    <w:rPr>
      <w:rFonts w:ascii="Calibri" w:hAnsi="Calibri"/>
      <w:b/>
      <w:i/>
      <w:color w:val="4F81BD"/>
      <w:sz w:val="24"/>
    </w:rPr>
  </w:style>
  <w:style w:type="character" w:customStyle="1" w:styleId="510">
    <w:name w:val="Знак5 Знак Знак1"/>
    <w:uiPriority w:val="99"/>
    <w:locked/>
    <w:rsid w:val="00264D60"/>
    <w:rPr>
      <w:sz w:val="16"/>
      <w:lang w:val="ru-RU" w:eastAsia="ru-RU"/>
    </w:rPr>
  </w:style>
  <w:style w:type="character" w:customStyle="1" w:styleId="125">
    <w:name w:val="Знак1 Знак Знак25"/>
    <w:uiPriority w:val="99"/>
    <w:qFormat/>
    <w:locked/>
    <w:rsid w:val="00264D60"/>
    <w:rPr>
      <w:sz w:val="24"/>
    </w:rPr>
  </w:style>
  <w:style w:type="character" w:customStyle="1" w:styleId="124">
    <w:name w:val="Знак1 Знак Знак24"/>
    <w:uiPriority w:val="99"/>
    <w:qFormat/>
    <w:locked/>
    <w:rsid w:val="00264D60"/>
    <w:rPr>
      <w:sz w:val="24"/>
    </w:rPr>
  </w:style>
  <w:style w:type="character" w:customStyle="1" w:styleId="1230">
    <w:name w:val="Знак1 Знак Знак23"/>
    <w:uiPriority w:val="99"/>
    <w:qFormat/>
    <w:locked/>
    <w:rsid w:val="00264D60"/>
    <w:rPr>
      <w:sz w:val="24"/>
    </w:rPr>
  </w:style>
  <w:style w:type="character" w:customStyle="1" w:styleId="216">
    <w:name w:val="Цитата 2 Знак1"/>
    <w:basedOn w:val="a3"/>
    <w:uiPriority w:val="99"/>
    <w:qFormat/>
    <w:rsid w:val="00264D60"/>
    <w:rPr>
      <w:rFonts w:cs="Times New Roman"/>
      <w:i/>
      <w:iCs/>
      <w:color w:val="404040"/>
      <w:sz w:val="24"/>
      <w:szCs w:val="24"/>
    </w:rPr>
  </w:style>
  <w:style w:type="paragraph" w:customStyle="1" w:styleId="p12">
    <w:name w:val="p12"/>
    <w:basedOn w:val="a2"/>
    <w:uiPriority w:val="99"/>
    <w:qFormat/>
    <w:rsid w:val="00264D60"/>
    <w:pPr>
      <w:widowControl/>
      <w:snapToGrid/>
      <w:spacing w:beforeAutospacing="1" w:afterAutospacing="1"/>
    </w:pPr>
    <w:rPr>
      <w:rFonts w:eastAsia="Times New Roman"/>
      <w:szCs w:val="24"/>
    </w:rPr>
  </w:style>
  <w:style w:type="paragraph" w:styleId="affffff3">
    <w:name w:val="Intense Quote"/>
    <w:basedOn w:val="a2"/>
    <w:next w:val="a2"/>
    <w:link w:val="47"/>
    <w:uiPriority w:val="99"/>
    <w:qFormat/>
    <w:rsid w:val="00264D60"/>
    <w:pPr>
      <w:widowControl/>
      <w:pBdr>
        <w:bottom w:val="single" w:sz="4" w:space="4" w:color="4F81BD"/>
      </w:pBdr>
      <w:snapToGrid/>
      <w:spacing w:before="200" w:after="280"/>
      <w:ind w:left="936" w:right="936"/>
    </w:pPr>
    <w:rPr>
      <w:rFonts w:ascii="Calibri" w:hAnsi="Calibri"/>
      <w:b/>
      <w:i/>
      <w:color w:val="4F81BD"/>
    </w:rPr>
  </w:style>
  <w:style w:type="character" w:customStyle="1" w:styleId="affffff4">
    <w:name w:val="Выделенная цитата Знак"/>
    <w:basedOn w:val="a3"/>
    <w:link w:val="82"/>
    <w:uiPriority w:val="99"/>
    <w:qFormat/>
    <w:rsid w:val="00264D60"/>
    <w:rPr>
      <w:rFonts w:ascii="Times New Roman" w:eastAsia="Calibri" w:hAnsi="Times New Roman" w:cs="Times New Roman"/>
      <w:b/>
      <w:bCs/>
      <w:i/>
      <w:iCs/>
      <w:color w:val="4F81BD" w:themeColor="accent1"/>
      <w:sz w:val="24"/>
      <w:szCs w:val="20"/>
      <w:lang w:eastAsia="ru-RU"/>
    </w:rPr>
  </w:style>
  <w:style w:type="character" w:customStyle="1" w:styleId="IntenseQuoteChar">
    <w:name w:val="Intense Quote Char"/>
    <w:basedOn w:val="a3"/>
    <w:link w:val="11e"/>
    <w:uiPriority w:val="99"/>
    <w:qFormat/>
    <w:locked/>
    <w:rsid w:val="00264D60"/>
    <w:rPr>
      <w:rFonts w:cs="Times New Roman"/>
      <w:b/>
      <w:i/>
      <w:color w:val="4F81BD"/>
      <w:sz w:val="24"/>
    </w:rPr>
  </w:style>
  <w:style w:type="paragraph" w:customStyle="1" w:styleId="11e">
    <w:name w:val="Выделенная цитата11"/>
    <w:basedOn w:val="a2"/>
    <w:next w:val="a2"/>
    <w:link w:val="IntenseQuoteChar"/>
    <w:uiPriority w:val="99"/>
    <w:rsid w:val="00264D60"/>
    <w:pPr>
      <w:widowControl/>
      <w:pBdr>
        <w:bottom w:val="single" w:sz="4" w:space="4" w:color="4F81BD"/>
      </w:pBdr>
      <w:snapToGrid/>
      <w:spacing w:before="200" w:after="280"/>
      <w:ind w:left="936" w:right="936"/>
    </w:pPr>
    <w:rPr>
      <w:rFonts w:asciiTheme="minorHAnsi" w:eastAsiaTheme="minorHAnsi" w:hAnsiTheme="minorHAnsi"/>
      <w:b/>
      <w:i/>
      <w:color w:val="4F81BD"/>
      <w:szCs w:val="22"/>
      <w:lang w:eastAsia="en-US"/>
    </w:rPr>
  </w:style>
  <w:style w:type="character" w:customStyle="1" w:styleId="47">
    <w:name w:val="Выделенная цитата Знак4"/>
    <w:basedOn w:val="a3"/>
    <w:link w:val="affffff3"/>
    <w:uiPriority w:val="99"/>
    <w:locked/>
    <w:rsid w:val="00264D60"/>
    <w:rPr>
      <w:rFonts w:ascii="Calibri" w:eastAsia="Calibri" w:hAnsi="Calibri" w:cs="Times New Roman"/>
      <w:b/>
      <w:i/>
      <w:color w:val="4F81BD"/>
      <w:sz w:val="24"/>
      <w:szCs w:val="20"/>
      <w:lang w:eastAsia="ru-RU"/>
    </w:rPr>
  </w:style>
  <w:style w:type="character" w:customStyle="1" w:styleId="1ff7">
    <w:name w:val="Выделенная цитата Знак1"/>
    <w:basedOn w:val="a3"/>
    <w:uiPriority w:val="99"/>
    <w:qFormat/>
    <w:rsid w:val="00264D60"/>
    <w:rPr>
      <w:rFonts w:ascii="Times New Roman" w:hAnsi="Times New Roman" w:cs="Times New Roman"/>
      <w:i/>
      <w:iCs/>
      <w:color w:val="5B9BD5"/>
      <w:sz w:val="24"/>
      <w:szCs w:val="24"/>
      <w:lang w:eastAsia="ru-RU"/>
    </w:rPr>
  </w:style>
  <w:style w:type="character" w:customStyle="1" w:styleId="1201">
    <w:name w:val="Выделенная цитата Знак120"/>
    <w:basedOn w:val="a3"/>
    <w:uiPriority w:val="99"/>
    <w:qFormat/>
    <w:rsid w:val="00264D60"/>
    <w:rPr>
      <w:rFonts w:cs="Times New Roman"/>
      <w:i/>
      <w:iCs/>
      <w:color w:val="5B9BD5"/>
      <w:sz w:val="24"/>
      <w:szCs w:val="24"/>
    </w:rPr>
  </w:style>
  <w:style w:type="character" w:customStyle="1" w:styleId="1190">
    <w:name w:val="Выделенная цитата Знак119"/>
    <w:basedOn w:val="a3"/>
    <w:uiPriority w:val="99"/>
    <w:qFormat/>
    <w:rsid w:val="00264D60"/>
    <w:rPr>
      <w:rFonts w:cs="Times New Roman"/>
      <w:i/>
      <w:iCs/>
      <w:color w:val="5B9BD5"/>
      <w:sz w:val="24"/>
      <w:szCs w:val="24"/>
    </w:rPr>
  </w:style>
  <w:style w:type="character" w:customStyle="1" w:styleId="1180">
    <w:name w:val="Выделенная цитата Знак118"/>
    <w:basedOn w:val="a3"/>
    <w:uiPriority w:val="99"/>
    <w:qFormat/>
    <w:rsid w:val="00264D60"/>
    <w:rPr>
      <w:rFonts w:cs="Times New Roman"/>
      <w:i/>
      <w:iCs/>
      <w:color w:val="5B9BD5"/>
      <w:sz w:val="24"/>
      <w:szCs w:val="24"/>
    </w:rPr>
  </w:style>
  <w:style w:type="character" w:customStyle="1" w:styleId="1170">
    <w:name w:val="Выделенная цитата Знак117"/>
    <w:basedOn w:val="a3"/>
    <w:uiPriority w:val="99"/>
    <w:qFormat/>
    <w:rsid w:val="00264D60"/>
    <w:rPr>
      <w:rFonts w:cs="Times New Roman"/>
      <w:i/>
      <w:iCs/>
      <w:color w:val="5B9BD5"/>
      <w:sz w:val="24"/>
      <w:szCs w:val="24"/>
    </w:rPr>
  </w:style>
  <w:style w:type="character" w:customStyle="1" w:styleId="1160">
    <w:name w:val="Выделенная цитата Знак116"/>
    <w:basedOn w:val="a3"/>
    <w:uiPriority w:val="99"/>
    <w:qFormat/>
    <w:rsid w:val="00264D60"/>
    <w:rPr>
      <w:rFonts w:cs="Times New Roman"/>
      <w:i/>
      <w:iCs/>
      <w:color w:val="5B9BD5"/>
      <w:sz w:val="24"/>
      <w:szCs w:val="24"/>
    </w:rPr>
  </w:style>
  <w:style w:type="character" w:customStyle="1" w:styleId="1150">
    <w:name w:val="Выделенная цитата Знак115"/>
    <w:basedOn w:val="a3"/>
    <w:uiPriority w:val="99"/>
    <w:qFormat/>
    <w:rsid w:val="00264D60"/>
    <w:rPr>
      <w:rFonts w:cs="Times New Roman"/>
      <w:i/>
      <w:iCs/>
      <w:color w:val="5B9BD5"/>
      <w:sz w:val="24"/>
      <w:szCs w:val="24"/>
    </w:rPr>
  </w:style>
  <w:style w:type="character" w:customStyle="1" w:styleId="1140">
    <w:name w:val="Выделенная цитата Знак114"/>
    <w:basedOn w:val="a3"/>
    <w:uiPriority w:val="99"/>
    <w:qFormat/>
    <w:rsid w:val="00264D60"/>
    <w:rPr>
      <w:rFonts w:cs="Times New Roman"/>
      <w:i/>
      <w:iCs/>
      <w:color w:val="5B9BD5"/>
      <w:sz w:val="24"/>
      <w:szCs w:val="24"/>
    </w:rPr>
  </w:style>
  <w:style w:type="character" w:customStyle="1" w:styleId="1130">
    <w:name w:val="Выделенная цитата Знак113"/>
    <w:basedOn w:val="a3"/>
    <w:uiPriority w:val="99"/>
    <w:qFormat/>
    <w:rsid w:val="00264D60"/>
    <w:rPr>
      <w:rFonts w:cs="Times New Roman"/>
      <w:i/>
      <w:iCs/>
      <w:color w:val="5B9BD5"/>
      <w:sz w:val="24"/>
      <w:szCs w:val="24"/>
    </w:rPr>
  </w:style>
  <w:style w:type="character" w:customStyle="1" w:styleId="1120">
    <w:name w:val="Выделенная цитата Знак112"/>
    <w:basedOn w:val="a3"/>
    <w:uiPriority w:val="99"/>
    <w:qFormat/>
    <w:rsid w:val="00264D60"/>
    <w:rPr>
      <w:rFonts w:cs="Times New Roman"/>
      <w:i/>
      <w:iCs/>
      <w:color w:val="5B9BD5"/>
      <w:sz w:val="24"/>
      <w:szCs w:val="24"/>
    </w:rPr>
  </w:style>
  <w:style w:type="character" w:customStyle="1" w:styleId="1110">
    <w:name w:val="Выделенная цитата Знак111"/>
    <w:basedOn w:val="a3"/>
    <w:uiPriority w:val="99"/>
    <w:qFormat/>
    <w:rsid w:val="00264D60"/>
    <w:rPr>
      <w:rFonts w:cs="Times New Roman"/>
      <w:i/>
      <w:iCs/>
      <w:color w:val="5B9BD5"/>
      <w:sz w:val="24"/>
      <w:szCs w:val="24"/>
    </w:rPr>
  </w:style>
  <w:style w:type="character" w:customStyle="1" w:styleId="1101">
    <w:name w:val="Выделенная цитата Знак110"/>
    <w:basedOn w:val="a3"/>
    <w:uiPriority w:val="99"/>
    <w:qFormat/>
    <w:rsid w:val="00264D60"/>
    <w:rPr>
      <w:rFonts w:cs="Times New Roman"/>
      <w:i/>
      <w:iCs/>
      <w:color w:val="5B9BD5"/>
      <w:sz w:val="24"/>
      <w:szCs w:val="24"/>
    </w:rPr>
  </w:style>
  <w:style w:type="character" w:customStyle="1" w:styleId="192">
    <w:name w:val="Выделенная цитата Знак19"/>
    <w:basedOn w:val="a3"/>
    <w:uiPriority w:val="99"/>
    <w:qFormat/>
    <w:rsid w:val="00264D60"/>
    <w:rPr>
      <w:rFonts w:cs="Times New Roman"/>
      <w:i/>
      <w:iCs/>
      <w:color w:val="5B9BD5"/>
      <w:sz w:val="24"/>
      <w:szCs w:val="24"/>
    </w:rPr>
  </w:style>
  <w:style w:type="character" w:customStyle="1" w:styleId="182">
    <w:name w:val="Выделенная цитата Знак18"/>
    <w:basedOn w:val="a3"/>
    <w:uiPriority w:val="99"/>
    <w:qFormat/>
    <w:rsid w:val="00264D60"/>
    <w:rPr>
      <w:rFonts w:cs="Times New Roman"/>
      <w:i/>
      <w:iCs/>
      <w:color w:val="5B9BD5"/>
      <w:sz w:val="24"/>
      <w:szCs w:val="24"/>
    </w:rPr>
  </w:style>
  <w:style w:type="character" w:customStyle="1" w:styleId="172">
    <w:name w:val="Выделенная цитата Знак17"/>
    <w:basedOn w:val="a3"/>
    <w:uiPriority w:val="99"/>
    <w:qFormat/>
    <w:rsid w:val="00264D60"/>
    <w:rPr>
      <w:rFonts w:cs="Times New Roman"/>
      <w:i/>
      <w:iCs/>
      <w:color w:val="5B9BD5"/>
      <w:sz w:val="24"/>
      <w:szCs w:val="24"/>
    </w:rPr>
  </w:style>
  <w:style w:type="character" w:customStyle="1" w:styleId="163">
    <w:name w:val="Выделенная цитата Знак16"/>
    <w:basedOn w:val="a3"/>
    <w:uiPriority w:val="99"/>
    <w:qFormat/>
    <w:rsid w:val="00264D60"/>
    <w:rPr>
      <w:rFonts w:cs="Times New Roman"/>
      <w:i/>
      <w:iCs/>
      <w:color w:val="5B9BD5"/>
      <w:sz w:val="24"/>
      <w:szCs w:val="24"/>
    </w:rPr>
  </w:style>
  <w:style w:type="character" w:customStyle="1" w:styleId="152">
    <w:name w:val="Выделенная цитата Знак15"/>
    <w:basedOn w:val="a3"/>
    <w:uiPriority w:val="99"/>
    <w:qFormat/>
    <w:rsid w:val="00264D60"/>
    <w:rPr>
      <w:rFonts w:cs="Times New Roman"/>
      <w:i/>
      <w:iCs/>
      <w:color w:val="5B9BD5"/>
      <w:sz w:val="24"/>
      <w:szCs w:val="24"/>
    </w:rPr>
  </w:style>
  <w:style w:type="character" w:customStyle="1" w:styleId="144">
    <w:name w:val="Выделенная цитата Знак14"/>
    <w:basedOn w:val="a3"/>
    <w:uiPriority w:val="99"/>
    <w:qFormat/>
    <w:rsid w:val="00264D60"/>
    <w:rPr>
      <w:rFonts w:cs="Times New Roman"/>
      <w:i/>
      <w:iCs/>
      <w:color w:val="5B9BD5"/>
      <w:sz w:val="24"/>
      <w:szCs w:val="24"/>
    </w:rPr>
  </w:style>
  <w:style w:type="character" w:customStyle="1" w:styleId="138">
    <w:name w:val="Выделенная цитата Знак13"/>
    <w:basedOn w:val="a3"/>
    <w:uiPriority w:val="99"/>
    <w:qFormat/>
    <w:rsid w:val="00264D60"/>
    <w:rPr>
      <w:rFonts w:cs="Times New Roman"/>
      <w:i/>
      <w:iCs/>
      <w:color w:val="5B9BD5"/>
      <w:sz w:val="24"/>
      <w:szCs w:val="24"/>
    </w:rPr>
  </w:style>
  <w:style w:type="character" w:customStyle="1" w:styleId="126">
    <w:name w:val="Выделенная цитата Знак12"/>
    <w:basedOn w:val="a3"/>
    <w:uiPriority w:val="99"/>
    <w:qFormat/>
    <w:rsid w:val="00264D60"/>
    <w:rPr>
      <w:rFonts w:cs="Times New Roman"/>
      <w:i/>
      <w:iCs/>
      <w:color w:val="5B9BD5"/>
      <w:sz w:val="24"/>
      <w:szCs w:val="24"/>
    </w:rPr>
  </w:style>
  <w:style w:type="paragraph" w:customStyle="1" w:styleId="1ff8">
    <w:name w:val="Заголовок оглавления1"/>
    <w:basedOn w:val="10"/>
    <w:next w:val="a2"/>
    <w:uiPriority w:val="99"/>
    <w:qFormat/>
    <w:rsid w:val="00264D6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paragraph" w:customStyle="1" w:styleId="2123">
    <w:name w:val="Стиль Заголовок 2 + Перед:  12 пт После:  3 пт"/>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rPr>
  </w:style>
  <w:style w:type="paragraph" w:customStyle="1" w:styleId="2ff">
    <w:name w:val="Обычный 2"/>
    <w:basedOn w:val="a2"/>
    <w:uiPriority w:val="99"/>
    <w:qFormat/>
    <w:rsid w:val="00264D60"/>
    <w:pPr>
      <w:widowControl/>
      <w:tabs>
        <w:tab w:val="left" w:pos="1440"/>
      </w:tabs>
      <w:snapToGrid/>
      <w:spacing w:before="0" w:after="0"/>
      <w:ind w:left="1440" w:hanging="360"/>
      <w:jc w:val="both"/>
    </w:pPr>
    <w:rPr>
      <w:rFonts w:eastAsia="Times New Roman"/>
      <w:sz w:val="20"/>
    </w:rPr>
  </w:style>
  <w:style w:type="paragraph" w:customStyle="1" w:styleId="MTDisplayEquation">
    <w:name w:val="MTDisplayEquation"/>
    <w:basedOn w:val="a2"/>
    <w:uiPriority w:val="99"/>
    <w:qFormat/>
    <w:rsid w:val="00264D60"/>
    <w:pPr>
      <w:widowControl/>
      <w:tabs>
        <w:tab w:val="center" w:pos="4680"/>
        <w:tab w:val="right" w:pos="9360"/>
      </w:tabs>
      <w:snapToGrid/>
      <w:spacing w:before="0" w:after="0"/>
    </w:pPr>
    <w:rPr>
      <w:rFonts w:eastAsia="Times New Roman"/>
      <w:lang w:val="en-US"/>
    </w:rPr>
  </w:style>
  <w:style w:type="paragraph" w:customStyle="1" w:styleId="msolistparagraph0">
    <w:name w:val="msolistparagraph"/>
    <w:basedOn w:val="a2"/>
    <w:uiPriority w:val="99"/>
    <w:qFormat/>
    <w:rsid w:val="00264D60"/>
    <w:pPr>
      <w:widowControl/>
      <w:snapToGrid/>
      <w:spacing w:before="0" w:after="0" w:line="312" w:lineRule="auto"/>
      <w:ind w:left="720" w:firstLine="454"/>
      <w:contextualSpacing/>
      <w:jc w:val="both"/>
    </w:pPr>
    <w:rPr>
      <w:rFonts w:eastAsia="Times New Roman"/>
      <w:szCs w:val="24"/>
    </w:rPr>
  </w:style>
  <w:style w:type="paragraph" w:customStyle="1" w:styleId="msonormalcxspmiddle">
    <w:name w:val="msonormalcxspmiddle"/>
    <w:basedOn w:val="a2"/>
    <w:uiPriority w:val="99"/>
    <w:qFormat/>
    <w:rsid w:val="00264D60"/>
    <w:pPr>
      <w:widowControl/>
      <w:snapToGrid/>
      <w:spacing w:beforeAutospacing="1" w:afterAutospacing="1"/>
    </w:pPr>
    <w:rPr>
      <w:rFonts w:eastAsia="Times New Roman"/>
      <w:szCs w:val="24"/>
    </w:rPr>
  </w:style>
  <w:style w:type="character" w:customStyle="1" w:styleId="affffff5">
    <w:name w:val="ВЭС отступ Знак"/>
    <w:link w:val="affffff6"/>
    <w:uiPriority w:val="99"/>
    <w:qFormat/>
    <w:locked/>
    <w:rsid w:val="00264D60"/>
    <w:rPr>
      <w:color w:val="000000"/>
      <w:sz w:val="24"/>
    </w:rPr>
  </w:style>
  <w:style w:type="paragraph" w:customStyle="1" w:styleId="affffff6">
    <w:name w:val="ВЭС отступ"/>
    <w:basedOn w:val="a2"/>
    <w:link w:val="affffff5"/>
    <w:uiPriority w:val="99"/>
    <w:qFormat/>
    <w:rsid w:val="00264D60"/>
    <w:pPr>
      <w:widowControl/>
      <w:snapToGrid/>
      <w:spacing w:before="0" w:after="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0"/>
    <w:uiPriority w:val="99"/>
    <w:qFormat/>
    <w:rsid w:val="00264D60"/>
    <w:pPr>
      <w:keepNext/>
      <w:tabs>
        <w:tab w:val="clear" w:pos="567"/>
        <w:tab w:val="clear" w:pos="680"/>
        <w:tab w:val="clear" w:pos="1106"/>
        <w:tab w:val="clear" w:pos="1729"/>
        <w:tab w:val="clear" w:pos="7002"/>
        <w:tab w:val="left" w:pos="360"/>
      </w:tabs>
      <w:autoSpaceDE/>
      <w:autoSpaceDN/>
      <w:adjustRightInd/>
      <w:spacing w:before="120" w:after="120"/>
      <w:jc w:val="left"/>
    </w:pPr>
    <w:rPr>
      <w:rFonts w:ascii="Arial" w:hAnsi="Arial"/>
      <w:b/>
      <w:bCs/>
      <w:kern w:val="32"/>
      <w:sz w:val="24"/>
    </w:rPr>
  </w:style>
  <w:style w:type="paragraph" w:customStyle="1" w:styleId="145">
    <w:name w:val="Основной 14"/>
    <w:basedOn w:val="a2"/>
    <w:uiPriority w:val="99"/>
    <w:qFormat/>
    <w:rsid w:val="00264D60"/>
    <w:pPr>
      <w:widowControl/>
      <w:autoSpaceDE w:val="0"/>
      <w:autoSpaceDN w:val="0"/>
      <w:adjustRightInd w:val="0"/>
      <w:snapToGrid/>
      <w:spacing w:before="0" w:after="0" w:line="360" w:lineRule="auto"/>
      <w:ind w:left="-851" w:right="-1091" w:firstLine="567"/>
      <w:jc w:val="center"/>
    </w:pPr>
    <w:rPr>
      <w:rFonts w:eastAsia="Times New Roman"/>
      <w:b/>
      <w:sz w:val="28"/>
    </w:rPr>
  </w:style>
  <w:style w:type="paragraph" w:customStyle="1" w:styleId="c1">
    <w:name w:val="c1"/>
    <w:basedOn w:val="a2"/>
    <w:uiPriority w:val="99"/>
    <w:qFormat/>
    <w:rsid w:val="00264D60"/>
    <w:pPr>
      <w:widowControl/>
      <w:snapToGrid/>
      <w:spacing w:beforeAutospacing="1" w:afterAutospacing="1"/>
    </w:pPr>
    <w:rPr>
      <w:rFonts w:eastAsia="Times New Roman"/>
      <w:szCs w:val="24"/>
    </w:rPr>
  </w:style>
  <w:style w:type="paragraph" w:customStyle="1" w:styleId="affffff7">
    <w:name w:val="Словарная статья"/>
    <w:basedOn w:val="a2"/>
    <w:next w:val="a2"/>
    <w:qFormat/>
    <w:rsid w:val="00264D60"/>
    <w:pPr>
      <w:widowControl/>
      <w:autoSpaceDE w:val="0"/>
      <w:autoSpaceDN w:val="0"/>
      <w:adjustRightInd w:val="0"/>
      <w:snapToGrid/>
      <w:spacing w:before="0" w:after="0"/>
      <w:ind w:left="170" w:right="118"/>
      <w:jc w:val="both"/>
    </w:pPr>
    <w:rPr>
      <w:rFonts w:ascii="Arial" w:eastAsia="Times New Roman" w:hAnsi="Arial"/>
      <w:sz w:val="20"/>
    </w:rPr>
  </w:style>
  <w:style w:type="character" w:customStyle="1" w:styleId="FR20">
    <w:name w:val="FR2 Знак"/>
    <w:link w:val="FR2"/>
    <w:uiPriority w:val="99"/>
    <w:qFormat/>
    <w:locked/>
    <w:rsid w:val="00264D60"/>
    <w:rPr>
      <w:rFonts w:ascii="Arial" w:eastAsia="Calibri" w:hAnsi="Arial" w:cs="Times New Roman"/>
      <w:lang w:eastAsia="ru-RU"/>
    </w:rPr>
  </w:style>
  <w:style w:type="paragraph" w:customStyle="1" w:styleId="2ff0">
    <w:name w:val="2"/>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Li">
    <w:name w:val="Li"/>
    <w:basedOn w:val="a2"/>
    <w:uiPriority w:val="99"/>
    <w:qFormat/>
    <w:rsid w:val="00264D60"/>
    <w:pPr>
      <w:widowControl/>
      <w:shd w:val="clear" w:color="auto" w:fill="FFFFFF"/>
      <w:suppressAutoHyphens/>
      <w:snapToGrid/>
      <w:spacing w:before="0" w:after="0"/>
    </w:pPr>
    <w:rPr>
      <w:rFonts w:eastAsia="Times New Roman"/>
      <w:szCs w:val="24"/>
      <w:lang w:eastAsia="ar-SA"/>
    </w:rPr>
  </w:style>
  <w:style w:type="paragraph" w:customStyle="1" w:styleId="Style14">
    <w:name w:val="Style14"/>
    <w:basedOn w:val="a2"/>
    <w:uiPriority w:val="99"/>
    <w:qFormat/>
    <w:rsid w:val="00264D60"/>
    <w:pPr>
      <w:autoSpaceDE w:val="0"/>
      <w:autoSpaceDN w:val="0"/>
      <w:adjustRightInd w:val="0"/>
      <w:snapToGrid/>
      <w:spacing w:before="0" w:after="0" w:line="444" w:lineRule="exact"/>
      <w:ind w:firstLine="1051"/>
    </w:pPr>
    <w:rPr>
      <w:rFonts w:ascii="Arial" w:eastAsia="Times New Roman" w:hAnsi="Arial" w:cs="Arial"/>
      <w:szCs w:val="24"/>
    </w:rPr>
  </w:style>
  <w:style w:type="paragraph" w:customStyle="1" w:styleId="Style22">
    <w:name w:val="Style22"/>
    <w:basedOn w:val="a2"/>
    <w:uiPriority w:val="99"/>
    <w:qFormat/>
    <w:rsid w:val="00264D60"/>
    <w:pPr>
      <w:autoSpaceDE w:val="0"/>
      <w:autoSpaceDN w:val="0"/>
      <w:adjustRightInd w:val="0"/>
      <w:snapToGrid/>
      <w:spacing w:before="0" w:after="0" w:line="238" w:lineRule="exact"/>
      <w:jc w:val="both"/>
    </w:pPr>
    <w:rPr>
      <w:rFonts w:ascii="Arial" w:eastAsia="Times New Roman" w:hAnsi="Arial" w:cs="Arial"/>
      <w:szCs w:val="24"/>
    </w:rPr>
  </w:style>
  <w:style w:type="paragraph" w:customStyle="1" w:styleId="affffff8">
    <w:name w:val="Название оглавления"/>
    <w:uiPriority w:val="99"/>
    <w:qFormat/>
    <w:rsid w:val="00264D6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9">
    <w:name w:val="список с тире"/>
    <w:basedOn w:val="a2"/>
    <w:uiPriority w:val="99"/>
    <w:qFormat/>
    <w:rsid w:val="00264D60"/>
    <w:pPr>
      <w:widowControl/>
      <w:tabs>
        <w:tab w:val="left" w:pos="1354"/>
      </w:tabs>
      <w:autoSpaceDE w:val="0"/>
      <w:autoSpaceDN w:val="0"/>
      <w:adjustRightInd w:val="0"/>
      <w:snapToGrid/>
      <w:spacing w:before="120" w:after="0"/>
      <w:ind w:left="1354" w:hanging="360"/>
      <w:jc w:val="both"/>
    </w:pPr>
    <w:rPr>
      <w:rFonts w:eastAsia="Times New Roman" w:cs="Arial"/>
      <w:color w:val="000000"/>
      <w:szCs w:val="28"/>
    </w:rPr>
  </w:style>
  <w:style w:type="paragraph" w:customStyle="1" w:styleId="2ff1">
    <w:name w:val="Обычный2"/>
    <w:uiPriority w:val="99"/>
    <w:qFormat/>
    <w:rsid w:val="00264D6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264D60"/>
    <w:pPr>
      <w:widowControl/>
      <w:tabs>
        <w:tab w:val="left" w:pos="851"/>
      </w:tabs>
      <w:snapToGrid/>
      <w:spacing w:before="0" w:after="0"/>
      <w:ind w:left="851" w:hanging="511"/>
      <w:jc w:val="both"/>
    </w:pPr>
    <w:rPr>
      <w:rFonts w:eastAsia="Times New Roman"/>
    </w:rPr>
  </w:style>
  <w:style w:type="paragraph" w:customStyle="1" w:styleId="notabstyle">
    <w:name w:val="no_tab style"/>
    <w:basedOn w:val="a2"/>
    <w:uiPriority w:val="99"/>
    <w:qFormat/>
    <w:rsid w:val="00264D60"/>
    <w:pPr>
      <w:widowControl/>
      <w:snapToGrid/>
      <w:spacing w:before="0" w:after="0"/>
      <w:jc w:val="both"/>
    </w:pPr>
    <w:rPr>
      <w:rFonts w:eastAsia="Times New Roman"/>
      <w:kern w:val="28"/>
    </w:rPr>
  </w:style>
  <w:style w:type="paragraph" w:customStyle="1" w:styleId="Tst-question">
    <w:name w:val="Tst-question"/>
    <w:basedOn w:val="a2"/>
    <w:uiPriority w:val="99"/>
    <w:qFormat/>
    <w:rsid w:val="00264D60"/>
    <w:pPr>
      <w:widowControl/>
      <w:numPr>
        <w:numId w:val="5"/>
      </w:numPr>
      <w:snapToGrid/>
      <w:spacing w:before="0" w:after="0"/>
      <w:jc w:val="both"/>
    </w:pPr>
    <w:rPr>
      <w:rFonts w:eastAsia="Times New Roman"/>
      <w:kern w:val="28"/>
    </w:rPr>
  </w:style>
  <w:style w:type="paragraph" w:customStyle="1" w:styleId="Tst10">
    <w:name w:val="Tst_1"/>
    <w:basedOn w:val="notabstyle"/>
    <w:uiPriority w:val="99"/>
    <w:qFormat/>
    <w:rsid w:val="00264D60"/>
    <w:pPr>
      <w:tabs>
        <w:tab w:val="left" w:pos="703"/>
      </w:tabs>
      <w:ind w:left="703" w:hanging="346"/>
    </w:pPr>
  </w:style>
  <w:style w:type="paragraph" w:customStyle="1" w:styleId="p1">
    <w:name w:val="p1"/>
    <w:basedOn w:val="a2"/>
    <w:uiPriority w:val="99"/>
    <w:qFormat/>
    <w:rsid w:val="00264D60"/>
    <w:pPr>
      <w:widowControl/>
      <w:snapToGrid/>
      <w:spacing w:beforeAutospacing="1" w:afterAutospacing="1"/>
    </w:pPr>
    <w:rPr>
      <w:rFonts w:eastAsia="MS Mincho"/>
      <w:szCs w:val="24"/>
    </w:rPr>
  </w:style>
  <w:style w:type="paragraph" w:customStyle="1" w:styleId="3f0">
    <w:name w:val="Знак3"/>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paragraph" w:customStyle="1" w:styleId="affffffa">
    <w:name w:val="УПЛОТНЕННЫЙ"/>
    <w:basedOn w:val="a2"/>
    <w:uiPriority w:val="99"/>
    <w:qFormat/>
    <w:rsid w:val="00264D60"/>
    <w:pPr>
      <w:widowControl/>
      <w:snapToGrid/>
      <w:spacing w:before="0" w:after="0"/>
      <w:ind w:firstLine="720"/>
      <w:jc w:val="both"/>
    </w:pPr>
    <w:rPr>
      <w:rFonts w:eastAsia="Times New Roman"/>
      <w:spacing w:val="-4"/>
      <w:sz w:val="28"/>
    </w:rPr>
  </w:style>
  <w:style w:type="paragraph" w:customStyle="1" w:styleId="affffffb">
    <w:name w:val="ОСНОВНОЙ"/>
    <w:basedOn w:val="a2"/>
    <w:uiPriority w:val="99"/>
    <w:qFormat/>
    <w:rsid w:val="00264D60"/>
    <w:pPr>
      <w:widowControl/>
      <w:autoSpaceDE w:val="0"/>
      <w:autoSpaceDN w:val="0"/>
      <w:adjustRightInd w:val="0"/>
      <w:snapToGrid/>
      <w:spacing w:before="0" w:after="0"/>
      <w:ind w:firstLine="720"/>
      <w:jc w:val="both"/>
    </w:pPr>
    <w:rPr>
      <w:rFonts w:eastAsia="Times New Roman"/>
      <w:sz w:val="28"/>
    </w:rPr>
  </w:style>
  <w:style w:type="paragraph" w:customStyle="1" w:styleId="simple">
    <w:name w:val="simple"/>
    <w:basedOn w:val="a2"/>
    <w:uiPriority w:val="99"/>
    <w:qFormat/>
    <w:rsid w:val="00264D60"/>
    <w:pPr>
      <w:widowControl/>
      <w:snapToGrid/>
      <w:spacing w:beforeAutospacing="1" w:afterAutospacing="1"/>
    </w:pPr>
    <w:rPr>
      <w:rFonts w:eastAsia="Times New Roman"/>
      <w:szCs w:val="24"/>
    </w:rPr>
  </w:style>
  <w:style w:type="paragraph" w:customStyle="1" w:styleId="u">
    <w:name w:val="u"/>
    <w:basedOn w:val="a2"/>
    <w:uiPriority w:val="99"/>
    <w:qFormat/>
    <w:rsid w:val="00264D60"/>
    <w:pPr>
      <w:widowControl/>
      <w:snapToGrid/>
      <w:spacing w:beforeAutospacing="1" w:afterAutospacing="1"/>
    </w:pPr>
    <w:rPr>
      <w:rFonts w:eastAsia="Times New Roman"/>
      <w:szCs w:val="24"/>
    </w:rPr>
  </w:style>
  <w:style w:type="paragraph" w:customStyle="1" w:styleId="uj">
    <w:name w:val="uj"/>
    <w:basedOn w:val="a2"/>
    <w:uiPriority w:val="99"/>
    <w:qFormat/>
    <w:rsid w:val="00264D60"/>
    <w:pPr>
      <w:widowControl/>
      <w:snapToGrid/>
      <w:spacing w:beforeAutospacing="1" w:afterAutospacing="1"/>
    </w:pPr>
    <w:rPr>
      <w:rFonts w:eastAsia="Times New Roman"/>
      <w:szCs w:val="24"/>
    </w:rPr>
  </w:style>
  <w:style w:type="paragraph" w:customStyle="1" w:styleId="Style44">
    <w:name w:val="Style44"/>
    <w:basedOn w:val="a2"/>
    <w:uiPriority w:val="99"/>
    <w:qFormat/>
    <w:rsid w:val="00264D60"/>
    <w:pPr>
      <w:autoSpaceDE w:val="0"/>
      <w:autoSpaceDN w:val="0"/>
      <w:adjustRightInd w:val="0"/>
      <w:snapToGrid/>
      <w:spacing w:before="0" w:after="0"/>
    </w:pPr>
    <w:rPr>
      <w:rFonts w:ascii="Franklin Gothic Medium Cond" w:eastAsia="Times New Roman" w:hAnsi="Franklin Gothic Medium Cond"/>
      <w:szCs w:val="24"/>
    </w:rPr>
  </w:style>
  <w:style w:type="paragraph" w:customStyle="1" w:styleId="s16">
    <w:name w:val="s_16"/>
    <w:basedOn w:val="a2"/>
    <w:uiPriority w:val="99"/>
    <w:qFormat/>
    <w:rsid w:val="00264D60"/>
    <w:pPr>
      <w:widowControl/>
      <w:snapToGrid/>
      <w:spacing w:beforeAutospacing="1" w:afterAutospacing="1"/>
    </w:pPr>
    <w:rPr>
      <w:rFonts w:eastAsia="Times New Roman"/>
      <w:szCs w:val="24"/>
    </w:rPr>
  </w:style>
  <w:style w:type="paragraph" w:customStyle="1" w:styleId="a4cxspmiddle">
    <w:name w:val="a4cxspmiddle"/>
    <w:basedOn w:val="a2"/>
    <w:uiPriority w:val="99"/>
    <w:qFormat/>
    <w:rsid w:val="00264D60"/>
    <w:pPr>
      <w:widowControl/>
      <w:snapToGrid/>
      <w:spacing w:beforeAutospacing="1" w:afterAutospacing="1"/>
    </w:pPr>
    <w:rPr>
      <w:rFonts w:eastAsia="Times New Roman"/>
      <w:color w:val="000000"/>
      <w:szCs w:val="24"/>
    </w:rPr>
  </w:style>
  <w:style w:type="paragraph" w:customStyle="1" w:styleId="Style56">
    <w:name w:val="Style56"/>
    <w:basedOn w:val="a2"/>
    <w:uiPriority w:val="99"/>
    <w:qFormat/>
    <w:rsid w:val="00264D60"/>
    <w:pPr>
      <w:autoSpaceDE w:val="0"/>
      <w:autoSpaceDN w:val="0"/>
      <w:adjustRightInd w:val="0"/>
      <w:snapToGrid/>
      <w:spacing w:before="0" w:after="0" w:line="194" w:lineRule="exact"/>
    </w:pPr>
    <w:rPr>
      <w:rFonts w:eastAsia="Times New Roman"/>
      <w:szCs w:val="24"/>
    </w:rPr>
  </w:style>
  <w:style w:type="paragraph" w:customStyle="1" w:styleId="otstup">
    <w:name w:val="otstup"/>
    <w:basedOn w:val="a2"/>
    <w:uiPriority w:val="99"/>
    <w:qFormat/>
    <w:rsid w:val="00264D60"/>
    <w:pPr>
      <w:widowControl/>
      <w:snapToGrid/>
      <w:spacing w:beforeAutospacing="1" w:afterAutospacing="1"/>
    </w:pPr>
    <w:rPr>
      <w:rFonts w:eastAsia="Times New Roman"/>
      <w:szCs w:val="24"/>
    </w:rPr>
  </w:style>
  <w:style w:type="paragraph" w:customStyle="1" w:styleId="1ff9">
    <w:name w:val="Схема документа1"/>
    <w:basedOn w:val="a2"/>
    <w:uiPriority w:val="99"/>
    <w:qFormat/>
    <w:rsid w:val="00264D60"/>
    <w:pPr>
      <w:widowControl/>
      <w:shd w:val="clear" w:color="auto" w:fill="000080"/>
      <w:snapToGrid/>
      <w:spacing w:before="0" w:after="0"/>
    </w:pPr>
    <w:rPr>
      <w:rFonts w:ascii="Tahoma" w:eastAsia="Times New Roman" w:hAnsi="Tahoma" w:cs="Tahoma"/>
      <w:sz w:val="20"/>
      <w:lang w:eastAsia="zh-CN"/>
    </w:rPr>
  </w:style>
  <w:style w:type="paragraph" w:customStyle="1" w:styleId="Normal1">
    <w:name w:val="Normal1"/>
    <w:uiPriority w:val="99"/>
    <w:qFormat/>
    <w:rsid w:val="00264D6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264D60"/>
    <w:pPr>
      <w:keepNext/>
      <w:snapToGrid/>
      <w:outlineLvl w:val="2"/>
    </w:pPr>
    <w:rPr>
      <w:sz w:val="24"/>
    </w:rPr>
  </w:style>
  <w:style w:type="paragraph" w:customStyle="1" w:styleId="BodyText1">
    <w:name w:val="Body Text1"/>
    <w:basedOn w:val="Normal1"/>
    <w:uiPriority w:val="99"/>
    <w:qFormat/>
    <w:rsid w:val="00264D60"/>
    <w:pPr>
      <w:snapToGrid/>
      <w:spacing w:line="360" w:lineRule="auto"/>
    </w:pPr>
    <w:rPr>
      <w:sz w:val="24"/>
    </w:rPr>
  </w:style>
  <w:style w:type="paragraph" w:customStyle="1" w:styleId="BodyText211">
    <w:name w:val="Body Text 211"/>
    <w:basedOn w:val="a2"/>
    <w:uiPriority w:val="99"/>
    <w:qFormat/>
    <w:rsid w:val="00264D60"/>
    <w:pPr>
      <w:widowControl/>
      <w:snapToGrid/>
      <w:spacing w:before="0" w:after="0" w:line="360" w:lineRule="auto"/>
      <w:jc w:val="both"/>
    </w:pPr>
    <w:rPr>
      <w:rFonts w:eastAsia="Times New Roman"/>
    </w:rPr>
  </w:style>
  <w:style w:type="paragraph" w:customStyle="1" w:styleId="ListParagraph1">
    <w:name w:val="List Paragraph1"/>
    <w:basedOn w:val="a2"/>
    <w:uiPriority w:val="99"/>
    <w:qFormat/>
    <w:rsid w:val="00264D60"/>
    <w:pPr>
      <w:widowControl/>
      <w:snapToGrid/>
      <w:spacing w:before="0" w:after="200" w:line="276" w:lineRule="auto"/>
      <w:ind w:left="720"/>
      <w:contextualSpacing/>
    </w:pPr>
    <w:rPr>
      <w:rFonts w:ascii="Calibri" w:eastAsia="Times New Roman" w:hAnsi="Calibri"/>
      <w:sz w:val="22"/>
      <w:szCs w:val="22"/>
    </w:rPr>
  </w:style>
  <w:style w:type="paragraph" w:customStyle="1" w:styleId="PlainText1">
    <w:name w:val="Plain Text1"/>
    <w:basedOn w:val="a2"/>
    <w:uiPriority w:val="99"/>
    <w:qFormat/>
    <w:rsid w:val="00264D60"/>
    <w:pPr>
      <w:widowControl/>
      <w:snapToGrid/>
      <w:spacing w:before="0" w:after="0"/>
    </w:pPr>
    <w:rPr>
      <w:rFonts w:ascii="Courier New" w:eastAsia="Times New Roman" w:hAnsi="Courier New"/>
      <w:sz w:val="20"/>
    </w:rPr>
  </w:style>
  <w:style w:type="paragraph" w:customStyle="1" w:styleId="BodyText31">
    <w:name w:val="Body Text 31"/>
    <w:basedOn w:val="Normal1"/>
    <w:uiPriority w:val="99"/>
    <w:qFormat/>
    <w:rsid w:val="00264D60"/>
    <w:pPr>
      <w:snapToGrid/>
      <w:jc w:val="both"/>
    </w:pPr>
    <w:rPr>
      <w:i/>
      <w:sz w:val="26"/>
    </w:rPr>
  </w:style>
  <w:style w:type="character" w:customStyle="1" w:styleId="101">
    <w:name w:val="Знак Знак101"/>
    <w:uiPriority w:val="99"/>
    <w:qFormat/>
    <w:locked/>
    <w:rsid w:val="00264D60"/>
    <w:rPr>
      <w:rFonts w:ascii="PragmaticaCTT" w:hAnsi="PragmaticaCTT"/>
      <w:sz w:val="24"/>
      <w:lang w:val="ru-RU" w:eastAsia="ru-RU"/>
    </w:rPr>
  </w:style>
  <w:style w:type="character" w:customStyle="1" w:styleId="4110">
    <w:name w:val="Знак Знак411"/>
    <w:uiPriority w:val="99"/>
    <w:qFormat/>
    <w:locked/>
    <w:rsid w:val="00264D60"/>
    <w:rPr>
      <w:rFonts w:ascii="Arial" w:hAnsi="Arial"/>
      <w:b/>
      <w:i/>
      <w:sz w:val="28"/>
      <w:lang w:val="ru-RU" w:eastAsia="en-US"/>
    </w:rPr>
  </w:style>
  <w:style w:type="character" w:customStyle="1" w:styleId="139">
    <w:name w:val="Знак1 Знак Знак3"/>
    <w:uiPriority w:val="99"/>
    <w:locked/>
    <w:rsid w:val="00264D60"/>
    <w:rPr>
      <w:sz w:val="24"/>
      <w:lang w:val="ru-RU" w:eastAsia="ru-RU"/>
    </w:rPr>
  </w:style>
  <w:style w:type="character" w:customStyle="1" w:styleId="hpsatn">
    <w:name w:val="hps atn"/>
    <w:basedOn w:val="a3"/>
    <w:uiPriority w:val="99"/>
    <w:qFormat/>
    <w:rsid w:val="00264D60"/>
    <w:rPr>
      <w:rFonts w:cs="Times New Roman"/>
    </w:rPr>
  </w:style>
  <w:style w:type="character" w:customStyle="1" w:styleId="udar">
    <w:name w:val="udar"/>
    <w:basedOn w:val="a3"/>
    <w:uiPriority w:val="99"/>
    <w:qFormat/>
    <w:rsid w:val="00264D60"/>
    <w:rPr>
      <w:rFonts w:cs="Times New Roman"/>
    </w:rPr>
  </w:style>
  <w:style w:type="character" w:customStyle="1" w:styleId="FontStyle139">
    <w:name w:val="Font Style139"/>
    <w:uiPriority w:val="99"/>
    <w:qFormat/>
    <w:rsid w:val="00264D60"/>
    <w:rPr>
      <w:rFonts w:ascii="Palatino Linotype" w:hAnsi="Palatino Linotype"/>
      <w:sz w:val="18"/>
    </w:rPr>
  </w:style>
  <w:style w:type="character" w:customStyle="1" w:styleId="FontStyle156">
    <w:name w:val="Font Style156"/>
    <w:uiPriority w:val="99"/>
    <w:qFormat/>
    <w:rsid w:val="00264D60"/>
    <w:rPr>
      <w:rFonts w:ascii="Palatino Linotype" w:hAnsi="Palatino Linotype"/>
      <w:sz w:val="18"/>
    </w:rPr>
  </w:style>
  <w:style w:type="character" w:customStyle="1" w:styleId="FontStyle157">
    <w:name w:val="Font Style157"/>
    <w:uiPriority w:val="99"/>
    <w:qFormat/>
    <w:rsid w:val="00264D60"/>
    <w:rPr>
      <w:rFonts w:ascii="Palatino Linotype" w:hAnsi="Palatino Linotype"/>
      <w:sz w:val="18"/>
    </w:rPr>
  </w:style>
  <w:style w:type="character" w:customStyle="1" w:styleId="FontStyle138">
    <w:name w:val="Font Style138"/>
    <w:uiPriority w:val="99"/>
    <w:qFormat/>
    <w:rsid w:val="00264D60"/>
    <w:rPr>
      <w:rFonts w:ascii="Palatino Linotype" w:hAnsi="Palatino Linotype"/>
      <w:b/>
      <w:sz w:val="18"/>
    </w:rPr>
  </w:style>
  <w:style w:type="character" w:customStyle="1" w:styleId="FontStyle146">
    <w:name w:val="Font Style146"/>
    <w:uiPriority w:val="99"/>
    <w:qFormat/>
    <w:rsid w:val="00264D60"/>
    <w:rPr>
      <w:rFonts w:ascii="Palatino Linotype" w:hAnsi="Palatino Linotype"/>
      <w:b/>
      <w:sz w:val="18"/>
    </w:rPr>
  </w:style>
  <w:style w:type="character" w:customStyle="1" w:styleId="318">
    <w:name w:val="Основной текст с отступом 3 Знак1"/>
    <w:uiPriority w:val="99"/>
    <w:qFormat/>
    <w:rsid w:val="00264D60"/>
    <w:rPr>
      <w:rFonts w:ascii="Times New Roman" w:hAnsi="Times New Roman"/>
      <w:sz w:val="16"/>
      <w:lang w:val="ru-RU" w:eastAsia="ru-RU"/>
    </w:rPr>
  </w:style>
  <w:style w:type="character" w:customStyle="1" w:styleId="85">
    <w:name w:val="Основной текст + 85"/>
    <w:uiPriority w:val="99"/>
    <w:qFormat/>
    <w:rsid w:val="00264D60"/>
    <w:rPr>
      <w:rFonts w:ascii="Times New Roman" w:hAnsi="Times New Roman"/>
      <w:b/>
      <w:i/>
      <w:spacing w:val="30"/>
      <w:sz w:val="17"/>
      <w:shd w:val="clear" w:color="auto" w:fill="FFFFFF"/>
      <w:lang w:val="ru-RU" w:eastAsia="ru-RU"/>
    </w:rPr>
  </w:style>
  <w:style w:type="character" w:customStyle="1" w:styleId="22Arial">
    <w:name w:val="Основной текст (22) + Arial"/>
    <w:uiPriority w:val="99"/>
    <w:rsid w:val="00264D60"/>
    <w:rPr>
      <w:rFonts w:ascii="Arial" w:hAnsi="Arial"/>
      <w:b/>
      <w:i/>
      <w:sz w:val="21"/>
      <w:shd w:val="clear" w:color="auto" w:fill="FFFFFF"/>
    </w:rPr>
  </w:style>
  <w:style w:type="character" w:customStyle="1" w:styleId="affffffc">
    <w:name w:val="Основной текст + Полужирный"/>
    <w:uiPriority w:val="99"/>
    <w:qFormat/>
    <w:rsid w:val="00264D60"/>
    <w:rPr>
      <w:rFonts w:ascii="Century Schoolbook" w:hAnsi="Century Schoolbook"/>
      <w:b/>
      <w:sz w:val="18"/>
      <w:shd w:val="clear" w:color="auto" w:fill="FFFFFF"/>
    </w:rPr>
  </w:style>
  <w:style w:type="character" w:customStyle="1" w:styleId="3110">
    <w:name w:val="Основной текст 3 Знак11"/>
    <w:uiPriority w:val="99"/>
    <w:locked/>
    <w:rsid w:val="00264D60"/>
    <w:rPr>
      <w:rFonts w:ascii="Times New Roman" w:hAnsi="Times New Roman"/>
      <w:sz w:val="16"/>
      <w:lang w:val="ru-RU" w:eastAsia="ru-RU"/>
    </w:rPr>
  </w:style>
  <w:style w:type="character" w:customStyle="1" w:styleId="217">
    <w:name w:val="Заголовок 2 Знак1"/>
    <w:uiPriority w:val="99"/>
    <w:qFormat/>
    <w:rsid w:val="00264D60"/>
    <w:rPr>
      <w:rFonts w:ascii="Arial" w:hAnsi="Arial"/>
      <w:b/>
      <w:i/>
      <w:sz w:val="28"/>
    </w:rPr>
  </w:style>
  <w:style w:type="character" w:customStyle="1" w:styleId="412">
    <w:name w:val="Заголовок 4 Знак1"/>
    <w:uiPriority w:val="99"/>
    <w:qFormat/>
    <w:locked/>
    <w:rsid w:val="00264D60"/>
    <w:rPr>
      <w:rFonts w:ascii="Times New Roman" w:hAnsi="Times New Roman"/>
      <w:b/>
      <w:sz w:val="28"/>
      <w:lang w:eastAsia="ru-RU"/>
    </w:rPr>
  </w:style>
  <w:style w:type="character" w:customStyle="1" w:styleId="319">
    <w:name w:val="Заголовок 3 Знак1"/>
    <w:uiPriority w:val="99"/>
    <w:qFormat/>
    <w:locked/>
    <w:rsid w:val="00264D60"/>
    <w:rPr>
      <w:rFonts w:ascii="Times New Roman" w:hAnsi="Times New Roman"/>
      <w:b/>
      <w:sz w:val="27"/>
      <w:lang w:eastAsia="ru-RU"/>
    </w:rPr>
  </w:style>
  <w:style w:type="character" w:customStyle="1" w:styleId="1ffa">
    <w:name w:val="Сильное выделение1"/>
    <w:basedOn w:val="a3"/>
    <w:uiPriority w:val="99"/>
    <w:qFormat/>
    <w:rsid w:val="00264D60"/>
    <w:rPr>
      <w:rFonts w:cs="Times New Roman"/>
      <w:b/>
    </w:rPr>
  </w:style>
  <w:style w:type="character" w:customStyle="1" w:styleId="1ffb">
    <w:name w:val="Слабая ссылка1"/>
    <w:basedOn w:val="a3"/>
    <w:uiPriority w:val="99"/>
    <w:qFormat/>
    <w:rsid w:val="00264D60"/>
    <w:rPr>
      <w:rFonts w:cs="Times New Roman"/>
      <w:smallCaps/>
      <w:color w:val="C0504D"/>
      <w:u w:val="single"/>
    </w:rPr>
  </w:style>
  <w:style w:type="character" w:customStyle="1" w:styleId="1ffc">
    <w:name w:val="Сильная ссылка1"/>
    <w:basedOn w:val="a3"/>
    <w:uiPriority w:val="99"/>
    <w:qFormat/>
    <w:rsid w:val="00264D60"/>
    <w:rPr>
      <w:rFonts w:cs="Times New Roman"/>
      <w:b/>
      <w:smallCaps/>
      <w:color w:val="C0504D"/>
      <w:spacing w:val="5"/>
      <w:u w:val="single"/>
    </w:rPr>
  </w:style>
  <w:style w:type="character" w:customStyle="1" w:styleId="1ffd">
    <w:name w:val="Название книги1"/>
    <w:basedOn w:val="a3"/>
    <w:uiPriority w:val="99"/>
    <w:qFormat/>
    <w:rsid w:val="00264D60"/>
    <w:rPr>
      <w:rFonts w:cs="Times New Roman"/>
      <w:b/>
      <w:smallCaps/>
      <w:spacing w:val="5"/>
    </w:rPr>
  </w:style>
  <w:style w:type="character" w:customStyle="1" w:styleId="611">
    <w:name w:val="Заголовок 6 Знак1"/>
    <w:uiPriority w:val="99"/>
    <w:qFormat/>
    <w:rsid w:val="00264D60"/>
    <w:rPr>
      <w:b/>
      <w:sz w:val="22"/>
      <w:lang w:val="ru-RU" w:eastAsia="ru-RU"/>
    </w:rPr>
  </w:style>
  <w:style w:type="character" w:customStyle="1" w:styleId="711">
    <w:name w:val="Заголовок 7 Знак1"/>
    <w:uiPriority w:val="99"/>
    <w:qFormat/>
    <w:rsid w:val="00264D60"/>
    <w:rPr>
      <w:sz w:val="24"/>
      <w:lang w:val="ru-RU" w:eastAsia="ru-RU"/>
    </w:rPr>
  </w:style>
  <w:style w:type="character" w:customStyle="1" w:styleId="812">
    <w:name w:val="Заголовок 8 Знак1"/>
    <w:uiPriority w:val="99"/>
    <w:qFormat/>
    <w:rsid w:val="00264D60"/>
    <w:rPr>
      <w:rFonts w:ascii="Calibri" w:hAnsi="Calibri"/>
      <w:i/>
      <w:sz w:val="24"/>
      <w:lang w:val="ru-RU" w:eastAsia="en-US"/>
    </w:rPr>
  </w:style>
  <w:style w:type="character" w:customStyle="1" w:styleId="910">
    <w:name w:val="Заголовок 9 Знак1"/>
    <w:uiPriority w:val="99"/>
    <w:qFormat/>
    <w:rsid w:val="00264D60"/>
    <w:rPr>
      <w:rFonts w:ascii="Arial" w:hAnsi="Arial"/>
      <w:sz w:val="22"/>
      <w:lang w:val="ru-RU" w:eastAsia="ru-RU"/>
    </w:rPr>
  </w:style>
  <w:style w:type="character" w:customStyle="1" w:styleId="1ffe">
    <w:name w:val="Нижний колонтитул Знак1"/>
    <w:uiPriority w:val="99"/>
    <w:qFormat/>
    <w:locked/>
    <w:rsid w:val="00264D60"/>
    <w:rPr>
      <w:rFonts w:ascii="Times New Roman" w:hAnsi="Times New Roman"/>
      <w:sz w:val="24"/>
      <w:lang w:val="ru-RU" w:eastAsia="ru-RU"/>
    </w:rPr>
  </w:style>
  <w:style w:type="character" w:customStyle="1" w:styleId="tbb121">
    <w:name w:val="tbb121"/>
    <w:uiPriority w:val="99"/>
    <w:qFormat/>
    <w:rsid w:val="00264D60"/>
    <w:rPr>
      <w:rFonts w:ascii="Arial" w:hAnsi="Arial"/>
      <w:b/>
      <w:color w:val="000000"/>
      <w:sz w:val="18"/>
      <w:u w:val="none"/>
    </w:rPr>
  </w:style>
  <w:style w:type="character" w:customStyle="1" w:styleId="tbl121">
    <w:name w:val="tbl121"/>
    <w:uiPriority w:val="99"/>
    <w:qFormat/>
    <w:rsid w:val="00264D60"/>
    <w:rPr>
      <w:rFonts w:ascii="Tahoma" w:hAnsi="Tahoma"/>
      <w:color w:val="000000"/>
      <w:sz w:val="18"/>
      <w:u w:val="none"/>
    </w:rPr>
  </w:style>
  <w:style w:type="character" w:customStyle="1" w:styleId="em11">
    <w:name w:val="em11"/>
    <w:uiPriority w:val="99"/>
    <w:qFormat/>
    <w:rsid w:val="00264D60"/>
    <w:rPr>
      <w:b/>
      <w:sz w:val="24"/>
    </w:rPr>
  </w:style>
  <w:style w:type="character" w:customStyle="1" w:styleId="8pt">
    <w:name w:val="Основной текст + 8 pt"/>
    <w:uiPriority w:val="99"/>
    <w:qFormat/>
    <w:rsid w:val="00264D60"/>
    <w:rPr>
      <w:rFonts w:ascii="Times New Roman" w:hAnsi="Times New Roman"/>
      <w:spacing w:val="0"/>
      <w:sz w:val="16"/>
    </w:rPr>
  </w:style>
  <w:style w:type="character" w:customStyle="1" w:styleId="7pt">
    <w:name w:val="Основной текст + 7 pt"/>
    <w:uiPriority w:val="99"/>
    <w:qFormat/>
    <w:rsid w:val="00264D60"/>
    <w:rPr>
      <w:rFonts w:ascii="Times New Roman" w:hAnsi="Times New Roman"/>
      <w:spacing w:val="0"/>
      <w:sz w:val="14"/>
    </w:rPr>
  </w:style>
  <w:style w:type="character" w:customStyle="1" w:styleId="10pt">
    <w:name w:val="Основной текст + 10 pt"/>
    <w:uiPriority w:val="99"/>
    <w:qFormat/>
    <w:rsid w:val="00264D60"/>
    <w:rPr>
      <w:rFonts w:ascii="Times New Roman" w:hAnsi="Times New Roman"/>
      <w:b/>
      <w:spacing w:val="0"/>
      <w:sz w:val="20"/>
    </w:rPr>
  </w:style>
  <w:style w:type="character" w:customStyle="1" w:styleId="affffffd">
    <w:name w:val="Основной текст + Курсив"/>
    <w:uiPriority w:val="99"/>
    <w:qFormat/>
    <w:rsid w:val="00264D60"/>
    <w:rPr>
      <w:rFonts w:ascii="Times New Roman" w:hAnsi="Times New Roman"/>
      <w:i/>
      <w:spacing w:val="0"/>
      <w:sz w:val="21"/>
    </w:rPr>
  </w:style>
  <w:style w:type="character" w:customStyle="1" w:styleId="5pt">
    <w:name w:val="Основной текст + 5 pt"/>
    <w:uiPriority w:val="99"/>
    <w:qFormat/>
    <w:rsid w:val="00264D60"/>
    <w:rPr>
      <w:rFonts w:ascii="Times New Roman" w:hAnsi="Times New Roman"/>
      <w:spacing w:val="10"/>
      <w:sz w:val="10"/>
    </w:rPr>
  </w:style>
  <w:style w:type="character" w:customStyle="1" w:styleId="9pt">
    <w:name w:val="Основной текст + 9 pt"/>
    <w:uiPriority w:val="99"/>
    <w:qFormat/>
    <w:rsid w:val="00264D60"/>
    <w:rPr>
      <w:rFonts w:ascii="Times New Roman" w:hAnsi="Times New Roman"/>
      <w:spacing w:val="0"/>
      <w:sz w:val="18"/>
    </w:rPr>
  </w:style>
  <w:style w:type="character" w:customStyle="1" w:styleId="TimesNewRoman0">
    <w:name w:val="Основной текст + Times New Roman"/>
    <w:uiPriority w:val="99"/>
    <w:qFormat/>
    <w:rsid w:val="00264D60"/>
    <w:rPr>
      <w:rFonts w:ascii="Times New Roman" w:hAnsi="Times New Roman"/>
      <w:spacing w:val="0"/>
      <w:sz w:val="21"/>
    </w:rPr>
  </w:style>
  <w:style w:type="character" w:customStyle="1" w:styleId="WW-9pt">
    <w:name w:val="WW-Основной текст + 9 pt"/>
    <w:uiPriority w:val="99"/>
    <w:qFormat/>
    <w:rsid w:val="00264D60"/>
    <w:rPr>
      <w:rFonts w:ascii="Times New Roman" w:hAnsi="Times New Roman"/>
      <w:spacing w:val="0"/>
      <w:sz w:val="18"/>
    </w:rPr>
  </w:style>
  <w:style w:type="character" w:customStyle="1" w:styleId="gogofoundword">
    <w:name w:val="gogofoundword"/>
    <w:basedOn w:val="a3"/>
    <w:uiPriority w:val="99"/>
    <w:qFormat/>
    <w:rsid w:val="00264D60"/>
    <w:rPr>
      <w:rFonts w:cs="Times New Roman"/>
    </w:rPr>
  </w:style>
  <w:style w:type="character" w:customStyle="1" w:styleId="FontStyle124">
    <w:name w:val="Font Style124"/>
    <w:uiPriority w:val="99"/>
    <w:qFormat/>
    <w:rsid w:val="00264D60"/>
    <w:rPr>
      <w:rFonts w:ascii="Times New Roman" w:hAnsi="Times New Roman"/>
      <w:b/>
      <w:sz w:val="18"/>
    </w:rPr>
  </w:style>
  <w:style w:type="character" w:customStyle="1" w:styleId="red">
    <w:name w:val="red"/>
    <w:basedOn w:val="a3"/>
    <w:uiPriority w:val="99"/>
    <w:qFormat/>
    <w:rsid w:val="00264D60"/>
    <w:rPr>
      <w:rFonts w:cs="Times New Roman"/>
    </w:rPr>
  </w:style>
  <w:style w:type="character" w:customStyle="1" w:styleId="msosubtleemphasis0">
    <w:name w:val="msosubtleemphasis"/>
    <w:uiPriority w:val="99"/>
    <w:qFormat/>
    <w:rsid w:val="00264D60"/>
    <w:rPr>
      <w:i/>
      <w:color w:val="808080"/>
    </w:rPr>
  </w:style>
  <w:style w:type="character" w:customStyle="1" w:styleId="FontStyle120">
    <w:name w:val="Font Style120"/>
    <w:uiPriority w:val="99"/>
    <w:qFormat/>
    <w:rsid w:val="00264D60"/>
    <w:rPr>
      <w:rFonts w:ascii="Times New Roman" w:hAnsi="Times New Roman"/>
      <w:b/>
      <w:sz w:val="26"/>
    </w:rPr>
  </w:style>
  <w:style w:type="character" w:customStyle="1" w:styleId="FontStyle121">
    <w:name w:val="Font Style121"/>
    <w:uiPriority w:val="99"/>
    <w:qFormat/>
    <w:rsid w:val="00264D60"/>
    <w:rPr>
      <w:rFonts w:ascii="Times New Roman" w:hAnsi="Times New Roman"/>
      <w:sz w:val="26"/>
    </w:rPr>
  </w:style>
  <w:style w:type="character" w:customStyle="1" w:styleId="232">
    <w:name w:val="Знак Знак23 Знак2"/>
    <w:uiPriority w:val="99"/>
    <w:qFormat/>
    <w:locked/>
    <w:rsid w:val="00264D60"/>
    <w:rPr>
      <w:rFonts w:ascii="Tahoma" w:hAnsi="Tahoma"/>
      <w:sz w:val="16"/>
    </w:rPr>
  </w:style>
  <w:style w:type="character" w:customStyle="1" w:styleId="t9">
    <w:name w:val="t9"/>
    <w:uiPriority w:val="99"/>
    <w:qFormat/>
    <w:rsid w:val="00264D60"/>
  </w:style>
  <w:style w:type="character" w:customStyle="1" w:styleId="t10">
    <w:name w:val="t10"/>
    <w:uiPriority w:val="99"/>
    <w:qFormat/>
    <w:rsid w:val="00264D60"/>
  </w:style>
  <w:style w:type="character" w:customStyle="1" w:styleId="c2">
    <w:name w:val="c2"/>
    <w:uiPriority w:val="99"/>
    <w:qFormat/>
    <w:rsid w:val="00264D60"/>
  </w:style>
  <w:style w:type="character" w:customStyle="1" w:styleId="c0">
    <w:name w:val="c0"/>
    <w:uiPriority w:val="99"/>
    <w:qFormat/>
    <w:rsid w:val="00264D60"/>
  </w:style>
  <w:style w:type="character" w:customStyle="1" w:styleId="ft776">
    <w:name w:val="ft776"/>
    <w:uiPriority w:val="99"/>
    <w:qFormat/>
    <w:rsid w:val="00264D60"/>
  </w:style>
  <w:style w:type="character" w:customStyle="1" w:styleId="highlight">
    <w:name w:val="highlight"/>
    <w:uiPriority w:val="99"/>
    <w:qFormat/>
    <w:rsid w:val="00264D60"/>
  </w:style>
  <w:style w:type="character" w:customStyle="1" w:styleId="ft431">
    <w:name w:val="ft431"/>
    <w:uiPriority w:val="99"/>
    <w:qFormat/>
    <w:rsid w:val="00264D60"/>
  </w:style>
  <w:style w:type="character" w:customStyle="1" w:styleId="ft793">
    <w:name w:val="ft793"/>
    <w:uiPriority w:val="99"/>
    <w:qFormat/>
    <w:rsid w:val="00264D60"/>
  </w:style>
  <w:style w:type="character" w:customStyle="1" w:styleId="ft802">
    <w:name w:val="ft802"/>
    <w:uiPriority w:val="99"/>
    <w:qFormat/>
    <w:rsid w:val="00264D60"/>
  </w:style>
  <w:style w:type="character" w:customStyle="1" w:styleId="ft890">
    <w:name w:val="ft890"/>
    <w:uiPriority w:val="99"/>
    <w:qFormat/>
    <w:rsid w:val="00264D60"/>
  </w:style>
  <w:style w:type="character" w:customStyle="1" w:styleId="ft904">
    <w:name w:val="ft904"/>
    <w:uiPriority w:val="99"/>
    <w:qFormat/>
    <w:rsid w:val="00264D60"/>
  </w:style>
  <w:style w:type="character" w:customStyle="1" w:styleId="ft914">
    <w:name w:val="ft914"/>
    <w:uiPriority w:val="99"/>
    <w:qFormat/>
    <w:rsid w:val="00264D60"/>
  </w:style>
  <w:style w:type="character" w:customStyle="1" w:styleId="1fff">
    <w:name w:val="Текст Знак1"/>
    <w:uiPriority w:val="99"/>
    <w:qFormat/>
    <w:locked/>
    <w:rsid w:val="00264D60"/>
    <w:rPr>
      <w:rFonts w:ascii="Courier New" w:hAnsi="Courier New"/>
      <w:lang w:val="ru-RU" w:eastAsia="ru-RU"/>
    </w:rPr>
  </w:style>
  <w:style w:type="character" w:customStyle="1" w:styleId="accented">
    <w:name w:val="accented"/>
    <w:basedOn w:val="a3"/>
    <w:uiPriority w:val="99"/>
    <w:qFormat/>
    <w:rsid w:val="00264D60"/>
    <w:rPr>
      <w:rFonts w:cs="Times New Roman"/>
    </w:rPr>
  </w:style>
  <w:style w:type="character" w:customStyle="1" w:styleId="FontStyle214">
    <w:name w:val="Font Style214"/>
    <w:uiPriority w:val="99"/>
    <w:qFormat/>
    <w:rsid w:val="00264D60"/>
    <w:rPr>
      <w:rFonts w:ascii="Trebuchet MS" w:hAnsi="Trebuchet MS"/>
      <w:b/>
      <w:color w:val="000000"/>
      <w:sz w:val="22"/>
    </w:rPr>
  </w:style>
  <w:style w:type="character" w:customStyle="1" w:styleId="affffffe">
    <w:name w:val="Цветовое выделение"/>
    <w:uiPriority w:val="99"/>
    <w:qFormat/>
    <w:rsid w:val="00264D60"/>
    <w:rPr>
      <w:b/>
      <w:color w:val="000080"/>
      <w:sz w:val="22"/>
    </w:rPr>
  </w:style>
  <w:style w:type="character" w:customStyle="1" w:styleId="afffffff">
    <w:name w:val="Гипертекстовая ссылка"/>
    <w:uiPriority w:val="99"/>
    <w:qFormat/>
    <w:rsid w:val="00264D60"/>
    <w:rPr>
      <w:b/>
      <w:color w:val="008000"/>
      <w:sz w:val="22"/>
      <w:u w:val="single"/>
    </w:rPr>
  </w:style>
  <w:style w:type="character" w:customStyle="1" w:styleId="1fff0">
    <w:name w:val="Схема документа Знак1"/>
    <w:uiPriority w:val="99"/>
    <w:qFormat/>
    <w:rsid w:val="00264D60"/>
    <w:rPr>
      <w:rFonts w:ascii="Tahoma" w:hAnsi="Tahoma"/>
      <w:sz w:val="16"/>
      <w:lang w:val="ru-RU" w:eastAsia="ru-RU"/>
    </w:rPr>
  </w:style>
  <w:style w:type="character" w:customStyle="1" w:styleId="HTML11">
    <w:name w:val="Стандартный HTML Знак1"/>
    <w:uiPriority w:val="99"/>
    <w:qFormat/>
    <w:rsid w:val="00264D60"/>
    <w:rPr>
      <w:rFonts w:ascii="Consolas" w:hAnsi="Consolas"/>
      <w:sz w:val="20"/>
      <w:lang w:val="ru-RU" w:eastAsia="ru-RU"/>
    </w:rPr>
  </w:style>
  <w:style w:type="character" w:customStyle="1" w:styleId="1fff1">
    <w:name w:val="Верхний колонтитул Знак1"/>
    <w:uiPriority w:val="99"/>
    <w:qFormat/>
    <w:rsid w:val="00264D60"/>
    <w:rPr>
      <w:rFonts w:ascii="Times New Roman" w:hAnsi="Times New Roman"/>
      <w:sz w:val="24"/>
      <w:lang w:val="ru-RU" w:eastAsia="ru-RU"/>
    </w:rPr>
  </w:style>
  <w:style w:type="character" w:customStyle="1" w:styleId="218">
    <w:name w:val="Основной текст 2 Знак1"/>
    <w:uiPriority w:val="99"/>
    <w:qFormat/>
    <w:rsid w:val="00264D60"/>
    <w:rPr>
      <w:rFonts w:ascii="Times New Roman" w:hAnsi="Times New Roman"/>
      <w:sz w:val="24"/>
      <w:lang w:val="ru-RU" w:eastAsia="ru-RU"/>
    </w:rPr>
  </w:style>
  <w:style w:type="character" w:customStyle="1" w:styleId="1fff2">
    <w:name w:val="Текст выноски Знак1"/>
    <w:uiPriority w:val="99"/>
    <w:qFormat/>
    <w:rsid w:val="00264D60"/>
    <w:rPr>
      <w:rFonts w:ascii="Tahoma" w:hAnsi="Tahoma"/>
      <w:sz w:val="16"/>
      <w:lang w:val="ru-RU" w:eastAsia="ru-RU"/>
    </w:rPr>
  </w:style>
  <w:style w:type="character" w:customStyle="1" w:styleId="FontStyle53">
    <w:name w:val="Font Style53"/>
    <w:uiPriority w:val="99"/>
    <w:qFormat/>
    <w:rsid w:val="00264D60"/>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character" w:customStyle="1" w:styleId="219">
    <w:name w:val="Красная строка 2 Знак1"/>
    <w:uiPriority w:val="99"/>
    <w:qFormat/>
    <w:rsid w:val="00264D60"/>
    <w:rPr>
      <w:sz w:val="24"/>
      <w:lang w:val="ru-RU" w:eastAsia="ru-RU"/>
    </w:rPr>
  </w:style>
  <w:style w:type="character" w:customStyle="1" w:styleId="1fff3">
    <w:name w:val="Название Знак1"/>
    <w:uiPriority w:val="99"/>
    <w:qFormat/>
    <w:rsid w:val="00264D60"/>
    <w:rPr>
      <w:rFonts w:ascii="Cambria" w:hAnsi="Cambria"/>
      <w:color w:val="17365D"/>
      <w:spacing w:val="5"/>
      <w:kern w:val="28"/>
      <w:sz w:val="52"/>
      <w:lang w:eastAsia="ru-RU"/>
    </w:rPr>
  </w:style>
  <w:style w:type="character" w:customStyle="1" w:styleId="1fff4">
    <w:name w:val="Подзаголовок Знак1"/>
    <w:uiPriority w:val="99"/>
    <w:qFormat/>
    <w:rsid w:val="00264D60"/>
    <w:rPr>
      <w:rFonts w:ascii="Cambria" w:hAnsi="Cambria"/>
      <w:sz w:val="24"/>
    </w:rPr>
  </w:style>
  <w:style w:type="character" w:customStyle="1" w:styleId="font0">
    <w:name w:val="font0"/>
    <w:basedOn w:val="a3"/>
    <w:uiPriority w:val="99"/>
    <w:qFormat/>
    <w:rsid w:val="00264D60"/>
    <w:rPr>
      <w:rFonts w:cs="Times New Roman"/>
    </w:rPr>
  </w:style>
  <w:style w:type="character" w:customStyle="1" w:styleId="s3">
    <w:name w:val="s3"/>
    <w:uiPriority w:val="99"/>
    <w:qFormat/>
    <w:rsid w:val="00264D60"/>
  </w:style>
  <w:style w:type="character" w:customStyle="1" w:styleId="FontStyle46">
    <w:name w:val="Font Style46"/>
    <w:uiPriority w:val="99"/>
    <w:qFormat/>
    <w:rsid w:val="00264D60"/>
    <w:rPr>
      <w:rFonts w:ascii="Times New Roman" w:hAnsi="Times New Roman"/>
      <w:b/>
      <w:sz w:val="30"/>
    </w:rPr>
  </w:style>
  <w:style w:type="character" w:customStyle="1" w:styleId="newstitle">
    <w:name w:val="news_title"/>
    <w:basedOn w:val="a3"/>
    <w:uiPriority w:val="99"/>
    <w:qFormat/>
    <w:rsid w:val="00264D60"/>
    <w:rPr>
      <w:rFonts w:cs="Times New Roman"/>
    </w:rPr>
  </w:style>
  <w:style w:type="character" w:customStyle="1" w:styleId="s1">
    <w:name w:val="s1"/>
    <w:uiPriority w:val="99"/>
    <w:qFormat/>
    <w:rsid w:val="00264D60"/>
  </w:style>
  <w:style w:type="character" w:customStyle="1" w:styleId="WW8Num8z0">
    <w:name w:val="WW8Num8z0"/>
    <w:uiPriority w:val="99"/>
    <w:qFormat/>
    <w:rsid w:val="00264D60"/>
    <w:rPr>
      <w:rFonts w:ascii="Wingdings 2" w:hAnsi="Wingdings 2"/>
    </w:rPr>
  </w:style>
  <w:style w:type="paragraph" w:customStyle="1" w:styleId="31a">
    <w:name w:val="Знак31"/>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ep">
    <w:name w:val="ep"/>
    <w:basedOn w:val="a3"/>
    <w:uiPriority w:val="99"/>
    <w:qFormat/>
    <w:rsid w:val="00264D60"/>
    <w:rPr>
      <w:rFonts w:cs="Times New Roman"/>
    </w:rPr>
  </w:style>
  <w:style w:type="character" w:customStyle="1" w:styleId="searchterm1">
    <w:name w:val="searchterm1"/>
    <w:uiPriority w:val="99"/>
    <w:qFormat/>
    <w:rsid w:val="00264D60"/>
    <w:rPr>
      <w:b/>
      <w:sz w:val="2"/>
      <w:bdr w:val="single" w:sz="6" w:space="0" w:color="0000FF"/>
      <w:shd w:val="clear" w:color="auto" w:fill="CCCCFF"/>
    </w:rPr>
  </w:style>
  <w:style w:type="character" w:customStyle="1" w:styleId="review-h52">
    <w:name w:val="review-h52"/>
    <w:uiPriority w:val="99"/>
    <w:qFormat/>
    <w:rsid w:val="00264D60"/>
    <w:rPr>
      <w:b/>
      <w:color w:val="004080"/>
      <w:sz w:val="18"/>
      <w:u w:val="none"/>
    </w:rPr>
  </w:style>
  <w:style w:type="character" w:customStyle="1" w:styleId="FontStyle571">
    <w:name w:val="Font Style571"/>
    <w:uiPriority w:val="99"/>
    <w:qFormat/>
    <w:rsid w:val="00264D60"/>
    <w:rPr>
      <w:rFonts w:ascii="Candara" w:hAnsi="Candara"/>
      <w:b/>
      <w:sz w:val="24"/>
    </w:rPr>
  </w:style>
  <w:style w:type="character" w:customStyle="1" w:styleId="FontStyle596">
    <w:name w:val="Font Style596"/>
    <w:uiPriority w:val="99"/>
    <w:qFormat/>
    <w:rsid w:val="00264D60"/>
    <w:rPr>
      <w:rFonts w:ascii="Times New Roman" w:hAnsi="Times New Roman"/>
      <w:b/>
      <w:i/>
      <w:sz w:val="16"/>
    </w:rPr>
  </w:style>
  <w:style w:type="character" w:customStyle="1" w:styleId="FontStyle264">
    <w:name w:val="Font Style264"/>
    <w:uiPriority w:val="99"/>
    <w:qFormat/>
    <w:rsid w:val="00264D60"/>
    <w:rPr>
      <w:rFonts w:ascii="Franklin Gothic Demi" w:hAnsi="Franklin Gothic Demi"/>
      <w:b/>
      <w:sz w:val="22"/>
    </w:rPr>
  </w:style>
  <w:style w:type="character" w:customStyle="1" w:styleId="FontStyle260">
    <w:name w:val="Font Style260"/>
    <w:uiPriority w:val="99"/>
    <w:qFormat/>
    <w:rsid w:val="00264D60"/>
    <w:rPr>
      <w:rFonts w:ascii="Franklin Gothic Demi" w:hAnsi="Franklin Gothic Demi"/>
      <w:b/>
      <w:sz w:val="26"/>
    </w:rPr>
  </w:style>
  <w:style w:type="character" w:customStyle="1" w:styleId="FontStyle426">
    <w:name w:val="Font Style426"/>
    <w:uiPriority w:val="99"/>
    <w:qFormat/>
    <w:rsid w:val="00264D60"/>
    <w:rPr>
      <w:rFonts w:ascii="Times New Roman" w:hAnsi="Times New Roman"/>
      <w:color w:val="000000"/>
      <w:sz w:val="20"/>
    </w:rPr>
  </w:style>
  <w:style w:type="character" w:customStyle="1" w:styleId="FontStyle707">
    <w:name w:val="Font Style707"/>
    <w:uiPriority w:val="99"/>
    <w:qFormat/>
    <w:rsid w:val="00264D60"/>
    <w:rPr>
      <w:rFonts w:ascii="Bookman Old Style" w:hAnsi="Bookman Old Style"/>
      <w:color w:val="000000"/>
      <w:sz w:val="16"/>
    </w:rPr>
  </w:style>
  <w:style w:type="character" w:customStyle="1" w:styleId="FontStyle679">
    <w:name w:val="Font Style679"/>
    <w:uiPriority w:val="99"/>
    <w:qFormat/>
    <w:rsid w:val="00264D60"/>
    <w:rPr>
      <w:rFonts w:ascii="Times New Roman" w:hAnsi="Times New Roman"/>
      <w:i/>
      <w:color w:val="000000"/>
      <w:sz w:val="20"/>
    </w:rPr>
  </w:style>
  <w:style w:type="character" w:customStyle="1" w:styleId="FontStyle695">
    <w:name w:val="Font Style695"/>
    <w:uiPriority w:val="99"/>
    <w:qFormat/>
    <w:rsid w:val="00264D60"/>
    <w:rPr>
      <w:rFonts w:ascii="Times New Roman" w:hAnsi="Times New Roman"/>
      <w:b/>
      <w:color w:val="000000"/>
      <w:sz w:val="16"/>
    </w:rPr>
  </w:style>
  <w:style w:type="character" w:customStyle="1" w:styleId="FontStyle668">
    <w:name w:val="Font Style668"/>
    <w:uiPriority w:val="99"/>
    <w:qFormat/>
    <w:rsid w:val="00264D60"/>
    <w:rPr>
      <w:rFonts w:ascii="Times New Roman" w:hAnsi="Times New Roman"/>
      <w:color w:val="000000"/>
      <w:sz w:val="20"/>
    </w:rPr>
  </w:style>
  <w:style w:type="character" w:customStyle="1" w:styleId="FontStyle527">
    <w:name w:val="Font Style527"/>
    <w:uiPriority w:val="99"/>
    <w:qFormat/>
    <w:rsid w:val="00264D60"/>
    <w:rPr>
      <w:rFonts w:ascii="Times New Roman" w:hAnsi="Times New Roman"/>
      <w:b/>
      <w:color w:val="000000"/>
      <w:sz w:val="16"/>
    </w:rPr>
  </w:style>
  <w:style w:type="character" w:customStyle="1" w:styleId="FontStyle236">
    <w:name w:val="Font Style236"/>
    <w:uiPriority w:val="99"/>
    <w:qFormat/>
    <w:rsid w:val="00264D60"/>
    <w:rPr>
      <w:rFonts w:ascii="Times New Roman" w:hAnsi="Times New Roman"/>
      <w:color w:val="000000"/>
      <w:sz w:val="20"/>
    </w:rPr>
  </w:style>
  <w:style w:type="character" w:customStyle="1" w:styleId="FontStyle719">
    <w:name w:val="Font Style719"/>
    <w:uiPriority w:val="99"/>
    <w:qFormat/>
    <w:rsid w:val="00264D60"/>
    <w:rPr>
      <w:rFonts w:ascii="Bookman Old Style" w:hAnsi="Bookman Old Style"/>
      <w:b/>
      <w:color w:val="000000"/>
      <w:sz w:val="16"/>
    </w:rPr>
  </w:style>
  <w:style w:type="character" w:customStyle="1" w:styleId="FontStyle720">
    <w:name w:val="Font Style720"/>
    <w:uiPriority w:val="99"/>
    <w:qFormat/>
    <w:rsid w:val="00264D60"/>
    <w:rPr>
      <w:rFonts w:ascii="Tahoma" w:hAnsi="Tahoma"/>
      <w:color w:val="000000"/>
      <w:sz w:val="14"/>
    </w:rPr>
  </w:style>
  <w:style w:type="character" w:customStyle="1" w:styleId="FontStyle815">
    <w:name w:val="Font Style815"/>
    <w:uiPriority w:val="99"/>
    <w:qFormat/>
    <w:rsid w:val="00264D60"/>
    <w:rPr>
      <w:rFonts w:ascii="Bookman Old Style" w:hAnsi="Bookman Old Style"/>
      <w:color w:val="000000"/>
      <w:sz w:val="16"/>
    </w:rPr>
  </w:style>
  <w:style w:type="character" w:customStyle="1" w:styleId="FontStyle106">
    <w:name w:val="Font Style106"/>
    <w:uiPriority w:val="99"/>
    <w:qFormat/>
    <w:rsid w:val="00264D60"/>
    <w:rPr>
      <w:rFonts w:ascii="Times New Roman" w:hAnsi="Times New Roman"/>
      <w:color w:val="000000"/>
      <w:sz w:val="24"/>
    </w:rPr>
  </w:style>
  <w:style w:type="character" w:customStyle="1" w:styleId="FontStyle122">
    <w:name w:val="Font Style122"/>
    <w:uiPriority w:val="99"/>
    <w:qFormat/>
    <w:rsid w:val="00264D60"/>
    <w:rPr>
      <w:rFonts w:ascii="Times New Roman" w:hAnsi="Times New Roman"/>
      <w:color w:val="000000"/>
      <w:sz w:val="22"/>
    </w:rPr>
  </w:style>
  <w:style w:type="character" w:customStyle="1" w:styleId="146pt">
    <w:name w:val="Основной текст (14) + 6 pt"/>
    <w:uiPriority w:val="99"/>
    <w:qFormat/>
    <w:rsid w:val="00264D60"/>
    <w:rPr>
      <w:rFonts w:ascii="Times New Roman" w:hAnsi="Times New Roman"/>
      <w:sz w:val="12"/>
      <w:shd w:val="clear" w:color="auto" w:fill="FFFFFF"/>
    </w:rPr>
  </w:style>
  <w:style w:type="character" w:customStyle="1" w:styleId="listing-desc">
    <w:name w:val="listing-desc"/>
    <w:uiPriority w:val="99"/>
    <w:qFormat/>
    <w:rsid w:val="00264D60"/>
  </w:style>
  <w:style w:type="character" w:customStyle="1" w:styleId="WW8Num1z0">
    <w:name w:val="WW8Num1z0"/>
    <w:uiPriority w:val="99"/>
    <w:qFormat/>
    <w:rsid w:val="00264D60"/>
  </w:style>
  <w:style w:type="character" w:customStyle="1" w:styleId="WW8Num2z0">
    <w:name w:val="WW8Num2z0"/>
    <w:uiPriority w:val="99"/>
    <w:qFormat/>
    <w:rsid w:val="00264D60"/>
  </w:style>
  <w:style w:type="character" w:customStyle="1" w:styleId="WW8Num3z0">
    <w:name w:val="WW8Num3z0"/>
    <w:uiPriority w:val="99"/>
    <w:qFormat/>
    <w:rsid w:val="00264D60"/>
  </w:style>
  <w:style w:type="character" w:customStyle="1" w:styleId="WW8Num1z1">
    <w:name w:val="WW8Num1z1"/>
    <w:uiPriority w:val="99"/>
    <w:qFormat/>
    <w:rsid w:val="00264D60"/>
  </w:style>
  <w:style w:type="character" w:customStyle="1" w:styleId="WW8Num1z2">
    <w:name w:val="WW8Num1z2"/>
    <w:uiPriority w:val="99"/>
    <w:qFormat/>
    <w:rsid w:val="00264D60"/>
  </w:style>
  <w:style w:type="character" w:customStyle="1" w:styleId="WW8Num1z3">
    <w:name w:val="WW8Num1z3"/>
    <w:uiPriority w:val="99"/>
    <w:qFormat/>
    <w:rsid w:val="00264D60"/>
  </w:style>
  <w:style w:type="character" w:customStyle="1" w:styleId="WW8Num1z4">
    <w:name w:val="WW8Num1z4"/>
    <w:uiPriority w:val="99"/>
    <w:qFormat/>
    <w:rsid w:val="00264D60"/>
  </w:style>
  <w:style w:type="character" w:customStyle="1" w:styleId="WW8Num1z5">
    <w:name w:val="WW8Num1z5"/>
    <w:uiPriority w:val="99"/>
    <w:qFormat/>
    <w:rsid w:val="00264D60"/>
  </w:style>
  <w:style w:type="character" w:customStyle="1" w:styleId="WW8Num1z6">
    <w:name w:val="WW8Num1z6"/>
    <w:uiPriority w:val="99"/>
    <w:qFormat/>
    <w:rsid w:val="00264D60"/>
  </w:style>
  <w:style w:type="character" w:customStyle="1" w:styleId="WW8Num1z7">
    <w:name w:val="WW8Num1z7"/>
    <w:uiPriority w:val="99"/>
    <w:qFormat/>
    <w:rsid w:val="00264D60"/>
  </w:style>
  <w:style w:type="character" w:customStyle="1" w:styleId="WW8Num1z8">
    <w:name w:val="WW8Num1z8"/>
    <w:uiPriority w:val="99"/>
    <w:qFormat/>
    <w:rsid w:val="00264D60"/>
  </w:style>
  <w:style w:type="character" w:customStyle="1" w:styleId="1fff5">
    <w:name w:val="Основной шрифт абзаца1"/>
    <w:uiPriority w:val="99"/>
    <w:qFormat/>
    <w:rsid w:val="00264D60"/>
  </w:style>
  <w:style w:type="character" w:styleId="afffffff0">
    <w:name w:val="Placeholder Text"/>
    <w:basedOn w:val="a3"/>
    <w:uiPriority w:val="99"/>
    <w:qFormat/>
    <w:rsid w:val="00264D60"/>
    <w:rPr>
      <w:rFonts w:cs="Times New Roman"/>
      <w:color w:val="808080"/>
    </w:rPr>
  </w:style>
  <w:style w:type="character" w:customStyle="1" w:styleId="afffffff1">
    <w:name w:val="Символ сноски"/>
    <w:uiPriority w:val="99"/>
    <w:qFormat/>
    <w:rsid w:val="00264D60"/>
    <w:rPr>
      <w:vertAlign w:val="superscript"/>
    </w:rPr>
  </w:style>
  <w:style w:type="character" w:customStyle="1" w:styleId="-">
    <w:name w:val="опред-е"/>
    <w:uiPriority w:val="99"/>
    <w:qFormat/>
    <w:rsid w:val="00264D60"/>
    <w:rPr>
      <w:b/>
    </w:rPr>
  </w:style>
  <w:style w:type="character" w:customStyle="1" w:styleId="FontStyle436">
    <w:name w:val="Font Style436"/>
    <w:uiPriority w:val="99"/>
    <w:qFormat/>
    <w:rsid w:val="00264D60"/>
    <w:rPr>
      <w:rFonts w:ascii="Times New Roman" w:hAnsi="Times New Roman"/>
      <w:b/>
      <w:sz w:val="18"/>
    </w:rPr>
  </w:style>
  <w:style w:type="character" w:customStyle="1" w:styleId="FontStyle434">
    <w:name w:val="Font Style434"/>
    <w:uiPriority w:val="99"/>
    <w:qFormat/>
    <w:rsid w:val="00264D60"/>
    <w:rPr>
      <w:rFonts w:ascii="Times New Roman" w:hAnsi="Times New Roman"/>
      <w:sz w:val="18"/>
    </w:rPr>
  </w:style>
  <w:style w:type="character" w:customStyle="1" w:styleId="2ff2">
    <w:name w:val="Основной текст Знак2"/>
    <w:uiPriority w:val="99"/>
    <w:qFormat/>
    <w:locked/>
    <w:rsid w:val="00264D60"/>
    <w:rPr>
      <w:sz w:val="24"/>
      <w:lang w:val="ru-RU" w:eastAsia="ru-RU"/>
    </w:rPr>
  </w:style>
  <w:style w:type="character" w:customStyle="1" w:styleId="95">
    <w:name w:val="Знак Знак9"/>
    <w:uiPriority w:val="99"/>
    <w:qFormat/>
    <w:locked/>
    <w:rsid w:val="00264D60"/>
    <w:rPr>
      <w:rFonts w:ascii="Cambria" w:hAnsi="Cambria"/>
      <w:b/>
      <w:color w:val="4F81BD"/>
      <w:sz w:val="26"/>
      <w:lang w:val="ru-RU" w:eastAsia="en-US"/>
    </w:rPr>
  </w:style>
  <w:style w:type="character" w:customStyle="1" w:styleId="532">
    <w:name w:val="Знак Знак53"/>
    <w:uiPriority w:val="99"/>
    <w:qFormat/>
    <w:locked/>
    <w:rsid w:val="00264D60"/>
    <w:rPr>
      <w:b/>
      <w:caps/>
      <w:sz w:val="24"/>
      <w:lang w:val="ru-RU" w:eastAsia="ru-RU"/>
    </w:rPr>
  </w:style>
  <w:style w:type="character" w:customStyle="1" w:styleId="HTML11a">
    <w:name w:val="Адрес HTML Знак11"/>
    <w:uiPriority w:val="99"/>
    <w:qFormat/>
    <w:rsid w:val="00264D60"/>
    <w:rPr>
      <w:rFonts w:ascii="Times New Roman" w:hAnsi="Times New Roman"/>
      <w:i/>
      <w:sz w:val="24"/>
    </w:rPr>
  </w:style>
  <w:style w:type="character" w:customStyle="1" w:styleId="st1">
    <w:name w:val="st1"/>
    <w:basedOn w:val="a3"/>
    <w:uiPriority w:val="99"/>
    <w:qFormat/>
    <w:rsid w:val="00264D60"/>
    <w:rPr>
      <w:rFonts w:cs="Times New Roman"/>
    </w:rPr>
  </w:style>
  <w:style w:type="character" w:customStyle="1" w:styleId="11f">
    <w:name w:val="Основной текст с отступом Знак11"/>
    <w:uiPriority w:val="99"/>
    <w:semiHidden/>
    <w:rsid w:val="00264D60"/>
    <w:rPr>
      <w:rFonts w:ascii="Times New Roman" w:hAnsi="Times New Roman"/>
      <w:sz w:val="24"/>
      <w:lang w:eastAsia="ru-RU"/>
    </w:rPr>
  </w:style>
  <w:style w:type="character" w:customStyle="1" w:styleId="1fff6">
    <w:name w:val="Текст примечания Знак1"/>
    <w:uiPriority w:val="99"/>
    <w:qFormat/>
    <w:rsid w:val="00264D60"/>
    <w:rPr>
      <w:rFonts w:ascii="Times New Roman" w:hAnsi="Times New Roman"/>
      <w:sz w:val="20"/>
      <w:lang w:eastAsia="ru-RU"/>
    </w:rPr>
  </w:style>
  <w:style w:type="character" w:customStyle="1" w:styleId="21a">
    <w:name w:val="Основной текст с отступом 2 Знак1"/>
    <w:uiPriority w:val="99"/>
    <w:qFormat/>
    <w:rsid w:val="00264D60"/>
    <w:rPr>
      <w:rFonts w:ascii="Times New Roman" w:hAnsi="Times New Roman"/>
      <w:sz w:val="24"/>
      <w:lang w:eastAsia="ru-RU"/>
    </w:rPr>
  </w:style>
  <w:style w:type="character" w:customStyle="1" w:styleId="2ff3">
    <w:name w:val="Основной текст Знак Знак Знак2"/>
    <w:uiPriority w:val="99"/>
    <w:qFormat/>
    <w:locked/>
    <w:rsid w:val="00264D60"/>
    <w:rPr>
      <w:sz w:val="24"/>
      <w:lang w:val="ru-RU" w:eastAsia="ru-RU"/>
    </w:rPr>
  </w:style>
  <w:style w:type="character" w:customStyle="1" w:styleId="FontStyle126">
    <w:name w:val="Font Style126"/>
    <w:uiPriority w:val="99"/>
    <w:qFormat/>
    <w:rsid w:val="00264D60"/>
    <w:rPr>
      <w:rFonts w:ascii="Times New Roman" w:hAnsi="Times New Roman"/>
      <w:color w:val="000000"/>
      <w:sz w:val="20"/>
    </w:rPr>
  </w:style>
  <w:style w:type="character" w:customStyle="1" w:styleId="13a">
    <w:name w:val="Знак Знак13"/>
    <w:uiPriority w:val="99"/>
    <w:qFormat/>
    <w:locked/>
    <w:rsid w:val="00264D60"/>
    <w:rPr>
      <w:color w:val="000000"/>
      <w:sz w:val="24"/>
    </w:rPr>
  </w:style>
  <w:style w:type="character" w:customStyle="1" w:styleId="11f0">
    <w:name w:val="Знак Знак11"/>
    <w:uiPriority w:val="99"/>
    <w:qFormat/>
    <w:locked/>
    <w:rsid w:val="00264D60"/>
    <w:rPr>
      <w:sz w:val="24"/>
    </w:rPr>
  </w:style>
  <w:style w:type="character" w:customStyle="1" w:styleId="231">
    <w:name w:val="Знак Знак231"/>
    <w:uiPriority w:val="99"/>
    <w:qFormat/>
    <w:locked/>
    <w:rsid w:val="00264D60"/>
    <w:rPr>
      <w:sz w:val="24"/>
      <w:lang w:val="ru-RU" w:eastAsia="ru-RU"/>
    </w:rPr>
  </w:style>
  <w:style w:type="character" w:customStyle="1" w:styleId="5310">
    <w:name w:val="Знак Знак531"/>
    <w:uiPriority w:val="99"/>
    <w:qFormat/>
    <w:locked/>
    <w:rsid w:val="00264D60"/>
    <w:rPr>
      <w:b/>
      <w:caps/>
      <w:sz w:val="24"/>
      <w:lang w:val="ru-RU" w:eastAsia="ru-RU"/>
    </w:rPr>
  </w:style>
  <w:style w:type="character" w:customStyle="1" w:styleId="1510">
    <w:name w:val="Знак Знак151"/>
    <w:uiPriority w:val="99"/>
    <w:qFormat/>
    <w:rsid w:val="00264D60"/>
    <w:rPr>
      <w:rFonts w:ascii="Times New Roman" w:hAnsi="Times New Roman"/>
      <w:sz w:val="24"/>
      <w:lang w:eastAsia="ru-RU"/>
    </w:rPr>
  </w:style>
  <w:style w:type="character" w:customStyle="1" w:styleId="460">
    <w:name w:val="Знак Знак46"/>
    <w:uiPriority w:val="99"/>
    <w:qFormat/>
    <w:locked/>
    <w:rsid w:val="00264D60"/>
    <w:rPr>
      <w:rFonts w:ascii="Arial" w:hAnsi="Arial"/>
      <w:b/>
      <w:i/>
      <w:sz w:val="28"/>
      <w:lang w:val="ru-RU" w:eastAsia="en-US"/>
    </w:rPr>
  </w:style>
  <w:style w:type="paragraph" w:customStyle="1" w:styleId="opredelenie">
    <w:name w:val="opredelenie"/>
    <w:basedOn w:val="a2"/>
    <w:uiPriority w:val="99"/>
    <w:qFormat/>
    <w:rsid w:val="00264D60"/>
    <w:pPr>
      <w:widowControl/>
      <w:snapToGrid/>
      <w:spacing w:beforeAutospacing="1" w:afterAutospacing="1"/>
    </w:pPr>
    <w:rPr>
      <w:rFonts w:eastAsia="Times New Roman"/>
      <w:szCs w:val="24"/>
    </w:rPr>
  </w:style>
  <w:style w:type="character" w:customStyle="1" w:styleId="1710">
    <w:name w:val="Знак Знак171"/>
    <w:uiPriority w:val="99"/>
    <w:qFormat/>
    <w:locked/>
    <w:rsid w:val="00264D60"/>
    <w:rPr>
      <w:i/>
      <w:sz w:val="24"/>
      <w:lang w:val="ru-RU" w:eastAsia="ru-RU"/>
    </w:rPr>
  </w:style>
  <w:style w:type="character" w:customStyle="1" w:styleId="ConsPlusNormal0">
    <w:name w:val="ConsPlusNormal Знак"/>
    <w:link w:val="ConsPlusNormal"/>
    <w:uiPriority w:val="99"/>
    <w:qFormat/>
    <w:locked/>
    <w:rsid w:val="00264D60"/>
    <w:rPr>
      <w:rFonts w:ascii="Arial" w:eastAsia="Calibri" w:hAnsi="Arial" w:cs="Times New Roman"/>
      <w:lang w:eastAsia="ru-RU"/>
    </w:rPr>
  </w:style>
  <w:style w:type="paragraph" w:customStyle="1" w:styleId="rvps4">
    <w:name w:val="rvps4"/>
    <w:basedOn w:val="a2"/>
    <w:uiPriority w:val="99"/>
    <w:qFormat/>
    <w:rsid w:val="00264D60"/>
    <w:pPr>
      <w:widowControl/>
      <w:snapToGrid/>
      <w:spacing w:before="0" w:after="0"/>
      <w:jc w:val="both"/>
    </w:pPr>
    <w:rPr>
      <w:rFonts w:eastAsia="Times New Roman"/>
      <w:szCs w:val="24"/>
    </w:rPr>
  </w:style>
  <w:style w:type="character" w:customStyle="1" w:styleId="1fff7">
    <w:name w:val="Без интервала Знак1"/>
    <w:link w:val="48"/>
    <w:uiPriority w:val="99"/>
    <w:qFormat/>
    <w:locked/>
    <w:rsid w:val="00264D60"/>
  </w:style>
  <w:style w:type="paragraph" w:customStyle="1" w:styleId="48">
    <w:name w:val="Без интервала4"/>
    <w:link w:val="1fff7"/>
    <w:uiPriority w:val="99"/>
    <w:qFormat/>
    <w:rsid w:val="00264D60"/>
    <w:pPr>
      <w:spacing w:after="0" w:line="240" w:lineRule="auto"/>
    </w:pPr>
  </w:style>
  <w:style w:type="character" w:customStyle="1" w:styleId="3f2">
    <w:name w:val="3 ступень Знак"/>
    <w:link w:val="3f3"/>
    <w:uiPriority w:val="99"/>
    <w:qFormat/>
    <w:locked/>
    <w:rsid w:val="00264D60"/>
    <w:rPr>
      <w:rFonts w:ascii="BodoniCTT" w:hAnsi="BodoniCTT"/>
      <w:b/>
    </w:rPr>
  </w:style>
  <w:style w:type="paragraph" w:customStyle="1" w:styleId="3f3">
    <w:name w:val="3 ступень"/>
    <w:basedOn w:val="a2"/>
    <w:link w:val="3f2"/>
    <w:uiPriority w:val="99"/>
    <w:qFormat/>
    <w:rsid w:val="00264D60"/>
    <w:pPr>
      <w:keepNext/>
      <w:widowControl/>
      <w:overflowPunct w:val="0"/>
      <w:autoSpaceDE w:val="0"/>
      <w:autoSpaceDN w:val="0"/>
      <w:adjustRightInd w:val="0"/>
      <w:snapToGrid/>
      <w:spacing w:before="120" w:after="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264D60"/>
    <w:pPr>
      <w:autoSpaceDE w:val="0"/>
      <w:autoSpaceDN w:val="0"/>
      <w:adjustRightInd w:val="0"/>
      <w:snapToGrid/>
      <w:spacing w:before="0" w:after="0" w:line="494" w:lineRule="exact"/>
      <w:ind w:firstLine="902"/>
    </w:pPr>
    <w:rPr>
      <w:rFonts w:eastAsia="Times New Roman"/>
      <w:szCs w:val="24"/>
    </w:rPr>
  </w:style>
  <w:style w:type="paragraph" w:customStyle="1" w:styleId="Style7">
    <w:name w:val="Style7"/>
    <w:basedOn w:val="a2"/>
    <w:uiPriority w:val="99"/>
    <w:qFormat/>
    <w:rsid w:val="00264D60"/>
    <w:pPr>
      <w:autoSpaceDE w:val="0"/>
      <w:autoSpaceDN w:val="0"/>
      <w:adjustRightInd w:val="0"/>
      <w:snapToGrid/>
      <w:spacing w:before="0" w:after="0"/>
      <w:jc w:val="both"/>
    </w:pPr>
    <w:rPr>
      <w:rFonts w:eastAsia="Times New Roman"/>
      <w:szCs w:val="24"/>
    </w:rPr>
  </w:style>
  <w:style w:type="paragraph" w:customStyle="1" w:styleId="Style36">
    <w:name w:val="Style36"/>
    <w:basedOn w:val="a2"/>
    <w:uiPriority w:val="99"/>
    <w:qFormat/>
    <w:rsid w:val="00264D60"/>
    <w:pPr>
      <w:autoSpaceDE w:val="0"/>
      <w:autoSpaceDN w:val="0"/>
      <w:adjustRightInd w:val="0"/>
      <w:snapToGrid/>
      <w:spacing w:before="0" w:after="0"/>
    </w:pPr>
    <w:rPr>
      <w:rFonts w:eastAsia="Times New Roman"/>
      <w:szCs w:val="24"/>
    </w:rPr>
  </w:style>
  <w:style w:type="paragraph" w:customStyle="1" w:styleId="F9">
    <w:name w:val="ОбычныF9"/>
    <w:uiPriority w:val="99"/>
    <w:qFormat/>
    <w:rsid w:val="00264D6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9">
    <w:name w:val="Квадрат4"/>
    <w:basedOn w:val="a2"/>
    <w:uiPriority w:val="99"/>
    <w:qFormat/>
    <w:rsid w:val="00264D60"/>
    <w:pPr>
      <w:autoSpaceDE w:val="0"/>
      <w:autoSpaceDN w:val="0"/>
      <w:adjustRightInd w:val="0"/>
      <w:snapToGrid/>
      <w:spacing w:before="0" w:after="0"/>
      <w:jc w:val="both"/>
    </w:pPr>
    <w:rPr>
      <w:rFonts w:ascii="a_Timer" w:eastAsia="Times New Roman" w:hAnsi="a_Timer" w:cs="a_Timer"/>
      <w:szCs w:val="24"/>
      <w:lang w:val="en-US"/>
    </w:rPr>
  </w:style>
  <w:style w:type="paragraph" w:customStyle="1" w:styleId="p3">
    <w:name w:val="p3"/>
    <w:basedOn w:val="a2"/>
    <w:uiPriority w:val="99"/>
    <w:qFormat/>
    <w:rsid w:val="00264D60"/>
    <w:pPr>
      <w:widowControl/>
      <w:snapToGrid/>
      <w:spacing w:beforeAutospacing="1" w:afterAutospacing="1"/>
    </w:pPr>
    <w:rPr>
      <w:rFonts w:eastAsia="Times New Roman"/>
      <w:szCs w:val="24"/>
    </w:rPr>
  </w:style>
  <w:style w:type="paragraph" w:customStyle="1" w:styleId="p4">
    <w:name w:val="p4"/>
    <w:basedOn w:val="a2"/>
    <w:uiPriority w:val="99"/>
    <w:qFormat/>
    <w:rsid w:val="00264D60"/>
    <w:pPr>
      <w:widowControl/>
      <w:snapToGrid/>
      <w:spacing w:beforeAutospacing="1" w:afterAutospacing="1"/>
    </w:pPr>
    <w:rPr>
      <w:rFonts w:eastAsia="Times New Roman"/>
      <w:szCs w:val="24"/>
    </w:rPr>
  </w:style>
  <w:style w:type="character" w:customStyle="1" w:styleId="rvts6">
    <w:name w:val="rvts6"/>
    <w:uiPriority w:val="99"/>
    <w:qFormat/>
    <w:rsid w:val="00264D60"/>
    <w:rPr>
      <w:rFonts w:ascii="Times New Roman" w:hAnsi="Times New Roman"/>
      <w:sz w:val="28"/>
    </w:rPr>
  </w:style>
  <w:style w:type="character" w:customStyle="1" w:styleId="3917">
    <w:name w:val="3917"/>
    <w:basedOn w:val="a3"/>
    <w:uiPriority w:val="99"/>
    <w:qFormat/>
    <w:rsid w:val="00264D60"/>
    <w:rPr>
      <w:rFonts w:cs="Times New Roman"/>
    </w:rPr>
  </w:style>
  <w:style w:type="character" w:customStyle="1" w:styleId="epm">
    <w:name w:val="epm"/>
    <w:uiPriority w:val="99"/>
    <w:qFormat/>
    <w:rsid w:val="00264D60"/>
  </w:style>
  <w:style w:type="character" w:customStyle="1" w:styleId="afffffff2">
    <w:name w:val="Стиль Зеленый"/>
    <w:uiPriority w:val="99"/>
    <w:qFormat/>
    <w:rsid w:val="00264D60"/>
    <w:rPr>
      <w:color w:val="00B050"/>
      <w:spacing w:val="0"/>
    </w:rPr>
  </w:style>
  <w:style w:type="character" w:customStyle="1" w:styleId="FontStyle44">
    <w:name w:val="Font Style44"/>
    <w:uiPriority w:val="99"/>
    <w:qFormat/>
    <w:rsid w:val="00264D60"/>
    <w:rPr>
      <w:rFonts w:ascii="Times New Roman" w:hAnsi="Times New Roman"/>
      <w:b/>
      <w:sz w:val="26"/>
    </w:rPr>
  </w:style>
  <w:style w:type="character" w:customStyle="1" w:styleId="FontStyle45">
    <w:name w:val="Font Style45"/>
    <w:uiPriority w:val="99"/>
    <w:qFormat/>
    <w:rsid w:val="00264D60"/>
    <w:rPr>
      <w:rFonts w:ascii="Times New Roman" w:hAnsi="Times New Roman"/>
      <w:i/>
      <w:sz w:val="26"/>
    </w:rPr>
  </w:style>
  <w:style w:type="character" w:customStyle="1" w:styleId="s10">
    <w:name w:val="s_10"/>
    <w:basedOn w:val="a3"/>
    <w:uiPriority w:val="99"/>
    <w:qFormat/>
    <w:rsid w:val="00264D60"/>
    <w:rPr>
      <w:rFonts w:cs="Times New Roman"/>
    </w:rPr>
  </w:style>
  <w:style w:type="character" w:customStyle="1" w:styleId="s5">
    <w:name w:val="s5"/>
    <w:basedOn w:val="a3"/>
    <w:uiPriority w:val="99"/>
    <w:qFormat/>
    <w:rsid w:val="00264D60"/>
    <w:rPr>
      <w:rFonts w:cs="Times New Roman"/>
    </w:rPr>
  </w:style>
  <w:style w:type="character" w:customStyle="1" w:styleId="sz12">
    <w:name w:val="sz12"/>
    <w:basedOn w:val="a3"/>
    <w:uiPriority w:val="99"/>
    <w:qFormat/>
    <w:rsid w:val="00264D60"/>
    <w:rPr>
      <w:rFonts w:cs="Times New Roman"/>
    </w:rPr>
  </w:style>
  <w:style w:type="character" w:customStyle="1" w:styleId="s6">
    <w:name w:val="s6"/>
    <w:basedOn w:val="a3"/>
    <w:uiPriority w:val="99"/>
    <w:qFormat/>
    <w:rsid w:val="00264D60"/>
    <w:rPr>
      <w:rFonts w:cs="Times New Roman"/>
    </w:rPr>
  </w:style>
  <w:style w:type="character" w:customStyle="1" w:styleId="FontStyle133">
    <w:name w:val="Font Style133"/>
    <w:uiPriority w:val="99"/>
    <w:qFormat/>
    <w:rsid w:val="00264D60"/>
    <w:rPr>
      <w:rFonts w:ascii="Times New Roman" w:hAnsi="Times New Roman"/>
      <w:i/>
      <w:sz w:val="18"/>
    </w:rPr>
  </w:style>
  <w:style w:type="character" w:customStyle="1" w:styleId="blk3">
    <w:name w:val="blk3"/>
    <w:uiPriority w:val="99"/>
    <w:qFormat/>
    <w:rsid w:val="00264D60"/>
  </w:style>
  <w:style w:type="character" w:customStyle="1" w:styleId="11f1">
    <w:name w:val="Знак1 Знак Знак1"/>
    <w:uiPriority w:val="99"/>
    <w:qFormat/>
    <w:locked/>
    <w:rsid w:val="00264D60"/>
    <w:rPr>
      <w:rFonts w:ascii="Times New Roman" w:hAnsi="Times New Roman"/>
      <w:sz w:val="24"/>
      <w:lang w:eastAsia="ru-RU"/>
    </w:rPr>
  </w:style>
  <w:style w:type="character" w:customStyle="1" w:styleId="461">
    <w:name w:val="Знак Знак461"/>
    <w:uiPriority w:val="99"/>
    <w:qFormat/>
    <w:locked/>
    <w:rsid w:val="00264D60"/>
    <w:rPr>
      <w:b/>
      <w:sz w:val="27"/>
      <w:lang w:val="ru-RU" w:eastAsia="ru-RU"/>
    </w:rPr>
  </w:style>
  <w:style w:type="character" w:customStyle="1" w:styleId="3111">
    <w:name w:val="Знак3 Знак Знак11"/>
    <w:uiPriority w:val="99"/>
    <w:qFormat/>
    <w:locked/>
    <w:rsid w:val="00264D60"/>
    <w:rPr>
      <w:rFonts w:ascii="Arial" w:hAnsi="Arial"/>
      <w:b/>
      <w:i/>
      <w:sz w:val="28"/>
      <w:lang w:val="ru-RU" w:eastAsia="en-US"/>
    </w:rPr>
  </w:style>
  <w:style w:type="character" w:customStyle="1" w:styleId="480">
    <w:name w:val="Знак Знак48"/>
    <w:uiPriority w:val="99"/>
    <w:qFormat/>
    <w:locked/>
    <w:rsid w:val="00264D60"/>
    <w:rPr>
      <w:b/>
      <w:sz w:val="27"/>
      <w:lang w:val="ru-RU" w:eastAsia="ru-RU"/>
    </w:rPr>
  </w:style>
  <w:style w:type="character" w:customStyle="1" w:styleId="21b">
    <w:name w:val="Основной текст с отступом Знак21"/>
    <w:uiPriority w:val="99"/>
    <w:rsid w:val="00264D60"/>
    <w:rPr>
      <w:rFonts w:ascii="Times New Roman" w:hAnsi="Times New Roman"/>
      <w:sz w:val="24"/>
    </w:rPr>
  </w:style>
  <w:style w:type="paragraph" w:customStyle="1" w:styleId="z-1">
    <w:name w:val="z-Начало формы1"/>
    <w:basedOn w:val="a2"/>
    <w:next w:val="a2"/>
    <w:link w:val="z-"/>
    <w:uiPriority w:val="99"/>
    <w:qFormat/>
    <w:rsid w:val="00264D60"/>
    <w:pPr>
      <w:widowControl/>
      <w:pBdr>
        <w:bottom w:val="single" w:sz="6" w:space="1" w:color="auto"/>
      </w:pBdr>
      <w:snapToGrid/>
      <w:spacing w:before="0" w:after="0"/>
      <w:jc w:val="center"/>
    </w:pPr>
    <w:rPr>
      <w:rFonts w:ascii="Arial" w:eastAsia="Times New Roman" w:hAnsi="Arial"/>
      <w:b/>
      <w:sz w:val="36"/>
      <w:lang w:eastAsia="en-US"/>
    </w:rPr>
  </w:style>
  <w:style w:type="character" w:customStyle="1" w:styleId="z-TopofFormChar">
    <w:name w:val="z-Top of Form Char"/>
    <w:basedOn w:val="a3"/>
    <w:uiPriority w:val="99"/>
    <w:locked/>
    <w:rsid w:val="00264D60"/>
    <w:rPr>
      <w:rFonts w:ascii="Arial" w:hAnsi="Arial" w:cs="Times New Roman"/>
      <w:b/>
      <w:sz w:val="20"/>
    </w:rPr>
  </w:style>
  <w:style w:type="character" w:customStyle="1" w:styleId="z-">
    <w:name w:val="z-Начало формы Знак"/>
    <w:basedOn w:val="a3"/>
    <w:link w:val="z-1"/>
    <w:uiPriority w:val="99"/>
    <w:qFormat/>
    <w:locked/>
    <w:rsid w:val="00264D60"/>
    <w:rPr>
      <w:rFonts w:ascii="Arial" w:eastAsia="Times New Roman" w:hAnsi="Arial" w:cs="Times New Roman"/>
      <w:b/>
      <w:sz w:val="36"/>
      <w:szCs w:val="20"/>
    </w:rPr>
  </w:style>
  <w:style w:type="character" w:customStyle="1" w:styleId="440">
    <w:name w:val="Знак Знак44"/>
    <w:uiPriority w:val="99"/>
    <w:qFormat/>
    <w:locked/>
    <w:rsid w:val="00264D60"/>
    <w:rPr>
      <w:sz w:val="24"/>
    </w:rPr>
  </w:style>
  <w:style w:type="character" w:customStyle="1" w:styleId="511">
    <w:name w:val="Знак Знак51"/>
    <w:uiPriority w:val="99"/>
    <w:qFormat/>
    <w:locked/>
    <w:rsid w:val="00264D60"/>
    <w:rPr>
      <w:b/>
      <w:sz w:val="27"/>
      <w:lang w:val="ru-RU" w:eastAsia="ru-RU"/>
    </w:rPr>
  </w:style>
  <w:style w:type="character" w:customStyle="1" w:styleId="FontStyle16">
    <w:name w:val="Font Style16"/>
    <w:uiPriority w:val="99"/>
    <w:qFormat/>
    <w:rsid w:val="00264D60"/>
    <w:rPr>
      <w:rFonts w:ascii="Century Gothic" w:hAnsi="Century Gothic"/>
      <w:sz w:val="18"/>
    </w:rPr>
  </w:style>
  <w:style w:type="character" w:customStyle="1" w:styleId="430">
    <w:name w:val="Знак Знак43"/>
    <w:uiPriority w:val="99"/>
    <w:qFormat/>
    <w:locked/>
    <w:rsid w:val="00264D60"/>
    <w:rPr>
      <w:color w:val="000000"/>
      <w:sz w:val="24"/>
      <w:lang w:eastAsia="ru-RU"/>
    </w:rPr>
  </w:style>
  <w:style w:type="paragraph" w:customStyle="1" w:styleId="a3cxspmiddle">
    <w:name w:val="a3cxspmiddle"/>
    <w:basedOn w:val="a2"/>
    <w:uiPriority w:val="99"/>
    <w:qFormat/>
    <w:rsid w:val="00264D60"/>
    <w:pPr>
      <w:widowControl/>
      <w:snapToGrid/>
      <w:spacing w:beforeAutospacing="1" w:afterAutospacing="1"/>
    </w:pPr>
    <w:rPr>
      <w:rFonts w:eastAsia="Times New Roman"/>
      <w:color w:val="000000"/>
      <w:szCs w:val="24"/>
    </w:rPr>
  </w:style>
  <w:style w:type="paragraph" w:customStyle="1" w:styleId="afffffff3">
    <w:name w:val="слайд"/>
    <w:basedOn w:val="a2"/>
    <w:uiPriority w:val="99"/>
    <w:qFormat/>
    <w:rsid w:val="00264D60"/>
    <w:pPr>
      <w:widowControl/>
      <w:snapToGrid/>
      <w:spacing w:before="0" w:after="0"/>
      <w:jc w:val="both"/>
    </w:pPr>
    <w:rPr>
      <w:rFonts w:eastAsia="Times New Roman"/>
      <w:sz w:val="36"/>
      <w:szCs w:val="24"/>
      <w:lang w:eastAsia="en-US"/>
    </w:rPr>
  </w:style>
  <w:style w:type="character" w:customStyle="1" w:styleId="st">
    <w:name w:val="st"/>
    <w:basedOn w:val="a3"/>
    <w:uiPriority w:val="99"/>
    <w:qFormat/>
    <w:rsid w:val="00264D60"/>
    <w:rPr>
      <w:rFonts w:cs="Times New Roman"/>
    </w:rPr>
  </w:style>
  <w:style w:type="paragraph" w:customStyle="1" w:styleId="z-10">
    <w:name w:val="z-Конец формы1"/>
    <w:basedOn w:val="a2"/>
    <w:next w:val="a2"/>
    <w:link w:val="z-0"/>
    <w:uiPriority w:val="99"/>
    <w:qFormat/>
    <w:rsid w:val="00264D60"/>
    <w:pPr>
      <w:widowControl/>
      <w:pBdr>
        <w:top w:val="single" w:sz="6" w:space="1" w:color="auto"/>
      </w:pBdr>
      <w:snapToGrid/>
      <w:spacing w:before="0" w:after="0"/>
      <w:jc w:val="center"/>
    </w:pPr>
    <w:rPr>
      <w:rFonts w:ascii="Arial" w:eastAsia="Times New Roman" w:hAnsi="Arial" w:cs="Arial"/>
      <w:vanish/>
      <w:sz w:val="16"/>
      <w:szCs w:val="16"/>
    </w:rPr>
  </w:style>
  <w:style w:type="character" w:customStyle="1" w:styleId="z-BottomofFormChar">
    <w:name w:val="z-Bottom of Form Char"/>
    <w:basedOn w:val="a3"/>
    <w:uiPriority w:val="99"/>
    <w:locked/>
    <w:rsid w:val="00264D60"/>
    <w:rPr>
      <w:rFonts w:ascii="Arial" w:hAnsi="Arial" w:cs="Times New Roman"/>
      <w:vanish/>
      <w:sz w:val="16"/>
      <w:lang w:eastAsia="ru-RU"/>
    </w:rPr>
  </w:style>
  <w:style w:type="character" w:customStyle="1" w:styleId="z-0">
    <w:name w:val="z-Конец формы Знак"/>
    <w:basedOn w:val="a3"/>
    <w:link w:val="z-10"/>
    <w:uiPriority w:val="99"/>
    <w:qFormat/>
    <w:locked/>
    <w:rsid w:val="00264D60"/>
    <w:rPr>
      <w:rFonts w:ascii="Arial" w:eastAsia="Times New Roman" w:hAnsi="Arial" w:cs="Arial"/>
      <w:vanish/>
      <w:sz w:val="16"/>
      <w:szCs w:val="16"/>
      <w:lang w:eastAsia="ru-RU"/>
    </w:rPr>
  </w:style>
  <w:style w:type="character" w:customStyle="1" w:styleId="keyworddef">
    <w:name w:val="keyword_def"/>
    <w:basedOn w:val="a3"/>
    <w:uiPriority w:val="99"/>
    <w:qFormat/>
    <w:rsid w:val="00264D60"/>
    <w:rPr>
      <w:rFonts w:cs="Times New Roman"/>
    </w:rPr>
  </w:style>
  <w:style w:type="paragraph" w:customStyle="1" w:styleId="11f2">
    <w:name w:val="Обычный + 11 пт"/>
    <w:basedOn w:val="a2"/>
    <w:uiPriority w:val="99"/>
    <w:qFormat/>
    <w:rsid w:val="00264D60"/>
    <w:pPr>
      <w:shd w:val="clear" w:color="auto" w:fill="FFFFFF"/>
      <w:autoSpaceDE w:val="0"/>
      <w:autoSpaceDN w:val="0"/>
      <w:adjustRightInd w:val="0"/>
      <w:snapToGrid/>
      <w:spacing w:before="25" w:after="0" w:line="241" w:lineRule="exact"/>
      <w:ind w:left="7"/>
    </w:pPr>
    <w:rPr>
      <w:rFonts w:eastAsia="Times New Roman"/>
      <w:sz w:val="22"/>
    </w:rPr>
  </w:style>
  <w:style w:type="character" w:customStyle="1" w:styleId="bold">
    <w:name w:val="bold"/>
    <w:uiPriority w:val="99"/>
    <w:qFormat/>
    <w:rsid w:val="00264D60"/>
  </w:style>
  <w:style w:type="character" w:customStyle="1" w:styleId="lbldata1">
    <w:name w:val="lbldata1"/>
    <w:uiPriority w:val="99"/>
    <w:qFormat/>
    <w:rsid w:val="00264D60"/>
    <w:rPr>
      <w:rFonts w:ascii="Arial" w:hAnsi="Arial"/>
      <w:sz w:val="24"/>
      <w:u w:val="single"/>
    </w:rPr>
  </w:style>
  <w:style w:type="character" w:customStyle="1" w:styleId="FontStyle17">
    <w:name w:val="Font Style17"/>
    <w:uiPriority w:val="99"/>
    <w:qFormat/>
    <w:rsid w:val="00264D60"/>
    <w:rPr>
      <w:rFonts w:ascii="Times New Roman" w:hAnsi="Times New Roman"/>
      <w:sz w:val="20"/>
    </w:rPr>
  </w:style>
  <w:style w:type="character" w:customStyle="1" w:styleId="FontStyle18">
    <w:name w:val="Font Style18"/>
    <w:uiPriority w:val="99"/>
    <w:qFormat/>
    <w:rsid w:val="00264D60"/>
    <w:rPr>
      <w:rFonts w:ascii="Times New Roman" w:hAnsi="Times New Roman"/>
      <w:i/>
      <w:sz w:val="20"/>
    </w:rPr>
  </w:style>
  <w:style w:type="character" w:customStyle="1" w:styleId="FontStyle19">
    <w:name w:val="Font Style19"/>
    <w:uiPriority w:val="99"/>
    <w:qFormat/>
    <w:rsid w:val="00264D60"/>
    <w:rPr>
      <w:rFonts w:ascii="Times New Roman" w:hAnsi="Times New Roman"/>
      <w:sz w:val="20"/>
    </w:rPr>
  </w:style>
  <w:style w:type="paragraph" w:customStyle="1" w:styleId="Style3">
    <w:name w:val="Style3"/>
    <w:basedOn w:val="a2"/>
    <w:uiPriority w:val="99"/>
    <w:qFormat/>
    <w:rsid w:val="00264D60"/>
    <w:pPr>
      <w:autoSpaceDE w:val="0"/>
      <w:autoSpaceDN w:val="0"/>
      <w:adjustRightInd w:val="0"/>
      <w:snapToGrid/>
      <w:spacing w:before="0" w:after="0" w:line="259" w:lineRule="exact"/>
      <w:ind w:firstLine="542"/>
      <w:jc w:val="both"/>
    </w:pPr>
    <w:rPr>
      <w:rFonts w:eastAsia="Times New Roman"/>
      <w:szCs w:val="24"/>
    </w:rPr>
  </w:style>
  <w:style w:type="character" w:customStyle="1" w:styleId="420">
    <w:name w:val="Знак Знак42"/>
    <w:uiPriority w:val="99"/>
    <w:qFormat/>
    <w:rsid w:val="00264D60"/>
    <w:rPr>
      <w:rFonts w:ascii="Times New Roman" w:hAnsi="Times New Roman"/>
      <w:sz w:val="16"/>
    </w:rPr>
  </w:style>
  <w:style w:type="character" w:customStyle="1" w:styleId="490">
    <w:name w:val="Знак Знак49"/>
    <w:uiPriority w:val="99"/>
    <w:qFormat/>
    <w:rsid w:val="00264D60"/>
    <w:rPr>
      <w:rFonts w:ascii="Times New Roman" w:hAnsi="Times New Roman"/>
      <w:b/>
      <w:caps/>
      <w:sz w:val="24"/>
      <w:lang w:eastAsia="ru-RU"/>
    </w:rPr>
  </w:style>
  <w:style w:type="character" w:customStyle="1" w:styleId="c4">
    <w:name w:val="c4"/>
    <w:basedOn w:val="a3"/>
    <w:uiPriority w:val="99"/>
    <w:qFormat/>
    <w:rsid w:val="00264D60"/>
    <w:rPr>
      <w:rFonts w:cs="Times New Roman"/>
    </w:rPr>
  </w:style>
  <w:style w:type="paragraph" w:customStyle="1" w:styleId="c3">
    <w:name w:val="c3"/>
    <w:basedOn w:val="a2"/>
    <w:uiPriority w:val="99"/>
    <w:qFormat/>
    <w:rsid w:val="00264D60"/>
    <w:pPr>
      <w:widowControl/>
      <w:snapToGrid/>
      <w:spacing w:before="0" w:after="150"/>
    </w:pPr>
    <w:rPr>
      <w:rFonts w:eastAsia="Times New Roman"/>
      <w:szCs w:val="24"/>
    </w:rPr>
  </w:style>
  <w:style w:type="character" w:customStyle="1" w:styleId="470">
    <w:name w:val="Знак Знак47"/>
    <w:uiPriority w:val="99"/>
    <w:qFormat/>
    <w:rsid w:val="00264D60"/>
    <w:rPr>
      <w:rFonts w:ascii="Times New Roman" w:hAnsi="Times New Roman"/>
      <w:b/>
      <w:sz w:val="27"/>
      <w:lang w:eastAsia="ru-RU"/>
    </w:rPr>
  </w:style>
  <w:style w:type="character" w:customStyle="1" w:styleId="450">
    <w:name w:val="Знак Знак45"/>
    <w:uiPriority w:val="99"/>
    <w:qFormat/>
    <w:rsid w:val="00264D60"/>
    <w:rPr>
      <w:rFonts w:ascii="Times New Roman" w:hAnsi="Times New Roman"/>
      <w:b/>
      <w:i/>
      <w:sz w:val="26"/>
      <w:lang w:eastAsia="ru-RU"/>
    </w:rPr>
  </w:style>
  <w:style w:type="character" w:customStyle="1" w:styleId="MacroTextChar">
    <w:name w:val="Macro Text Char"/>
    <w:basedOn w:val="a3"/>
    <w:uiPriority w:val="99"/>
    <w:qFormat/>
    <w:locked/>
    <w:rsid w:val="00264D60"/>
    <w:rPr>
      <w:rFonts w:ascii="Courier New" w:hAnsi="Courier New" w:cs="Times New Roman"/>
      <w:sz w:val="22"/>
      <w:lang w:val="en-US" w:eastAsia="en-US"/>
    </w:rPr>
  </w:style>
  <w:style w:type="character" w:customStyle="1" w:styleId="toctext">
    <w:name w:val="toctext"/>
    <w:basedOn w:val="a3"/>
    <w:uiPriority w:val="99"/>
    <w:qFormat/>
    <w:rsid w:val="00264D60"/>
    <w:rPr>
      <w:rFonts w:cs="Times New Roman"/>
    </w:rPr>
  </w:style>
  <w:style w:type="character" w:customStyle="1" w:styleId="searchmatch">
    <w:name w:val="searchmatch"/>
    <w:basedOn w:val="a3"/>
    <w:uiPriority w:val="99"/>
    <w:qFormat/>
    <w:rsid w:val="00264D60"/>
    <w:rPr>
      <w:rFonts w:cs="Times New Roman"/>
    </w:rPr>
  </w:style>
  <w:style w:type="paragraph" w:customStyle="1" w:styleId="a3cxsplast">
    <w:name w:val="a3cxsplast"/>
    <w:basedOn w:val="a2"/>
    <w:uiPriority w:val="99"/>
    <w:qFormat/>
    <w:rsid w:val="00264D60"/>
    <w:pPr>
      <w:widowControl/>
      <w:snapToGrid/>
      <w:spacing w:beforeAutospacing="1" w:afterAutospacing="1"/>
    </w:pPr>
    <w:rPr>
      <w:rFonts w:eastAsia="Times New Roman"/>
      <w:color w:val="000000"/>
      <w:szCs w:val="24"/>
    </w:rPr>
  </w:style>
  <w:style w:type="character" w:customStyle="1" w:styleId="1fff8">
    <w:name w:val="Заголовок №1_"/>
    <w:link w:val="1fff9"/>
    <w:uiPriority w:val="99"/>
    <w:qFormat/>
    <w:locked/>
    <w:rsid w:val="00264D60"/>
    <w:rPr>
      <w:sz w:val="23"/>
      <w:shd w:val="clear" w:color="auto" w:fill="FFFFFF"/>
    </w:rPr>
  </w:style>
  <w:style w:type="paragraph" w:customStyle="1" w:styleId="1fff9">
    <w:name w:val="Заголовок №1"/>
    <w:basedOn w:val="a2"/>
    <w:link w:val="1fff8"/>
    <w:uiPriority w:val="99"/>
    <w:qFormat/>
    <w:rsid w:val="00264D60"/>
    <w:pPr>
      <w:widowControl/>
      <w:shd w:val="clear" w:color="auto" w:fill="FFFFFF"/>
      <w:snapToGrid/>
      <w:spacing w:before="540" w:after="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264D60"/>
    <w:rPr>
      <w:rFonts w:ascii="Times New Roman" w:hAnsi="Times New Roman"/>
      <w:spacing w:val="0"/>
      <w:sz w:val="20"/>
    </w:rPr>
  </w:style>
  <w:style w:type="character" w:customStyle="1" w:styleId="c7">
    <w:name w:val="c7"/>
    <w:basedOn w:val="a3"/>
    <w:uiPriority w:val="99"/>
    <w:qFormat/>
    <w:rsid w:val="00264D60"/>
    <w:rPr>
      <w:rFonts w:cs="Times New Roman"/>
    </w:rPr>
  </w:style>
  <w:style w:type="character" w:customStyle="1" w:styleId="afffffff4">
    <w:name w:val="полужирный"/>
    <w:uiPriority w:val="99"/>
    <w:qFormat/>
    <w:rsid w:val="00264D60"/>
    <w:rPr>
      <w:rFonts w:ascii="Times New Roman" w:hAnsi="Times New Roman"/>
      <w:b/>
      <w:color w:val="auto"/>
      <w:sz w:val="24"/>
    </w:rPr>
  </w:style>
  <w:style w:type="paragraph" w:customStyle="1" w:styleId="1fffa">
    <w:name w:val="список1"/>
    <w:basedOn w:val="a2"/>
    <w:uiPriority w:val="99"/>
    <w:qFormat/>
    <w:rsid w:val="00264D60"/>
    <w:pPr>
      <w:widowControl/>
      <w:tabs>
        <w:tab w:val="left" w:pos="0"/>
      </w:tabs>
      <w:autoSpaceDE w:val="0"/>
      <w:autoSpaceDN w:val="0"/>
      <w:adjustRightInd w:val="0"/>
      <w:snapToGrid/>
      <w:spacing w:before="0" w:after="0"/>
      <w:ind w:firstLine="66"/>
      <w:jc w:val="both"/>
    </w:pPr>
    <w:rPr>
      <w:rFonts w:ascii="PragmaticaCTT" w:eastAsia="Times New Roman" w:hAnsi="PragmaticaCTT"/>
      <w:sz w:val="20"/>
      <w:szCs w:val="24"/>
    </w:rPr>
  </w:style>
  <w:style w:type="paragraph" w:customStyle="1" w:styleId="afffffff5">
    <w:name w:val="Основной текст с отступо"/>
    <w:basedOn w:val="a2"/>
    <w:uiPriority w:val="99"/>
    <w:qFormat/>
    <w:rsid w:val="00264D60"/>
    <w:pPr>
      <w:widowControl/>
      <w:snapToGrid/>
      <w:spacing w:before="0" w:after="0"/>
      <w:ind w:left="-340" w:firstLine="720"/>
    </w:pPr>
    <w:rPr>
      <w:rFonts w:eastAsia="Times New Roman"/>
      <w:sz w:val="36"/>
    </w:rPr>
  </w:style>
  <w:style w:type="paragraph" w:customStyle="1" w:styleId="Lang">
    <w:name w:val="Lang"/>
    <w:basedOn w:val="a2"/>
    <w:uiPriority w:val="99"/>
    <w:qFormat/>
    <w:rsid w:val="00264D60"/>
    <w:pPr>
      <w:widowControl/>
      <w:overflowPunct w:val="0"/>
      <w:autoSpaceDE w:val="0"/>
      <w:autoSpaceDN w:val="0"/>
      <w:adjustRightInd w:val="0"/>
      <w:snapToGrid/>
      <w:spacing w:before="0" w:after="0" w:line="480" w:lineRule="exact"/>
      <w:ind w:right="-170" w:firstLine="567"/>
      <w:jc w:val="both"/>
      <w:textAlignment w:val="baseline"/>
    </w:pPr>
    <w:rPr>
      <w:rFonts w:ascii="Courier New" w:eastAsia="Times New Roman" w:hAnsi="Courier New"/>
    </w:rPr>
  </w:style>
  <w:style w:type="paragraph" w:customStyle="1" w:styleId="Standard">
    <w:name w:val="Standard"/>
    <w:uiPriority w:val="99"/>
    <w:qFormat/>
    <w:rsid w:val="00264D6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264D60"/>
    <w:rPr>
      <w:sz w:val="26"/>
    </w:rPr>
  </w:style>
  <w:style w:type="paragraph" w:customStyle="1" w:styleId="3f4">
    <w:name w:val="заголовок 3"/>
    <w:basedOn w:val="a2"/>
    <w:next w:val="a2"/>
    <w:uiPriority w:val="99"/>
    <w:qFormat/>
    <w:rsid w:val="00264D60"/>
    <w:pPr>
      <w:keepNext/>
      <w:snapToGrid/>
      <w:spacing w:before="0" w:after="0" w:line="190" w:lineRule="atLeast"/>
      <w:jc w:val="both"/>
    </w:pPr>
    <w:rPr>
      <w:rFonts w:eastAsia="Times New Roman"/>
      <w:b/>
      <w:sz w:val="28"/>
    </w:rPr>
  </w:style>
  <w:style w:type="paragraph" w:customStyle="1" w:styleId="listnum">
    <w:name w:val="listnum"/>
    <w:basedOn w:val="a2"/>
    <w:uiPriority w:val="99"/>
    <w:qFormat/>
    <w:rsid w:val="00264D60"/>
    <w:pPr>
      <w:widowControl/>
      <w:snapToGrid/>
      <w:spacing w:beforeAutospacing="1" w:afterAutospacing="1"/>
    </w:pPr>
    <w:rPr>
      <w:rFonts w:eastAsia="Times New Roman"/>
      <w:szCs w:val="24"/>
    </w:rPr>
  </w:style>
  <w:style w:type="paragraph" w:customStyle="1" w:styleId="1fffb">
    <w:name w:val="Подзаголовок 1"/>
    <w:basedOn w:val="a2"/>
    <w:next w:val="a2"/>
    <w:uiPriority w:val="99"/>
    <w:qFormat/>
    <w:rsid w:val="00264D60"/>
    <w:pPr>
      <w:widowControl/>
      <w:autoSpaceDE w:val="0"/>
      <w:autoSpaceDN w:val="0"/>
      <w:adjustRightInd w:val="0"/>
      <w:snapToGrid/>
      <w:spacing w:before="0" w:after="0"/>
      <w:jc w:val="center"/>
    </w:pPr>
    <w:rPr>
      <w:rFonts w:ascii="PragmaticaCTT" w:eastAsia="Times New Roman" w:hAnsi="PragmaticaCTT" w:cs="PragmaticaCTT"/>
      <w:b/>
      <w:bCs/>
      <w:sz w:val="22"/>
      <w:szCs w:val="22"/>
    </w:rPr>
  </w:style>
  <w:style w:type="paragraph" w:customStyle="1" w:styleId="4a">
    <w:name w:val="Обычный4"/>
    <w:uiPriority w:val="99"/>
    <w:qFormat/>
    <w:rsid w:val="00264D6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264D60"/>
    <w:pPr>
      <w:keepNext/>
      <w:widowControl w:val="0"/>
      <w:shd w:val="clear" w:color="auto" w:fill="FFFFFF"/>
      <w:tabs>
        <w:tab w:val="clear" w:pos="567"/>
        <w:tab w:val="clear" w:pos="680"/>
        <w:tab w:val="clear" w:pos="1106"/>
        <w:tab w:val="clear" w:pos="1729"/>
        <w:tab w:val="clear" w:pos="7002"/>
        <w:tab w:val="left" w:pos="360"/>
        <w:tab w:val="left" w:pos="1354"/>
      </w:tabs>
      <w:spacing w:before="340" w:after="240"/>
      <w:ind w:firstLine="454"/>
      <w:jc w:val="center"/>
    </w:pPr>
    <w:rPr>
      <w:rFonts w:ascii="Times New Roman" w:hAnsi="Times New Roman" w:cs="Arial"/>
      <w:b/>
      <w:color w:val="000000"/>
      <w:spacing w:val="-5"/>
      <w:kern w:val="32"/>
      <w:sz w:val="26"/>
      <w:szCs w:val="24"/>
    </w:rPr>
  </w:style>
  <w:style w:type="character" w:customStyle="1" w:styleId="Sylfaen1">
    <w:name w:val="Основной текст + Sylfaen1"/>
    <w:uiPriority w:val="99"/>
    <w:qFormat/>
    <w:rsid w:val="00264D60"/>
    <w:rPr>
      <w:rFonts w:ascii="Sylfaen" w:hAnsi="Sylfaen"/>
      <w:sz w:val="20"/>
      <w:u w:val="none"/>
    </w:rPr>
  </w:style>
  <w:style w:type="character" w:customStyle="1" w:styleId="Sylfaen">
    <w:name w:val="Основной текст + Sylfaen"/>
    <w:uiPriority w:val="99"/>
    <w:qFormat/>
    <w:rsid w:val="00264D60"/>
    <w:rPr>
      <w:rFonts w:ascii="Sylfaen" w:hAnsi="Sylfaen"/>
      <w:sz w:val="19"/>
      <w:u w:val="none"/>
      <w:lang w:val="ru-RU" w:eastAsia="ru-RU"/>
    </w:rPr>
  </w:style>
  <w:style w:type="paragraph" w:customStyle="1" w:styleId="ipara">
    <w:name w:val="ipara"/>
    <w:basedOn w:val="a2"/>
    <w:uiPriority w:val="99"/>
    <w:qFormat/>
    <w:rsid w:val="00264D60"/>
    <w:pPr>
      <w:overflowPunct w:val="0"/>
      <w:autoSpaceDE w:val="0"/>
      <w:autoSpaceDN w:val="0"/>
      <w:adjustRightInd w:val="0"/>
      <w:snapToGrid/>
      <w:textAlignment w:val="baseline"/>
    </w:pPr>
    <w:rPr>
      <w:rFonts w:eastAsia="Times New Roman"/>
      <w:lang w:val="en-US" w:eastAsia="en-US"/>
    </w:rPr>
  </w:style>
  <w:style w:type="character" w:customStyle="1" w:styleId="127">
    <w:name w:val="Стиль Выделение + 12 пт не курсив"/>
    <w:uiPriority w:val="99"/>
    <w:qFormat/>
    <w:rsid w:val="00264D60"/>
    <w:rPr>
      <w:rFonts w:ascii="Times New Roman" w:hAnsi="Times New Roman"/>
      <w:b/>
      <w:i/>
      <w:sz w:val="24"/>
    </w:rPr>
  </w:style>
  <w:style w:type="character" w:customStyle="1" w:styleId="743">
    <w:name w:val="Основной текст (7)43"/>
    <w:uiPriority w:val="99"/>
    <w:qFormat/>
    <w:rsid w:val="00264D60"/>
    <w:rPr>
      <w:rFonts w:ascii="Times New Roman" w:hAnsi="Times New Roman"/>
      <w:spacing w:val="0"/>
      <w:sz w:val="20"/>
    </w:rPr>
  </w:style>
  <w:style w:type="paragraph" w:customStyle="1" w:styleId="afffffff6">
    <w:name w:val="Разработчик"/>
    <w:basedOn w:val="a2"/>
    <w:uiPriority w:val="99"/>
    <w:qFormat/>
    <w:rsid w:val="00264D60"/>
    <w:pPr>
      <w:widowControl/>
      <w:snapToGrid/>
      <w:spacing w:before="0" w:after="0"/>
      <w:jc w:val="both"/>
    </w:pPr>
    <w:rPr>
      <w:rFonts w:eastAsia="Times New Roman"/>
      <w:b/>
      <w:sz w:val="20"/>
      <w:szCs w:val="24"/>
    </w:rPr>
  </w:style>
  <w:style w:type="character" w:customStyle="1" w:styleId="55">
    <w:name w:val="Знак5 Знак Знак"/>
    <w:uiPriority w:val="99"/>
    <w:qFormat/>
    <w:locked/>
    <w:rsid w:val="00264D60"/>
    <w:rPr>
      <w:sz w:val="16"/>
    </w:rPr>
  </w:style>
  <w:style w:type="character" w:customStyle="1" w:styleId="500">
    <w:name w:val="Знак Знак50"/>
    <w:uiPriority w:val="99"/>
    <w:qFormat/>
    <w:locked/>
    <w:rsid w:val="00264D60"/>
    <w:rPr>
      <w:b/>
      <w:sz w:val="28"/>
      <w:lang w:val="ru-RU" w:eastAsia="ru-RU"/>
    </w:rPr>
  </w:style>
  <w:style w:type="character" w:customStyle="1" w:styleId="sem">
    <w:name w:val="sem"/>
    <w:basedOn w:val="a3"/>
    <w:uiPriority w:val="99"/>
    <w:qFormat/>
    <w:rsid w:val="00264D60"/>
    <w:rPr>
      <w:rFonts w:cs="Times New Roman"/>
    </w:rPr>
  </w:style>
  <w:style w:type="character" w:customStyle="1" w:styleId="520">
    <w:name w:val="Знак Знак52"/>
    <w:uiPriority w:val="99"/>
    <w:qFormat/>
    <w:rsid w:val="00264D60"/>
    <w:rPr>
      <w:rFonts w:ascii="Arial" w:hAnsi="Arial"/>
      <w:b/>
      <w:i/>
      <w:sz w:val="28"/>
    </w:rPr>
  </w:style>
  <w:style w:type="paragraph" w:customStyle="1" w:styleId="p7">
    <w:name w:val="p7"/>
    <w:basedOn w:val="a2"/>
    <w:uiPriority w:val="99"/>
    <w:qFormat/>
    <w:rsid w:val="00264D60"/>
    <w:pPr>
      <w:widowControl/>
      <w:snapToGrid/>
      <w:spacing w:beforeAutospacing="1" w:afterAutospacing="1"/>
    </w:pPr>
    <w:rPr>
      <w:rFonts w:eastAsia="Times New Roman"/>
      <w:szCs w:val="24"/>
    </w:rPr>
  </w:style>
  <w:style w:type="paragraph" w:customStyle="1" w:styleId="p9">
    <w:name w:val="p9"/>
    <w:basedOn w:val="a2"/>
    <w:uiPriority w:val="99"/>
    <w:qFormat/>
    <w:rsid w:val="00264D60"/>
    <w:pPr>
      <w:widowControl/>
      <w:snapToGrid/>
      <w:spacing w:beforeAutospacing="1" w:afterAutospacing="1"/>
    </w:pPr>
    <w:rPr>
      <w:rFonts w:eastAsia="Times New Roman"/>
      <w:szCs w:val="24"/>
    </w:rPr>
  </w:style>
  <w:style w:type="paragraph" w:customStyle="1" w:styleId="p6">
    <w:name w:val="p6"/>
    <w:basedOn w:val="a2"/>
    <w:uiPriority w:val="99"/>
    <w:qFormat/>
    <w:rsid w:val="00264D60"/>
    <w:pPr>
      <w:widowControl/>
      <w:snapToGrid/>
      <w:spacing w:beforeAutospacing="1" w:afterAutospacing="1"/>
    </w:pPr>
    <w:rPr>
      <w:rFonts w:eastAsia="Times New Roman"/>
      <w:szCs w:val="24"/>
    </w:rPr>
  </w:style>
  <w:style w:type="paragraph" w:customStyle="1" w:styleId="p8">
    <w:name w:val="p8"/>
    <w:basedOn w:val="a2"/>
    <w:uiPriority w:val="99"/>
    <w:qFormat/>
    <w:rsid w:val="00264D60"/>
    <w:pPr>
      <w:widowControl/>
      <w:snapToGrid/>
      <w:spacing w:beforeAutospacing="1" w:afterAutospacing="1"/>
    </w:pPr>
    <w:rPr>
      <w:rFonts w:eastAsia="Times New Roman"/>
      <w:szCs w:val="24"/>
    </w:rPr>
  </w:style>
  <w:style w:type="paragraph" w:customStyle="1" w:styleId="21c">
    <w:name w:val="Заголовок 21"/>
    <w:basedOn w:val="a2"/>
    <w:next w:val="a2"/>
    <w:uiPriority w:val="99"/>
    <w:qFormat/>
    <w:rsid w:val="00264D60"/>
    <w:pPr>
      <w:keepNext/>
      <w:snapToGrid/>
      <w:spacing w:before="0" w:after="0"/>
      <w:jc w:val="center"/>
    </w:pPr>
    <w:rPr>
      <w:rFonts w:eastAsia="Times New Roman"/>
      <w:b/>
      <w:sz w:val="26"/>
    </w:rPr>
  </w:style>
  <w:style w:type="paragraph" w:customStyle="1" w:styleId="2ff4">
    <w:name w:val="Текст2"/>
    <w:basedOn w:val="a2"/>
    <w:qFormat/>
    <w:rsid w:val="00264D60"/>
    <w:pPr>
      <w:widowControl/>
      <w:snapToGrid/>
      <w:spacing w:before="0" w:after="0"/>
    </w:pPr>
    <w:rPr>
      <w:rFonts w:ascii="Courier New" w:eastAsia="Times New Roman" w:hAnsi="Courier New"/>
      <w:sz w:val="20"/>
    </w:rPr>
  </w:style>
  <w:style w:type="paragraph" w:customStyle="1" w:styleId="11f3">
    <w:name w:val="Цитата11"/>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111">
    <w:name w:val="Основной текст 211"/>
    <w:basedOn w:val="a2"/>
    <w:uiPriority w:val="99"/>
    <w:qFormat/>
    <w:rsid w:val="00264D60"/>
    <w:pPr>
      <w:widowControl/>
      <w:snapToGrid/>
      <w:spacing w:before="0" w:after="0"/>
    </w:pPr>
    <w:rPr>
      <w:rFonts w:eastAsia="Times New Roman"/>
      <w:sz w:val="28"/>
    </w:rPr>
  </w:style>
  <w:style w:type="paragraph" w:customStyle="1" w:styleId="1fffc">
    <w:name w:val="Верхний колонтитул1"/>
    <w:basedOn w:val="a2"/>
    <w:uiPriority w:val="99"/>
    <w:qFormat/>
    <w:rsid w:val="00264D60"/>
    <w:pPr>
      <w:widowControl/>
      <w:tabs>
        <w:tab w:val="center" w:pos="4153"/>
        <w:tab w:val="right" w:pos="8306"/>
      </w:tabs>
      <w:snapToGrid/>
      <w:spacing w:before="0" w:after="0"/>
    </w:pPr>
    <w:rPr>
      <w:rFonts w:ascii="Arial" w:eastAsia="Times New Roman" w:hAnsi="Arial"/>
    </w:rPr>
  </w:style>
  <w:style w:type="paragraph" w:customStyle="1" w:styleId="31b">
    <w:name w:val="Заголовок 31"/>
    <w:basedOn w:val="1f0"/>
    <w:next w:val="1f0"/>
    <w:uiPriority w:val="99"/>
    <w:qFormat/>
    <w:rsid w:val="00264D60"/>
    <w:pPr>
      <w:keepNext/>
      <w:widowControl/>
      <w:tabs>
        <w:tab w:val="left" w:pos="3330"/>
      </w:tabs>
      <w:spacing w:line="240" w:lineRule="auto"/>
      <w:ind w:firstLine="0"/>
      <w:jc w:val="left"/>
      <w:outlineLvl w:val="2"/>
    </w:pPr>
    <w:rPr>
      <w:sz w:val="24"/>
    </w:rPr>
  </w:style>
  <w:style w:type="paragraph" w:customStyle="1" w:styleId="3112">
    <w:name w:val="Основной текст 311"/>
    <w:basedOn w:val="a2"/>
    <w:uiPriority w:val="99"/>
    <w:qFormat/>
    <w:rsid w:val="00264D60"/>
    <w:pPr>
      <w:widowControl/>
      <w:snapToGrid/>
      <w:spacing w:before="0" w:after="120"/>
    </w:pPr>
    <w:rPr>
      <w:rFonts w:eastAsia="Times New Roman"/>
      <w:sz w:val="16"/>
      <w:szCs w:val="16"/>
      <w:lang w:eastAsia="zh-CN"/>
    </w:rPr>
  </w:style>
  <w:style w:type="character" w:customStyle="1" w:styleId="ipa">
    <w:name w:val="ipa"/>
    <w:uiPriority w:val="99"/>
    <w:qFormat/>
    <w:rsid w:val="00264D60"/>
  </w:style>
  <w:style w:type="character" w:customStyle="1" w:styleId="fliesstext">
    <w:name w:val="fliesstext"/>
    <w:uiPriority w:val="99"/>
    <w:qFormat/>
    <w:rsid w:val="00264D60"/>
  </w:style>
  <w:style w:type="character" w:customStyle="1" w:styleId="skypec2ctextspan">
    <w:name w:val="skype_c2c_text_span"/>
    <w:uiPriority w:val="99"/>
    <w:qFormat/>
    <w:rsid w:val="00264D60"/>
  </w:style>
  <w:style w:type="paragraph" w:customStyle="1" w:styleId="1fffd">
    <w:name w:val="ЗАГОЛОВОК 1"/>
    <w:link w:val="1fffe"/>
    <w:uiPriority w:val="99"/>
    <w:qFormat/>
    <w:rsid w:val="00264D60"/>
    <w:pPr>
      <w:suppressAutoHyphens/>
      <w:spacing w:after="0" w:line="312" w:lineRule="auto"/>
      <w:ind w:firstLine="454"/>
      <w:outlineLvl w:val="0"/>
    </w:pPr>
    <w:rPr>
      <w:rFonts w:ascii="Times New Roman" w:eastAsia="Calibri" w:hAnsi="Times New Roman" w:cs="Times New Roman"/>
      <w:b/>
      <w:caps/>
      <w:lang w:eastAsia="ru-RU"/>
    </w:rPr>
  </w:style>
  <w:style w:type="paragraph" w:customStyle="1" w:styleId="style140">
    <w:name w:val="style14"/>
    <w:basedOn w:val="a2"/>
    <w:uiPriority w:val="99"/>
    <w:qFormat/>
    <w:rsid w:val="00264D60"/>
    <w:pPr>
      <w:widowControl/>
      <w:snapToGrid/>
      <w:spacing w:beforeAutospacing="1" w:afterAutospacing="1"/>
    </w:pPr>
    <w:rPr>
      <w:rFonts w:eastAsia="Times New Roman"/>
      <w:szCs w:val="24"/>
    </w:rPr>
  </w:style>
  <w:style w:type="character" w:customStyle="1" w:styleId="w">
    <w:name w:val="w"/>
    <w:basedOn w:val="a3"/>
    <w:uiPriority w:val="99"/>
    <w:qFormat/>
    <w:rsid w:val="00264D60"/>
    <w:rPr>
      <w:rFonts w:cs="Times New Roman"/>
    </w:rPr>
  </w:style>
  <w:style w:type="character" w:customStyle="1" w:styleId="selectionindex">
    <w:name w:val="selection_index"/>
    <w:basedOn w:val="a3"/>
    <w:uiPriority w:val="99"/>
    <w:qFormat/>
    <w:rsid w:val="00264D60"/>
    <w:rPr>
      <w:rFonts w:cs="Times New Roman"/>
    </w:rPr>
  </w:style>
  <w:style w:type="character" w:customStyle="1" w:styleId="citecrochet">
    <w:name w:val="cite_crochet"/>
    <w:basedOn w:val="a3"/>
    <w:uiPriority w:val="99"/>
    <w:qFormat/>
    <w:rsid w:val="00264D60"/>
    <w:rPr>
      <w:rFonts w:cs="Times New Roman"/>
    </w:rPr>
  </w:style>
  <w:style w:type="character" w:customStyle="1" w:styleId="hoverable">
    <w:name w:val="hoverable"/>
    <w:basedOn w:val="a3"/>
    <w:uiPriority w:val="99"/>
    <w:qFormat/>
    <w:rsid w:val="00264D60"/>
    <w:rPr>
      <w:rFonts w:cs="Times New Roman"/>
    </w:rPr>
  </w:style>
  <w:style w:type="character" w:customStyle="1" w:styleId="3f5">
    <w:name w:val="Основной текст Знак3"/>
    <w:uiPriority w:val="99"/>
    <w:qFormat/>
    <w:locked/>
    <w:rsid w:val="00264D60"/>
    <w:rPr>
      <w:sz w:val="24"/>
    </w:rPr>
  </w:style>
  <w:style w:type="character" w:customStyle="1" w:styleId="s15122">
    <w:name w:val="s15122"/>
    <w:basedOn w:val="a3"/>
    <w:uiPriority w:val="99"/>
    <w:qFormat/>
    <w:rsid w:val="00264D60"/>
    <w:rPr>
      <w:rFonts w:cs="Times New Roman"/>
    </w:rPr>
  </w:style>
  <w:style w:type="character" w:customStyle="1" w:styleId="shorttext">
    <w:name w:val="short_text"/>
    <w:basedOn w:val="a3"/>
    <w:uiPriority w:val="99"/>
    <w:qFormat/>
    <w:rsid w:val="00264D60"/>
    <w:rPr>
      <w:rFonts w:cs="Times New Roman"/>
    </w:rPr>
  </w:style>
  <w:style w:type="character" w:customStyle="1" w:styleId="CommentTextChar1">
    <w:name w:val="Comment Text Char1"/>
    <w:uiPriority w:val="99"/>
    <w:qFormat/>
    <w:rsid w:val="00264D60"/>
    <w:rPr>
      <w:rFonts w:ascii="Times New Roman" w:hAnsi="Times New Roman"/>
    </w:rPr>
  </w:style>
  <w:style w:type="paragraph" w:customStyle="1" w:styleId="afffffff7">
    <w:name w:val="ТЕМА"/>
    <w:basedOn w:val="a2"/>
    <w:uiPriority w:val="99"/>
    <w:qFormat/>
    <w:rsid w:val="00264D60"/>
    <w:pPr>
      <w:widowControl/>
      <w:snapToGrid/>
      <w:spacing w:before="0" w:after="60" w:line="264" w:lineRule="auto"/>
      <w:jc w:val="both"/>
    </w:pPr>
    <w:rPr>
      <w:rFonts w:ascii="Arial" w:eastAsia="Times New Roman" w:hAnsi="Arial"/>
      <w:b/>
      <w:sz w:val="30"/>
      <w:szCs w:val="24"/>
    </w:rPr>
  </w:style>
  <w:style w:type="character" w:customStyle="1" w:styleId="533">
    <w:name w:val="Знак5 Знак3"/>
    <w:uiPriority w:val="99"/>
    <w:qFormat/>
    <w:locked/>
    <w:rsid w:val="00264D60"/>
    <w:rPr>
      <w:sz w:val="16"/>
      <w:lang w:val="ru-RU" w:eastAsia="ru-RU"/>
    </w:rPr>
  </w:style>
  <w:style w:type="character" w:customStyle="1" w:styleId="128">
    <w:name w:val="Знак1 Знак Знак2"/>
    <w:uiPriority w:val="99"/>
    <w:qFormat/>
    <w:locked/>
    <w:rsid w:val="00264D60"/>
    <w:rPr>
      <w:sz w:val="24"/>
    </w:rPr>
  </w:style>
  <w:style w:type="character" w:customStyle="1" w:styleId="1ffff">
    <w:name w:val="Основной текст Знак Знак Знак1"/>
    <w:uiPriority w:val="99"/>
    <w:rsid w:val="00264D60"/>
    <w:rPr>
      <w:sz w:val="24"/>
    </w:rPr>
  </w:style>
  <w:style w:type="character" w:customStyle="1" w:styleId="56">
    <w:name w:val="Знак Знак5"/>
    <w:uiPriority w:val="99"/>
    <w:qFormat/>
    <w:locked/>
    <w:rsid w:val="00264D60"/>
    <w:rPr>
      <w:i/>
      <w:sz w:val="24"/>
      <w:lang w:val="ru-RU" w:eastAsia="ru-RU"/>
    </w:rPr>
  </w:style>
  <w:style w:type="character" w:customStyle="1" w:styleId="5110">
    <w:name w:val="Знак5 Знак Знак11"/>
    <w:uiPriority w:val="99"/>
    <w:qFormat/>
    <w:locked/>
    <w:rsid w:val="00264D60"/>
    <w:rPr>
      <w:sz w:val="16"/>
      <w:lang w:val="ru-RU" w:eastAsia="ru-RU"/>
    </w:rPr>
  </w:style>
  <w:style w:type="paragraph" w:customStyle="1" w:styleId="Style26">
    <w:name w:val="Style26"/>
    <w:basedOn w:val="a2"/>
    <w:uiPriority w:val="99"/>
    <w:qFormat/>
    <w:rsid w:val="00264D60"/>
    <w:pPr>
      <w:autoSpaceDE w:val="0"/>
      <w:autoSpaceDN w:val="0"/>
      <w:adjustRightInd w:val="0"/>
      <w:snapToGrid/>
      <w:spacing w:before="0" w:after="0" w:line="480" w:lineRule="exact"/>
      <w:jc w:val="both"/>
    </w:pPr>
    <w:rPr>
      <w:rFonts w:eastAsia="Times New Roman"/>
      <w:szCs w:val="24"/>
    </w:rPr>
  </w:style>
  <w:style w:type="character" w:customStyle="1" w:styleId="FontStyle54">
    <w:name w:val="Font Style54"/>
    <w:uiPriority w:val="99"/>
    <w:qFormat/>
    <w:rsid w:val="00264D60"/>
    <w:rPr>
      <w:rFonts w:ascii="Times New Roman" w:hAnsi="Times New Roman"/>
      <w:b/>
      <w:sz w:val="18"/>
    </w:rPr>
  </w:style>
  <w:style w:type="character" w:customStyle="1" w:styleId="FontStyle58">
    <w:name w:val="Font Style58"/>
    <w:uiPriority w:val="99"/>
    <w:qFormat/>
    <w:rsid w:val="00264D60"/>
    <w:rPr>
      <w:rFonts w:ascii="Times New Roman" w:hAnsi="Times New Roman"/>
      <w:b/>
      <w:w w:val="40"/>
      <w:sz w:val="38"/>
    </w:rPr>
  </w:style>
  <w:style w:type="character" w:customStyle="1" w:styleId="FontStyle26">
    <w:name w:val="Font Style26"/>
    <w:uiPriority w:val="99"/>
    <w:qFormat/>
    <w:rsid w:val="00264D60"/>
    <w:rPr>
      <w:rFonts w:ascii="Times New Roman" w:hAnsi="Times New Roman"/>
      <w:sz w:val="26"/>
    </w:rPr>
  </w:style>
  <w:style w:type="paragraph" w:customStyle="1" w:styleId="afffffff8">
    <w:name w:val="...... . ......."/>
    <w:basedOn w:val="Default"/>
    <w:next w:val="Default"/>
    <w:uiPriority w:val="99"/>
    <w:qFormat/>
    <w:rsid w:val="00264D60"/>
    <w:rPr>
      <w:color w:val="auto"/>
    </w:rPr>
  </w:style>
  <w:style w:type="paragraph" w:customStyle="1" w:styleId="afffffff9">
    <w:name w:val="........ ..... . ........"/>
    <w:basedOn w:val="Default"/>
    <w:next w:val="Default"/>
    <w:uiPriority w:val="99"/>
    <w:qFormat/>
    <w:rsid w:val="00264D60"/>
    <w:rPr>
      <w:color w:val="auto"/>
    </w:rPr>
  </w:style>
  <w:style w:type="paragraph" w:customStyle="1" w:styleId="afffffffa">
    <w:name w:val="... ......"/>
    <w:basedOn w:val="Default"/>
    <w:next w:val="Default"/>
    <w:uiPriority w:val="99"/>
    <w:qFormat/>
    <w:rsid w:val="00264D60"/>
    <w:rPr>
      <w:color w:val="auto"/>
    </w:rPr>
  </w:style>
  <w:style w:type="paragraph" w:customStyle="1" w:styleId="1ffff0">
    <w:name w:val=".....1"/>
    <w:basedOn w:val="Default"/>
    <w:next w:val="Default"/>
    <w:uiPriority w:val="99"/>
    <w:qFormat/>
    <w:rsid w:val="00264D60"/>
    <w:rPr>
      <w:color w:val="auto"/>
    </w:rPr>
  </w:style>
  <w:style w:type="paragraph" w:customStyle="1" w:styleId="bodytext2">
    <w:name w:val="bodytext2"/>
    <w:basedOn w:val="a2"/>
    <w:uiPriority w:val="99"/>
    <w:qFormat/>
    <w:rsid w:val="00264D60"/>
    <w:pPr>
      <w:widowControl/>
      <w:snapToGrid/>
      <w:spacing w:beforeAutospacing="1" w:afterAutospacing="1"/>
    </w:pPr>
    <w:rPr>
      <w:rFonts w:eastAsia="Times New Roman"/>
      <w:szCs w:val="24"/>
    </w:rPr>
  </w:style>
  <w:style w:type="character" w:customStyle="1" w:styleId="b-serp-itemtextpassage">
    <w:name w:val="b-serp-item__text_passage"/>
    <w:basedOn w:val="a3"/>
    <w:uiPriority w:val="99"/>
    <w:qFormat/>
    <w:rsid w:val="00264D60"/>
    <w:rPr>
      <w:rFonts w:cs="Times New Roman"/>
    </w:rPr>
  </w:style>
  <w:style w:type="paragraph" w:customStyle="1" w:styleId="afffffffb">
    <w:name w:val="Знак Знак Знак Знак"/>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table" w:customStyle="1" w:styleId="1ffff1">
    <w:name w:val="Сетка таблицы1"/>
    <w:uiPriority w:val="99"/>
    <w:rsid w:val="00264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264D60"/>
    <w:pPr>
      <w:widowControl/>
      <w:autoSpaceDE w:val="0"/>
      <w:autoSpaceDN w:val="0"/>
      <w:adjustRightInd w:val="0"/>
      <w:snapToGrid/>
      <w:spacing w:beforeAutospacing="1" w:afterAutospacing="1"/>
    </w:pPr>
    <w:rPr>
      <w:rFonts w:eastAsia="Times New Roman"/>
      <w:b/>
      <w:bCs/>
      <w:color w:val="000000"/>
      <w:sz w:val="20"/>
      <w:szCs w:val="24"/>
    </w:rPr>
  </w:style>
  <w:style w:type="character" w:customStyle="1" w:styleId="postheader">
    <w:name w:val="postheader"/>
    <w:basedOn w:val="a3"/>
    <w:uiPriority w:val="99"/>
    <w:qFormat/>
    <w:rsid w:val="00264D60"/>
    <w:rPr>
      <w:rFonts w:cs="Times New Roman"/>
    </w:rPr>
  </w:style>
  <w:style w:type="paragraph" w:customStyle="1" w:styleId="text">
    <w:name w:val="text"/>
    <w:basedOn w:val="a2"/>
    <w:uiPriority w:val="99"/>
    <w:qFormat/>
    <w:rsid w:val="00264D60"/>
    <w:pPr>
      <w:widowControl/>
      <w:snapToGrid/>
      <w:spacing w:beforeAutospacing="1" w:afterAutospacing="1"/>
    </w:pPr>
    <w:rPr>
      <w:rFonts w:eastAsia="Times New Roman"/>
      <w:szCs w:val="24"/>
    </w:rPr>
  </w:style>
  <w:style w:type="paragraph" w:customStyle="1" w:styleId="afffffffc">
    <w:name w:val="ТЕКСТ"/>
    <w:basedOn w:val="afff1"/>
    <w:uiPriority w:val="99"/>
    <w:qFormat/>
    <w:rsid w:val="00264D60"/>
    <w:pPr>
      <w:spacing w:line="264" w:lineRule="auto"/>
      <w:ind w:firstLine="357"/>
      <w:jc w:val="both"/>
    </w:pPr>
    <w:rPr>
      <w:rFonts w:cs="Arial"/>
      <w:sz w:val="30"/>
      <w:szCs w:val="16"/>
    </w:rPr>
  </w:style>
  <w:style w:type="paragraph" w:customStyle="1" w:styleId="afffffffd">
    <w:name w:val="НУМ"/>
    <w:basedOn w:val="afff1"/>
    <w:next w:val="afff1"/>
    <w:uiPriority w:val="99"/>
    <w:qFormat/>
    <w:rsid w:val="00264D60"/>
    <w:pPr>
      <w:spacing w:line="264" w:lineRule="auto"/>
      <w:jc w:val="both"/>
    </w:pPr>
    <w:rPr>
      <w:rFonts w:cs="Arial"/>
      <w:sz w:val="30"/>
      <w:szCs w:val="16"/>
    </w:rPr>
  </w:style>
  <w:style w:type="paragraph" w:customStyle="1" w:styleId="afffffffe">
    <w:name w:val="Список М"/>
    <w:basedOn w:val="afff1"/>
    <w:uiPriority w:val="99"/>
    <w:qFormat/>
    <w:rsid w:val="00264D60"/>
    <w:pPr>
      <w:spacing w:line="288" w:lineRule="auto"/>
      <w:jc w:val="both"/>
    </w:pPr>
    <w:rPr>
      <w:sz w:val="30"/>
      <w:szCs w:val="30"/>
    </w:rPr>
  </w:style>
  <w:style w:type="paragraph" w:customStyle="1" w:styleId="Style29">
    <w:name w:val="Style29"/>
    <w:basedOn w:val="a2"/>
    <w:uiPriority w:val="99"/>
    <w:qFormat/>
    <w:rsid w:val="00264D60"/>
    <w:pPr>
      <w:autoSpaceDE w:val="0"/>
      <w:autoSpaceDN w:val="0"/>
      <w:adjustRightInd w:val="0"/>
      <w:snapToGrid/>
      <w:spacing w:before="0" w:after="0" w:line="485" w:lineRule="exact"/>
      <w:ind w:firstLine="696"/>
      <w:jc w:val="both"/>
    </w:pPr>
    <w:rPr>
      <w:rFonts w:eastAsia="Times New Roman"/>
      <w:szCs w:val="24"/>
    </w:rPr>
  </w:style>
  <w:style w:type="paragraph" w:customStyle="1" w:styleId="146">
    <w:name w:val="Знак Знак Знак Знак Знак Знак Знак14"/>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field-label-subj-value3font-optima-mb">
    <w:name w:val="field-label-subj-value3 font-optima-mb"/>
    <w:basedOn w:val="a3"/>
    <w:uiPriority w:val="99"/>
    <w:qFormat/>
    <w:rsid w:val="00264D60"/>
    <w:rPr>
      <w:rFonts w:cs="Times New Roman"/>
    </w:rPr>
  </w:style>
  <w:style w:type="paragraph" w:customStyle="1" w:styleId="affffffff">
    <w:name w:val="Маркированный."/>
    <w:basedOn w:val="a2"/>
    <w:uiPriority w:val="99"/>
    <w:qFormat/>
    <w:rsid w:val="00264D60"/>
    <w:pPr>
      <w:widowControl/>
      <w:snapToGrid/>
      <w:spacing w:before="0" w:after="0"/>
      <w:ind w:left="1429" w:hanging="360"/>
    </w:pPr>
    <w:rPr>
      <w:rFonts w:eastAsia="Times New Roman"/>
      <w:szCs w:val="22"/>
      <w:lang w:eastAsia="en-US"/>
    </w:rPr>
  </w:style>
  <w:style w:type="character" w:customStyle="1" w:styleId="65">
    <w:name w:val="Знак6 Знак Знак"/>
    <w:uiPriority w:val="99"/>
    <w:qFormat/>
    <w:rsid w:val="00264D60"/>
    <w:rPr>
      <w:sz w:val="24"/>
      <w:lang w:val="ru-RU" w:eastAsia="ru-RU"/>
    </w:rPr>
  </w:style>
  <w:style w:type="character" w:customStyle="1" w:styleId="searchterm">
    <w:name w:val="searchterm"/>
    <w:basedOn w:val="a3"/>
    <w:uiPriority w:val="99"/>
    <w:qFormat/>
    <w:rsid w:val="00264D60"/>
    <w:rPr>
      <w:rFonts w:cs="Times New Roman"/>
    </w:rPr>
  </w:style>
  <w:style w:type="paragraph" w:customStyle="1" w:styleId="p">
    <w:name w:val="p"/>
    <w:basedOn w:val="a2"/>
    <w:uiPriority w:val="99"/>
    <w:qFormat/>
    <w:rsid w:val="00264D60"/>
    <w:pPr>
      <w:widowControl/>
      <w:snapToGrid/>
      <w:spacing w:before="75" w:after="75"/>
      <w:ind w:left="75" w:right="75"/>
      <w:jc w:val="both"/>
    </w:pPr>
    <w:rPr>
      <w:rFonts w:ascii="Verdana" w:eastAsia="Times New Roman" w:hAnsi="Verdana"/>
      <w:sz w:val="20"/>
    </w:rPr>
  </w:style>
  <w:style w:type="character" w:customStyle="1" w:styleId="3200">
    <w:name w:val="Основной текст (3) + Полужирный20"/>
    <w:uiPriority w:val="99"/>
    <w:qFormat/>
    <w:rsid w:val="00264D60"/>
    <w:rPr>
      <w:rFonts w:ascii="Times New Roman" w:hAnsi="Times New Roman"/>
      <w:b/>
      <w:i/>
      <w:spacing w:val="0"/>
      <w:sz w:val="23"/>
    </w:rPr>
  </w:style>
  <w:style w:type="paragraph" w:customStyle="1" w:styleId="1ffff2">
    <w:name w:val="Обычный + полужирный+1"/>
    <w:basedOn w:val="a2"/>
    <w:uiPriority w:val="99"/>
    <w:qFormat/>
    <w:rsid w:val="00264D60"/>
    <w:pPr>
      <w:widowControl/>
      <w:autoSpaceDE w:val="0"/>
      <w:autoSpaceDN w:val="0"/>
      <w:adjustRightInd w:val="0"/>
      <w:snapToGrid/>
      <w:spacing w:before="0" w:after="0"/>
      <w:ind w:firstLine="709"/>
      <w:jc w:val="both"/>
      <w:outlineLvl w:val="1"/>
    </w:pPr>
    <w:rPr>
      <w:rFonts w:eastAsia="Times New Roman"/>
      <w:b/>
      <w:bCs/>
      <w:szCs w:val="24"/>
    </w:rPr>
  </w:style>
  <w:style w:type="character" w:customStyle="1" w:styleId="349">
    <w:name w:val="Основной текст (3)49"/>
    <w:uiPriority w:val="99"/>
    <w:qFormat/>
    <w:rsid w:val="00264D60"/>
    <w:rPr>
      <w:rFonts w:ascii="Times New Roman" w:hAnsi="Times New Roman"/>
      <w:spacing w:val="0"/>
      <w:sz w:val="20"/>
    </w:rPr>
  </w:style>
  <w:style w:type="character" w:customStyle="1" w:styleId="Heading1Char1">
    <w:name w:val="Heading 1 Char1"/>
    <w:uiPriority w:val="99"/>
    <w:qFormat/>
    <w:locked/>
    <w:rsid w:val="00264D60"/>
    <w:rPr>
      <w:rFonts w:ascii="Times New Roman" w:hAnsi="Times New Roman"/>
      <w:b/>
      <w:kern w:val="32"/>
      <w:sz w:val="32"/>
      <w:lang w:eastAsia="ru-RU"/>
    </w:rPr>
  </w:style>
  <w:style w:type="character" w:customStyle="1" w:styleId="news">
    <w:name w:val="news"/>
    <w:uiPriority w:val="99"/>
    <w:qFormat/>
    <w:rsid w:val="00264D60"/>
    <w:rPr>
      <w:rFonts w:ascii="Times New Roman" w:hAnsi="Times New Roman"/>
    </w:rPr>
  </w:style>
  <w:style w:type="character" w:customStyle="1" w:styleId="affffffff0">
    <w:name w:val="выделение"/>
    <w:uiPriority w:val="99"/>
    <w:qFormat/>
    <w:rsid w:val="00264D60"/>
    <w:rPr>
      <w:rFonts w:ascii="Times New Roman" w:hAnsi="Times New Roman"/>
    </w:rPr>
  </w:style>
  <w:style w:type="character" w:customStyle="1" w:styleId="347">
    <w:name w:val="Основной текст (3)47"/>
    <w:uiPriority w:val="99"/>
    <w:qFormat/>
    <w:rsid w:val="00264D60"/>
    <w:rPr>
      <w:rFonts w:ascii="Times New Roman" w:hAnsi="Times New Roman"/>
      <w:spacing w:val="0"/>
      <w:sz w:val="20"/>
    </w:rPr>
  </w:style>
  <w:style w:type="character" w:customStyle="1" w:styleId="345">
    <w:name w:val="Основной текст (3)45"/>
    <w:uiPriority w:val="99"/>
    <w:qFormat/>
    <w:rsid w:val="00264D60"/>
    <w:rPr>
      <w:rFonts w:ascii="Times New Roman" w:hAnsi="Times New Roman"/>
      <w:spacing w:val="0"/>
      <w:sz w:val="20"/>
    </w:rPr>
  </w:style>
  <w:style w:type="character" w:customStyle="1" w:styleId="FootnoteTextChar2">
    <w:name w:val="Footnote Text Char2"/>
    <w:uiPriority w:val="99"/>
    <w:locked/>
    <w:rsid w:val="00264D60"/>
    <w:rPr>
      <w:lang w:eastAsia="ru-RU"/>
    </w:rPr>
  </w:style>
  <w:style w:type="character" w:customStyle="1" w:styleId="612">
    <w:name w:val="Знак Знак61"/>
    <w:uiPriority w:val="99"/>
    <w:qFormat/>
    <w:rsid w:val="00264D60"/>
    <w:rPr>
      <w:rFonts w:ascii="Arial" w:hAnsi="Arial"/>
      <w:b/>
      <w:kern w:val="32"/>
      <w:sz w:val="32"/>
    </w:rPr>
  </w:style>
  <w:style w:type="paragraph" w:customStyle="1" w:styleId="Style210">
    <w:name w:val="Style21"/>
    <w:basedOn w:val="a2"/>
    <w:qFormat/>
    <w:rsid w:val="00264D60"/>
    <w:pPr>
      <w:autoSpaceDE w:val="0"/>
      <w:autoSpaceDN w:val="0"/>
      <w:adjustRightInd w:val="0"/>
      <w:snapToGrid/>
      <w:spacing w:before="0" w:after="0"/>
    </w:pPr>
    <w:rPr>
      <w:rFonts w:ascii="Trebuchet MS" w:eastAsia="Times New Roman" w:hAnsi="Trebuchet MS"/>
      <w:szCs w:val="24"/>
    </w:rPr>
  </w:style>
  <w:style w:type="character" w:customStyle="1" w:styleId="FontStyle205">
    <w:name w:val="Font Style205"/>
    <w:uiPriority w:val="99"/>
    <w:qFormat/>
    <w:rsid w:val="00264D60"/>
    <w:rPr>
      <w:rFonts w:ascii="Times New Roman" w:hAnsi="Times New Roman"/>
      <w:color w:val="000000"/>
      <w:sz w:val="18"/>
    </w:rPr>
  </w:style>
  <w:style w:type="paragraph" w:customStyle="1" w:styleId="psection">
    <w:name w:val="psection"/>
    <w:basedOn w:val="a2"/>
    <w:uiPriority w:val="99"/>
    <w:qFormat/>
    <w:rsid w:val="00264D60"/>
    <w:pPr>
      <w:widowControl/>
      <w:snapToGrid/>
      <w:spacing w:beforeAutospacing="1" w:afterAutospacing="1"/>
    </w:pPr>
    <w:rPr>
      <w:rFonts w:eastAsia="Times New Roman"/>
      <w:szCs w:val="24"/>
    </w:rPr>
  </w:style>
  <w:style w:type="character" w:customStyle="1" w:styleId="FootnoteTextChar1">
    <w:name w:val="Footnote Text Char1"/>
    <w:uiPriority w:val="99"/>
    <w:qFormat/>
    <w:rsid w:val="00264D60"/>
    <w:rPr>
      <w:rFonts w:ascii="Times New Roman" w:hAnsi="Times New Roman"/>
    </w:rPr>
  </w:style>
  <w:style w:type="character" w:customStyle="1" w:styleId="BodyTextIndentChar3">
    <w:name w:val="Body Text Indent Char3"/>
    <w:uiPriority w:val="99"/>
    <w:locked/>
    <w:rsid w:val="00264D60"/>
    <w:rPr>
      <w:sz w:val="24"/>
    </w:rPr>
  </w:style>
  <w:style w:type="character" w:customStyle="1" w:styleId="BodyTextIndentChar1">
    <w:name w:val="Body Text Indent Char1"/>
    <w:uiPriority w:val="99"/>
    <w:qFormat/>
    <w:rsid w:val="00264D60"/>
    <w:rPr>
      <w:rFonts w:ascii="Times New Roman" w:hAnsi="Times New Roman"/>
      <w:sz w:val="24"/>
    </w:rPr>
  </w:style>
  <w:style w:type="character" w:customStyle="1" w:styleId="PlainTextChar1">
    <w:name w:val="Plain Text Char1"/>
    <w:uiPriority w:val="99"/>
    <w:qFormat/>
    <w:rsid w:val="00264D60"/>
    <w:rPr>
      <w:rFonts w:ascii="Courier New" w:hAnsi="Courier New"/>
    </w:rPr>
  </w:style>
  <w:style w:type="character" w:customStyle="1" w:styleId="HeaderChar1">
    <w:name w:val="Header Char1"/>
    <w:uiPriority w:val="99"/>
    <w:qFormat/>
    <w:rsid w:val="00264D60"/>
    <w:rPr>
      <w:rFonts w:ascii="Times New Roman" w:hAnsi="Times New Roman"/>
      <w:sz w:val="24"/>
    </w:rPr>
  </w:style>
  <w:style w:type="character" w:customStyle="1" w:styleId="FooterChar1">
    <w:name w:val="Footer Char1"/>
    <w:uiPriority w:val="99"/>
    <w:qFormat/>
    <w:rsid w:val="00264D60"/>
    <w:rPr>
      <w:rFonts w:ascii="Times New Roman" w:hAnsi="Times New Roman"/>
      <w:sz w:val="24"/>
    </w:rPr>
  </w:style>
  <w:style w:type="character" w:customStyle="1" w:styleId="TitleChar1">
    <w:name w:val="Title Char1"/>
    <w:uiPriority w:val="99"/>
    <w:qFormat/>
    <w:rsid w:val="00264D60"/>
    <w:rPr>
      <w:rFonts w:ascii="Cambria" w:hAnsi="Cambria"/>
      <w:b/>
      <w:kern w:val="28"/>
      <w:sz w:val="32"/>
    </w:rPr>
  </w:style>
  <w:style w:type="character" w:customStyle="1" w:styleId="BodyText2Char1">
    <w:name w:val="Body Text 2 Char1"/>
    <w:uiPriority w:val="99"/>
    <w:qFormat/>
    <w:rsid w:val="00264D60"/>
    <w:rPr>
      <w:rFonts w:ascii="Times New Roman" w:hAnsi="Times New Roman"/>
      <w:sz w:val="24"/>
    </w:rPr>
  </w:style>
  <w:style w:type="character" w:customStyle="1" w:styleId="BodyText3Char1">
    <w:name w:val="Body Text 3 Char1"/>
    <w:uiPriority w:val="99"/>
    <w:qFormat/>
    <w:rsid w:val="00264D60"/>
    <w:rPr>
      <w:rFonts w:ascii="Times New Roman" w:hAnsi="Times New Roman"/>
      <w:sz w:val="16"/>
    </w:rPr>
  </w:style>
  <w:style w:type="character" w:customStyle="1" w:styleId="BodyTextIndent2Char1">
    <w:name w:val="Body Text Indent 2 Char1"/>
    <w:uiPriority w:val="99"/>
    <w:qFormat/>
    <w:rsid w:val="00264D60"/>
    <w:rPr>
      <w:rFonts w:ascii="Times New Roman" w:hAnsi="Times New Roman"/>
      <w:sz w:val="24"/>
    </w:rPr>
  </w:style>
  <w:style w:type="character" w:customStyle="1" w:styleId="BodyTextIndent3Char1">
    <w:name w:val="Body Text Indent 3 Char1"/>
    <w:uiPriority w:val="99"/>
    <w:qFormat/>
    <w:rsid w:val="00264D60"/>
    <w:rPr>
      <w:rFonts w:ascii="Times New Roman" w:hAnsi="Times New Roman"/>
      <w:sz w:val="16"/>
    </w:rPr>
  </w:style>
  <w:style w:type="character" w:customStyle="1" w:styleId="DocumentMapChar1">
    <w:name w:val="Document Map Char1"/>
    <w:uiPriority w:val="99"/>
    <w:qFormat/>
    <w:rsid w:val="00264D60"/>
    <w:rPr>
      <w:rFonts w:ascii="Times New Roman" w:hAnsi="Times New Roman"/>
      <w:sz w:val="2"/>
    </w:rPr>
  </w:style>
  <w:style w:type="character" w:customStyle="1" w:styleId="CommentSubjectChar1">
    <w:name w:val="Comment Subject Char1"/>
    <w:uiPriority w:val="99"/>
    <w:qFormat/>
    <w:rsid w:val="00264D60"/>
    <w:rPr>
      <w:rFonts w:ascii="Times New Roman" w:hAnsi="Times New Roman"/>
      <w:b/>
      <w:i/>
      <w:color w:val="4F81BD"/>
      <w:spacing w:val="15"/>
      <w:sz w:val="20"/>
      <w:lang w:eastAsia="ru-RU"/>
    </w:rPr>
  </w:style>
  <w:style w:type="character" w:customStyle="1" w:styleId="BalloonTextChar1">
    <w:name w:val="Balloon Text Char1"/>
    <w:uiPriority w:val="99"/>
    <w:qFormat/>
    <w:rsid w:val="00264D60"/>
    <w:rPr>
      <w:rFonts w:ascii="Times New Roman" w:hAnsi="Times New Roman"/>
      <w:sz w:val="2"/>
    </w:rPr>
  </w:style>
  <w:style w:type="character" w:customStyle="1" w:styleId="SubtitleChar1">
    <w:name w:val="Subtitle Char1"/>
    <w:uiPriority w:val="99"/>
    <w:qFormat/>
    <w:rsid w:val="00264D60"/>
    <w:rPr>
      <w:rFonts w:ascii="Cambria" w:hAnsi="Cambria"/>
      <w:sz w:val="24"/>
    </w:rPr>
  </w:style>
  <w:style w:type="character" w:customStyle="1" w:styleId="QuoteChar1">
    <w:name w:val="Quote Char1"/>
    <w:uiPriority w:val="99"/>
    <w:qFormat/>
    <w:rsid w:val="00264D60"/>
    <w:rPr>
      <w:rFonts w:ascii="Times New Roman" w:hAnsi="Times New Roman"/>
      <w:i/>
      <w:color w:val="000000"/>
      <w:sz w:val="24"/>
    </w:rPr>
  </w:style>
  <w:style w:type="character" w:customStyle="1" w:styleId="IntenseQuoteChar1">
    <w:name w:val="Intense Quote Char1"/>
    <w:uiPriority w:val="99"/>
    <w:qFormat/>
    <w:rsid w:val="00264D60"/>
    <w:rPr>
      <w:rFonts w:ascii="Times New Roman" w:hAnsi="Times New Roman"/>
      <w:b/>
      <w:i/>
      <w:color w:val="4F81BD"/>
      <w:sz w:val="24"/>
    </w:rPr>
  </w:style>
  <w:style w:type="character" w:customStyle="1" w:styleId="BodyTextFirstIndentChar1">
    <w:name w:val="Body Text First Indent Char1"/>
    <w:uiPriority w:val="99"/>
    <w:qFormat/>
    <w:rsid w:val="00264D60"/>
    <w:rPr>
      <w:rFonts w:ascii="Times New Roman" w:hAnsi="Times New Roman"/>
      <w:sz w:val="24"/>
      <w:lang w:eastAsia="ru-RU"/>
    </w:rPr>
  </w:style>
  <w:style w:type="character" w:customStyle="1" w:styleId="BodyTextFirstIndent2Char1">
    <w:name w:val="Body Text First Indent 2 Char1"/>
    <w:uiPriority w:val="99"/>
    <w:qFormat/>
    <w:rsid w:val="00264D60"/>
    <w:rPr>
      <w:rFonts w:ascii="Times New Roman" w:hAnsi="Times New Roman"/>
      <w:sz w:val="24"/>
      <w:lang w:eastAsia="ru-RU"/>
    </w:rPr>
  </w:style>
  <w:style w:type="character" w:customStyle="1" w:styleId="1111">
    <w:name w:val="Слабое выделение111"/>
    <w:uiPriority w:val="99"/>
    <w:qFormat/>
    <w:rsid w:val="00264D60"/>
    <w:rPr>
      <w:i/>
      <w:color w:val="808080"/>
    </w:rPr>
  </w:style>
  <w:style w:type="paragraph" w:customStyle="1" w:styleId="p35">
    <w:name w:val="p35"/>
    <w:basedOn w:val="a2"/>
    <w:uiPriority w:val="99"/>
    <w:qFormat/>
    <w:rsid w:val="00264D60"/>
    <w:pPr>
      <w:widowControl/>
      <w:snapToGrid/>
      <w:spacing w:beforeAutospacing="1" w:afterAutospacing="1"/>
    </w:pPr>
    <w:rPr>
      <w:rFonts w:eastAsia="Times New Roman"/>
      <w:szCs w:val="24"/>
    </w:rPr>
  </w:style>
  <w:style w:type="paragraph" w:customStyle="1" w:styleId="p36">
    <w:name w:val="p36"/>
    <w:basedOn w:val="a2"/>
    <w:uiPriority w:val="99"/>
    <w:qFormat/>
    <w:rsid w:val="00264D60"/>
    <w:pPr>
      <w:widowControl/>
      <w:snapToGrid/>
      <w:spacing w:beforeAutospacing="1" w:afterAutospacing="1"/>
    </w:pPr>
    <w:rPr>
      <w:rFonts w:eastAsia="Times New Roman"/>
      <w:szCs w:val="24"/>
    </w:rPr>
  </w:style>
  <w:style w:type="character" w:customStyle="1" w:styleId="fontstyle14">
    <w:name w:val="fontstyle14"/>
    <w:basedOn w:val="a3"/>
    <w:uiPriority w:val="99"/>
    <w:qFormat/>
    <w:rsid w:val="00264D60"/>
    <w:rPr>
      <w:rFonts w:cs="Times New Roman"/>
    </w:rPr>
  </w:style>
  <w:style w:type="character" w:customStyle="1" w:styleId="FontStyle820">
    <w:name w:val="Font Style820"/>
    <w:uiPriority w:val="99"/>
    <w:qFormat/>
    <w:rsid w:val="00264D60"/>
    <w:rPr>
      <w:rFonts w:ascii="Times New Roman" w:hAnsi="Times New Roman"/>
      <w:sz w:val="22"/>
    </w:rPr>
  </w:style>
  <w:style w:type="character" w:customStyle="1" w:styleId="FontStyle594">
    <w:name w:val="Font Style594"/>
    <w:uiPriority w:val="99"/>
    <w:qFormat/>
    <w:rsid w:val="00264D60"/>
    <w:rPr>
      <w:rFonts w:ascii="Times New Roman" w:hAnsi="Times New Roman"/>
      <w:i/>
      <w:sz w:val="20"/>
    </w:rPr>
  </w:style>
  <w:style w:type="character" w:customStyle="1" w:styleId="FontStyle187">
    <w:name w:val="Font Style187"/>
    <w:uiPriority w:val="99"/>
    <w:qFormat/>
    <w:rsid w:val="00264D60"/>
    <w:rPr>
      <w:rFonts w:ascii="Times New Roman" w:hAnsi="Times New Roman"/>
      <w:i/>
      <w:sz w:val="20"/>
    </w:rPr>
  </w:style>
  <w:style w:type="character" w:customStyle="1" w:styleId="FontStyle600">
    <w:name w:val="Font Style600"/>
    <w:uiPriority w:val="99"/>
    <w:qFormat/>
    <w:rsid w:val="00264D60"/>
    <w:rPr>
      <w:rFonts w:ascii="Times New Roman" w:hAnsi="Times New Roman"/>
      <w:sz w:val="22"/>
    </w:rPr>
  </w:style>
  <w:style w:type="character" w:customStyle="1" w:styleId="FontStyle624">
    <w:name w:val="Font Style624"/>
    <w:uiPriority w:val="99"/>
    <w:qFormat/>
    <w:rsid w:val="00264D60"/>
    <w:rPr>
      <w:rFonts w:ascii="Times New Roman" w:hAnsi="Times New Roman"/>
      <w:b/>
      <w:i/>
      <w:sz w:val="22"/>
    </w:rPr>
  </w:style>
  <w:style w:type="character" w:customStyle="1" w:styleId="FontStyle572">
    <w:name w:val="Font Style572"/>
    <w:uiPriority w:val="99"/>
    <w:qFormat/>
    <w:rsid w:val="00264D60"/>
    <w:rPr>
      <w:rFonts w:ascii="Times New Roman" w:hAnsi="Times New Roman"/>
      <w:sz w:val="16"/>
    </w:rPr>
  </w:style>
  <w:style w:type="character" w:customStyle="1" w:styleId="FontStyle184">
    <w:name w:val="Font Style184"/>
    <w:uiPriority w:val="99"/>
    <w:qFormat/>
    <w:rsid w:val="00264D60"/>
    <w:rPr>
      <w:rFonts w:ascii="Times New Roman" w:hAnsi="Times New Roman"/>
      <w:sz w:val="20"/>
    </w:rPr>
  </w:style>
  <w:style w:type="character" w:customStyle="1" w:styleId="550">
    <w:name w:val="Знак Знак55"/>
    <w:uiPriority w:val="99"/>
    <w:qFormat/>
    <w:locked/>
    <w:rsid w:val="00264D60"/>
    <w:rPr>
      <w:sz w:val="24"/>
      <w:lang w:val="ru-RU" w:eastAsia="ru-RU"/>
    </w:rPr>
  </w:style>
  <w:style w:type="paragraph" w:customStyle="1" w:styleId="TextBody">
    <w:name w:val="Text Body"/>
    <w:basedOn w:val="a2"/>
    <w:uiPriority w:val="99"/>
    <w:qFormat/>
    <w:rsid w:val="00264D60"/>
    <w:pPr>
      <w:widowControl/>
      <w:suppressAutoHyphens/>
      <w:snapToGrid/>
      <w:spacing w:before="0" w:after="120"/>
    </w:pPr>
    <w:rPr>
      <w:rFonts w:eastAsia="Times New Roman"/>
      <w:szCs w:val="24"/>
      <w:lang w:val="en-US" w:eastAsia="zh-CN"/>
    </w:rPr>
  </w:style>
  <w:style w:type="character" w:customStyle="1" w:styleId="650">
    <w:name w:val="Знак Знак65"/>
    <w:uiPriority w:val="99"/>
    <w:qFormat/>
    <w:locked/>
    <w:rsid w:val="00264D60"/>
    <w:rPr>
      <w:b/>
      <w:sz w:val="27"/>
      <w:lang w:val="ru-RU" w:eastAsia="ru-RU"/>
    </w:rPr>
  </w:style>
  <w:style w:type="character" w:customStyle="1" w:styleId="640">
    <w:name w:val="Знак Знак64"/>
    <w:uiPriority w:val="99"/>
    <w:qFormat/>
    <w:locked/>
    <w:rsid w:val="00264D60"/>
    <w:rPr>
      <w:b/>
      <w:sz w:val="28"/>
      <w:lang w:val="ru-RU" w:eastAsia="ru-RU"/>
    </w:rPr>
  </w:style>
  <w:style w:type="character" w:customStyle="1" w:styleId="630">
    <w:name w:val="Знак Знак63"/>
    <w:uiPriority w:val="99"/>
    <w:qFormat/>
    <w:locked/>
    <w:rsid w:val="00264D60"/>
    <w:rPr>
      <w:b/>
      <w:i/>
      <w:sz w:val="26"/>
      <w:lang w:val="ru-RU" w:eastAsia="ru-RU"/>
    </w:rPr>
  </w:style>
  <w:style w:type="character" w:customStyle="1" w:styleId="620">
    <w:name w:val="Знак Знак62"/>
    <w:uiPriority w:val="99"/>
    <w:qFormat/>
    <w:locked/>
    <w:rsid w:val="00264D60"/>
    <w:rPr>
      <w:sz w:val="24"/>
      <w:lang w:val="ru-RU" w:eastAsia="ru-RU"/>
    </w:rPr>
  </w:style>
  <w:style w:type="character" w:customStyle="1" w:styleId="6110">
    <w:name w:val="Знак Знак611"/>
    <w:uiPriority w:val="99"/>
    <w:qFormat/>
    <w:locked/>
    <w:rsid w:val="00264D60"/>
    <w:rPr>
      <w:sz w:val="24"/>
      <w:lang w:val="ru-RU" w:eastAsia="ru-RU"/>
    </w:rPr>
  </w:style>
  <w:style w:type="character" w:customStyle="1" w:styleId="600">
    <w:name w:val="Знак Знак60"/>
    <w:uiPriority w:val="99"/>
    <w:qFormat/>
    <w:locked/>
    <w:rsid w:val="00264D60"/>
    <w:rPr>
      <w:i/>
      <w:sz w:val="24"/>
      <w:lang w:val="ru-RU" w:eastAsia="ru-RU"/>
    </w:rPr>
  </w:style>
  <w:style w:type="character" w:customStyle="1" w:styleId="59">
    <w:name w:val="Знак Знак59"/>
    <w:uiPriority w:val="99"/>
    <w:qFormat/>
    <w:locked/>
    <w:rsid w:val="00264D60"/>
    <w:rPr>
      <w:rFonts w:ascii="Arial" w:hAnsi="Arial"/>
      <w:sz w:val="22"/>
      <w:lang w:val="ru-RU" w:eastAsia="ru-RU"/>
    </w:rPr>
  </w:style>
  <w:style w:type="character" w:customStyle="1" w:styleId="58">
    <w:name w:val="Знак Знак58"/>
    <w:uiPriority w:val="99"/>
    <w:qFormat/>
    <w:locked/>
    <w:rsid w:val="00264D60"/>
    <w:rPr>
      <w:rFonts w:ascii="Courier New" w:hAnsi="Courier New"/>
      <w:lang w:val="ru-RU" w:eastAsia="ru-RU"/>
    </w:rPr>
  </w:style>
  <w:style w:type="character" w:customStyle="1" w:styleId="57">
    <w:name w:val="Знак Знак57"/>
    <w:uiPriority w:val="99"/>
    <w:qFormat/>
    <w:locked/>
    <w:rsid w:val="00264D60"/>
    <w:rPr>
      <w:lang w:val="ru-RU" w:eastAsia="ru-RU"/>
    </w:rPr>
  </w:style>
  <w:style w:type="character" w:customStyle="1" w:styleId="560">
    <w:name w:val="Знак Знак56"/>
    <w:uiPriority w:val="99"/>
    <w:qFormat/>
    <w:locked/>
    <w:rsid w:val="00264D60"/>
    <w:rPr>
      <w:sz w:val="24"/>
      <w:lang w:val="ru-RU" w:eastAsia="ru-RU"/>
    </w:rPr>
  </w:style>
  <w:style w:type="character" w:customStyle="1" w:styleId="540">
    <w:name w:val="Знак Знак54"/>
    <w:uiPriority w:val="99"/>
    <w:qFormat/>
    <w:locked/>
    <w:rsid w:val="00264D60"/>
    <w:rPr>
      <w:sz w:val="24"/>
      <w:lang w:val="en-US" w:eastAsia="ru-RU"/>
    </w:rPr>
  </w:style>
  <w:style w:type="paragraph" w:customStyle="1" w:styleId="p10">
    <w:name w:val="p10"/>
    <w:basedOn w:val="a2"/>
    <w:uiPriority w:val="99"/>
    <w:qFormat/>
    <w:rsid w:val="00264D60"/>
    <w:pPr>
      <w:widowControl/>
      <w:snapToGrid/>
      <w:spacing w:beforeAutospacing="1" w:afterAutospacing="1"/>
    </w:pPr>
    <w:rPr>
      <w:rFonts w:eastAsia="Times New Roman"/>
      <w:szCs w:val="24"/>
    </w:rPr>
  </w:style>
  <w:style w:type="paragraph" w:customStyle="1" w:styleId="eg3">
    <w:name w:val="eg3"/>
    <w:basedOn w:val="a2"/>
    <w:uiPriority w:val="99"/>
    <w:qFormat/>
    <w:rsid w:val="00264D60"/>
    <w:pPr>
      <w:widowControl/>
      <w:snapToGrid/>
      <w:spacing w:beforeAutospacing="1" w:afterAutospacing="1"/>
    </w:pPr>
    <w:rPr>
      <w:rFonts w:eastAsia="Times New Roman"/>
      <w:szCs w:val="24"/>
    </w:rPr>
  </w:style>
  <w:style w:type="character" w:customStyle="1" w:styleId="b-material-headdate-day">
    <w:name w:val="b-material-head__date-day"/>
    <w:basedOn w:val="a3"/>
    <w:uiPriority w:val="99"/>
    <w:qFormat/>
    <w:rsid w:val="00264D60"/>
    <w:rPr>
      <w:rFonts w:cs="Times New Roman"/>
    </w:rPr>
  </w:style>
  <w:style w:type="character" w:customStyle="1" w:styleId="s2">
    <w:name w:val="s2"/>
    <w:basedOn w:val="a3"/>
    <w:uiPriority w:val="99"/>
    <w:qFormat/>
    <w:rsid w:val="00264D60"/>
    <w:rPr>
      <w:rFonts w:cs="Times New Roman"/>
    </w:rPr>
  </w:style>
  <w:style w:type="paragraph" w:customStyle="1" w:styleId="p2">
    <w:name w:val="p2"/>
    <w:basedOn w:val="a2"/>
    <w:uiPriority w:val="99"/>
    <w:qFormat/>
    <w:rsid w:val="00264D60"/>
    <w:pPr>
      <w:widowControl/>
      <w:snapToGrid/>
      <w:spacing w:beforeAutospacing="1" w:afterAutospacing="1"/>
    </w:pPr>
    <w:rPr>
      <w:rFonts w:eastAsia="Times New Roman"/>
      <w:szCs w:val="24"/>
    </w:rPr>
  </w:style>
  <w:style w:type="paragraph" w:customStyle="1" w:styleId="p5">
    <w:name w:val="p5"/>
    <w:basedOn w:val="a2"/>
    <w:uiPriority w:val="99"/>
    <w:qFormat/>
    <w:rsid w:val="00264D60"/>
    <w:pPr>
      <w:widowControl/>
      <w:snapToGrid/>
      <w:spacing w:beforeAutospacing="1" w:afterAutospacing="1"/>
    </w:pPr>
    <w:rPr>
      <w:rFonts w:eastAsia="Times New Roman"/>
      <w:szCs w:val="24"/>
    </w:rPr>
  </w:style>
  <w:style w:type="character" w:customStyle="1" w:styleId="WW8Num16z0">
    <w:name w:val="WW8Num16z0"/>
    <w:uiPriority w:val="99"/>
    <w:qFormat/>
    <w:rsid w:val="00264D60"/>
    <w:rPr>
      <w:rFonts w:ascii="Wingdings" w:hAnsi="Wingdings"/>
    </w:rPr>
  </w:style>
  <w:style w:type="character" w:customStyle="1" w:styleId="WW8Num4z0">
    <w:name w:val="WW8Num4z0"/>
    <w:uiPriority w:val="99"/>
    <w:qFormat/>
    <w:rsid w:val="00264D60"/>
    <w:rPr>
      <w:color w:val="auto"/>
    </w:rPr>
  </w:style>
  <w:style w:type="character" w:customStyle="1" w:styleId="WW8Num5z0">
    <w:name w:val="WW8Num5z0"/>
    <w:uiPriority w:val="99"/>
    <w:qFormat/>
    <w:rsid w:val="00264D60"/>
    <w:rPr>
      <w:b/>
      <w:sz w:val="20"/>
    </w:rPr>
  </w:style>
  <w:style w:type="character" w:customStyle="1" w:styleId="WW8Num6z0">
    <w:name w:val="WW8Num6z0"/>
    <w:uiPriority w:val="99"/>
    <w:qFormat/>
    <w:rsid w:val="00264D60"/>
    <w:rPr>
      <w:sz w:val="20"/>
    </w:rPr>
  </w:style>
  <w:style w:type="character" w:customStyle="1" w:styleId="WW8Num7z0">
    <w:name w:val="WW8Num7z0"/>
    <w:uiPriority w:val="99"/>
    <w:qFormat/>
    <w:rsid w:val="00264D60"/>
    <w:rPr>
      <w:b/>
      <w:sz w:val="20"/>
    </w:rPr>
  </w:style>
  <w:style w:type="character" w:customStyle="1" w:styleId="WW8Num9z0">
    <w:name w:val="WW8Num9z0"/>
    <w:uiPriority w:val="99"/>
    <w:qFormat/>
    <w:rsid w:val="00264D60"/>
    <w:rPr>
      <w:sz w:val="20"/>
    </w:rPr>
  </w:style>
  <w:style w:type="character" w:customStyle="1" w:styleId="WW8Num9z1">
    <w:name w:val="WW8Num9z1"/>
    <w:uiPriority w:val="99"/>
    <w:qFormat/>
    <w:rsid w:val="00264D60"/>
    <w:rPr>
      <w:rFonts w:ascii="Symbol" w:hAnsi="Symbol"/>
      <w:sz w:val="20"/>
    </w:rPr>
  </w:style>
  <w:style w:type="character" w:customStyle="1" w:styleId="WW8Num9z2">
    <w:name w:val="WW8Num9z2"/>
    <w:uiPriority w:val="99"/>
    <w:qFormat/>
    <w:rsid w:val="00264D60"/>
  </w:style>
  <w:style w:type="character" w:customStyle="1" w:styleId="WW8Num9z3">
    <w:name w:val="WW8Num9z3"/>
    <w:uiPriority w:val="99"/>
    <w:qFormat/>
    <w:rsid w:val="00264D60"/>
  </w:style>
  <w:style w:type="character" w:customStyle="1" w:styleId="WW8Num9z4">
    <w:name w:val="WW8Num9z4"/>
    <w:uiPriority w:val="99"/>
    <w:qFormat/>
    <w:rsid w:val="00264D60"/>
  </w:style>
  <w:style w:type="character" w:customStyle="1" w:styleId="WW8Num9z5">
    <w:name w:val="WW8Num9z5"/>
    <w:uiPriority w:val="99"/>
    <w:qFormat/>
    <w:rsid w:val="00264D60"/>
  </w:style>
  <w:style w:type="character" w:customStyle="1" w:styleId="WW8Num9z6">
    <w:name w:val="WW8Num9z6"/>
    <w:uiPriority w:val="99"/>
    <w:qFormat/>
    <w:rsid w:val="00264D60"/>
  </w:style>
  <w:style w:type="character" w:customStyle="1" w:styleId="WW8Num9z7">
    <w:name w:val="WW8Num9z7"/>
    <w:uiPriority w:val="99"/>
    <w:qFormat/>
    <w:rsid w:val="00264D60"/>
  </w:style>
  <w:style w:type="character" w:customStyle="1" w:styleId="WW8Num9z8">
    <w:name w:val="WW8Num9z8"/>
    <w:uiPriority w:val="99"/>
    <w:qFormat/>
    <w:rsid w:val="00264D60"/>
  </w:style>
  <w:style w:type="character" w:customStyle="1" w:styleId="WW8Num10z0">
    <w:name w:val="WW8Num10z0"/>
    <w:uiPriority w:val="99"/>
    <w:qFormat/>
    <w:rsid w:val="00264D60"/>
    <w:rPr>
      <w:sz w:val="20"/>
    </w:rPr>
  </w:style>
  <w:style w:type="character" w:customStyle="1" w:styleId="WW8Num11z0">
    <w:name w:val="WW8Num11z0"/>
    <w:uiPriority w:val="99"/>
    <w:qFormat/>
    <w:rsid w:val="00264D60"/>
    <w:rPr>
      <w:rFonts w:ascii="Symbol" w:hAnsi="Symbol"/>
      <w:b/>
    </w:rPr>
  </w:style>
  <w:style w:type="character" w:customStyle="1" w:styleId="WW8Num12z0">
    <w:name w:val="WW8Num12z0"/>
    <w:uiPriority w:val="99"/>
    <w:qFormat/>
    <w:rsid w:val="00264D60"/>
    <w:rPr>
      <w:rFonts w:ascii="Symbol" w:hAnsi="Symbol"/>
      <w:sz w:val="24"/>
    </w:rPr>
  </w:style>
  <w:style w:type="character" w:customStyle="1" w:styleId="WW8Num13z0">
    <w:name w:val="WW8Num13z0"/>
    <w:uiPriority w:val="99"/>
    <w:qFormat/>
    <w:rsid w:val="00264D60"/>
    <w:rPr>
      <w:rFonts w:ascii="Symbol" w:hAnsi="Symbol"/>
      <w:sz w:val="20"/>
    </w:rPr>
  </w:style>
  <w:style w:type="character" w:customStyle="1" w:styleId="WW8Num14z0">
    <w:name w:val="WW8Num14z0"/>
    <w:uiPriority w:val="99"/>
    <w:qFormat/>
    <w:rsid w:val="00264D60"/>
    <w:rPr>
      <w:sz w:val="20"/>
    </w:rPr>
  </w:style>
  <w:style w:type="character" w:customStyle="1" w:styleId="WW8Num15z0">
    <w:name w:val="WW8Num15z0"/>
    <w:uiPriority w:val="99"/>
    <w:qFormat/>
    <w:rsid w:val="00264D60"/>
    <w:rPr>
      <w:sz w:val="20"/>
    </w:rPr>
  </w:style>
  <w:style w:type="character" w:customStyle="1" w:styleId="WW8Num17z0">
    <w:name w:val="WW8Num17z0"/>
    <w:uiPriority w:val="99"/>
    <w:qFormat/>
    <w:rsid w:val="00264D60"/>
    <w:rPr>
      <w:rFonts w:ascii="Wingdings" w:hAnsi="Wingdings"/>
    </w:rPr>
  </w:style>
  <w:style w:type="character" w:customStyle="1" w:styleId="WW8Num18z0">
    <w:name w:val="WW8Num18z0"/>
    <w:uiPriority w:val="99"/>
    <w:qFormat/>
    <w:rsid w:val="00264D60"/>
  </w:style>
  <w:style w:type="character" w:customStyle="1" w:styleId="WW8Num18z1">
    <w:name w:val="WW8Num18z1"/>
    <w:uiPriority w:val="99"/>
    <w:qFormat/>
    <w:rsid w:val="00264D60"/>
    <w:rPr>
      <w:rFonts w:ascii="Symbol" w:hAnsi="Symbol"/>
      <w:sz w:val="20"/>
    </w:rPr>
  </w:style>
  <w:style w:type="character" w:customStyle="1" w:styleId="WW8Num18z2">
    <w:name w:val="WW8Num18z2"/>
    <w:uiPriority w:val="99"/>
    <w:qFormat/>
    <w:rsid w:val="00264D60"/>
  </w:style>
  <w:style w:type="character" w:customStyle="1" w:styleId="WW8Num18z3">
    <w:name w:val="WW8Num18z3"/>
    <w:uiPriority w:val="99"/>
    <w:qFormat/>
    <w:rsid w:val="00264D60"/>
  </w:style>
  <w:style w:type="character" w:customStyle="1" w:styleId="WW8Num18z4">
    <w:name w:val="WW8Num18z4"/>
    <w:uiPriority w:val="99"/>
    <w:qFormat/>
    <w:rsid w:val="00264D60"/>
  </w:style>
  <w:style w:type="character" w:customStyle="1" w:styleId="WW8Num18z5">
    <w:name w:val="WW8Num18z5"/>
    <w:uiPriority w:val="99"/>
    <w:qFormat/>
    <w:rsid w:val="00264D60"/>
  </w:style>
  <w:style w:type="character" w:customStyle="1" w:styleId="WW8Num18z6">
    <w:name w:val="WW8Num18z6"/>
    <w:uiPriority w:val="99"/>
    <w:qFormat/>
    <w:rsid w:val="00264D60"/>
  </w:style>
  <w:style w:type="character" w:customStyle="1" w:styleId="WW8Num18z7">
    <w:name w:val="WW8Num18z7"/>
    <w:uiPriority w:val="99"/>
    <w:qFormat/>
    <w:rsid w:val="00264D60"/>
  </w:style>
  <w:style w:type="character" w:customStyle="1" w:styleId="WW8Num18z8">
    <w:name w:val="WW8Num18z8"/>
    <w:uiPriority w:val="99"/>
    <w:qFormat/>
    <w:rsid w:val="00264D60"/>
  </w:style>
  <w:style w:type="character" w:customStyle="1" w:styleId="WW8Num19z0">
    <w:name w:val="WW8Num19z0"/>
    <w:uiPriority w:val="99"/>
    <w:qFormat/>
    <w:rsid w:val="00264D60"/>
  </w:style>
  <w:style w:type="character" w:customStyle="1" w:styleId="WW8Num19z1">
    <w:name w:val="WW8Num19z1"/>
    <w:uiPriority w:val="99"/>
    <w:qFormat/>
    <w:rsid w:val="00264D60"/>
  </w:style>
  <w:style w:type="character" w:customStyle="1" w:styleId="WW8Num19z2">
    <w:name w:val="WW8Num19z2"/>
    <w:uiPriority w:val="99"/>
    <w:qFormat/>
    <w:rsid w:val="00264D60"/>
  </w:style>
  <w:style w:type="character" w:customStyle="1" w:styleId="WW8Num19z3">
    <w:name w:val="WW8Num19z3"/>
    <w:uiPriority w:val="99"/>
    <w:qFormat/>
    <w:rsid w:val="00264D60"/>
  </w:style>
  <w:style w:type="character" w:customStyle="1" w:styleId="WW8Num19z4">
    <w:name w:val="WW8Num19z4"/>
    <w:uiPriority w:val="99"/>
    <w:qFormat/>
    <w:rsid w:val="00264D60"/>
  </w:style>
  <w:style w:type="character" w:customStyle="1" w:styleId="WW8Num19z5">
    <w:name w:val="WW8Num19z5"/>
    <w:uiPriority w:val="99"/>
    <w:qFormat/>
    <w:rsid w:val="00264D60"/>
  </w:style>
  <w:style w:type="character" w:customStyle="1" w:styleId="WW8Num19z6">
    <w:name w:val="WW8Num19z6"/>
    <w:uiPriority w:val="99"/>
    <w:qFormat/>
    <w:rsid w:val="00264D60"/>
  </w:style>
  <w:style w:type="character" w:customStyle="1" w:styleId="WW8Num19z7">
    <w:name w:val="WW8Num19z7"/>
    <w:uiPriority w:val="99"/>
    <w:qFormat/>
    <w:rsid w:val="00264D60"/>
  </w:style>
  <w:style w:type="character" w:customStyle="1" w:styleId="WW8Num19z8">
    <w:name w:val="WW8Num19z8"/>
    <w:uiPriority w:val="99"/>
    <w:qFormat/>
    <w:rsid w:val="00264D60"/>
  </w:style>
  <w:style w:type="character" w:customStyle="1" w:styleId="WW8Num4z1">
    <w:name w:val="WW8Num4z1"/>
    <w:uiPriority w:val="99"/>
    <w:qFormat/>
    <w:rsid w:val="00264D60"/>
  </w:style>
  <w:style w:type="character" w:customStyle="1" w:styleId="WW8Num4z2">
    <w:name w:val="WW8Num4z2"/>
    <w:uiPriority w:val="99"/>
    <w:qFormat/>
    <w:rsid w:val="00264D60"/>
  </w:style>
  <w:style w:type="character" w:customStyle="1" w:styleId="WW8Num4z3">
    <w:name w:val="WW8Num4z3"/>
    <w:uiPriority w:val="99"/>
    <w:qFormat/>
    <w:rsid w:val="00264D60"/>
  </w:style>
  <w:style w:type="character" w:customStyle="1" w:styleId="WW8Num4z4">
    <w:name w:val="WW8Num4z4"/>
    <w:uiPriority w:val="99"/>
    <w:qFormat/>
    <w:rsid w:val="00264D60"/>
  </w:style>
  <w:style w:type="character" w:customStyle="1" w:styleId="WW8Num4z5">
    <w:name w:val="WW8Num4z5"/>
    <w:uiPriority w:val="99"/>
    <w:qFormat/>
    <w:rsid w:val="00264D60"/>
  </w:style>
  <w:style w:type="character" w:customStyle="1" w:styleId="WW8Num4z6">
    <w:name w:val="WW8Num4z6"/>
    <w:uiPriority w:val="99"/>
    <w:qFormat/>
    <w:rsid w:val="00264D60"/>
  </w:style>
  <w:style w:type="character" w:customStyle="1" w:styleId="WW8Num4z7">
    <w:name w:val="WW8Num4z7"/>
    <w:uiPriority w:val="99"/>
    <w:qFormat/>
    <w:rsid w:val="00264D60"/>
  </w:style>
  <w:style w:type="character" w:customStyle="1" w:styleId="WW8Num4z8">
    <w:name w:val="WW8Num4z8"/>
    <w:uiPriority w:val="99"/>
    <w:qFormat/>
    <w:rsid w:val="00264D60"/>
  </w:style>
  <w:style w:type="character" w:customStyle="1" w:styleId="WW8Num5z1">
    <w:name w:val="WW8Num5z1"/>
    <w:uiPriority w:val="99"/>
    <w:qFormat/>
    <w:rsid w:val="00264D60"/>
  </w:style>
  <w:style w:type="character" w:customStyle="1" w:styleId="WW8Num5z2">
    <w:name w:val="WW8Num5z2"/>
    <w:uiPriority w:val="99"/>
    <w:qFormat/>
    <w:rsid w:val="00264D60"/>
  </w:style>
  <w:style w:type="character" w:customStyle="1" w:styleId="WW8Num5z3">
    <w:name w:val="WW8Num5z3"/>
    <w:uiPriority w:val="99"/>
    <w:qFormat/>
    <w:rsid w:val="00264D60"/>
  </w:style>
  <w:style w:type="character" w:customStyle="1" w:styleId="WW8Num5z4">
    <w:name w:val="WW8Num5z4"/>
    <w:uiPriority w:val="99"/>
    <w:qFormat/>
    <w:rsid w:val="00264D60"/>
  </w:style>
  <w:style w:type="character" w:customStyle="1" w:styleId="WW8Num5z5">
    <w:name w:val="WW8Num5z5"/>
    <w:uiPriority w:val="99"/>
    <w:qFormat/>
    <w:rsid w:val="00264D60"/>
  </w:style>
  <w:style w:type="character" w:customStyle="1" w:styleId="WW8Num5z6">
    <w:name w:val="WW8Num5z6"/>
    <w:uiPriority w:val="99"/>
    <w:qFormat/>
    <w:rsid w:val="00264D60"/>
  </w:style>
  <w:style w:type="character" w:customStyle="1" w:styleId="WW8Num5z7">
    <w:name w:val="WW8Num5z7"/>
    <w:uiPriority w:val="99"/>
    <w:qFormat/>
    <w:rsid w:val="00264D60"/>
  </w:style>
  <w:style w:type="character" w:customStyle="1" w:styleId="WW8Num5z8">
    <w:name w:val="WW8Num5z8"/>
    <w:uiPriority w:val="99"/>
    <w:qFormat/>
    <w:rsid w:val="00264D60"/>
  </w:style>
  <w:style w:type="character" w:customStyle="1" w:styleId="WW8Num6z1">
    <w:name w:val="WW8Num6z1"/>
    <w:uiPriority w:val="99"/>
    <w:qFormat/>
    <w:rsid w:val="00264D60"/>
  </w:style>
  <w:style w:type="character" w:customStyle="1" w:styleId="WW8Num6z2">
    <w:name w:val="WW8Num6z2"/>
    <w:uiPriority w:val="99"/>
    <w:qFormat/>
    <w:rsid w:val="00264D60"/>
  </w:style>
  <w:style w:type="character" w:customStyle="1" w:styleId="WW8Num6z3">
    <w:name w:val="WW8Num6z3"/>
    <w:uiPriority w:val="99"/>
    <w:qFormat/>
    <w:rsid w:val="00264D60"/>
  </w:style>
  <w:style w:type="character" w:customStyle="1" w:styleId="WW8Num6z4">
    <w:name w:val="WW8Num6z4"/>
    <w:uiPriority w:val="99"/>
    <w:qFormat/>
    <w:rsid w:val="00264D60"/>
  </w:style>
  <w:style w:type="character" w:customStyle="1" w:styleId="WW8Num6z5">
    <w:name w:val="WW8Num6z5"/>
    <w:uiPriority w:val="99"/>
    <w:qFormat/>
    <w:rsid w:val="00264D60"/>
  </w:style>
  <w:style w:type="character" w:customStyle="1" w:styleId="WW8Num6z6">
    <w:name w:val="WW8Num6z6"/>
    <w:uiPriority w:val="99"/>
    <w:qFormat/>
    <w:rsid w:val="00264D60"/>
  </w:style>
  <w:style w:type="character" w:customStyle="1" w:styleId="WW8Num6z7">
    <w:name w:val="WW8Num6z7"/>
    <w:uiPriority w:val="99"/>
    <w:qFormat/>
    <w:rsid w:val="00264D60"/>
  </w:style>
  <w:style w:type="character" w:customStyle="1" w:styleId="WW8Num6z8">
    <w:name w:val="WW8Num6z8"/>
    <w:uiPriority w:val="99"/>
    <w:qFormat/>
    <w:rsid w:val="00264D60"/>
  </w:style>
  <w:style w:type="character" w:customStyle="1" w:styleId="WW8Num7z1">
    <w:name w:val="WW8Num7z1"/>
    <w:uiPriority w:val="99"/>
    <w:qFormat/>
    <w:rsid w:val="00264D60"/>
  </w:style>
  <w:style w:type="character" w:customStyle="1" w:styleId="WW8Num7z2">
    <w:name w:val="WW8Num7z2"/>
    <w:uiPriority w:val="99"/>
    <w:qFormat/>
    <w:rsid w:val="00264D60"/>
  </w:style>
  <w:style w:type="character" w:customStyle="1" w:styleId="WW8Num7z3">
    <w:name w:val="WW8Num7z3"/>
    <w:uiPriority w:val="99"/>
    <w:qFormat/>
    <w:rsid w:val="00264D60"/>
  </w:style>
  <w:style w:type="character" w:customStyle="1" w:styleId="WW8Num7z4">
    <w:name w:val="WW8Num7z4"/>
    <w:uiPriority w:val="99"/>
    <w:qFormat/>
    <w:rsid w:val="00264D60"/>
  </w:style>
  <w:style w:type="character" w:customStyle="1" w:styleId="WW8Num7z5">
    <w:name w:val="WW8Num7z5"/>
    <w:uiPriority w:val="99"/>
    <w:qFormat/>
    <w:rsid w:val="00264D60"/>
  </w:style>
  <w:style w:type="character" w:customStyle="1" w:styleId="WW8Num7z6">
    <w:name w:val="WW8Num7z6"/>
    <w:uiPriority w:val="99"/>
    <w:qFormat/>
    <w:rsid w:val="00264D60"/>
  </w:style>
  <w:style w:type="character" w:customStyle="1" w:styleId="WW8Num7z7">
    <w:name w:val="WW8Num7z7"/>
    <w:uiPriority w:val="99"/>
    <w:qFormat/>
    <w:rsid w:val="00264D60"/>
  </w:style>
  <w:style w:type="character" w:customStyle="1" w:styleId="WW8Num7z8">
    <w:name w:val="WW8Num7z8"/>
    <w:uiPriority w:val="99"/>
    <w:qFormat/>
    <w:rsid w:val="00264D60"/>
  </w:style>
  <w:style w:type="character" w:customStyle="1" w:styleId="WW8Num8z1">
    <w:name w:val="WW8Num8z1"/>
    <w:uiPriority w:val="99"/>
    <w:qFormat/>
    <w:rsid w:val="00264D60"/>
    <w:rPr>
      <w:rFonts w:ascii="Symbol" w:hAnsi="Symbol"/>
      <w:sz w:val="20"/>
    </w:rPr>
  </w:style>
  <w:style w:type="character" w:customStyle="1" w:styleId="WW8Num8z2">
    <w:name w:val="WW8Num8z2"/>
    <w:uiPriority w:val="99"/>
    <w:qFormat/>
    <w:rsid w:val="00264D60"/>
  </w:style>
  <w:style w:type="character" w:customStyle="1" w:styleId="WW8Num8z3">
    <w:name w:val="WW8Num8z3"/>
    <w:uiPriority w:val="99"/>
    <w:qFormat/>
    <w:rsid w:val="00264D60"/>
  </w:style>
  <w:style w:type="character" w:customStyle="1" w:styleId="WW8Num8z4">
    <w:name w:val="WW8Num8z4"/>
    <w:uiPriority w:val="99"/>
    <w:qFormat/>
    <w:rsid w:val="00264D60"/>
  </w:style>
  <w:style w:type="character" w:customStyle="1" w:styleId="WW8Num8z5">
    <w:name w:val="WW8Num8z5"/>
    <w:uiPriority w:val="99"/>
    <w:qFormat/>
    <w:rsid w:val="00264D60"/>
  </w:style>
  <w:style w:type="character" w:customStyle="1" w:styleId="WW8Num8z6">
    <w:name w:val="WW8Num8z6"/>
    <w:uiPriority w:val="99"/>
    <w:qFormat/>
    <w:rsid w:val="00264D60"/>
  </w:style>
  <w:style w:type="character" w:customStyle="1" w:styleId="WW8Num8z7">
    <w:name w:val="WW8Num8z7"/>
    <w:uiPriority w:val="99"/>
    <w:qFormat/>
    <w:rsid w:val="00264D60"/>
  </w:style>
  <w:style w:type="character" w:customStyle="1" w:styleId="WW8Num8z8">
    <w:name w:val="WW8Num8z8"/>
    <w:uiPriority w:val="99"/>
    <w:qFormat/>
    <w:rsid w:val="00264D60"/>
  </w:style>
  <w:style w:type="character" w:customStyle="1" w:styleId="WW8Num10z1">
    <w:name w:val="WW8Num10z1"/>
    <w:uiPriority w:val="99"/>
    <w:qFormat/>
    <w:rsid w:val="00264D60"/>
  </w:style>
  <w:style w:type="character" w:customStyle="1" w:styleId="WW8Num10z2">
    <w:name w:val="WW8Num10z2"/>
    <w:uiPriority w:val="99"/>
    <w:qFormat/>
    <w:rsid w:val="00264D60"/>
  </w:style>
  <w:style w:type="character" w:customStyle="1" w:styleId="WW8Num10z3">
    <w:name w:val="WW8Num10z3"/>
    <w:uiPriority w:val="99"/>
    <w:qFormat/>
    <w:rsid w:val="00264D60"/>
  </w:style>
  <w:style w:type="character" w:customStyle="1" w:styleId="WW8Num10z4">
    <w:name w:val="WW8Num10z4"/>
    <w:uiPriority w:val="99"/>
    <w:qFormat/>
    <w:rsid w:val="00264D60"/>
  </w:style>
  <w:style w:type="character" w:customStyle="1" w:styleId="WW8Num10z5">
    <w:name w:val="WW8Num10z5"/>
    <w:uiPriority w:val="99"/>
    <w:qFormat/>
    <w:rsid w:val="00264D60"/>
  </w:style>
  <w:style w:type="character" w:customStyle="1" w:styleId="WW8Num10z6">
    <w:name w:val="WW8Num10z6"/>
    <w:uiPriority w:val="99"/>
    <w:qFormat/>
    <w:rsid w:val="00264D60"/>
  </w:style>
  <w:style w:type="character" w:customStyle="1" w:styleId="WW8Num10z7">
    <w:name w:val="WW8Num10z7"/>
    <w:uiPriority w:val="99"/>
    <w:qFormat/>
    <w:rsid w:val="00264D60"/>
  </w:style>
  <w:style w:type="character" w:customStyle="1" w:styleId="WW8Num10z8">
    <w:name w:val="WW8Num10z8"/>
    <w:uiPriority w:val="99"/>
    <w:qFormat/>
    <w:rsid w:val="00264D60"/>
  </w:style>
  <w:style w:type="character" w:customStyle="1" w:styleId="WW8Num11z1">
    <w:name w:val="WW8Num11z1"/>
    <w:uiPriority w:val="99"/>
    <w:qFormat/>
    <w:rsid w:val="00264D60"/>
    <w:rPr>
      <w:sz w:val="20"/>
    </w:rPr>
  </w:style>
  <w:style w:type="character" w:customStyle="1" w:styleId="WW8Num11z2">
    <w:name w:val="WW8Num11z2"/>
    <w:uiPriority w:val="99"/>
    <w:qFormat/>
    <w:rsid w:val="00264D60"/>
  </w:style>
  <w:style w:type="character" w:customStyle="1" w:styleId="WW8Num11z3">
    <w:name w:val="WW8Num11z3"/>
    <w:uiPriority w:val="99"/>
    <w:qFormat/>
    <w:rsid w:val="00264D60"/>
  </w:style>
  <w:style w:type="character" w:customStyle="1" w:styleId="WW8Num11z4">
    <w:name w:val="WW8Num11z4"/>
    <w:uiPriority w:val="99"/>
    <w:qFormat/>
    <w:rsid w:val="00264D60"/>
  </w:style>
  <w:style w:type="character" w:customStyle="1" w:styleId="WW8Num11z5">
    <w:name w:val="WW8Num11z5"/>
    <w:uiPriority w:val="99"/>
    <w:qFormat/>
    <w:rsid w:val="00264D60"/>
  </w:style>
  <w:style w:type="character" w:customStyle="1" w:styleId="WW8Num11z6">
    <w:name w:val="WW8Num11z6"/>
    <w:uiPriority w:val="99"/>
    <w:qFormat/>
    <w:rsid w:val="00264D60"/>
  </w:style>
  <w:style w:type="character" w:customStyle="1" w:styleId="WW8Num11z7">
    <w:name w:val="WW8Num11z7"/>
    <w:uiPriority w:val="99"/>
    <w:qFormat/>
    <w:rsid w:val="00264D60"/>
  </w:style>
  <w:style w:type="character" w:customStyle="1" w:styleId="WW8Num11z8">
    <w:name w:val="WW8Num11z8"/>
    <w:uiPriority w:val="99"/>
    <w:qFormat/>
    <w:rsid w:val="00264D60"/>
  </w:style>
  <w:style w:type="character" w:customStyle="1" w:styleId="WW8Num12z2">
    <w:name w:val="WW8Num12z2"/>
    <w:uiPriority w:val="99"/>
    <w:qFormat/>
    <w:rsid w:val="00264D60"/>
    <w:rPr>
      <w:rFonts w:ascii="Wingdings" w:hAnsi="Wingdings"/>
    </w:rPr>
  </w:style>
  <w:style w:type="character" w:customStyle="1" w:styleId="WW8Num12z3">
    <w:name w:val="WW8Num12z3"/>
    <w:uiPriority w:val="99"/>
    <w:qFormat/>
    <w:rsid w:val="00264D60"/>
    <w:rPr>
      <w:rFonts w:ascii="Symbol" w:hAnsi="Symbol"/>
    </w:rPr>
  </w:style>
  <w:style w:type="character" w:customStyle="1" w:styleId="WW8Num12z4">
    <w:name w:val="WW8Num12z4"/>
    <w:uiPriority w:val="99"/>
    <w:qFormat/>
    <w:rsid w:val="00264D60"/>
    <w:rPr>
      <w:rFonts w:ascii="Courier New" w:hAnsi="Courier New"/>
    </w:rPr>
  </w:style>
  <w:style w:type="character" w:customStyle="1" w:styleId="WW8Num13z1">
    <w:name w:val="WW8Num13z1"/>
    <w:uiPriority w:val="99"/>
    <w:qFormat/>
    <w:rsid w:val="00264D60"/>
  </w:style>
  <w:style w:type="character" w:customStyle="1" w:styleId="WW8Num13z2">
    <w:name w:val="WW8Num13z2"/>
    <w:uiPriority w:val="99"/>
    <w:qFormat/>
    <w:rsid w:val="00264D60"/>
  </w:style>
  <w:style w:type="character" w:customStyle="1" w:styleId="WW8Num13z3">
    <w:name w:val="WW8Num13z3"/>
    <w:uiPriority w:val="99"/>
    <w:qFormat/>
    <w:rsid w:val="00264D60"/>
  </w:style>
  <w:style w:type="character" w:customStyle="1" w:styleId="WW8Num13z4">
    <w:name w:val="WW8Num13z4"/>
    <w:uiPriority w:val="99"/>
    <w:qFormat/>
    <w:rsid w:val="00264D60"/>
  </w:style>
  <w:style w:type="character" w:customStyle="1" w:styleId="WW8Num13z5">
    <w:name w:val="WW8Num13z5"/>
    <w:uiPriority w:val="99"/>
    <w:qFormat/>
    <w:rsid w:val="00264D60"/>
  </w:style>
  <w:style w:type="character" w:customStyle="1" w:styleId="WW8Num13z6">
    <w:name w:val="WW8Num13z6"/>
    <w:uiPriority w:val="99"/>
    <w:qFormat/>
    <w:rsid w:val="00264D60"/>
  </w:style>
  <w:style w:type="character" w:customStyle="1" w:styleId="WW8Num13z7">
    <w:name w:val="WW8Num13z7"/>
    <w:uiPriority w:val="99"/>
    <w:qFormat/>
    <w:rsid w:val="00264D60"/>
  </w:style>
  <w:style w:type="character" w:customStyle="1" w:styleId="WW8Num13z8">
    <w:name w:val="WW8Num13z8"/>
    <w:uiPriority w:val="99"/>
    <w:qFormat/>
    <w:rsid w:val="00264D60"/>
  </w:style>
  <w:style w:type="character" w:customStyle="1" w:styleId="WW8Num14z1">
    <w:name w:val="WW8Num14z1"/>
    <w:uiPriority w:val="99"/>
    <w:qFormat/>
    <w:rsid w:val="00264D60"/>
  </w:style>
  <w:style w:type="character" w:customStyle="1" w:styleId="WW8Num14z2">
    <w:name w:val="WW8Num14z2"/>
    <w:uiPriority w:val="99"/>
    <w:qFormat/>
    <w:rsid w:val="00264D60"/>
  </w:style>
  <w:style w:type="character" w:customStyle="1" w:styleId="WW8Num14z3">
    <w:name w:val="WW8Num14z3"/>
    <w:uiPriority w:val="99"/>
    <w:qFormat/>
    <w:rsid w:val="00264D60"/>
  </w:style>
  <w:style w:type="character" w:customStyle="1" w:styleId="WW8Num14z4">
    <w:name w:val="WW8Num14z4"/>
    <w:uiPriority w:val="99"/>
    <w:qFormat/>
    <w:rsid w:val="00264D60"/>
  </w:style>
  <w:style w:type="character" w:customStyle="1" w:styleId="WW8Num14z5">
    <w:name w:val="WW8Num14z5"/>
    <w:uiPriority w:val="99"/>
    <w:qFormat/>
    <w:rsid w:val="00264D60"/>
  </w:style>
  <w:style w:type="character" w:customStyle="1" w:styleId="WW8Num14z6">
    <w:name w:val="WW8Num14z6"/>
    <w:uiPriority w:val="99"/>
    <w:qFormat/>
    <w:rsid w:val="00264D60"/>
  </w:style>
  <w:style w:type="character" w:customStyle="1" w:styleId="WW8Num14z7">
    <w:name w:val="WW8Num14z7"/>
    <w:uiPriority w:val="99"/>
    <w:qFormat/>
    <w:rsid w:val="00264D60"/>
  </w:style>
  <w:style w:type="character" w:customStyle="1" w:styleId="WW8Num14z8">
    <w:name w:val="WW8Num14z8"/>
    <w:uiPriority w:val="99"/>
    <w:qFormat/>
    <w:rsid w:val="00264D60"/>
  </w:style>
  <w:style w:type="character" w:customStyle="1" w:styleId="WW8Num15z1">
    <w:name w:val="WW8Num15z1"/>
    <w:uiPriority w:val="99"/>
    <w:qFormat/>
    <w:rsid w:val="00264D60"/>
  </w:style>
  <w:style w:type="character" w:customStyle="1" w:styleId="WW8Num15z2">
    <w:name w:val="WW8Num15z2"/>
    <w:uiPriority w:val="99"/>
    <w:qFormat/>
    <w:rsid w:val="00264D60"/>
  </w:style>
  <w:style w:type="character" w:customStyle="1" w:styleId="WW8Num15z3">
    <w:name w:val="WW8Num15z3"/>
    <w:uiPriority w:val="99"/>
    <w:qFormat/>
    <w:rsid w:val="00264D60"/>
  </w:style>
  <w:style w:type="character" w:customStyle="1" w:styleId="WW8Num15z4">
    <w:name w:val="WW8Num15z4"/>
    <w:uiPriority w:val="99"/>
    <w:qFormat/>
    <w:rsid w:val="00264D60"/>
  </w:style>
  <w:style w:type="character" w:customStyle="1" w:styleId="WW8Num15z5">
    <w:name w:val="WW8Num15z5"/>
    <w:uiPriority w:val="99"/>
    <w:qFormat/>
    <w:rsid w:val="00264D60"/>
  </w:style>
  <w:style w:type="character" w:customStyle="1" w:styleId="WW8Num15z6">
    <w:name w:val="WW8Num15z6"/>
    <w:uiPriority w:val="99"/>
    <w:qFormat/>
    <w:rsid w:val="00264D60"/>
  </w:style>
  <w:style w:type="character" w:customStyle="1" w:styleId="WW8Num15z7">
    <w:name w:val="WW8Num15z7"/>
    <w:uiPriority w:val="99"/>
    <w:qFormat/>
    <w:rsid w:val="00264D60"/>
  </w:style>
  <w:style w:type="character" w:customStyle="1" w:styleId="WW8Num15z8">
    <w:name w:val="WW8Num15z8"/>
    <w:uiPriority w:val="99"/>
    <w:qFormat/>
    <w:rsid w:val="00264D60"/>
  </w:style>
  <w:style w:type="character" w:customStyle="1" w:styleId="WW8Num16z1">
    <w:name w:val="WW8Num16z1"/>
    <w:uiPriority w:val="99"/>
    <w:qFormat/>
    <w:rsid w:val="00264D60"/>
  </w:style>
  <w:style w:type="character" w:customStyle="1" w:styleId="WW8Num16z2">
    <w:name w:val="WW8Num16z2"/>
    <w:uiPriority w:val="99"/>
    <w:qFormat/>
    <w:rsid w:val="00264D60"/>
  </w:style>
  <w:style w:type="character" w:customStyle="1" w:styleId="WW8Num16z3">
    <w:name w:val="WW8Num16z3"/>
    <w:uiPriority w:val="99"/>
    <w:qFormat/>
    <w:rsid w:val="00264D60"/>
  </w:style>
  <w:style w:type="character" w:customStyle="1" w:styleId="WW8Num16z4">
    <w:name w:val="WW8Num16z4"/>
    <w:uiPriority w:val="99"/>
    <w:qFormat/>
    <w:rsid w:val="00264D60"/>
  </w:style>
  <w:style w:type="character" w:customStyle="1" w:styleId="WW8Num16z5">
    <w:name w:val="WW8Num16z5"/>
    <w:uiPriority w:val="99"/>
    <w:qFormat/>
    <w:rsid w:val="00264D60"/>
  </w:style>
  <w:style w:type="character" w:customStyle="1" w:styleId="WW8Num16z6">
    <w:name w:val="WW8Num16z6"/>
    <w:uiPriority w:val="99"/>
    <w:qFormat/>
    <w:rsid w:val="00264D60"/>
  </w:style>
  <w:style w:type="character" w:customStyle="1" w:styleId="WW8Num16z7">
    <w:name w:val="WW8Num16z7"/>
    <w:uiPriority w:val="99"/>
    <w:qFormat/>
    <w:rsid w:val="00264D60"/>
  </w:style>
  <w:style w:type="character" w:customStyle="1" w:styleId="WW8Num16z8">
    <w:name w:val="WW8Num16z8"/>
    <w:uiPriority w:val="99"/>
    <w:qFormat/>
    <w:rsid w:val="00264D60"/>
  </w:style>
  <w:style w:type="character" w:customStyle="1" w:styleId="affffffff1">
    <w:name w:val="Символ нумерации"/>
    <w:uiPriority w:val="99"/>
    <w:qFormat/>
    <w:rsid w:val="00264D60"/>
  </w:style>
  <w:style w:type="paragraph" w:customStyle="1" w:styleId="1ffff3">
    <w:name w:val="Название1"/>
    <w:basedOn w:val="a2"/>
    <w:uiPriority w:val="99"/>
    <w:qFormat/>
    <w:rsid w:val="00264D60"/>
    <w:pPr>
      <w:widowControl/>
      <w:suppressLineNumbers/>
      <w:suppressAutoHyphens/>
      <w:snapToGrid/>
      <w:spacing w:before="120" w:after="120"/>
    </w:pPr>
    <w:rPr>
      <w:rFonts w:eastAsia="Times New Roman" w:cs="Mangal"/>
      <w:i/>
      <w:iCs/>
      <w:szCs w:val="24"/>
      <w:lang w:eastAsia="ar-SA"/>
    </w:rPr>
  </w:style>
  <w:style w:type="paragraph" w:customStyle="1" w:styleId="1ffff4">
    <w:name w:val="Текст примечания1"/>
    <w:basedOn w:val="a2"/>
    <w:uiPriority w:val="99"/>
    <w:qFormat/>
    <w:rsid w:val="00264D60"/>
    <w:pPr>
      <w:widowControl/>
      <w:suppressAutoHyphens/>
      <w:snapToGrid/>
      <w:spacing w:before="0" w:after="0"/>
    </w:pPr>
    <w:rPr>
      <w:rFonts w:eastAsia="Times New Roman"/>
      <w:sz w:val="20"/>
      <w:lang w:eastAsia="ar-SA"/>
    </w:rPr>
  </w:style>
  <w:style w:type="paragraph" w:customStyle="1" w:styleId="1ffff5">
    <w:name w:val="Нумерованный список1"/>
    <w:basedOn w:val="a2"/>
    <w:uiPriority w:val="99"/>
    <w:qFormat/>
    <w:rsid w:val="00264D60"/>
    <w:pPr>
      <w:widowControl/>
      <w:tabs>
        <w:tab w:val="left" w:pos="720"/>
      </w:tabs>
      <w:suppressAutoHyphens/>
      <w:snapToGrid/>
      <w:spacing w:before="0" w:after="0"/>
      <w:ind w:left="720" w:hanging="360"/>
    </w:pPr>
    <w:rPr>
      <w:rFonts w:eastAsia="Times New Roman"/>
      <w:szCs w:val="24"/>
      <w:lang w:eastAsia="ar-SA"/>
    </w:rPr>
  </w:style>
  <w:style w:type="paragraph" w:customStyle="1" w:styleId="21d">
    <w:name w:val="Маркированный список 21"/>
    <w:basedOn w:val="a2"/>
    <w:uiPriority w:val="99"/>
    <w:qFormat/>
    <w:rsid w:val="00264D60"/>
    <w:pPr>
      <w:widowControl/>
      <w:tabs>
        <w:tab w:val="left" w:pos="360"/>
      </w:tabs>
      <w:suppressAutoHyphens/>
      <w:snapToGrid/>
      <w:spacing w:before="0" w:after="0"/>
      <w:ind w:left="360" w:hanging="360"/>
    </w:pPr>
    <w:rPr>
      <w:rFonts w:eastAsia="Times New Roman"/>
      <w:szCs w:val="24"/>
      <w:lang w:eastAsia="ar-SA"/>
    </w:rPr>
  </w:style>
  <w:style w:type="paragraph" w:customStyle="1" w:styleId="1ffff6">
    <w:name w:val="Название объекта1"/>
    <w:basedOn w:val="a2"/>
    <w:next w:val="a2"/>
    <w:uiPriority w:val="99"/>
    <w:qFormat/>
    <w:rsid w:val="00264D60"/>
    <w:pPr>
      <w:widowControl/>
      <w:suppressAutoHyphens/>
      <w:snapToGrid/>
      <w:spacing w:before="0" w:after="0"/>
    </w:pPr>
    <w:rPr>
      <w:rFonts w:eastAsia="Times New Roman"/>
      <w:b/>
      <w:bCs/>
      <w:color w:val="4F81BD"/>
      <w:sz w:val="18"/>
      <w:szCs w:val="18"/>
      <w:lang w:eastAsia="ar-SA"/>
    </w:rPr>
  </w:style>
  <w:style w:type="paragraph" w:customStyle="1" w:styleId="21e">
    <w:name w:val="Список 21"/>
    <w:basedOn w:val="a2"/>
    <w:uiPriority w:val="99"/>
    <w:qFormat/>
    <w:rsid w:val="00264D60"/>
    <w:pPr>
      <w:widowControl/>
      <w:suppressAutoHyphens/>
      <w:snapToGrid/>
      <w:spacing w:before="0" w:after="0"/>
      <w:ind w:left="566" w:hanging="283"/>
    </w:pPr>
    <w:rPr>
      <w:rFonts w:eastAsia="Times New Roman"/>
      <w:szCs w:val="24"/>
      <w:lang w:eastAsia="ar-SA"/>
    </w:rPr>
  </w:style>
  <w:style w:type="paragraph" w:customStyle="1" w:styleId="413">
    <w:name w:val="Список 41"/>
    <w:basedOn w:val="a2"/>
    <w:uiPriority w:val="99"/>
    <w:qFormat/>
    <w:rsid w:val="00264D60"/>
    <w:pPr>
      <w:widowControl/>
      <w:suppressAutoHyphens/>
      <w:snapToGrid/>
      <w:spacing w:before="0" w:after="0"/>
      <w:ind w:left="1132" w:hanging="283"/>
    </w:pPr>
    <w:rPr>
      <w:rFonts w:eastAsia="Times New Roman"/>
      <w:szCs w:val="24"/>
      <w:lang w:eastAsia="ar-SA"/>
    </w:rPr>
  </w:style>
  <w:style w:type="character" w:customStyle="1" w:styleId="z-11">
    <w:name w:val="z-Начало формы Знак1"/>
    <w:uiPriority w:val="99"/>
    <w:qFormat/>
    <w:rsid w:val="00264D60"/>
    <w:rPr>
      <w:rFonts w:ascii="Arial" w:hAnsi="Arial"/>
      <w:vanish/>
      <w:sz w:val="16"/>
    </w:rPr>
  </w:style>
  <w:style w:type="paragraph" w:customStyle="1" w:styleId="0">
    <w:name w:val="Стиль По левому краю Первая строка:  0 см"/>
    <w:basedOn w:val="a2"/>
    <w:uiPriority w:val="99"/>
    <w:qFormat/>
    <w:rsid w:val="00264D60"/>
    <w:pPr>
      <w:widowControl/>
      <w:snapToGrid/>
      <w:spacing w:before="0" w:after="0"/>
      <w:contextualSpacing/>
    </w:pPr>
    <w:rPr>
      <w:rFonts w:eastAsia="Times New Roman"/>
      <w:sz w:val="28"/>
      <w:lang w:eastAsia="en-US"/>
    </w:rPr>
  </w:style>
  <w:style w:type="character" w:customStyle="1" w:styleId="431">
    <w:name w:val="Знак Знак431"/>
    <w:uiPriority w:val="99"/>
    <w:qFormat/>
    <w:locked/>
    <w:rsid w:val="00264D60"/>
    <w:rPr>
      <w:sz w:val="24"/>
    </w:rPr>
  </w:style>
  <w:style w:type="character" w:customStyle="1" w:styleId="501">
    <w:name w:val="Знак Знак501"/>
    <w:uiPriority w:val="99"/>
    <w:qFormat/>
    <w:locked/>
    <w:rsid w:val="00264D60"/>
    <w:rPr>
      <w:b/>
      <w:sz w:val="28"/>
      <w:lang w:val="ru-RU" w:eastAsia="ru-RU"/>
    </w:rPr>
  </w:style>
  <w:style w:type="character" w:customStyle="1" w:styleId="5111">
    <w:name w:val="Знак Знак511"/>
    <w:uiPriority w:val="99"/>
    <w:qFormat/>
    <w:locked/>
    <w:rsid w:val="00264D60"/>
    <w:rPr>
      <w:b/>
      <w:sz w:val="27"/>
      <w:lang w:val="ru-RU" w:eastAsia="ru-RU"/>
    </w:rPr>
  </w:style>
  <w:style w:type="character" w:customStyle="1" w:styleId="421">
    <w:name w:val="Знак Знак421"/>
    <w:uiPriority w:val="99"/>
    <w:qFormat/>
    <w:locked/>
    <w:rsid w:val="00264D60"/>
    <w:rPr>
      <w:color w:val="000000"/>
      <w:sz w:val="24"/>
      <w:lang w:val="ru-RU" w:eastAsia="ru-RU"/>
    </w:rPr>
  </w:style>
  <w:style w:type="character" w:customStyle="1" w:styleId="441">
    <w:name w:val="Знак Знак441"/>
    <w:uiPriority w:val="99"/>
    <w:qFormat/>
    <w:rsid w:val="00264D60"/>
    <w:rPr>
      <w:sz w:val="24"/>
      <w:lang w:val="ru-RU" w:eastAsia="ru-RU"/>
    </w:rPr>
  </w:style>
  <w:style w:type="character" w:customStyle="1" w:styleId="521">
    <w:name w:val="Знак Знак521"/>
    <w:uiPriority w:val="99"/>
    <w:qFormat/>
    <w:rsid w:val="00264D60"/>
    <w:rPr>
      <w:rFonts w:ascii="Arial" w:hAnsi="Arial"/>
      <w:b/>
      <w:i/>
      <w:sz w:val="28"/>
    </w:rPr>
  </w:style>
  <w:style w:type="paragraph" w:customStyle="1" w:styleId="p32">
    <w:name w:val="p32"/>
    <w:basedOn w:val="a2"/>
    <w:uiPriority w:val="99"/>
    <w:qFormat/>
    <w:rsid w:val="00264D60"/>
    <w:pPr>
      <w:widowControl/>
      <w:snapToGrid/>
      <w:spacing w:beforeAutospacing="1" w:afterAutospacing="1"/>
    </w:pPr>
    <w:rPr>
      <w:rFonts w:eastAsia="Times New Roman"/>
      <w:szCs w:val="24"/>
    </w:rPr>
  </w:style>
  <w:style w:type="paragraph" w:customStyle="1" w:styleId="p17">
    <w:name w:val="p17"/>
    <w:basedOn w:val="a2"/>
    <w:uiPriority w:val="99"/>
    <w:qFormat/>
    <w:rsid w:val="00264D60"/>
    <w:pPr>
      <w:widowControl/>
      <w:snapToGrid/>
      <w:spacing w:beforeAutospacing="1" w:afterAutospacing="1"/>
    </w:pPr>
    <w:rPr>
      <w:rFonts w:eastAsia="Times New Roman"/>
      <w:szCs w:val="24"/>
    </w:rPr>
  </w:style>
  <w:style w:type="paragraph" w:customStyle="1" w:styleId="p26">
    <w:name w:val="p26"/>
    <w:basedOn w:val="a2"/>
    <w:uiPriority w:val="99"/>
    <w:qFormat/>
    <w:rsid w:val="00264D60"/>
    <w:pPr>
      <w:widowControl/>
      <w:snapToGrid/>
      <w:spacing w:beforeAutospacing="1" w:afterAutospacing="1"/>
    </w:pPr>
    <w:rPr>
      <w:rFonts w:eastAsia="Times New Roman"/>
      <w:szCs w:val="24"/>
    </w:rPr>
  </w:style>
  <w:style w:type="character" w:customStyle="1" w:styleId="s100">
    <w:name w:val="s10"/>
    <w:basedOn w:val="a3"/>
    <w:uiPriority w:val="99"/>
    <w:qFormat/>
    <w:rsid w:val="00264D60"/>
    <w:rPr>
      <w:rFonts w:cs="Times New Roman"/>
    </w:rPr>
  </w:style>
  <w:style w:type="character" w:customStyle="1" w:styleId="Heading12">
    <w:name w:val="Heading 12 Знак Знак"/>
    <w:uiPriority w:val="99"/>
    <w:qFormat/>
    <w:rsid w:val="00264D60"/>
    <w:rPr>
      <w:rFonts w:ascii="Courier New" w:hAnsi="Courier New"/>
    </w:rPr>
  </w:style>
  <w:style w:type="character" w:customStyle="1" w:styleId="afffff1">
    <w:name w:val="Обычный текст Знак"/>
    <w:link w:val="afffff0"/>
    <w:uiPriority w:val="99"/>
    <w:qFormat/>
    <w:locked/>
    <w:rsid w:val="00264D60"/>
    <w:rPr>
      <w:rFonts w:ascii="Times New Roman" w:eastAsia="Calibri" w:hAnsi="Times New Roman" w:cs="Times New Roman"/>
      <w:sz w:val="20"/>
      <w:szCs w:val="20"/>
      <w:lang w:eastAsia="ru-RU"/>
    </w:rPr>
  </w:style>
  <w:style w:type="character" w:customStyle="1" w:styleId="67">
    <w:name w:val="Знак Знак67"/>
    <w:uiPriority w:val="99"/>
    <w:qFormat/>
    <w:rsid w:val="00264D60"/>
    <w:rPr>
      <w:rFonts w:ascii="Arial" w:hAnsi="Arial"/>
      <w:b/>
      <w:sz w:val="26"/>
    </w:rPr>
  </w:style>
  <w:style w:type="character" w:customStyle="1" w:styleId="66">
    <w:name w:val="Знак Знак66"/>
    <w:uiPriority w:val="99"/>
    <w:qFormat/>
    <w:rsid w:val="00264D60"/>
    <w:rPr>
      <w:b/>
      <w:sz w:val="28"/>
    </w:rPr>
  </w:style>
  <w:style w:type="character" w:customStyle="1" w:styleId="11f4">
    <w:name w:val="Текст сноски Знак Знак Знак11"/>
    <w:uiPriority w:val="99"/>
    <w:qFormat/>
    <w:rsid w:val="00264D60"/>
    <w:rPr>
      <w:lang w:eastAsia="en-US"/>
    </w:rPr>
  </w:style>
  <w:style w:type="character" w:customStyle="1" w:styleId="225">
    <w:name w:val="Заголовок 2 Знак2"/>
    <w:uiPriority w:val="99"/>
    <w:qFormat/>
    <w:rsid w:val="00264D60"/>
    <w:rPr>
      <w:rFonts w:ascii="Arial" w:hAnsi="Arial"/>
      <w:b/>
      <w:i/>
      <w:sz w:val="28"/>
    </w:rPr>
  </w:style>
  <w:style w:type="paragraph" w:customStyle="1" w:styleId="1ffff7">
    <w:name w:val="Знак Знак Знак Знак Знак Знак1"/>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ffff2">
    <w:name w:val="Основной текст Знак Знак Знак Знак"/>
    <w:uiPriority w:val="99"/>
    <w:locked/>
    <w:rsid w:val="00264D60"/>
    <w:rPr>
      <w:sz w:val="24"/>
    </w:rPr>
  </w:style>
  <w:style w:type="paragraph" w:customStyle="1" w:styleId="paragraf2">
    <w:name w:val="paragraf2"/>
    <w:basedOn w:val="a2"/>
    <w:uiPriority w:val="99"/>
    <w:qFormat/>
    <w:rsid w:val="00264D60"/>
    <w:pPr>
      <w:snapToGrid/>
      <w:spacing w:before="72" w:after="0"/>
      <w:ind w:left="510"/>
      <w:jc w:val="both"/>
    </w:pPr>
    <w:rPr>
      <w:rFonts w:ascii="Antiqua" w:eastAsia="Times New Roman" w:hAnsi="Antiqua"/>
      <w:sz w:val="28"/>
      <w:lang w:val="en-GB"/>
    </w:rPr>
  </w:style>
  <w:style w:type="paragraph" w:customStyle="1" w:styleId="2ff5">
    <w:name w:val="Загол. 2 ур."/>
    <w:basedOn w:val="a2"/>
    <w:uiPriority w:val="99"/>
    <w:qFormat/>
    <w:rsid w:val="00264D60"/>
    <w:pPr>
      <w:keepNext/>
      <w:autoSpaceDE w:val="0"/>
      <w:autoSpaceDN w:val="0"/>
      <w:adjustRightInd w:val="0"/>
      <w:snapToGrid/>
      <w:spacing w:before="221" w:after="221" w:line="220" w:lineRule="atLeast"/>
      <w:jc w:val="center"/>
    </w:pPr>
    <w:rPr>
      <w:rFonts w:ascii="PragmaticaCTT" w:eastAsia="Times New Roman" w:hAnsi="PragmaticaCTT"/>
      <w:b/>
      <w:bCs/>
      <w:sz w:val="22"/>
      <w:szCs w:val="22"/>
    </w:rPr>
  </w:style>
  <w:style w:type="paragraph" w:customStyle="1" w:styleId="Mycell">
    <w:name w:val="My cell"/>
    <w:basedOn w:val="a2"/>
    <w:uiPriority w:val="99"/>
    <w:qFormat/>
    <w:rsid w:val="00264D60"/>
    <w:pPr>
      <w:snapToGrid/>
      <w:spacing w:before="0" w:after="0"/>
      <w:jc w:val="both"/>
    </w:pPr>
    <w:rPr>
      <w:rFonts w:ascii="Antiqua" w:eastAsia="Times New Roman" w:hAnsi="Antiqua"/>
      <w:lang w:val="en-GB"/>
    </w:rPr>
  </w:style>
  <w:style w:type="paragraph" w:customStyle="1" w:styleId="Style49">
    <w:name w:val="Style49"/>
    <w:basedOn w:val="a2"/>
    <w:uiPriority w:val="99"/>
    <w:qFormat/>
    <w:rsid w:val="00264D60"/>
    <w:pPr>
      <w:autoSpaceDE w:val="0"/>
      <w:autoSpaceDN w:val="0"/>
      <w:adjustRightInd w:val="0"/>
      <w:snapToGrid/>
      <w:spacing w:before="0" w:after="0" w:line="480" w:lineRule="exact"/>
      <w:ind w:firstLine="240"/>
      <w:jc w:val="both"/>
    </w:pPr>
    <w:rPr>
      <w:rFonts w:eastAsia="Times New Roman"/>
      <w:szCs w:val="24"/>
    </w:rPr>
  </w:style>
  <w:style w:type="character" w:customStyle="1" w:styleId="EndnoteTextChar">
    <w:name w:val="Endnote Text Char"/>
    <w:basedOn w:val="a3"/>
    <w:uiPriority w:val="99"/>
    <w:qFormat/>
    <w:locked/>
    <w:rsid w:val="00264D60"/>
    <w:rPr>
      <w:rFonts w:cs="Times New Roman"/>
      <w:color w:val="000000"/>
      <w:sz w:val="24"/>
    </w:rPr>
  </w:style>
  <w:style w:type="paragraph" w:customStyle="1" w:styleId="TablLeft">
    <w:name w:val="Tabl Left"/>
    <w:basedOn w:val="a2"/>
    <w:uiPriority w:val="99"/>
    <w:qFormat/>
    <w:rsid w:val="00264D60"/>
    <w:pPr>
      <w:widowControl/>
      <w:overflowPunct w:val="0"/>
      <w:autoSpaceDE w:val="0"/>
      <w:autoSpaceDN w:val="0"/>
      <w:adjustRightInd w:val="0"/>
      <w:snapToGrid/>
      <w:spacing w:before="0" w:after="0"/>
      <w:textAlignment w:val="baseline"/>
    </w:pPr>
    <w:rPr>
      <w:rFonts w:eastAsia="Times New Roman"/>
      <w:sz w:val="28"/>
    </w:rPr>
  </w:style>
  <w:style w:type="paragraph" w:customStyle="1" w:styleId="1ffff8">
    <w:name w:val="Заголовок 1+"/>
    <w:basedOn w:val="10"/>
    <w:uiPriority w:val="99"/>
    <w:qFormat/>
    <w:rsid w:val="00264D60"/>
    <w:pPr>
      <w:keepNext/>
      <w:pageBreakBefore/>
      <w:tabs>
        <w:tab w:val="clear" w:pos="567"/>
        <w:tab w:val="clear" w:pos="680"/>
        <w:tab w:val="clear" w:pos="1106"/>
        <w:tab w:val="clear" w:pos="1729"/>
        <w:tab w:val="clear" w:pos="7002"/>
      </w:tabs>
      <w:spacing w:line="312" w:lineRule="auto"/>
      <w:ind w:firstLine="454"/>
      <w:jc w:val="right"/>
    </w:pPr>
    <w:rPr>
      <w:rFonts w:ascii="Times New Roman" w:eastAsia="SimSun" w:hAnsi="Times New Roman"/>
      <w:bCs/>
      <w:sz w:val="24"/>
      <w:szCs w:val="24"/>
    </w:rPr>
  </w:style>
  <w:style w:type="paragraph" w:customStyle="1" w:styleId="2120">
    <w:name w:val="Стиль Заголовок 2 + 12 пт По левому краю"/>
    <w:basedOn w:val="20"/>
    <w:uiPriority w:val="99"/>
    <w:qFormat/>
    <w:rsid w:val="00264D60"/>
    <w:pPr>
      <w:keepNext/>
      <w:tabs>
        <w:tab w:val="clear" w:pos="567"/>
        <w:tab w:val="clear" w:pos="680"/>
        <w:tab w:val="clear" w:pos="1106"/>
        <w:tab w:val="clear" w:pos="1729"/>
        <w:tab w:val="clear" w:pos="7002"/>
      </w:tabs>
      <w:spacing w:line="312" w:lineRule="auto"/>
      <w:ind w:firstLine="454"/>
      <w:jc w:val="left"/>
    </w:pPr>
    <w:rPr>
      <w:rFonts w:ascii="Times New Roman" w:hAnsi="Times New Roman"/>
      <w:bCs/>
      <w:i/>
      <w:color w:val="000000"/>
      <w:sz w:val="24"/>
      <w:lang w:eastAsia="en-US"/>
    </w:rPr>
  </w:style>
  <w:style w:type="paragraph" w:customStyle="1" w:styleId="1085">
    <w:name w:val="Стиль Заголовок 1 + По ширине Справа:  085 см"/>
    <w:basedOn w:val="10"/>
    <w:uiPriority w:val="99"/>
    <w:qFormat/>
    <w:rsid w:val="00264D60"/>
    <w:pPr>
      <w:keepNext/>
      <w:pageBreakBefore/>
      <w:tabs>
        <w:tab w:val="clear" w:pos="567"/>
        <w:tab w:val="clear" w:pos="680"/>
        <w:tab w:val="clear" w:pos="1106"/>
        <w:tab w:val="clear" w:pos="1729"/>
        <w:tab w:val="clear" w:pos="7002"/>
      </w:tabs>
      <w:spacing w:line="312" w:lineRule="auto"/>
      <w:ind w:right="482" w:firstLine="454"/>
    </w:pPr>
    <w:rPr>
      <w:rFonts w:ascii="Times New Roman" w:hAnsi="Times New Roman"/>
      <w:bCs/>
      <w:sz w:val="24"/>
    </w:rPr>
  </w:style>
  <w:style w:type="paragraph" w:customStyle="1" w:styleId="10851">
    <w:name w:val="Стиль Заголовок 1 + По ширине Справа:  085 см1"/>
    <w:basedOn w:val="10"/>
    <w:uiPriority w:val="99"/>
    <w:qFormat/>
    <w:rsid w:val="00264D60"/>
    <w:pPr>
      <w:keepNext/>
      <w:pageBreakBefore/>
      <w:tabs>
        <w:tab w:val="clear" w:pos="567"/>
        <w:tab w:val="clear" w:pos="680"/>
        <w:tab w:val="clear" w:pos="1106"/>
        <w:tab w:val="clear" w:pos="1729"/>
        <w:tab w:val="clear" w:pos="7002"/>
      </w:tabs>
      <w:spacing w:line="312" w:lineRule="auto"/>
      <w:ind w:firstLine="454"/>
      <w:jc w:val="left"/>
    </w:pPr>
    <w:rPr>
      <w:rFonts w:ascii="Times New Roman" w:hAnsi="Times New Roman"/>
      <w:bCs/>
      <w:sz w:val="24"/>
    </w:rPr>
  </w:style>
  <w:style w:type="paragraph" w:customStyle="1" w:styleId="Iauiue0">
    <w:name w:val="Iau.iue"/>
    <w:basedOn w:val="Default"/>
    <w:next w:val="Default"/>
    <w:uiPriority w:val="99"/>
    <w:qFormat/>
    <w:rsid w:val="00264D60"/>
    <w:rPr>
      <w:color w:val="auto"/>
    </w:rPr>
  </w:style>
  <w:style w:type="paragraph" w:customStyle="1" w:styleId="Caaieiaie2">
    <w:name w:val="Caaieiaie 2"/>
    <w:basedOn w:val="Default"/>
    <w:next w:val="Default"/>
    <w:uiPriority w:val="99"/>
    <w:qFormat/>
    <w:rsid w:val="00264D60"/>
    <w:rPr>
      <w:color w:val="auto"/>
    </w:rPr>
  </w:style>
  <w:style w:type="paragraph" w:customStyle="1" w:styleId="affffffff3">
    <w:name w:val="Обычный.Нормальный"/>
    <w:uiPriority w:val="99"/>
    <w:qFormat/>
    <w:rsid w:val="00264D60"/>
    <w:pPr>
      <w:spacing w:after="0" w:line="240" w:lineRule="auto"/>
    </w:pPr>
    <w:rPr>
      <w:rFonts w:ascii="Times New Roman" w:eastAsia="Times New Roman" w:hAnsi="Times New Roman" w:cs="Times New Roman"/>
      <w:sz w:val="20"/>
      <w:szCs w:val="20"/>
      <w:lang w:eastAsia="ru-RU"/>
    </w:rPr>
  </w:style>
  <w:style w:type="character" w:customStyle="1" w:styleId="11f5">
    <w:name w:val="1 Заголовок 1 Знак"/>
    <w:link w:val="11f6"/>
    <w:uiPriority w:val="99"/>
    <w:qFormat/>
    <w:locked/>
    <w:rsid w:val="00264D60"/>
    <w:rPr>
      <w:rFonts w:ascii="Arial" w:hAnsi="Arial"/>
      <w:b/>
      <w:sz w:val="32"/>
    </w:rPr>
  </w:style>
  <w:style w:type="paragraph" w:customStyle="1" w:styleId="11f6">
    <w:name w:val="1 Заголовок 1"/>
    <w:basedOn w:val="a2"/>
    <w:link w:val="11f5"/>
    <w:uiPriority w:val="99"/>
    <w:qFormat/>
    <w:rsid w:val="00264D60"/>
    <w:pPr>
      <w:widowControl/>
      <w:snapToGrid/>
      <w:spacing w:before="240" w:after="60"/>
    </w:pPr>
    <w:rPr>
      <w:rFonts w:ascii="Arial" w:eastAsiaTheme="minorHAnsi" w:hAnsi="Arial" w:cstheme="minorBidi"/>
      <w:b/>
      <w:sz w:val="32"/>
      <w:szCs w:val="22"/>
      <w:lang w:eastAsia="en-US"/>
    </w:rPr>
  </w:style>
  <w:style w:type="character" w:customStyle="1" w:styleId="3c">
    <w:name w:val="Стиль3 Знак"/>
    <w:link w:val="3b"/>
    <w:uiPriority w:val="99"/>
    <w:qFormat/>
    <w:locked/>
    <w:rsid w:val="00264D60"/>
    <w:rPr>
      <w:rFonts w:ascii="Arial" w:eastAsia="Calibri" w:hAnsi="Arial" w:cs="Times New Roman"/>
      <w:color w:val="622423"/>
      <w:sz w:val="32"/>
      <w:szCs w:val="20"/>
      <w:shd w:val="clear" w:color="auto" w:fill="F2DBDB"/>
      <w:lang w:eastAsia="ru-RU"/>
    </w:rPr>
  </w:style>
  <w:style w:type="character" w:customStyle="1" w:styleId="FontStyle528">
    <w:name w:val="Font Style528"/>
    <w:uiPriority w:val="99"/>
    <w:qFormat/>
    <w:rsid w:val="00264D60"/>
    <w:rPr>
      <w:rFonts w:ascii="Times New Roman" w:hAnsi="Times New Roman"/>
      <w:b/>
      <w:i/>
      <w:sz w:val="16"/>
    </w:rPr>
  </w:style>
  <w:style w:type="character" w:customStyle="1" w:styleId="FontStyle514">
    <w:name w:val="Font Style514"/>
    <w:uiPriority w:val="99"/>
    <w:qFormat/>
    <w:rsid w:val="00264D60"/>
    <w:rPr>
      <w:rFonts w:ascii="Times New Roman" w:hAnsi="Times New Roman"/>
      <w:sz w:val="20"/>
    </w:rPr>
  </w:style>
  <w:style w:type="paragraph" w:customStyle="1" w:styleId="Style46">
    <w:name w:val="Style46"/>
    <w:basedOn w:val="a2"/>
    <w:uiPriority w:val="99"/>
    <w:qFormat/>
    <w:rsid w:val="00264D60"/>
    <w:pPr>
      <w:autoSpaceDE w:val="0"/>
      <w:autoSpaceDN w:val="0"/>
      <w:adjustRightInd w:val="0"/>
      <w:snapToGrid/>
      <w:spacing w:before="0" w:after="0" w:line="240" w:lineRule="exact"/>
      <w:ind w:hanging="106"/>
    </w:pPr>
    <w:rPr>
      <w:rFonts w:eastAsia="Times New Roman"/>
      <w:szCs w:val="24"/>
    </w:rPr>
  </w:style>
  <w:style w:type="paragraph" w:customStyle="1" w:styleId="Style61">
    <w:name w:val="Style61"/>
    <w:basedOn w:val="a2"/>
    <w:uiPriority w:val="99"/>
    <w:qFormat/>
    <w:rsid w:val="00264D60"/>
    <w:pPr>
      <w:autoSpaceDE w:val="0"/>
      <w:autoSpaceDN w:val="0"/>
      <w:adjustRightInd w:val="0"/>
      <w:snapToGrid/>
      <w:spacing w:before="0" w:after="0" w:line="242" w:lineRule="exact"/>
      <w:ind w:hanging="446"/>
    </w:pPr>
    <w:rPr>
      <w:rFonts w:eastAsia="Times New Roman"/>
      <w:szCs w:val="24"/>
    </w:rPr>
  </w:style>
  <w:style w:type="character" w:customStyle="1" w:styleId="FontStyle511">
    <w:name w:val="Font Style511"/>
    <w:uiPriority w:val="99"/>
    <w:qFormat/>
    <w:rsid w:val="00264D60"/>
    <w:rPr>
      <w:rFonts w:ascii="Times New Roman" w:hAnsi="Times New Roman"/>
      <w:i/>
      <w:sz w:val="20"/>
    </w:rPr>
  </w:style>
  <w:style w:type="paragraph" w:customStyle="1" w:styleId="FR21">
    <w:name w:val="[О] FR2"/>
    <w:uiPriority w:val="99"/>
    <w:qFormat/>
    <w:rsid w:val="00264D6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264D60"/>
    <w:pPr>
      <w:autoSpaceDE w:val="0"/>
      <w:autoSpaceDN w:val="0"/>
      <w:adjustRightInd w:val="0"/>
      <w:snapToGrid/>
      <w:spacing w:before="0" w:after="0" w:line="360" w:lineRule="auto"/>
      <w:ind w:firstLine="709"/>
      <w:jc w:val="both"/>
    </w:pPr>
    <w:rPr>
      <w:rFonts w:eastAsia="Times New Roman"/>
      <w:sz w:val="28"/>
      <w:szCs w:val="28"/>
    </w:rPr>
  </w:style>
  <w:style w:type="character" w:customStyle="1" w:styleId="keyword1">
    <w:name w:val="keyword1"/>
    <w:uiPriority w:val="99"/>
    <w:qFormat/>
    <w:rsid w:val="00264D60"/>
    <w:rPr>
      <w:i/>
    </w:rPr>
  </w:style>
  <w:style w:type="character" w:customStyle="1" w:styleId="font2">
    <w:name w:val="font2"/>
    <w:uiPriority w:val="99"/>
    <w:qFormat/>
    <w:rsid w:val="00264D60"/>
  </w:style>
  <w:style w:type="character" w:customStyle="1" w:styleId="keyworddef1">
    <w:name w:val="keyword_def1"/>
    <w:uiPriority w:val="99"/>
    <w:qFormat/>
    <w:rsid w:val="00264D60"/>
    <w:rPr>
      <w:b/>
      <w:i/>
    </w:rPr>
  </w:style>
  <w:style w:type="character" w:customStyle="1" w:styleId="affffffff4">
    <w:name w:val="Выделение в тексте документа"/>
    <w:uiPriority w:val="99"/>
    <w:qFormat/>
    <w:rsid w:val="00264D60"/>
    <w:rPr>
      <w:b/>
    </w:rPr>
  </w:style>
  <w:style w:type="paragraph" w:customStyle="1" w:styleId="affffffff5">
    <w:name w:val="Текст документа"/>
    <w:basedOn w:val="a2"/>
    <w:uiPriority w:val="99"/>
    <w:qFormat/>
    <w:rsid w:val="00264D60"/>
    <w:pPr>
      <w:widowControl/>
      <w:snapToGrid/>
      <w:spacing w:before="0" w:after="0"/>
      <w:ind w:firstLine="709"/>
      <w:jc w:val="both"/>
    </w:pPr>
    <w:rPr>
      <w:rFonts w:eastAsia="Times New Roman"/>
      <w:szCs w:val="24"/>
    </w:rPr>
  </w:style>
  <w:style w:type="character" w:customStyle="1" w:styleId="xmlemitalic1">
    <w:name w:val="xml_em_italic1"/>
    <w:uiPriority w:val="99"/>
    <w:qFormat/>
    <w:rsid w:val="00264D60"/>
    <w:rPr>
      <w:i/>
    </w:rPr>
  </w:style>
  <w:style w:type="paragraph" w:customStyle="1" w:styleId="Style164">
    <w:name w:val="Style164"/>
    <w:basedOn w:val="a2"/>
    <w:uiPriority w:val="99"/>
    <w:qFormat/>
    <w:rsid w:val="00264D60"/>
    <w:pPr>
      <w:autoSpaceDE w:val="0"/>
      <w:autoSpaceDN w:val="0"/>
      <w:adjustRightInd w:val="0"/>
      <w:snapToGrid/>
      <w:spacing w:before="0" w:after="0" w:line="247" w:lineRule="exact"/>
      <w:ind w:firstLine="528"/>
      <w:jc w:val="both"/>
    </w:pPr>
    <w:rPr>
      <w:rFonts w:eastAsia="Times New Roman"/>
      <w:szCs w:val="24"/>
    </w:rPr>
  </w:style>
  <w:style w:type="paragraph" w:customStyle="1" w:styleId="14pt">
    <w:name w:val="Стиль Обычный. + 14 pt"/>
    <w:basedOn w:val="a2"/>
    <w:link w:val="14pt0"/>
    <w:uiPriority w:val="99"/>
    <w:qFormat/>
    <w:rsid w:val="00264D60"/>
    <w:pPr>
      <w:widowControl/>
      <w:shd w:val="clear" w:color="auto" w:fill="FFFFFF"/>
      <w:suppressAutoHyphens/>
      <w:autoSpaceDE w:val="0"/>
      <w:autoSpaceDN w:val="0"/>
      <w:adjustRightInd w:val="0"/>
      <w:snapToGrid/>
      <w:spacing w:before="0" w:after="0" w:line="310" w:lineRule="auto"/>
      <w:ind w:firstLine="454"/>
      <w:jc w:val="both"/>
    </w:pPr>
  </w:style>
  <w:style w:type="character" w:customStyle="1" w:styleId="14pt0">
    <w:name w:val="Стиль Обычный. + 14 pt Знак"/>
    <w:link w:val="14pt"/>
    <w:uiPriority w:val="99"/>
    <w:qFormat/>
    <w:locked/>
    <w:rsid w:val="00264D60"/>
    <w:rPr>
      <w:rFonts w:ascii="Times New Roman" w:eastAsia="Calibri" w:hAnsi="Times New Roman" w:cs="Times New Roman"/>
      <w:sz w:val="24"/>
      <w:szCs w:val="20"/>
      <w:shd w:val="clear" w:color="auto" w:fill="FFFFFF"/>
      <w:lang w:eastAsia="ru-RU"/>
    </w:rPr>
  </w:style>
  <w:style w:type="character" w:customStyle="1" w:styleId="affffffff6">
    <w:name w:val="Текст.Акцентированный"/>
    <w:uiPriority w:val="99"/>
    <w:qFormat/>
    <w:rsid w:val="00264D60"/>
    <w:rPr>
      <w:i/>
    </w:rPr>
  </w:style>
  <w:style w:type="paragraph" w:customStyle="1" w:styleId="68">
    <w:name w:val="Обычный (веб)6"/>
    <w:basedOn w:val="a2"/>
    <w:uiPriority w:val="99"/>
    <w:qFormat/>
    <w:rsid w:val="00264D60"/>
    <w:pPr>
      <w:widowControl/>
      <w:snapToGrid/>
      <w:spacing w:before="0" w:after="0"/>
    </w:pPr>
    <w:rPr>
      <w:rFonts w:eastAsia="Times New Roman"/>
      <w:szCs w:val="24"/>
    </w:rPr>
  </w:style>
  <w:style w:type="character" w:customStyle="1" w:styleId="fontstyle27">
    <w:name w:val="fontstyle27"/>
    <w:uiPriority w:val="99"/>
    <w:qFormat/>
    <w:rsid w:val="00264D60"/>
  </w:style>
  <w:style w:type="character" w:customStyle="1" w:styleId="pav31">
    <w:name w:val="pav31"/>
    <w:uiPriority w:val="99"/>
    <w:qFormat/>
    <w:rsid w:val="00264D60"/>
    <w:rPr>
      <w:rFonts w:ascii="Comic Sans MS" w:hAnsi="Comic Sans MS"/>
      <w:color w:val="272652"/>
      <w:sz w:val="12"/>
    </w:rPr>
  </w:style>
  <w:style w:type="paragraph" w:customStyle="1" w:styleId="pri">
    <w:name w:val="pri"/>
    <w:basedOn w:val="a2"/>
    <w:uiPriority w:val="99"/>
    <w:qFormat/>
    <w:rsid w:val="00264D60"/>
    <w:pPr>
      <w:widowControl/>
      <w:snapToGrid/>
      <w:spacing w:before="60" w:afterAutospacing="1"/>
      <w:ind w:left="100" w:right="100"/>
    </w:pPr>
    <w:rPr>
      <w:rFonts w:ascii="Comic Sans MS" w:eastAsia="Times New Roman" w:hAnsi="Comic Sans MS"/>
      <w:i/>
      <w:iCs/>
      <w:color w:val="111565"/>
      <w:sz w:val="18"/>
      <w:szCs w:val="18"/>
    </w:rPr>
  </w:style>
  <w:style w:type="character" w:customStyle="1" w:styleId="WW8Num3z1">
    <w:name w:val="WW8Num3z1"/>
    <w:uiPriority w:val="99"/>
    <w:qFormat/>
    <w:rsid w:val="00264D60"/>
    <w:rPr>
      <w:rFonts w:ascii="Times New Roman" w:hAnsi="Times New Roman"/>
    </w:rPr>
  </w:style>
  <w:style w:type="character" w:customStyle="1" w:styleId="WW8Num17z1">
    <w:name w:val="WW8Num17z1"/>
    <w:uiPriority w:val="99"/>
    <w:qFormat/>
    <w:rsid w:val="00264D60"/>
    <w:rPr>
      <w:rFonts w:ascii="Times New Roman" w:hAnsi="Times New Roman"/>
    </w:rPr>
  </w:style>
  <w:style w:type="character" w:customStyle="1" w:styleId="MTEquationSection">
    <w:name w:val="MTEquationSection"/>
    <w:uiPriority w:val="99"/>
    <w:qFormat/>
    <w:rsid w:val="00264D60"/>
    <w:rPr>
      <w:vanish/>
      <w:color w:val="FF0000"/>
      <w:lang w:val="en-US"/>
    </w:rPr>
  </w:style>
  <w:style w:type="character" w:customStyle="1" w:styleId="texample1">
    <w:name w:val="texample1"/>
    <w:uiPriority w:val="99"/>
    <w:qFormat/>
    <w:rsid w:val="00264D60"/>
    <w:rPr>
      <w:rFonts w:ascii="Courier New" w:hAnsi="Courier New"/>
      <w:color w:val="8B0000"/>
    </w:rPr>
  </w:style>
  <w:style w:type="character" w:customStyle="1" w:styleId="FontStyle28">
    <w:name w:val="Font Style28"/>
    <w:uiPriority w:val="99"/>
    <w:qFormat/>
    <w:rsid w:val="00264D60"/>
    <w:rPr>
      <w:rFonts w:ascii="Times New Roman" w:hAnsi="Times New Roman"/>
      <w:i/>
      <w:sz w:val="18"/>
    </w:rPr>
  </w:style>
  <w:style w:type="character" w:customStyle="1" w:styleId="FontStyle20">
    <w:name w:val="Font Style20"/>
    <w:uiPriority w:val="99"/>
    <w:qFormat/>
    <w:rsid w:val="00264D60"/>
    <w:rPr>
      <w:rFonts w:ascii="Book Antiqua" w:hAnsi="Book Antiqua"/>
      <w:sz w:val="18"/>
    </w:rPr>
  </w:style>
  <w:style w:type="character" w:customStyle="1" w:styleId="FontStyle140">
    <w:name w:val="Font Style14"/>
    <w:uiPriority w:val="99"/>
    <w:qFormat/>
    <w:rsid w:val="00264D60"/>
    <w:rPr>
      <w:rFonts w:ascii="Franklin Gothic Book" w:hAnsi="Franklin Gothic Book"/>
      <w:b/>
      <w:sz w:val="30"/>
    </w:rPr>
  </w:style>
  <w:style w:type="character" w:customStyle="1" w:styleId="FontStyle13">
    <w:name w:val="Font Style13"/>
    <w:uiPriority w:val="99"/>
    <w:qFormat/>
    <w:rsid w:val="00264D60"/>
    <w:rPr>
      <w:rFonts w:ascii="Arial" w:hAnsi="Arial"/>
      <w:b/>
      <w:sz w:val="14"/>
    </w:rPr>
  </w:style>
  <w:style w:type="paragraph" w:customStyle="1" w:styleId="3f7">
    <w:name w:val="Загол. 3 ур."/>
    <w:uiPriority w:val="99"/>
    <w:qFormat/>
    <w:rsid w:val="00264D6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7">
    <w:name w:val="Обычный. Знак Знак"/>
    <w:basedOn w:val="a2"/>
    <w:uiPriority w:val="99"/>
    <w:qFormat/>
    <w:rsid w:val="00264D60"/>
    <w:pPr>
      <w:shd w:val="clear" w:color="auto" w:fill="FFFFFF"/>
      <w:tabs>
        <w:tab w:val="left" w:pos="567"/>
      </w:tabs>
      <w:autoSpaceDE w:val="0"/>
      <w:autoSpaceDN w:val="0"/>
      <w:adjustRightInd w:val="0"/>
      <w:snapToGrid/>
      <w:spacing w:before="0" w:after="0" w:line="384" w:lineRule="auto"/>
      <w:ind w:left="737" w:hanging="283"/>
      <w:jc w:val="both"/>
    </w:pPr>
    <w:rPr>
      <w:rFonts w:eastAsia="Times New Roman"/>
      <w:sz w:val="20"/>
    </w:rPr>
  </w:style>
  <w:style w:type="character" w:customStyle="1" w:styleId="fontstyle15">
    <w:name w:val="fontstyle15"/>
    <w:uiPriority w:val="99"/>
    <w:qFormat/>
    <w:rsid w:val="00264D60"/>
  </w:style>
  <w:style w:type="character" w:customStyle="1" w:styleId="fontstyle160">
    <w:name w:val="fontstyle16"/>
    <w:uiPriority w:val="99"/>
    <w:qFormat/>
    <w:rsid w:val="00264D60"/>
  </w:style>
  <w:style w:type="character" w:customStyle="1" w:styleId="noprint">
    <w:name w:val="noprint"/>
    <w:uiPriority w:val="99"/>
    <w:qFormat/>
    <w:rsid w:val="00264D60"/>
  </w:style>
  <w:style w:type="paragraph" w:customStyle="1" w:styleId="center">
    <w:name w:val="center"/>
    <w:basedOn w:val="a2"/>
    <w:uiPriority w:val="99"/>
    <w:qFormat/>
    <w:rsid w:val="00264D60"/>
    <w:pPr>
      <w:widowControl/>
      <w:snapToGrid/>
      <w:spacing w:beforeAutospacing="1" w:afterAutospacing="1"/>
    </w:pPr>
    <w:rPr>
      <w:rFonts w:eastAsia="Times New Roman"/>
      <w:szCs w:val="24"/>
    </w:rPr>
  </w:style>
  <w:style w:type="paragraph" w:customStyle="1" w:styleId="p12left">
    <w:name w:val="p12_left"/>
    <w:basedOn w:val="a2"/>
    <w:uiPriority w:val="99"/>
    <w:qFormat/>
    <w:rsid w:val="00264D60"/>
    <w:pPr>
      <w:widowControl/>
      <w:snapToGrid/>
      <w:spacing w:beforeAutospacing="1" w:afterAutospacing="1"/>
    </w:pPr>
    <w:rPr>
      <w:rFonts w:eastAsia="Times New Roman"/>
      <w:szCs w:val="24"/>
    </w:rPr>
  </w:style>
  <w:style w:type="character" w:customStyle="1" w:styleId="a00">
    <w:name w:val="a0"/>
    <w:uiPriority w:val="99"/>
    <w:qFormat/>
    <w:rsid w:val="00264D60"/>
  </w:style>
  <w:style w:type="character" w:customStyle="1" w:styleId="Typewriter">
    <w:name w:val="Typewriter"/>
    <w:uiPriority w:val="99"/>
    <w:qFormat/>
    <w:rsid w:val="00264D60"/>
    <w:rPr>
      <w:rFonts w:ascii="Courier New" w:hAnsi="Courier New"/>
      <w:sz w:val="20"/>
    </w:rPr>
  </w:style>
  <w:style w:type="character" w:customStyle="1" w:styleId="keyword">
    <w:name w:val="keyword"/>
    <w:uiPriority w:val="99"/>
    <w:qFormat/>
    <w:rsid w:val="00264D60"/>
  </w:style>
  <w:style w:type="character" w:customStyle="1" w:styleId="texample">
    <w:name w:val="texample"/>
    <w:uiPriority w:val="99"/>
    <w:qFormat/>
    <w:rsid w:val="00264D60"/>
  </w:style>
  <w:style w:type="character" w:customStyle="1" w:styleId="sentence">
    <w:name w:val="sentence"/>
    <w:uiPriority w:val="99"/>
    <w:qFormat/>
    <w:rsid w:val="00264D60"/>
  </w:style>
  <w:style w:type="character" w:customStyle="1" w:styleId="input">
    <w:name w:val="input"/>
    <w:uiPriority w:val="99"/>
    <w:qFormat/>
    <w:rsid w:val="00264D60"/>
  </w:style>
  <w:style w:type="character" w:customStyle="1" w:styleId="xmlemitalic">
    <w:name w:val="xml_em_italic"/>
    <w:uiPriority w:val="99"/>
    <w:qFormat/>
    <w:rsid w:val="00264D60"/>
  </w:style>
  <w:style w:type="character" w:customStyle="1" w:styleId="serp-urlitem">
    <w:name w:val="serp-url__item"/>
    <w:uiPriority w:val="99"/>
    <w:qFormat/>
    <w:rsid w:val="00264D60"/>
  </w:style>
  <w:style w:type="character" w:customStyle="1" w:styleId="1ffff9">
    <w:name w:val="Гиперссылка1"/>
    <w:uiPriority w:val="99"/>
    <w:qFormat/>
    <w:rsid w:val="00264D60"/>
    <w:rPr>
      <w:color w:val="006890"/>
      <w:u w:val="none"/>
    </w:rPr>
  </w:style>
  <w:style w:type="character" w:customStyle="1" w:styleId="1fffe">
    <w:name w:val="ЗАГОЛОВОК 1 Знак"/>
    <w:link w:val="1fffd"/>
    <w:uiPriority w:val="99"/>
    <w:qFormat/>
    <w:locked/>
    <w:rsid w:val="00264D60"/>
    <w:rPr>
      <w:rFonts w:ascii="Times New Roman" w:eastAsia="Calibri" w:hAnsi="Times New Roman" w:cs="Times New Roman"/>
      <w:b/>
      <w:caps/>
      <w:lang w:eastAsia="ru-RU"/>
    </w:rPr>
  </w:style>
  <w:style w:type="paragraph" w:customStyle="1" w:styleId="TableParagraph">
    <w:name w:val="Table Paragraph"/>
    <w:basedOn w:val="a2"/>
    <w:uiPriority w:val="99"/>
    <w:qFormat/>
    <w:rsid w:val="00264D60"/>
    <w:pPr>
      <w:snapToGrid/>
      <w:spacing w:before="0" w:after="0"/>
    </w:pPr>
    <w:rPr>
      <w:rFonts w:ascii="Calibri" w:eastAsia="Times New Roman" w:hAnsi="Calibri"/>
      <w:sz w:val="22"/>
      <w:szCs w:val="22"/>
      <w:lang w:val="en-US" w:eastAsia="en-US"/>
    </w:rPr>
  </w:style>
  <w:style w:type="paragraph" w:customStyle="1" w:styleId="414">
    <w:name w:val="Заголовок 41"/>
    <w:basedOn w:val="1f0"/>
    <w:next w:val="1f0"/>
    <w:uiPriority w:val="99"/>
    <w:qFormat/>
    <w:rsid w:val="00264D60"/>
    <w:pPr>
      <w:keepNext/>
      <w:widowControl/>
      <w:spacing w:line="240" w:lineRule="auto"/>
      <w:ind w:firstLine="0"/>
      <w:jc w:val="left"/>
    </w:pPr>
    <w:rPr>
      <w:sz w:val="24"/>
    </w:rPr>
  </w:style>
  <w:style w:type="paragraph" w:customStyle="1" w:styleId="affffffff8">
    <w:name w:val="Мой стиль"/>
    <w:basedOn w:val="a2"/>
    <w:uiPriority w:val="99"/>
    <w:qFormat/>
    <w:rsid w:val="00264D60"/>
    <w:pPr>
      <w:widowControl/>
      <w:snapToGrid/>
      <w:spacing w:before="0" w:after="0"/>
      <w:ind w:left="284" w:right="567"/>
      <w:jc w:val="center"/>
    </w:pPr>
    <w:rPr>
      <w:rFonts w:ascii="Calibri" w:eastAsia="Times New Roman" w:hAnsi="Calibri" w:cs="Calibri"/>
      <w:b/>
      <w:bCs/>
      <w:sz w:val="28"/>
      <w:szCs w:val="28"/>
    </w:rPr>
  </w:style>
  <w:style w:type="paragraph" w:customStyle="1" w:styleId="base">
    <w:name w:val="base"/>
    <w:basedOn w:val="a2"/>
    <w:uiPriority w:val="99"/>
    <w:qFormat/>
    <w:rsid w:val="00264D60"/>
    <w:pPr>
      <w:widowControl/>
      <w:snapToGrid/>
      <w:spacing w:beforeAutospacing="1" w:afterAutospacing="1"/>
    </w:pPr>
    <w:rPr>
      <w:rFonts w:eastAsia="Times New Roman"/>
      <w:szCs w:val="24"/>
    </w:rPr>
  </w:style>
  <w:style w:type="character" w:customStyle="1" w:styleId="maintxt">
    <w:name w:val="maintxt"/>
    <w:uiPriority w:val="99"/>
    <w:qFormat/>
    <w:rsid w:val="00264D60"/>
  </w:style>
  <w:style w:type="character" w:customStyle="1" w:styleId="zagl">
    <w:name w:val="zagl"/>
    <w:uiPriority w:val="99"/>
    <w:qFormat/>
    <w:rsid w:val="00264D60"/>
  </w:style>
  <w:style w:type="character" w:customStyle="1" w:styleId="FontStyle135">
    <w:name w:val="Font Style135"/>
    <w:uiPriority w:val="99"/>
    <w:qFormat/>
    <w:rsid w:val="00264D60"/>
    <w:rPr>
      <w:rFonts w:ascii="Times New Roman" w:hAnsi="Times New Roman"/>
      <w:sz w:val="20"/>
    </w:rPr>
  </w:style>
  <w:style w:type="character" w:customStyle="1" w:styleId="wrc131">
    <w:name w:val="wrc131"/>
    <w:uiPriority w:val="99"/>
    <w:qFormat/>
    <w:rsid w:val="00264D60"/>
    <w:rPr>
      <w:vanish/>
    </w:rPr>
  </w:style>
  <w:style w:type="character" w:customStyle="1" w:styleId="butback">
    <w:name w:val="butback"/>
    <w:uiPriority w:val="99"/>
    <w:qFormat/>
    <w:rsid w:val="00264D60"/>
  </w:style>
  <w:style w:type="character" w:customStyle="1" w:styleId="3f8">
    <w:name w:val="Основной текст Знак Знак3"/>
    <w:uiPriority w:val="99"/>
    <w:locked/>
    <w:rsid w:val="00264D60"/>
    <w:rPr>
      <w:sz w:val="24"/>
      <w:lang w:val="ru-RU" w:eastAsia="ru-RU"/>
    </w:rPr>
  </w:style>
  <w:style w:type="character" w:customStyle="1" w:styleId="a30">
    <w:name w:val="a3"/>
    <w:uiPriority w:val="99"/>
    <w:qFormat/>
    <w:rsid w:val="00264D60"/>
  </w:style>
  <w:style w:type="character" w:customStyle="1" w:styleId="formula">
    <w:name w:val="formula"/>
    <w:uiPriority w:val="99"/>
    <w:qFormat/>
    <w:rsid w:val="00264D60"/>
  </w:style>
  <w:style w:type="character" w:customStyle="1" w:styleId="style170">
    <w:name w:val="style17"/>
    <w:uiPriority w:val="99"/>
    <w:qFormat/>
    <w:rsid w:val="00264D60"/>
  </w:style>
  <w:style w:type="character" w:customStyle="1" w:styleId="texhtml">
    <w:name w:val="texhtml"/>
    <w:uiPriority w:val="99"/>
    <w:qFormat/>
    <w:rsid w:val="00264D60"/>
  </w:style>
  <w:style w:type="character" w:customStyle="1" w:styleId="style230">
    <w:name w:val="style23"/>
    <w:uiPriority w:val="99"/>
    <w:qFormat/>
    <w:rsid w:val="00264D60"/>
  </w:style>
  <w:style w:type="character" w:customStyle="1" w:styleId="BodyTextChar1">
    <w:name w:val="Body Text Char1"/>
    <w:uiPriority w:val="99"/>
    <w:qFormat/>
    <w:locked/>
    <w:rsid w:val="00264D60"/>
    <w:rPr>
      <w:sz w:val="24"/>
      <w:lang w:eastAsia="ru-RU"/>
    </w:rPr>
  </w:style>
  <w:style w:type="character" w:customStyle="1" w:styleId="FontStyle29">
    <w:name w:val="Font Style29"/>
    <w:uiPriority w:val="99"/>
    <w:qFormat/>
    <w:rsid w:val="00264D60"/>
    <w:rPr>
      <w:rFonts w:ascii="Times New Roman" w:hAnsi="Times New Roman"/>
      <w:sz w:val="26"/>
    </w:rPr>
  </w:style>
  <w:style w:type="character" w:customStyle="1" w:styleId="small1">
    <w:name w:val="small1"/>
    <w:uiPriority w:val="99"/>
    <w:qFormat/>
    <w:rsid w:val="00264D60"/>
  </w:style>
  <w:style w:type="character" w:customStyle="1" w:styleId="answer-source">
    <w:name w:val="answer-source"/>
    <w:uiPriority w:val="99"/>
    <w:qFormat/>
    <w:rsid w:val="00264D60"/>
  </w:style>
  <w:style w:type="character" w:customStyle="1" w:styleId="reftag">
    <w:name w:val="reftag"/>
    <w:uiPriority w:val="99"/>
    <w:qFormat/>
    <w:rsid w:val="00264D60"/>
  </w:style>
  <w:style w:type="character" w:customStyle="1" w:styleId="tgc">
    <w:name w:val="_tgc"/>
    <w:uiPriority w:val="99"/>
    <w:qFormat/>
    <w:rsid w:val="00264D60"/>
  </w:style>
  <w:style w:type="paragraph" w:customStyle="1" w:styleId="Style134">
    <w:name w:val="Style134"/>
    <w:basedOn w:val="a2"/>
    <w:uiPriority w:val="99"/>
    <w:qFormat/>
    <w:rsid w:val="00264D60"/>
    <w:pPr>
      <w:autoSpaceDE w:val="0"/>
      <w:autoSpaceDN w:val="0"/>
      <w:adjustRightInd w:val="0"/>
      <w:snapToGrid/>
      <w:spacing w:before="0" w:after="0" w:line="228" w:lineRule="exact"/>
      <w:ind w:firstLine="288"/>
    </w:pPr>
    <w:rPr>
      <w:rFonts w:ascii="Franklin Gothic Demi Cond" w:eastAsia="Times New Roman" w:hAnsi="Franklin Gothic Demi Cond"/>
      <w:szCs w:val="24"/>
    </w:rPr>
  </w:style>
  <w:style w:type="character" w:customStyle="1" w:styleId="FontStyle39">
    <w:name w:val="Font Style39"/>
    <w:uiPriority w:val="99"/>
    <w:qFormat/>
    <w:rsid w:val="00264D60"/>
    <w:rPr>
      <w:rFonts w:ascii="Times New Roman" w:hAnsi="Times New Roman"/>
      <w:b/>
      <w:sz w:val="24"/>
    </w:rPr>
  </w:style>
  <w:style w:type="character" w:customStyle="1" w:styleId="FontStyle816">
    <w:name w:val="Font Style816"/>
    <w:uiPriority w:val="99"/>
    <w:qFormat/>
    <w:rsid w:val="00264D60"/>
    <w:rPr>
      <w:rFonts w:ascii="Times New Roman" w:hAnsi="Times New Roman"/>
      <w:sz w:val="20"/>
    </w:rPr>
  </w:style>
  <w:style w:type="paragraph" w:customStyle="1" w:styleId="1ffffa">
    <w:name w:val="Без интервала1"/>
    <w:uiPriority w:val="99"/>
    <w:qFormat/>
    <w:rsid w:val="00264D60"/>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2"/>
    <w:uiPriority w:val="99"/>
    <w:qFormat/>
    <w:rsid w:val="00264D60"/>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Heading91">
    <w:name w:val="Heading 9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264D60"/>
    <w:rPr>
      <w:rFonts w:ascii="Times New Roman" w:hAnsi="Times New Roman"/>
    </w:rPr>
  </w:style>
  <w:style w:type="character" w:customStyle="1" w:styleId="11f7">
    <w:name w:val="Выделенная цитата Знак11"/>
    <w:uiPriority w:val="99"/>
    <w:qFormat/>
    <w:rsid w:val="00264D60"/>
    <w:rPr>
      <w:b/>
      <w:i/>
      <w:color w:val="4F81BD"/>
      <w:sz w:val="24"/>
    </w:rPr>
  </w:style>
  <w:style w:type="paragraph" w:customStyle="1" w:styleId="p11">
    <w:name w:val="p11"/>
    <w:basedOn w:val="a2"/>
    <w:uiPriority w:val="99"/>
    <w:qFormat/>
    <w:rsid w:val="00264D60"/>
    <w:pPr>
      <w:widowControl/>
      <w:snapToGrid/>
      <w:spacing w:beforeAutospacing="1" w:afterAutospacing="1"/>
    </w:pPr>
    <w:rPr>
      <w:rFonts w:eastAsia="Times New Roman"/>
      <w:szCs w:val="24"/>
    </w:rPr>
  </w:style>
  <w:style w:type="paragraph" w:customStyle="1" w:styleId="p15">
    <w:name w:val="p15"/>
    <w:basedOn w:val="a2"/>
    <w:uiPriority w:val="99"/>
    <w:qFormat/>
    <w:rsid w:val="00264D60"/>
    <w:pPr>
      <w:widowControl/>
      <w:snapToGrid/>
      <w:spacing w:beforeAutospacing="1" w:afterAutospacing="1"/>
    </w:pPr>
    <w:rPr>
      <w:rFonts w:eastAsia="Times New Roman"/>
      <w:szCs w:val="24"/>
    </w:rPr>
  </w:style>
  <w:style w:type="character" w:customStyle="1" w:styleId="s7">
    <w:name w:val="s7"/>
    <w:uiPriority w:val="99"/>
    <w:qFormat/>
    <w:rsid w:val="00264D60"/>
  </w:style>
  <w:style w:type="character" w:customStyle="1" w:styleId="s13">
    <w:name w:val="s13"/>
    <w:uiPriority w:val="99"/>
    <w:qFormat/>
    <w:rsid w:val="00264D60"/>
  </w:style>
  <w:style w:type="paragraph" w:customStyle="1" w:styleId="p29">
    <w:name w:val="p29"/>
    <w:basedOn w:val="a2"/>
    <w:uiPriority w:val="99"/>
    <w:qFormat/>
    <w:rsid w:val="00264D60"/>
    <w:pPr>
      <w:widowControl/>
      <w:snapToGrid/>
      <w:spacing w:beforeAutospacing="1" w:afterAutospacing="1"/>
    </w:pPr>
    <w:rPr>
      <w:rFonts w:eastAsia="Times New Roman"/>
      <w:szCs w:val="24"/>
    </w:rPr>
  </w:style>
  <w:style w:type="paragraph" w:customStyle="1" w:styleId="p30">
    <w:name w:val="p30"/>
    <w:basedOn w:val="a2"/>
    <w:uiPriority w:val="99"/>
    <w:qFormat/>
    <w:rsid w:val="00264D60"/>
    <w:pPr>
      <w:widowControl/>
      <w:snapToGrid/>
      <w:spacing w:beforeAutospacing="1" w:afterAutospacing="1"/>
    </w:pPr>
    <w:rPr>
      <w:rFonts w:eastAsia="Times New Roman"/>
      <w:szCs w:val="24"/>
    </w:rPr>
  </w:style>
  <w:style w:type="paragraph" w:customStyle="1" w:styleId="p31">
    <w:name w:val="p31"/>
    <w:basedOn w:val="a2"/>
    <w:uiPriority w:val="99"/>
    <w:qFormat/>
    <w:rsid w:val="00264D60"/>
    <w:pPr>
      <w:widowControl/>
      <w:snapToGrid/>
      <w:spacing w:beforeAutospacing="1" w:afterAutospacing="1"/>
    </w:pPr>
    <w:rPr>
      <w:rFonts w:eastAsia="Times New Roman"/>
      <w:szCs w:val="24"/>
    </w:rPr>
  </w:style>
  <w:style w:type="character" w:customStyle="1" w:styleId="s14">
    <w:name w:val="s14"/>
    <w:uiPriority w:val="99"/>
    <w:qFormat/>
    <w:rsid w:val="00264D60"/>
  </w:style>
  <w:style w:type="character" w:customStyle="1" w:styleId="s15">
    <w:name w:val="s15"/>
    <w:uiPriority w:val="99"/>
    <w:qFormat/>
    <w:rsid w:val="00264D60"/>
  </w:style>
  <w:style w:type="paragraph" w:customStyle="1" w:styleId="p33">
    <w:name w:val="p33"/>
    <w:basedOn w:val="a2"/>
    <w:uiPriority w:val="99"/>
    <w:qFormat/>
    <w:rsid w:val="00264D60"/>
    <w:pPr>
      <w:widowControl/>
      <w:snapToGrid/>
      <w:spacing w:beforeAutospacing="1" w:afterAutospacing="1"/>
    </w:pPr>
    <w:rPr>
      <w:rFonts w:eastAsia="Times New Roman"/>
      <w:szCs w:val="24"/>
    </w:rPr>
  </w:style>
  <w:style w:type="paragraph" w:customStyle="1" w:styleId="p13">
    <w:name w:val="p13"/>
    <w:basedOn w:val="a2"/>
    <w:uiPriority w:val="99"/>
    <w:qFormat/>
    <w:rsid w:val="00264D60"/>
    <w:pPr>
      <w:widowControl/>
      <w:snapToGrid/>
      <w:spacing w:beforeAutospacing="1" w:afterAutospacing="1"/>
    </w:pPr>
    <w:rPr>
      <w:rFonts w:eastAsia="Times New Roman"/>
      <w:szCs w:val="24"/>
    </w:rPr>
  </w:style>
  <w:style w:type="character" w:customStyle="1" w:styleId="s9">
    <w:name w:val="s9"/>
    <w:uiPriority w:val="99"/>
    <w:qFormat/>
    <w:rsid w:val="00264D60"/>
  </w:style>
  <w:style w:type="paragraph" w:customStyle="1" w:styleId="p25">
    <w:name w:val="p25"/>
    <w:basedOn w:val="a2"/>
    <w:uiPriority w:val="99"/>
    <w:qFormat/>
    <w:rsid w:val="00264D60"/>
    <w:pPr>
      <w:widowControl/>
      <w:snapToGrid/>
      <w:spacing w:beforeAutospacing="1" w:afterAutospacing="1"/>
    </w:pPr>
    <w:rPr>
      <w:rFonts w:eastAsia="Times New Roman"/>
      <w:szCs w:val="24"/>
    </w:rPr>
  </w:style>
  <w:style w:type="character" w:customStyle="1" w:styleId="afff2">
    <w:name w:val="Обычный (веб) Знак"/>
    <w:aliases w:val=" Знак Знак23 Знак,Обычный (Web) Знак1"/>
    <w:link w:val="afff1"/>
    <w:uiPriority w:val="99"/>
    <w:qFormat/>
    <w:locked/>
    <w:rsid w:val="00264D60"/>
    <w:rPr>
      <w:rFonts w:ascii="Times New Roman" w:eastAsia="Calibri" w:hAnsi="Times New Roman" w:cs="Times New Roman"/>
      <w:sz w:val="24"/>
      <w:szCs w:val="20"/>
      <w:lang w:eastAsia="ru-RU"/>
    </w:rPr>
  </w:style>
  <w:style w:type="character" w:customStyle="1" w:styleId="129">
    <w:name w:val="Знак1 Знак2"/>
    <w:uiPriority w:val="99"/>
    <w:qFormat/>
    <w:rsid w:val="00264D60"/>
    <w:rPr>
      <w:sz w:val="24"/>
    </w:rPr>
  </w:style>
  <w:style w:type="character" w:customStyle="1" w:styleId="1ffffb">
    <w:name w:val="Красная строка Знак1"/>
    <w:uiPriority w:val="99"/>
    <w:qFormat/>
    <w:rsid w:val="00264D60"/>
    <w:rPr>
      <w:sz w:val="24"/>
    </w:rPr>
  </w:style>
  <w:style w:type="character" w:customStyle="1" w:styleId="2610">
    <w:name w:val="Знак Знак261"/>
    <w:uiPriority w:val="99"/>
    <w:qFormat/>
    <w:rsid w:val="00264D60"/>
    <w:rPr>
      <w:rFonts w:ascii="Cambria" w:hAnsi="Cambria"/>
      <w:b/>
      <w:sz w:val="26"/>
    </w:rPr>
  </w:style>
  <w:style w:type="character" w:customStyle="1" w:styleId="2410">
    <w:name w:val="Знак Знак241"/>
    <w:uiPriority w:val="99"/>
    <w:qFormat/>
    <w:rsid w:val="00264D60"/>
    <w:rPr>
      <w:rFonts w:ascii="Times New Roman" w:hAnsi="Times New Roman"/>
      <w:b/>
      <w:i/>
      <w:sz w:val="26"/>
    </w:rPr>
  </w:style>
  <w:style w:type="character" w:customStyle="1" w:styleId="1ffffc">
    <w:name w:val="Текст концевой сноски Знак1"/>
    <w:basedOn w:val="a3"/>
    <w:uiPriority w:val="99"/>
    <w:qFormat/>
    <w:rsid w:val="00264D60"/>
    <w:rPr>
      <w:rFonts w:cs="Times New Roman"/>
    </w:rPr>
  </w:style>
  <w:style w:type="character" w:customStyle="1" w:styleId="2112">
    <w:name w:val="Цитата 2 Знак11"/>
    <w:uiPriority w:val="99"/>
    <w:qFormat/>
    <w:rsid w:val="00264D60"/>
    <w:rPr>
      <w:i/>
      <w:color w:val="404040"/>
      <w:sz w:val="24"/>
    </w:rPr>
  </w:style>
  <w:style w:type="character" w:customStyle="1" w:styleId="1112">
    <w:name w:val="Знак1 Знак Знак11"/>
    <w:uiPriority w:val="99"/>
    <w:qFormat/>
    <w:locked/>
    <w:rsid w:val="00264D60"/>
    <w:rPr>
      <w:rFonts w:ascii="Times New Roman" w:hAnsi="Times New Roman"/>
      <w:sz w:val="24"/>
      <w:lang w:eastAsia="ru-RU"/>
    </w:rPr>
  </w:style>
  <w:style w:type="character" w:customStyle="1" w:styleId="481">
    <w:name w:val="Знак Знак481"/>
    <w:uiPriority w:val="99"/>
    <w:qFormat/>
    <w:locked/>
    <w:rsid w:val="00264D60"/>
    <w:rPr>
      <w:b/>
      <w:sz w:val="27"/>
      <w:lang w:val="ru-RU" w:eastAsia="ru-RU"/>
    </w:rPr>
  </w:style>
  <w:style w:type="character" w:customStyle="1" w:styleId="491">
    <w:name w:val="Знак Знак491"/>
    <w:uiPriority w:val="99"/>
    <w:qFormat/>
    <w:rsid w:val="00264D60"/>
    <w:rPr>
      <w:rFonts w:ascii="Times New Roman" w:hAnsi="Times New Roman"/>
      <w:b/>
      <w:caps/>
      <w:sz w:val="24"/>
      <w:lang w:eastAsia="ru-RU"/>
    </w:rPr>
  </w:style>
  <w:style w:type="character" w:customStyle="1" w:styleId="471">
    <w:name w:val="Знак Знак471"/>
    <w:uiPriority w:val="99"/>
    <w:qFormat/>
    <w:rsid w:val="00264D60"/>
    <w:rPr>
      <w:rFonts w:ascii="Times New Roman" w:hAnsi="Times New Roman"/>
      <w:b/>
      <w:sz w:val="27"/>
      <w:lang w:eastAsia="ru-RU"/>
    </w:rPr>
  </w:style>
  <w:style w:type="character" w:customStyle="1" w:styleId="451">
    <w:name w:val="Знак Знак451"/>
    <w:uiPriority w:val="99"/>
    <w:qFormat/>
    <w:rsid w:val="00264D60"/>
    <w:rPr>
      <w:rFonts w:ascii="Times New Roman" w:hAnsi="Times New Roman"/>
      <w:b/>
      <w:i/>
      <w:sz w:val="26"/>
      <w:lang w:eastAsia="ru-RU"/>
    </w:rPr>
  </w:style>
  <w:style w:type="character" w:customStyle="1" w:styleId="1ffffd">
    <w:name w:val="Текст макроса Знак1"/>
    <w:uiPriority w:val="99"/>
    <w:qFormat/>
    <w:rsid w:val="00264D60"/>
    <w:rPr>
      <w:rFonts w:ascii="Consolas" w:hAnsi="Consolas"/>
    </w:rPr>
  </w:style>
  <w:style w:type="character" w:customStyle="1" w:styleId="1210">
    <w:name w:val="Знак1 Знак Знак21"/>
    <w:uiPriority w:val="99"/>
    <w:qFormat/>
    <w:locked/>
    <w:rsid w:val="00264D60"/>
    <w:rPr>
      <w:sz w:val="24"/>
    </w:rPr>
  </w:style>
  <w:style w:type="character" w:customStyle="1" w:styleId="613">
    <w:name w:val="Знак6 Знак Знак1"/>
    <w:uiPriority w:val="99"/>
    <w:qFormat/>
    <w:rsid w:val="00264D60"/>
    <w:rPr>
      <w:sz w:val="24"/>
      <w:lang w:val="ru-RU" w:eastAsia="ru-RU"/>
    </w:rPr>
  </w:style>
  <w:style w:type="paragraph" w:customStyle="1" w:styleId="Caaieiaie5">
    <w:name w:val="Caaieiaie 5"/>
    <w:basedOn w:val="a2"/>
    <w:next w:val="a2"/>
    <w:uiPriority w:val="99"/>
    <w:qFormat/>
    <w:rsid w:val="00264D60"/>
    <w:pPr>
      <w:widowControl/>
      <w:autoSpaceDE w:val="0"/>
      <w:autoSpaceDN w:val="0"/>
      <w:adjustRightInd w:val="0"/>
      <w:snapToGrid/>
      <w:spacing w:before="0" w:after="0"/>
    </w:pPr>
    <w:rPr>
      <w:rFonts w:eastAsia="Times New Roman"/>
      <w:szCs w:val="24"/>
      <w:lang w:eastAsia="en-US"/>
    </w:rPr>
  </w:style>
  <w:style w:type="character" w:customStyle="1" w:styleId="712">
    <w:name w:val="Знак Знак71"/>
    <w:uiPriority w:val="99"/>
    <w:qFormat/>
    <w:rsid w:val="00264D60"/>
    <w:rPr>
      <w:sz w:val="16"/>
      <w:lang w:val="ru-RU" w:eastAsia="ru-RU"/>
    </w:rPr>
  </w:style>
  <w:style w:type="character" w:customStyle="1" w:styleId="1610">
    <w:name w:val="Знак Знак161"/>
    <w:uiPriority w:val="99"/>
    <w:qFormat/>
    <w:rsid w:val="00264D60"/>
    <w:rPr>
      <w:rFonts w:ascii="Cambria" w:hAnsi="Cambria"/>
      <w:b/>
      <w:kern w:val="32"/>
      <w:sz w:val="32"/>
    </w:rPr>
  </w:style>
  <w:style w:type="paragraph" w:customStyle="1" w:styleId="226">
    <w:name w:val="Основной текст 22"/>
    <w:basedOn w:val="a2"/>
    <w:uiPriority w:val="99"/>
    <w:qFormat/>
    <w:rsid w:val="00264D60"/>
    <w:pPr>
      <w:widowControl/>
      <w:overflowPunct w:val="0"/>
      <w:autoSpaceDE w:val="0"/>
      <w:autoSpaceDN w:val="0"/>
      <w:adjustRightInd w:val="0"/>
      <w:snapToGrid/>
      <w:spacing w:before="0" w:after="0"/>
      <w:ind w:firstLine="851"/>
      <w:jc w:val="both"/>
      <w:textAlignment w:val="baseline"/>
    </w:pPr>
    <w:rPr>
      <w:rFonts w:eastAsia="Times New Roman"/>
      <w:sz w:val="28"/>
    </w:rPr>
  </w:style>
  <w:style w:type="paragraph" w:customStyle="1" w:styleId="322">
    <w:name w:val="Основной текст 32"/>
    <w:basedOn w:val="2ff1"/>
    <w:uiPriority w:val="99"/>
    <w:qFormat/>
    <w:rsid w:val="00264D60"/>
    <w:pPr>
      <w:widowControl/>
      <w:spacing w:line="240" w:lineRule="auto"/>
      <w:ind w:firstLine="0"/>
    </w:pPr>
    <w:rPr>
      <w:i/>
      <w:sz w:val="26"/>
    </w:rPr>
  </w:style>
  <w:style w:type="paragraph" w:customStyle="1" w:styleId="3f9">
    <w:name w:val="Обычный3"/>
    <w:basedOn w:val="a2"/>
    <w:uiPriority w:val="99"/>
    <w:qFormat/>
    <w:rsid w:val="00264D60"/>
    <w:pPr>
      <w:widowControl/>
      <w:spacing w:before="0" w:after="0"/>
    </w:pPr>
    <w:rPr>
      <w:rFonts w:eastAsia="Times New Roman"/>
      <w:sz w:val="20"/>
    </w:rPr>
  </w:style>
  <w:style w:type="paragraph" w:customStyle="1" w:styleId="11f8">
    <w:name w:val="Основной текст11"/>
    <w:basedOn w:val="a2"/>
    <w:uiPriority w:val="99"/>
    <w:qFormat/>
    <w:rsid w:val="00264D60"/>
    <w:pPr>
      <w:widowControl/>
      <w:shd w:val="clear" w:color="auto" w:fill="FFFFFF"/>
      <w:snapToGrid/>
      <w:spacing w:before="180" w:after="0" w:line="235" w:lineRule="exact"/>
      <w:jc w:val="both"/>
    </w:pPr>
    <w:rPr>
      <w:rFonts w:ascii="Arial" w:eastAsia="Times New Roman" w:hAnsi="Arial"/>
      <w:sz w:val="19"/>
      <w:shd w:val="clear" w:color="auto" w:fill="FFFFFF"/>
    </w:rPr>
  </w:style>
  <w:style w:type="paragraph" w:customStyle="1" w:styleId="2ff7">
    <w:name w:val="Цитата2"/>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ff8">
    <w:name w:val="Знак Знак Знак Знак Знак Знак Знак Знак Знак Знак Знак Знак Знак2"/>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character" w:customStyle="1" w:styleId="s4">
    <w:name w:val="s4"/>
    <w:basedOn w:val="a3"/>
    <w:uiPriority w:val="99"/>
    <w:qFormat/>
    <w:rsid w:val="00264D60"/>
    <w:rPr>
      <w:rFonts w:cs="Times New Roman"/>
    </w:rPr>
  </w:style>
  <w:style w:type="paragraph" w:customStyle="1" w:styleId="p21">
    <w:name w:val="p21"/>
    <w:basedOn w:val="a2"/>
    <w:uiPriority w:val="99"/>
    <w:qFormat/>
    <w:rsid w:val="00264D60"/>
    <w:pPr>
      <w:widowControl/>
      <w:snapToGrid/>
      <w:spacing w:beforeAutospacing="1" w:afterAutospacing="1"/>
    </w:pPr>
    <w:rPr>
      <w:rFonts w:eastAsia="Times New Roman"/>
      <w:szCs w:val="24"/>
    </w:rPr>
  </w:style>
  <w:style w:type="paragraph" w:customStyle="1" w:styleId="p24">
    <w:name w:val="p24"/>
    <w:basedOn w:val="a2"/>
    <w:uiPriority w:val="99"/>
    <w:qFormat/>
    <w:rsid w:val="00264D60"/>
    <w:pPr>
      <w:widowControl/>
      <w:snapToGrid/>
      <w:spacing w:beforeAutospacing="1" w:afterAutospacing="1"/>
    </w:pPr>
    <w:rPr>
      <w:rFonts w:eastAsia="Times New Roman"/>
      <w:szCs w:val="24"/>
    </w:rPr>
  </w:style>
  <w:style w:type="character" w:customStyle="1" w:styleId="3fa">
    <w:name w:val="Гиперссылка3"/>
    <w:uiPriority w:val="99"/>
    <w:qFormat/>
    <w:rsid w:val="00264D60"/>
    <w:rPr>
      <w:color w:val="2C437A"/>
      <w:u w:val="none"/>
    </w:rPr>
  </w:style>
  <w:style w:type="character" w:customStyle="1" w:styleId="700">
    <w:name w:val="Знак Знак70"/>
    <w:uiPriority w:val="99"/>
    <w:qFormat/>
    <w:rsid w:val="00264D60"/>
    <w:rPr>
      <w:rFonts w:ascii="Arial" w:hAnsi="Arial"/>
      <w:b/>
      <w:sz w:val="26"/>
    </w:rPr>
  </w:style>
  <w:style w:type="character" w:customStyle="1" w:styleId="69">
    <w:name w:val="Знак Знак69"/>
    <w:uiPriority w:val="99"/>
    <w:qFormat/>
    <w:rsid w:val="00264D60"/>
    <w:rPr>
      <w:b/>
      <w:sz w:val="28"/>
    </w:rPr>
  </w:style>
  <w:style w:type="character" w:customStyle="1" w:styleId="680">
    <w:name w:val="Знак Знак68"/>
    <w:uiPriority w:val="99"/>
    <w:qFormat/>
    <w:rsid w:val="00264D60"/>
    <w:rPr>
      <w:b/>
      <w:i/>
      <w:sz w:val="26"/>
    </w:rPr>
  </w:style>
  <w:style w:type="character" w:customStyle="1" w:styleId="Heading121">
    <w:name w:val="Heading 12 Знак Знак1"/>
    <w:uiPriority w:val="99"/>
    <w:qFormat/>
    <w:rsid w:val="00264D60"/>
    <w:rPr>
      <w:rFonts w:ascii="Courier New" w:hAnsi="Courier New"/>
    </w:rPr>
  </w:style>
  <w:style w:type="character" w:customStyle="1" w:styleId="hps">
    <w:name w:val="hps"/>
    <w:basedOn w:val="a3"/>
    <w:uiPriority w:val="99"/>
    <w:qFormat/>
    <w:rsid w:val="00264D60"/>
    <w:rPr>
      <w:rFonts w:cs="Times New Roman"/>
    </w:rPr>
  </w:style>
  <w:style w:type="paragraph" w:customStyle="1" w:styleId="3fb">
    <w:name w:val="Основной текст3"/>
    <w:basedOn w:val="a2"/>
    <w:uiPriority w:val="99"/>
    <w:qFormat/>
    <w:rsid w:val="00264D60"/>
    <w:pPr>
      <w:shd w:val="clear" w:color="auto" w:fill="FFFFFF"/>
      <w:snapToGrid/>
      <w:spacing w:before="0" w:after="540" w:line="240" w:lineRule="atLeast"/>
    </w:pPr>
    <w:rPr>
      <w:rFonts w:ascii="Arial Unicode MS" w:eastAsia="Times New Roman"/>
      <w:sz w:val="19"/>
      <w:szCs w:val="19"/>
    </w:rPr>
  </w:style>
  <w:style w:type="character" w:customStyle="1" w:styleId="HTML20">
    <w:name w:val="Стандартный HTML Знак2"/>
    <w:uiPriority w:val="99"/>
    <w:qFormat/>
    <w:locked/>
    <w:rsid w:val="00264D60"/>
    <w:rPr>
      <w:rFonts w:ascii="Courier New" w:hAnsi="Courier New"/>
      <w:lang w:val="ru-RU" w:eastAsia="ru-RU"/>
    </w:rPr>
  </w:style>
  <w:style w:type="paragraph" w:customStyle="1" w:styleId="3113">
    <w:name w:val="Основной текст с отступом 311"/>
    <w:basedOn w:val="a2"/>
    <w:uiPriority w:val="99"/>
    <w:qFormat/>
    <w:rsid w:val="00264D60"/>
    <w:pPr>
      <w:widowControl/>
      <w:overflowPunct w:val="0"/>
      <w:autoSpaceDE w:val="0"/>
      <w:autoSpaceDN w:val="0"/>
      <w:adjustRightInd w:val="0"/>
      <w:snapToGrid/>
      <w:spacing w:before="0" w:after="120" w:line="312" w:lineRule="auto"/>
      <w:ind w:left="283" w:firstLine="709"/>
      <w:jc w:val="both"/>
    </w:pPr>
    <w:rPr>
      <w:rFonts w:eastAsia="Times New Roman"/>
      <w:sz w:val="16"/>
    </w:rPr>
  </w:style>
  <w:style w:type="paragraph" w:customStyle="1" w:styleId="2113">
    <w:name w:val="Заголовок 211"/>
    <w:basedOn w:val="a2"/>
    <w:next w:val="a2"/>
    <w:uiPriority w:val="99"/>
    <w:qFormat/>
    <w:rsid w:val="00264D60"/>
    <w:pPr>
      <w:keepNext/>
      <w:snapToGrid/>
      <w:spacing w:before="0" w:after="0"/>
      <w:jc w:val="center"/>
    </w:pPr>
    <w:rPr>
      <w:rFonts w:eastAsia="Times New Roman"/>
      <w:b/>
      <w:sz w:val="26"/>
    </w:rPr>
  </w:style>
  <w:style w:type="paragraph" w:customStyle="1" w:styleId="21f">
    <w:name w:val="Текст21"/>
    <w:basedOn w:val="11b"/>
    <w:uiPriority w:val="99"/>
    <w:qFormat/>
    <w:rsid w:val="00264D60"/>
    <w:pPr>
      <w:widowControl/>
      <w:spacing w:line="240" w:lineRule="auto"/>
      <w:ind w:firstLine="0"/>
      <w:jc w:val="left"/>
    </w:pPr>
    <w:rPr>
      <w:rFonts w:ascii="Courier New" w:hAnsi="Courier New"/>
      <w:sz w:val="20"/>
    </w:rPr>
  </w:style>
  <w:style w:type="paragraph" w:customStyle="1" w:styleId="4111">
    <w:name w:val="Заголовок 411"/>
    <w:basedOn w:val="11b"/>
    <w:next w:val="11b"/>
    <w:uiPriority w:val="99"/>
    <w:qFormat/>
    <w:rsid w:val="00264D60"/>
    <w:pPr>
      <w:keepNext/>
      <w:widowControl/>
      <w:spacing w:line="240" w:lineRule="auto"/>
      <w:ind w:firstLine="0"/>
      <w:jc w:val="left"/>
    </w:pPr>
    <w:rPr>
      <w:sz w:val="24"/>
    </w:rPr>
  </w:style>
  <w:style w:type="character" w:customStyle="1" w:styleId="11f9">
    <w:name w:val="Знак11"/>
    <w:uiPriority w:val="99"/>
    <w:qFormat/>
    <w:rsid w:val="00264D60"/>
    <w:rPr>
      <w:rFonts w:ascii="Arial" w:hAnsi="Arial"/>
      <w:b/>
      <w:kern w:val="32"/>
      <w:sz w:val="32"/>
      <w:lang w:val="ru-RU" w:eastAsia="ru-RU"/>
    </w:rPr>
  </w:style>
  <w:style w:type="paragraph" w:customStyle="1" w:styleId="ledge1">
    <w:name w:val="ledge1"/>
    <w:basedOn w:val="a2"/>
    <w:uiPriority w:val="99"/>
    <w:qFormat/>
    <w:rsid w:val="00264D60"/>
    <w:pPr>
      <w:widowControl/>
      <w:snapToGrid/>
      <w:spacing w:beforeAutospacing="1" w:afterAutospacing="1" w:line="360" w:lineRule="atLeast"/>
      <w:jc w:val="both"/>
    </w:pPr>
    <w:rPr>
      <w:rFonts w:eastAsia="Times New Roman"/>
      <w:szCs w:val="24"/>
    </w:rPr>
  </w:style>
  <w:style w:type="character" w:customStyle="1" w:styleId="rubric2">
    <w:name w:val="rubric2"/>
    <w:uiPriority w:val="99"/>
    <w:qFormat/>
    <w:rsid w:val="00264D60"/>
    <w:rPr>
      <w:shd w:val="clear" w:color="auto" w:fill="FFFFFF"/>
    </w:rPr>
  </w:style>
  <w:style w:type="paragraph" w:customStyle="1" w:styleId="WW-Normal">
    <w:name w:val="WW-Normal"/>
    <w:uiPriority w:val="99"/>
    <w:qFormat/>
    <w:rsid w:val="00264D6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264D60"/>
    <w:rPr>
      <w:color w:val="000000"/>
      <w:sz w:val="20"/>
    </w:rPr>
  </w:style>
  <w:style w:type="character" w:customStyle="1" w:styleId="A31">
    <w:name w:val="A3"/>
    <w:uiPriority w:val="99"/>
    <w:qFormat/>
    <w:rsid w:val="00264D60"/>
    <w:rPr>
      <w:b/>
      <w:color w:val="000000"/>
      <w:sz w:val="30"/>
    </w:rPr>
  </w:style>
  <w:style w:type="character" w:customStyle="1" w:styleId="para6">
    <w:name w:val="para6"/>
    <w:uiPriority w:val="99"/>
    <w:qFormat/>
    <w:rsid w:val="00264D60"/>
  </w:style>
  <w:style w:type="character" w:customStyle="1" w:styleId="affffffff9">
    <w:name w:val="Абзац списка Знак"/>
    <w:link w:val="5a"/>
    <w:uiPriority w:val="34"/>
    <w:qFormat/>
    <w:locked/>
    <w:rsid w:val="00264D60"/>
    <w:rPr>
      <w:rFonts w:eastAsia="Times New Roman"/>
      <w:sz w:val="24"/>
      <w:lang w:eastAsia="ru-RU"/>
    </w:rPr>
  </w:style>
  <w:style w:type="paragraph" w:customStyle="1" w:styleId="5a">
    <w:name w:val="Абзац списка5"/>
    <w:basedOn w:val="a2"/>
    <w:link w:val="affffffff9"/>
    <w:uiPriority w:val="34"/>
    <w:qFormat/>
    <w:rsid w:val="00264D60"/>
    <w:pPr>
      <w:widowControl/>
      <w:snapToGrid/>
      <w:spacing w:before="0" w:after="0"/>
      <w:ind w:left="708"/>
    </w:pPr>
    <w:rPr>
      <w:rFonts w:asciiTheme="minorHAnsi" w:eastAsia="Times New Roman" w:hAnsiTheme="minorHAnsi" w:cstheme="minorBidi"/>
      <w:szCs w:val="22"/>
    </w:rPr>
  </w:style>
  <w:style w:type="character" w:customStyle="1" w:styleId="FontStyle31">
    <w:name w:val="Font Style31"/>
    <w:uiPriority w:val="99"/>
    <w:qFormat/>
    <w:rsid w:val="00264D60"/>
    <w:rPr>
      <w:rFonts w:ascii="Times New Roman" w:hAnsi="Times New Roman"/>
      <w:b/>
      <w:sz w:val="28"/>
    </w:rPr>
  </w:style>
  <w:style w:type="character" w:customStyle="1" w:styleId="342">
    <w:name w:val="Знак3 Знак Знак4"/>
    <w:uiPriority w:val="99"/>
    <w:qFormat/>
    <w:locked/>
    <w:rsid w:val="00264D60"/>
    <w:rPr>
      <w:rFonts w:ascii="Courier New" w:hAnsi="Courier New"/>
      <w:lang w:val="ru-RU" w:eastAsia="ru-RU"/>
    </w:rPr>
  </w:style>
  <w:style w:type="paragraph" w:customStyle="1" w:styleId="Style15">
    <w:name w:val="Style15"/>
    <w:basedOn w:val="a2"/>
    <w:uiPriority w:val="99"/>
    <w:qFormat/>
    <w:rsid w:val="00264D60"/>
    <w:pPr>
      <w:autoSpaceDE w:val="0"/>
      <w:autoSpaceDN w:val="0"/>
      <w:adjustRightInd w:val="0"/>
      <w:snapToGrid/>
      <w:spacing w:before="0" w:after="0" w:line="269" w:lineRule="exact"/>
    </w:pPr>
    <w:rPr>
      <w:rFonts w:eastAsia="Times New Roman"/>
      <w:szCs w:val="24"/>
    </w:rPr>
  </w:style>
  <w:style w:type="character" w:customStyle="1" w:styleId="FontStyle30">
    <w:name w:val="Font Style30"/>
    <w:uiPriority w:val="99"/>
    <w:qFormat/>
    <w:rsid w:val="00264D60"/>
    <w:rPr>
      <w:rFonts w:ascii="Times New Roman" w:hAnsi="Times New Roman"/>
      <w:sz w:val="22"/>
    </w:rPr>
  </w:style>
  <w:style w:type="paragraph" w:customStyle="1" w:styleId="Style32">
    <w:name w:val="Style32"/>
    <w:basedOn w:val="a2"/>
    <w:uiPriority w:val="99"/>
    <w:qFormat/>
    <w:rsid w:val="00264D60"/>
    <w:pPr>
      <w:autoSpaceDE w:val="0"/>
      <w:autoSpaceDN w:val="0"/>
      <w:adjustRightInd w:val="0"/>
      <w:snapToGrid/>
      <w:spacing w:before="0" w:after="0"/>
    </w:pPr>
    <w:rPr>
      <w:rFonts w:eastAsia="Times New Roman"/>
      <w:szCs w:val="24"/>
    </w:rPr>
  </w:style>
  <w:style w:type="paragraph" w:customStyle="1" w:styleId="Style40">
    <w:name w:val="Style40"/>
    <w:basedOn w:val="a2"/>
    <w:uiPriority w:val="99"/>
    <w:qFormat/>
    <w:rsid w:val="00264D60"/>
    <w:pPr>
      <w:autoSpaceDE w:val="0"/>
      <w:autoSpaceDN w:val="0"/>
      <w:adjustRightInd w:val="0"/>
      <w:snapToGrid/>
      <w:spacing w:before="0" w:after="0" w:line="480" w:lineRule="exact"/>
      <w:ind w:firstLine="773"/>
    </w:pPr>
    <w:rPr>
      <w:rFonts w:eastAsia="Times New Roman"/>
      <w:szCs w:val="24"/>
    </w:rPr>
  </w:style>
  <w:style w:type="paragraph" w:customStyle="1" w:styleId="Style45">
    <w:name w:val="Style45"/>
    <w:basedOn w:val="a2"/>
    <w:uiPriority w:val="99"/>
    <w:qFormat/>
    <w:rsid w:val="00264D60"/>
    <w:pPr>
      <w:autoSpaceDE w:val="0"/>
      <w:autoSpaceDN w:val="0"/>
      <w:adjustRightInd w:val="0"/>
      <w:snapToGrid/>
      <w:spacing w:before="0" w:after="0" w:line="480" w:lineRule="exact"/>
      <w:ind w:firstLine="691"/>
      <w:jc w:val="both"/>
    </w:pPr>
    <w:rPr>
      <w:rFonts w:eastAsia="Times New Roman"/>
      <w:szCs w:val="24"/>
    </w:rPr>
  </w:style>
  <w:style w:type="paragraph" w:customStyle="1" w:styleId="1ffffe">
    <w:name w:val="Заголовок 1ъ"/>
    <w:basedOn w:val="1f3"/>
    <w:uiPriority w:val="99"/>
    <w:qFormat/>
    <w:rsid w:val="00264D6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264D60"/>
    <w:rPr>
      <w:rFonts w:ascii="Times New Roman" w:hAnsi="Times New Roman"/>
      <w:i/>
      <w:sz w:val="26"/>
    </w:rPr>
  </w:style>
  <w:style w:type="paragraph" w:customStyle="1" w:styleId="CharChar0">
    <w:name w:val="первый Char Char"/>
    <w:basedOn w:val="a2"/>
    <w:uiPriority w:val="99"/>
    <w:qFormat/>
    <w:rsid w:val="00264D60"/>
    <w:pPr>
      <w:widowControl/>
      <w:snapToGrid/>
      <w:spacing w:before="120" w:after="0" w:line="240" w:lineRule="exact"/>
      <w:ind w:firstLine="284"/>
      <w:jc w:val="both"/>
    </w:pPr>
    <w:rPr>
      <w:rFonts w:eastAsia="Times New Roman"/>
      <w:sz w:val="22"/>
      <w:szCs w:val="24"/>
    </w:rPr>
  </w:style>
  <w:style w:type="paragraph" w:customStyle="1" w:styleId="Char">
    <w:name w:val="первый Char"/>
    <w:basedOn w:val="a2"/>
    <w:uiPriority w:val="99"/>
    <w:qFormat/>
    <w:rsid w:val="00264D60"/>
    <w:pPr>
      <w:widowControl/>
      <w:snapToGrid/>
      <w:spacing w:before="120" w:after="0" w:line="240" w:lineRule="exact"/>
      <w:ind w:firstLine="284"/>
      <w:jc w:val="both"/>
    </w:pPr>
    <w:rPr>
      <w:rFonts w:eastAsia="Times New Roman"/>
      <w:sz w:val="22"/>
      <w:szCs w:val="24"/>
    </w:rPr>
  </w:style>
  <w:style w:type="character" w:customStyle="1" w:styleId="gray1">
    <w:name w:val="gray1"/>
    <w:uiPriority w:val="99"/>
    <w:qFormat/>
    <w:rsid w:val="00264D60"/>
    <w:rPr>
      <w:color w:val="808080"/>
    </w:rPr>
  </w:style>
  <w:style w:type="paragraph" w:customStyle="1" w:styleId="small">
    <w:name w:val="small"/>
    <w:basedOn w:val="a2"/>
    <w:uiPriority w:val="99"/>
    <w:qFormat/>
    <w:rsid w:val="00264D60"/>
    <w:pPr>
      <w:widowControl/>
      <w:snapToGrid/>
      <w:spacing w:beforeAutospacing="1" w:afterAutospacing="1"/>
    </w:pPr>
    <w:rPr>
      <w:rFonts w:ascii="Verdana" w:eastAsia="Times New Roman" w:hAnsi="Verdana"/>
      <w:sz w:val="15"/>
      <w:szCs w:val="15"/>
    </w:rPr>
  </w:style>
  <w:style w:type="character" w:customStyle="1" w:styleId="style161">
    <w:name w:val="style161"/>
    <w:uiPriority w:val="99"/>
    <w:qFormat/>
    <w:rsid w:val="00264D60"/>
    <w:rPr>
      <w:rFonts w:ascii="Verdana" w:hAnsi="Verdana"/>
      <w:sz w:val="24"/>
    </w:rPr>
  </w:style>
  <w:style w:type="paragraph" w:customStyle="1" w:styleId="affffffffa">
    <w:name w:val="Содержание"/>
    <w:basedOn w:val="a2"/>
    <w:uiPriority w:val="99"/>
    <w:qFormat/>
    <w:rsid w:val="00264D60"/>
    <w:pPr>
      <w:widowControl/>
      <w:snapToGrid/>
      <w:spacing w:before="0" w:after="0"/>
      <w:ind w:firstLine="454"/>
      <w:jc w:val="both"/>
    </w:pPr>
    <w:rPr>
      <w:rFonts w:eastAsia="Times New Roman"/>
      <w:szCs w:val="24"/>
    </w:rPr>
  </w:style>
  <w:style w:type="paragraph" w:customStyle="1" w:styleId="affffffffb">
    <w:name w:val="Модули"/>
    <w:basedOn w:val="a2"/>
    <w:uiPriority w:val="99"/>
    <w:qFormat/>
    <w:rsid w:val="00264D60"/>
    <w:pPr>
      <w:keepNext/>
      <w:widowControl/>
      <w:snapToGrid/>
      <w:spacing w:before="0" w:after="0"/>
    </w:pPr>
    <w:rPr>
      <w:rFonts w:eastAsia="Times New Roman"/>
      <w:b/>
      <w:bCs/>
      <w:szCs w:val="24"/>
    </w:rPr>
  </w:style>
  <w:style w:type="character" w:customStyle="1" w:styleId="description2">
    <w:name w:val="description2"/>
    <w:uiPriority w:val="99"/>
    <w:qFormat/>
    <w:rsid w:val="00264D60"/>
    <w:rPr>
      <w:color w:val="000000"/>
      <w:sz w:val="20"/>
    </w:rPr>
  </w:style>
  <w:style w:type="paragraph" w:customStyle="1" w:styleId="227">
    <w:name w:val="Îñíî´2íîé òåêñò 2"/>
    <w:basedOn w:val="a2"/>
    <w:uiPriority w:val="99"/>
    <w:qFormat/>
    <w:rsid w:val="00264D60"/>
    <w:pPr>
      <w:snapToGrid/>
      <w:spacing w:before="0" w:after="0"/>
      <w:ind w:firstLine="709"/>
      <w:jc w:val="both"/>
    </w:pPr>
    <w:rPr>
      <w:rFonts w:eastAsia="Times New Roman"/>
    </w:rPr>
  </w:style>
  <w:style w:type="paragraph" w:customStyle="1" w:styleId="Noeeu3">
    <w:name w:val="Noeeu3"/>
    <w:basedOn w:val="a2"/>
    <w:uiPriority w:val="99"/>
    <w:qFormat/>
    <w:rsid w:val="00264D60"/>
    <w:pPr>
      <w:snapToGrid/>
      <w:spacing w:before="0" w:after="0"/>
      <w:ind w:firstLine="284"/>
      <w:jc w:val="both"/>
    </w:pPr>
    <w:rPr>
      <w:rFonts w:eastAsia="Times New Roman"/>
      <w:sz w:val="20"/>
    </w:rPr>
  </w:style>
  <w:style w:type="character" w:customStyle="1" w:styleId="c17">
    <w:name w:val="c17"/>
    <w:basedOn w:val="a3"/>
    <w:uiPriority w:val="99"/>
    <w:qFormat/>
    <w:rsid w:val="00264D60"/>
    <w:rPr>
      <w:rFonts w:cs="Times New Roman"/>
    </w:rPr>
  </w:style>
  <w:style w:type="character" w:customStyle="1" w:styleId="searchhit">
    <w:name w:val="search_hit"/>
    <w:basedOn w:val="a3"/>
    <w:uiPriority w:val="99"/>
    <w:qFormat/>
    <w:rsid w:val="00264D60"/>
    <w:rPr>
      <w:rFonts w:cs="Times New Roman"/>
    </w:rPr>
  </w:style>
  <w:style w:type="paragraph" w:customStyle="1" w:styleId="a0">
    <w:name w:val="заголовок"/>
    <w:basedOn w:val="a2"/>
    <w:uiPriority w:val="99"/>
    <w:qFormat/>
    <w:rsid w:val="00264D60"/>
    <w:pPr>
      <w:widowControl/>
      <w:numPr>
        <w:numId w:val="6"/>
      </w:numPr>
      <w:snapToGrid/>
      <w:spacing w:before="0" w:after="0"/>
      <w:jc w:val="both"/>
    </w:pPr>
    <w:rPr>
      <w:rFonts w:eastAsia="Times New Roman"/>
      <w:b/>
      <w:szCs w:val="24"/>
    </w:rPr>
  </w:style>
  <w:style w:type="character" w:customStyle="1" w:styleId="FontStyle111">
    <w:name w:val="Font Style111"/>
    <w:uiPriority w:val="99"/>
    <w:qFormat/>
    <w:rsid w:val="00264D60"/>
    <w:rPr>
      <w:rFonts w:ascii="Century Schoolbook" w:hAnsi="Century Schoolbook"/>
      <w:sz w:val="18"/>
    </w:rPr>
  </w:style>
  <w:style w:type="character" w:customStyle="1" w:styleId="FontStyle136">
    <w:name w:val="Font Style136"/>
    <w:uiPriority w:val="99"/>
    <w:qFormat/>
    <w:rsid w:val="00264D60"/>
    <w:rPr>
      <w:rFonts w:ascii="Century Schoolbook" w:hAnsi="Century Schoolbook"/>
      <w:b/>
      <w:sz w:val="18"/>
    </w:rPr>
  </w:style>
  <w:style w:type="paragraph" w:customStyle="1" w:styleId="Style67">
    <w:name w:val="Style67"/>
    <w:basedOn w:val="a2"/>
    <w:uiPriority w:val="99"/>
    <w:qFormat/>
    <w:rsid w:val="00264D60"/>
    <w:pPr>
      <w:autoSpaceDE w:val="0"/>
      <w:autoSpaceDN w:val="0"/>
      <w:adjustRightInd w:val="0"/>
      <w:snapToGrid/>
      <w:spacing w:before="0" w:after="0"/>
    </w:pPr>
    <w:rPr>
      <w:rFonts w:ascii="Arial Black" w:eastAsia="Times New Roman" w:hAnsi="Arial Black"/>
      <w:szCs w:val="24"/>
    </w:rPr>
  </w:style>
  <w:style w:type="character" w:customStyle="1" w:styleId="rl">
    <w:name w:val="rl"/>
    <w:uiPriority w:val="99"/>
    <w:qFormat/>
    <w:rsid w:val="00264D60"/>
  </w:style>
  <w:style w:type="paragraph" w:customStyle="1" w:styleId="affffffffc">
    <w:name w:val="_Обычный"/>
    <w:basedOn w:val="a2"/>
    <w:uiPriority w:val="99"/>
    <w:qFormat/>
    <w:rsid w:val="00264D60"/>
    <w:pPr>
      <w:widowControl/>
      <w:snapToGrid/>
      <w:spacing w:before="0" w:after="0" w:line="360" w:lineRule="auto"/>
      <w:ind w:firstLine="709"/>
      <w:jc w:val="both"/>
    </w:pPr>
    <w:rPr>
      <w:rFonts w:eastAsia="Times New Roman"/>
      <w:szCs w:val="24"/>
    </w:rPr>
  </w:style>
  <w:style w:type="character" w:customStyle="1" w:styleId="NoBreak">
    <w:name w:val="_NoBreak"/>
    <w:uiPriority w:val="99"/>
    <w:qFormat/>
    <w:rsid w:val="00264D60"/>
  </w:style>
  <w:style w:type="paragraph" w:customStyle="1" w:styleId="1270">
    <w:name w:val="Стиль по ширине Первая строка:  127 см"/>
    <w:basedOn w:val="a2"/>
    <w:uiPriority w:val="99"/>
    <w:qFormat/>
    <w:rsid w:val="00264D60"/>
    <w:pPr>
      <w:widowControl/>
      <w:snapToGrid/>
      <w:spacing w:before="0" w:after="0" w:line="360" w:lineRule="auto"/>
      <w:ind w:firstLine="720"/>
      <w:jc w:val="both"/>
    </w:pPr>
    <w:rPr>
      <w:rFonts w:eastAsia="Times New Roman"/>
    </w:rPr>
  </w:style>
  <w:style w:type="character" w:customStyle="1" w:styleId="mymarkfind">
    <w:name w:val="my_mark_find"/>
    <w:basedOn w:val="a3"/>
    <w:uiPriority w:val="99"/>
    <w:qFormat/>
    <w:rsid w:val="00264D60"/>
    <w:rPr>
      <w:rFonts w:cs="Times New Roman"/>
    </w:rPr>
  </w:style>
  <w:style w:type="character" w:customStyle="1" w:styleId="hl">
    <w:name w:val="hl"/>
    <w:uiPriority w:val="99"/>
    <w:qFormat/>
    <w:rsid w:val="00264D60"/>
  </w:style>
  <w:style w:type="paragraph" w:customStyle="1" w:styleId="book">
    <w:name w:val="book"/>
    <w:basedOn w:val="a2"/>
    <w:uiPriority w:val="99"/>
    <w:qFormat/>
    <w:rsid w:val="00264D60"/>
    <w:pPr>
      <w:widowControl/>
      <w:snapToGrid/>
      <w:spacing w:before="0" w:after="0"/>
      <w:ind w:firstLine="450"/>
      <w:jc w:val="both"/>
    </w:pPr>
    <w:rPr>
      <w:rFonts w:eastAsia="Times New Roman"/>
      <w:szCs w:val="24"/>
    </w:rPr>
  </w:style>
  <w:style w:type="character" w:customStyle="1" w:styleId="Arial16">
    <w:name w:val="Стиль Arial 16 пт полужирный"/>
    <w:uiPriority w:val="99"/>
    <w:qFormat/>
    <w:rsid w:val="00264D60"/>
    <w:rPr>
      <w:rFonts w:ascii="Arial" w:hAnsi="Arial"/>
      <w:b/>
      <w:sz w:val="32"/>
    </w:rPr>
  </w:style>
  <w:style w:type="character" w:customStyle="1" w:styleId="b">
    <w:name w:val="b"/>
    <w:uiPriority w:val="99"/>
    <w:qFormat/>
    <w:rsid w:val="00264D60"/>
  </w:style>
  <w:style w:type="paragraph" w:customStyle="1" w:styleId="12a">
    <w:name w:val="стиль12"/>
    <w:basedOn w:val="a2"/>
    <w:uiPriority w:val="99"/>
    <w:qFormat/>
    <w:rsid w:val="00264D60"/>
    <w:pPr>
      <w:widowControl/>
      <w:snapToGrid/>
      <w:spacing w:beforeAutospacing="1" w:afterAutospacing="1"/>
    </w:pPr>
    <w:rPr>
      <w:rFonts w:ascii="Arial" w:eastAsia="Times New Roman" w:hAnsi="Arial" w:cs="Arial"/>
      <w:color w:val="676767"/>
      <w:sz w:val="20"/>
    </w:rPr>
  </w:style>
  <w:style w:type="character" w:customStyle="1" w:styleId="FontStyle61">
    <w:name w:val="Font Style61"/>
    <w:uiPriority w:val="99"/>
    <w:qFormat/>
    <w:rsid w:val="00264D60"/>
    <w:rPr>
      <w:rFonts w:ascii="MS Reference Sans Serif" w:hAnsi="MS Reference Sans Serif"/>
      <w:sz w:val="12"/>
    </w:rPr>
  </w:style>
  <w:style w:type="character" w:customStyle="1" w:styleId="FontStyle60">
    <w:name w:val="Font Style60"/>
    <w:uiPriority w:val="99"/>
    <w:qFormat/>
    <w:rsid w:val="00264D60"/>
    <w:rPr>
      <w:rFonts w:ascii="MS Reference Sans Serif" w:hAnsi="MS Reference Sans Serif"/>
      <w:sz w:val="16"/>
    </w:rPr>
  </w:style>
  <w:style w:type="paragraph" w:customStyle="1" w:styleId="Style101">
    <w:name w:val="Стиль Style10 + Черный"/>
    <w:basedOn w:val="a2"/>
    <w:next w:val="a2"/>
    <w:uiPriority w:val="99"/>
    <w:qFormat/>
    <w:rsid w:val="00264D60"/>
    <w:pPr>
      <w:widowControl/>
      <w:snapToGrid/>
      <w:spacing w:before="0" w:after="0"/>
    </w:pPr>
    <w:rPr>
      <w:rFonts w:eastAsia="Times New Roman"/>
      <w:color w:val="000000"/>
      <w:szCs w:val="24"/>
    </w:rPr>
  </w:style>
  <w:style w:type="paragraph" w:customStyle="1" w:styleId="Style1010">
    <w:name w:val="Стиль Style10 + Черный1"/>
    <w:basedOn w:val="a2"/>
    <w:next w:val="a2"/>
    <w:uiPriority w:val="99"/>
    <w:qFormat/>
    <w:rsid w:val="00264D60"/>
    <w:pPr>
      <w:widowControl/>
      <w:snapToGrid/>
      <w:spacing w:before="0" w:after="0"/>
    </w:pPr>
    <w:rPr>
      <w:rFonts w:eastAsia="Times New Roman"/>
      <w:color w:val="000000"/>
      <w:szCs w:val="24"/>
    </w:rPr>
  </w:style>
  <w:style w:type="character" w:customStyle="1" w:styleId="FontStyle79">
    <w:name w:val="Font Style79"/>
    <w:uiPriority w:val="99"/>
    <w:qFormat/>
    <w:rsid w:val="00264D60"/>
    <w:rPr>
      <w:rFonts w:ascii="MS Reference Sans Serif" w:hAnsi="MS Reference Sans Serif"/>
      <w:sz w:val="22"/>
    </w:rPr>
  </w:style>
  <w:style w:type="paragraph" w:customStyle="1" w:styleId="Style48">
    <w:name w:val="Style48"/>
    <w:basedOn w:val="a2"/>
    <w:uiPriority w:val="99"/>
    <w:qFormat/>
    <w:rsid w:val="00264D60"/>
    <w:pPr>
      <w:autoSpaceDE w:val="0"/>
      <w:autoSpaceDN w:val="0"/>
      <w:adjustRightInd w:val="0"/>
      <w:snapToGrid/>
      <w:spacing w:before="0" w:after="0"/>
    </w:pPr>
    <w:rPr>
      <w:rFonts w:eastAsia="Times New Roman"/>
      <w:szCs w:val="24"/>
    </w:rPr>
  </w:style>
  <w:style w:type="character" w:customStyle="1" w:styleId="WW8Num2z1">
    <w:name w:val="WW8Num2z1"/>
    <w:uiPriority w:val="99"/>
    <w:qFormat/>
    <w:rsid w:val="00264D60"/>
    <w:rPr>
      <w:rFonts w:ascii="Times New Roman" w:hAnsi="Times New Roman"/>
    </w:rPr>
  </w:style>
  <w:style w:type="paragraph" w:customStyle="1" w:styleId="Textbody0">
    <w:name w:val="Text body"/>
    <w:basedOn w:val="Standard"/>
    <w:uiPriority w:val="99"/>
    <w:qFormat/>
    <w:rsid w:val="00264D60"/>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264D6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264D60"/>
    <w:pPr>
      <w:autoSpaceDE w:val="0"/>
      <w:autoSpaceDN w:val="0"/>
      <w:adjustRightInd w:val="0"/>
      <w:spacing w:line="240" w:lineRule="auto"/>
      <w:ind w:firstLine="340"/>
      <w:jc w:val="both"/>
    </w:pPr>
    <w:rPr>
      <w:rFonts w:ascii="TimesET" w:eastAsia="Calibri"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264D60"/>
    <w:rPr>
      <w:rFonts w:ascii="TimesET" w:eastAsia="Calibri" w:hAnsi="TimesET" w:cs="Times New Roman"/>
      <w:color w:val="000000"/>
      <w:sz w:val="19"/>
      <w:szCs w:val="20"/>
      <w:lang w:eastAsia="ru-RU"/>
    </w:rPr>
  </w:style>
  <w:style w:type="character" w:customStyle="1" w:styleId="331">
    <w:name w:val="Знак3 Знак Знак3"/>
    <w:uiPriority w:val="99"/>
    <w:qFormat/>
    <w:locked/>
    <w:rsid w:val="00264D60"/>
    <w:rPr>
      <w:rFonts w:ascii="Courier New" w:hAnsi="Courier New"/>
      <w:lang w:val="ru-RU" w:eastAsia="ru-RU"/>
    </w:rPr>
  </w:style>
  <w:style w:type="character" w:customStyle="1" w:styleId="WW8Num2z2">
    <w:name w:val="WW8Num2z2"/>
    <w:uiPriority w:val="99"/>
    <w:qFormat/>
    <w:rsid w:val="00264D60"/>
    <w:rPr>
      <w:rFonts w:ascii="Wingdings" w:hAnsi="Wingdings"/>
    </w:rPr>
  </w:style>
  <w:style w:type="character" w:customStyle="1" w:styleId="WW8Num3z2">
    <w:name w:val="WW8Num3z2"/>
    <w:uiPriority w:val="99"/>
    <w:qFormat/>
    <w:rsid w:val="00264D60"/>
    <w:rPr>
      <w:rFonts w:ascii="Wingdings" w:hAnsi="Wingdings"/>
    </w:rPr>
  </w:style>
  <w:style w:type="character" w:customStyle="1" w:styleId="WW8Num3z3">
    <w:name w:val="WW8Num3z3"/>
    <w:uiPriority w:val="99"/>
    <w:qFormat/>
    <w:rsid w:val="00264D60"/>
    <w:rPr>
      <w:rFonts w:ascii="Symbol" w:hAnsi="Symbol"/>
    </w:rPr>
  </w:style>
  <w:style w:type="character" w:customStyle="1" w:styleId="WW8Num12z1">
    <w:name w:val="WW8Num12z1"/>
    <w:uiPriority w:val="99"/>
    <w:qFormat/>
    <w:rsid w:val="00264D60"/>
    <w:rPr>
      <w:b/>
    </w:rPr>
  </w:style>
  <w:style w:type="character" w:customStyle="1" w:styleId="WW8Num12z5">
    <w:name w:val="WW8Num12z5"/>
    <w:uiPriority w:val="99"/>
    <w:qFormat/>
    <w:rsid w:val="00264D60"/>
  </w:style>
  <w:style w:type="character" w:customStyle="1" w:styleId="WW8Num12z6">
    <w:name w:val="WW8Num12z6"/>
    <w:uiPriority w:val="99"/>
    <w:qFormat/>
    <w:rsid w:val="00264D60"/>
  </w:style>
  <w:style w:type="character" w:customStyle="1" w:styleId="WW8Num12z7">
    <w:name w:val="WW8Num12z7"/>
    <w:uiPriority w:val="99"/>
    <w:qFormat/>
    <w:rsid w:val="00264D60"/>
  </w:style>
  <w:style w:type="character" w:customStyle="1" w:styleId="WW8Num12z8">
    <w:name w:val="WW8Num12z8"/>
    <w:uiPriority w:val="99"/>
    <w:qFormat/>
    <w:rsid w:val="00264D60"/>
  </w:style>
  <w:style w:type="character" w:customStyle="1" w:styleId="WW8Num17z2">
    <w:name w:val="WW8Num17z2"/>
    <w:uiPriority w:val="99"/>
    <w:qFormat/>
    <w:rsid w:val="00264D60"/>
  </w:style>
  <w:style w:type="character" w:customStyle="1" w:styleId="WW8Num17z3">
    <w:name w:val="WW8Num17z3"/>
    <w:uiPriority w:val="99"/>
    <w:qFormat/>
    <w:rsid w:val="00264D60"/>
  </w:style>
  <w:style w:type="character" w:customStyle="1" w:styleId="WW8Num17z4">
    <w:name w:val="WW8Num17z4"/>
    <w:uiPriority w:val="99"/>
    <w:qFormat/>
    <w:rsid w:val="00264D60"/>
  </w:style>
  <w:style w:type="character" w:customStyle="1" w:styleId="WW8Num17z5">
    <w:name w:val="WW8Num17z5"/>
    <w:uiPriority w:val="99"/>
    <w:qFormat/>
    <w:rsid w:val="00264D60"/>
  </w:style>
  <w:style w:type="character" w:customStyle="1" w:styleId="WW8Num17z6">
    <w:name w:val="WW8Num17z6"/>
    <w:uiPriority w:val="99"/>
    <w:qFormat/>
    <w:rsid w:val="00264D60"/>
  </w:style>
  <w:style w:type="character" w:customStyle="1" w:styleId="WW8Num17z7">
    <w:name w:val="WW8Num17z7"/>
    <w:uiPriority w:val="99"/>
    <w:qFormat/>
    <w:rsid w:val="00264D60"/>
  </w:style>
  <w:style w:type="character" w:customStyle="1" w:styleId="WW8Num17z8">
    <w:name w:val="WW8Num17z8"/>
    <w:uiPriority w:val="99"/>
    <w:qFormat/>
    <w:rsid w:val="00264D60"/>
  </w:style>
  <w:style w:type="character" w:customStyle="1" w:styleId="WW8Num20z0">
    <w:name w:val="WW8Num20z0"/>
    <w:uiPriority w:val="99"/>
    <w:qFormat/>
    <w:rsid w:val="00264D60"/>
  </w:style>
  <w:style w:type="character" w:customStyle="1" w:styleId="WW8Num21z0">
    <w:name w:val="WW8Num21z0"/>
    <w:uiPriority w:val="99"/>
    <w:qFormat/>
    <w:rsid w:val="00264D60"/>
  </w:style>
  <w:style w:type="character" w:customStyle="1" w:styleId="WW8Num21z1">
    <w:name w:val="WW8Num21z1"/>
    <w:uiPriority w:val="99"/>
    <w:qFormat/>
    <w:rsid w:val="00264D60"/>
  </w:style>
  <w:style w:type="character" w:customStyle="1" w:styleId="WW8Num21z2">
    <w:name w:val="WW8Num21z2"/>
    <w:uiPriority w:val="99"/>
    <w:qFormat/>
    <w:rsid w:val="00264D60"/>
  </w:style>
  <w:style w:type="character" w:customStyle="1" w:styleId="WW8Num21z3">
    <w:name w:val="WW8Num21z3"/>
    <w:uiPriority w:val="99"/>
    <w:qFormat/>
    <w:rsid w:val="00264D60"/>
  </w:style>
  <w:style w:type="character" w:customStyle="1" w:styleId="WW8Num21z4">
    <w:name w:val="WW8Num21z4"/>
    <w:uiPriority w:val="99"/>
    <w:qFormat/>
    <w:rsid w:val="00264D60"/>
  </w:style>
  <w:style w:type="character" w:customStyle="1" w:styleId="WW8Num21z5">
    <w:name w:val="WW8Num21z5"/>
    <w:uiPriority w:val="99"/>
    <w:qFormat/>
    <w:rsid w:val="00264D60"/>
  </w:style>
  <w:style w:type="character" w:customStyle="1" w:styleId="WW8Num21z6">
    <w:name w:val="WW8Num21z6"/>
    <w:uiPriority w:val="99"/>
    <w:qFormat/>
    <w:rsid w:val="00264D60"/>
  </w:style>
  <w:style w:type="character" w:customStyle="1" w:styleId="WW8Num21z7">
    <w:name w:val="WW8Num21z7"/>
    <w:uiPriority w:val="99"/>
    <w:qFormat/>
    <w:rsid w:val="00264D60"/>
  </w:style>
  <w:style w:type="character" w:customStyle="1" w:styleId="WW8Num21z8">
    <w:name w:val="WW8Num21z8"/>
    <w:uiPriority w:val="99"/>
    <w:qFormat/>
    <w:rsid w:val="00264D60"/>
  </w:style>
  <w:style w:type="character" w:customStyle="1" w:styleId="WW8Num22z0">
    <w:name w:val="WW8Num22z0"/>
    <w:uiPriority w:val="99"/>
    <w:qFormat/>
    <w:rsid w:val="00264D60"/>
    <w:rPr>
      <w:rFonts w:ascii="Symbol" w:hAnsi="Symbol"/>
    </w:rPr>
  </w:style>
  <w:style w:type="character" w:customStyle="1" w:styleId="WW8Num22z1">
    <w:name w:val="WW8Num22z1"/>
    <w:uiPriority w:val="99"/>
    <w:qFormat/>
    <w:rsid w:val="00264D60"/>
    <w:rPr>
      <w:rFonts w:ascii="Courier New" w:hAnsi="Courier New"/>
    </w:rPr>
  </w:style>
  <w:style w:type="character" w:customStyle="1" w:styleId="WW8Num22z2">
    <w:name w:val="WW8Num22z2"/>
    <w:uiPriority w:val="99"/>
    <w:qFormat/>
    <w:rsid w:val="00264D60"/>
    <w:rPr>
      <w:rFonts w:ascii="Wingdings" w:hAnsi="Wingdings"/>
    </w:rPr>
  </w:style>
  <w:style w:type="character" w:customStyle="1" w:styleId="WW8Num23z0">
    <w:name w:val="WW8Num23z0"/>
    <w:uiPriority w:val="99"/>
    <w:qFormat/>
    <w:rsid w:val="00264D60"/>
  </w:style>
  <w:style w:type="character" w:customStyle="1" w:styleId="WW8Num23z1">
    <w:name w:val="WW8Num23z1"/>
    <w:uiPriority w:val="99"/>
    <w:qFormat/>
    <w:rsid w:val="00264D60"/>
  </w:style>
  <w:style w:type="character" w:customStyle="1" w:styleId="WW8Num23z2">
    <w:name w:val="WW8Num23z2"/>
    <w:uiPriority w:val="99"/>
    <w:qFormat/>
    <w:rsid w:val="00264D60"/>
  </w:style>
  <w:style w:type="character" w:customStyle="1" w:styleId="WW8Num23z3">
    <w:name w:val="WW8Num23z3"/>
    <w:uiPriority w:val="99"/>
    <w:qFormat/>
    <w:rsid w:val="00264D60"/>
  </w:style>
  <w:style w:type="character" w:customStyle="1" w:styleId="WW8Num23z4">
    <w:name w:val="WW8Num23z4"/>
    <w:uiPriority w:val="99"/>
    <w:qFormat/>
    <w:rsid w:val="00264D60"/>
  </w:style>
  <w:style w:type="character" w:customStyle="1" w:styleId="WW8Num23z5">
    <w:name w:val="WW8Num23z5"/>
    <w:uiPriority w:val="99"/>
    <w:qFormat/>
    <w:rsid w:val="00264D60"/>
  </w:style>
  <w:style w:type="character" w:customStyle="1" w:styleId="WW8Num23z6">
    <w:name w:val="WW8Num23z6"/>
    <w:uiPriority w:val="99"/>
    <w:qFormat/>
    <w:rsid w:val="00264D60"/>
  </w:style>
  <w:style w:type="character" w:customStyle="1" w:styleId="WW8Num23z7">
    <w:name w:val="WW8Num23z7"/>
    <w:uiPriority w:val="99"/>
    <w:qFormat/>
    <w:rsid w:val="00264D60"/>
  </w:style>
  <w:style w:type="character" w:customStyle="1" w:styleId="WW8Num23z8">
    <w:name w:val="WW8Num23z8"/>
    <w:uiPriority w:val="99"/>
    <w:qFormat/>
    <w:rsid w:val="00264D60"/>
  </w:style>
  <w:style w:type="character" w:customStyle="1" w:styleId="WW8Num24z0">
    <w:name w:val="WW8Num24z0"/>
    <w:uiPriority w:val="99"/>
    <w:qFormat/>
    <w:rsid w:val="00264D60"/>
    <w:rPr>
      <w:rFonts w:ascii="Symbol" w:hAnsi="Symbol"/>
      <w:sz w:val="24"/>
    </w:rPr>
  </w:style>
  <w:style w:type="character" w:customStyle="1" w:styleId="WW8Num24z1">
    <w:name w:val="WW8Num24z1"/>
    <w:uiPriority w:val="99"/>
    <w:qFormat/>
    <w:rsid w:val="00264D60"/>
    <w:rPr>
      <w:rFonts w:ascii="Courier New" w:hAnsi="Courier New"/>
    </w:rPr>
  </w:style>
  <w:style w:type="character" w:customStyle="1" w:styleId="WW8Num24z2">
    <w:name w:val="WW8Num24z2"/>
    <w:uiPriority w:val="99"/>
    <w:qFormat/>
    <w:rsid w:val="00264D60"/>
    <w:rPr>
      <w:rFonts w:ascii="Wingdings" w:hAnsi="Wingdings"/>
    </w:rPr>
  </w:style>
  <w:style w:type="character" w:customStyle="1" w:styleId="WW8Num24z3">
    <w:name w:val="WW8Num24z3"/>
    <w:uiPriority w:val="99"/>
    <w:qFormat/>
    <w:rsid w:val="00264D60"/>
    <w:rPr>
      <w:rFonts w:ascii="Symbol" w:hAnsi="Symbol"/>
    </w:rPr>
  </w:style>
  <w:style w:type="character" w:customStyle="1" w:styleId="WW8Num25z0">
    <w:name w:val="WW8Num25z0"/>
    <w:uiPriority w:val="99"/>
    <w:qFormat/>
    <w:rsid w:val="00264D60"/>
    <w:rPr>
      <w:rFonts w:ascii="Symbol" w:hAnsi="Symbol"/>
      <w:color w:val="auto"/>
    </w:rPr>
  </w:style>
  <w:style w:type="character" w:customStyle="1" w:styleId="WW8Num25z1">
    <w:name w:val="WW8Num25z1"/>
    <w:uiPriority w:val="99"/>
    <w:qFormat/>
    <w:rsid w:val="00264D60"/>
    <w:rPr>
      <w:rFonts w:ascii="Courier New" w:hAnsi="Courier New"/>
    </w:rPr>
  </w:style>
  <w:style w:type="character" w:customStyle="1" w:styleId="WW8Num25z2">
    <w:name w:val="WW8Num25z2"/>
    <w:uiPriority w:val="99"/>
    <w:qFormat/>
    <w:rsid w:val="00264D60"/>
    <w:rPr>
      <w:rFonts w:ascii="Wingdings" w:hAnsi="Wingdings"/>
    </w:rPr>
  </w:style>
  <w:style w:type="character" w:customStyle="1" w:styleId="WW8Num25z3">
    <w:name w:val="WW8Num25z3"/>
    <w:uiPriority w:val="99"/>
    <w:qFormat/>
    <w:rsid w:val="00264D60"/>
    <w:rPr>
      <w:rFonts w:ascii="Symbol" w:hAnsi="Symbol"/>
    </w:rPr>
  </w:style>
  <w:style w:type="character" w:customStyle="1" w:styleId="WW8Num26z0">
    <w:name w:val="WW8Num26z0"/>
    <w:uiPriority w:val="99"/>
    <w:qFormat/>
    <w:rsid w:val="00264D60"/>
    <w:rPr>
      <w:rFonts w:ascii="Symbol" w:hAnsi="Symbol"/>
    </w:rPr>
  </w:style>
  <w:style w:type="character" w:customStyle="1" w:styleId="WW8Num26z1">
    <w:name w:val="WW8Num26z1"/>
    <w:uiPriority w:val="99"/>
    <w:qFormat/>
    <w:rsid w:val="00264D60"/>
    <w:rPr>
      <w:rFonts w:ascii="Courier New" w:hAnsi="Courier New"/>
    </w:rPr>
  </w:style>
  <w:style w:type="character" w:customStyle="1" w:styleId="WW8Num26z2">
    <w:name w:val="WW8Num26z2"/>
    <w:uiPriority w:val="99"/>
    <w:qFormat/>
    <w:rsid w:val="00264D60"/>
    <w:rPr>
      <w:rFonts w:ascii="Wingdings" w:hAnsi="Wingdings"/>
    </w:rPr>
  </w:style>
  <w:style w:type="character" w:customStyle="1" w:styleId="WW8Num27z0">
    <w:name w:val="WW8Num27z0"/>
    <w:uiPriority w:val="99"/>
    <w:qFormat/>
    <w:rsid w:val="00264D60"/>
  </w:style>
  <w:style w:type="character" w:customStyle="1" w:styleId="WW8Num27z1">
    <w:name w:val="WW8Num27z1"/>
    <w:uiPriority w:val="99"/>
    <w:qFormat/>
    <w:rsid w:val="00264D60"/>
  </w:style>
  <w:style w:type="character" w:customStyle="1" w:styleId="WW8Num27z2">
    <w:name w:val="WW8Num27z2"/>
    <w:uiPriority w:val="99"/>
    <w:qFormat/>
    <w:rsid w:val="00264D60"/>
  </w:style>
  <w:style w:type="character" w:customStyle="1" w:styleId="WW8Num27z3">
    <w:name w:val="WW8Num27z3"/>
    <w:uiPriority w:val="99"/>
    <w:qFormat/>
    <w:rsid w:val="00264D60"/>
  </w:style>
  <w:style w:type="character" w:customStyle="1" w:styleId="WW8Num27z4">
    <w:name w:val="WW8Num27z4"/>
    <w:uiPriority w:val="99"/>
    <w:qFormat/>
    <w:rsid w:val="00264D60"/>
  </w:style>
  <w:style w:type="character" w:customStyle="1" w:styleId="WW8Num27z5">
    <w:name w:val="WW8Num27z5"/>
    <w:uiPriority w:val="99"/>
    <w:qFormat/>
    <w:rsid w:val="00264D60"/>
  </w:style>
  <w:style w:type="character" w:customStyle="1" w:styleId="WW8Num27z6">
    <w:name w:val="WW8Num27z6"/>
    <w:uiPriority w:val="99"/>
    <w:qFormat/>
    <w:rsid w:val="00264D60"/>
  </w:style>
  <w:style w:type="character" w:customStyle="1" w:styleId="WW8Num27z7">
    <w:name w:val="WW8Num27z7"/>
    <w:uiPriority w:val="99"/>
    <w:qFormat/>
    <w:rsid w:val="00264D60"/>
  </w:style>
  <w:style w:type="character" w:customStyle="1" w:styleId="WW8Num27z8">
    <w:name w:val="WW8Num27z8"/>
    <w:uiPriority w:val="99"/>
    <w:qFormat/>
    <w:rsid w:val="00264D60"/>
  </w:style>
  <w:style w:type="character" w:customStyle="1" w:styleId="WW8Num28z0">
    <w:name w:val="WW8Num28z0"/>
    <w:uiPriority w:val="99"/>
    <w:qFormat/>
    <w:rsid w:val="00264D60"/>
  </w:style>
  <w:style w:type="character" w:customStyle="1" w:styleId="WW8Num28z1">
    <w:name w:val="WW8Num28z1"/>
    <w:uiPriority w:val="99"/>
    <w:qFormat/>
    <w:rsid w:val="00264D60"/>
    <w:rPr>
      <w:rFonts w:ascii="Symbol" w:hAnsi="Symbol"/>
      <w:sz w:val="24"/>
    </w:rPr>
  </w:style>
  <w:style w:type="character" w:customStyle="1" w:styleId="WW8Num28z2">
    <w:name w:val="WW8Num28z2"/>
    <w:uiPriority w:val="99"/>
    <w:qFormat/>
    <w:rsid w:val="00264D60"/>
  </w:style>
  <w:style w:type="character" w:customStyle="1" w:styleId="WW8Num28z3">
    <w:name w:val="WW8Num28z3"/>
    <w:uiPriority w:val="99"/>
    <w:qFormat/>
    <w:rsid w:val="00264D60"/>
  </w:style>
  <w:style w:type="character" w:customStyle="1" w:styleId="WW8Num28z4">
    <w:name w:val="WW8Num28z4"/>
    <w:uiPriority w:val="99"/>
    <w:qFormat/>
    <w:rsid w:val="00264D60"/>
  </w:style>
  <w:style w:type="character" w:customStyle="1" w:styleId="WW8Num28z5">
    <w:name w:val="WW8Num28z5"/>
    <w:uiPriority w:val="99"/>
    <w:qFormat/>
    <w:rsid w:val="00264D60"/>
  </w:style>
  <w:style w:type="character" w:customStyle="1" w:styleId="WW8Num28z6">
    <w:name w:val="WW8Num28z6"/>
    <w:uiPriority w:val="99"/>
    <w:qFormat/>
    <w:rsid w:val="00264D60"/>
  </w:style>
  <w:style w:type="character" w:customStyle="1" w:styleId="WW8Num28z7">
    <w:name w:val="WW8Num28z7"/>
    <w:uiPriority w:val="99"/>
    <w:qFormat/>
    <w:rsid w:val="00264D60"/>
  </w:style>
  <w:style w:type="character" w:customStyle="1" w:styleId="WW8Num28z8">
    <w:name w:val="WW8Num28z8"/>
    <w:uiPriority w:val="99"/>
    <w:qFormat/>
    <w:rsid w:val="00264D60"/>
  </w:style>
  <w:style w:type="character" w:customStyle="1" w:styleId="WW8Num29z0">
    <w:name w:val="WW8Num29z0"/>
    <w:uiPriority w:val="99"/>
    <w:qFormat/>
    <w:rsid w:val="00264D60"/>
  </w:style>
  <w:style w:type="character" w:customStyle="1" w:styleId="WW8Num29z1">
    <w:name w:val="WW8Num29z1"/>
    <w:uiPriority w:val="99"/>
    <w:qFormat/>
    <w:rsid w:val="00264D60"/>
  </w:style>
  <w:style w:type="character" w:customStyle="1" w:styleId="WW8Num29z2">
    <w:name w:val="WW8Num29z2"/>
    <w:uiPriority w:val="99"/>
    <w:qFormat/>
    <w:rsid w:val="00264D60"/>
  </w:style>
  <w:style w:type="character" w:customStyle="1" w:styleId="WW8Num29z3">
    <w:name w:val="WW8Num29z3"/>
    <w:uiPriority w:val="99"/>
    <w:qFormat/>
    <w:rsid w:val="00264D60"/>
  </w:style>
  <w:style w:type="character" w:customStyle="1" w:styleId="WW8Num29z4">
    <w:name w:val="WW8Num29z4"/>
    <w:uiPriority w:val="99"/>
    <w:qFormat/>
    <w:rsid w:val="00264D60"/>
  </w:style>
  <w:style w:type="character" w:customStyle="1" w:styleId="WW8Num29z5">
    <w:name w:val="WW8Num29z5"/>
    <w:uiPriority w:val="99"/>
    <w:qFormat/>
    <w:rsid w:val="00264D60"/>
  </w:style>
  <w:style w:type="character" w:customStyle="1" w:styleId="WW8Num29z6">
    <w:name w:val="WW8Num29z6"/>
    <w:uiPriority w:val="99"/>
    <w:qFormat/>
    <w:rsid w:val="00264D60"/>
  </w:style>
  <w:style w:type="character" w:customStyle="1" w:styleId="WW8Num29z7">
    <w:name w:val="WW8Num29z7"/>
    <w:uiPriority w:val="99"/>
    <w:qFormat/>
    <w:rsid w:val="00264D60"/>
  </w:style>
  <w:style w:type="character" w:customStyle="1" w:styleId="WW8Num29z8">
    <w:name w:val="WW8Num29z8"/>
    <w:uiPriority w:val="99"/>
    <w:qFormat/>
    <w:rsid w:val="00264D60"/>
  </w:style>
  <w:style w:type="character" w:customStyle="1" w:styleId="WW8Num30z0">
    <w:name w:val="WW8Num30z0"/>
    <w:uiPriority w:val="99"/>
    <w:qFormat/>
    <w:rsid w:val="00264D60"/>
    <w:rPr>
      <w:rFonts w:ascii="Wingdings" w:hAnsi="Wingdings"/>
    </w:rPr>
  </w:style>
  <w:style w:type="character" w:customStyle="1" w:styleId="WW8Num30z1">
    <w:name w:val="WW8Num30z1"/>
    <w:uiPriority w:val="99"/>
    <w:qFormat/>
    <w:rsid w:val="00264D60"/>
    <w:rPr>
      <w:rFonts w:ascii="Courier New" w:hAnsi="Courier New"/>
    </w:rPr>
  </w:style>
  <w:style w:type="character" w:customStyle="1" w:styleId="WW8Num30z3">
    <w:name w:val="WW8Num30z3"/>
    <w:uiPriority w:val="99"/>
    <w:qFormat/>
    <w:rsid w:val="00264D60"/>
    <w:rPr>
      <w:rFonts w:ascii="Symbol" w:hAnsi="Symbol"/>
    </w:rPr>
  </w:style>
  <w:style w:type="character" w:customStyle="1" w:styleId="WW8Num31z0">
    <w:name w:val="WW8Num31z0"/>
    <w:uiPriority w:val="99"/>
    <w:qFormat/>
    <w:rsid w:val="00264D60"/>
    <w:rPr>
      <w:rFonts w:ascii="Wingdings" w:hAnsi="Wingdings"/>
    </w:rPr>
  </w:style>
  <w:style w:type="character" w:customStyle="1" w:styleId="WW8Num31z1">
    <w:name w:val="WW8Num31z1"/>
    <w:uiPriority w:val="99"/>
    <w:qFormat/>
    <w:rsid w:val="00264D60"/>
    <w:rPr>
      <w:rFonts w:ascii="Courier New" w:hAnsi="Courier New"/>
    </w:rPr>
  </w:style>
  <w:style w:type="character" w:customStyle="1" w:styleId="WW8Num31z3">
    <w:name w:val="WW8Num31z3"/>
    <w:uiPriority w:val="99"/>
    <w:qFormat/>
    <w:rsid w:val="00264D60"/>
    <w:rPr>
      <w:rFonts w:ascii="Symbol" w:hAnsi="Symbol"/>
    </w:rPr>
  </w:style>
  <w:style w:type="character" w:customStyle="1" w:styleId="WW8Num32z0">
    <w:name w:val="WW8Num32z0"/>
    <w:uiPriority w:val="99"/>
    <w:qFormat/>
    <w:rsid w:val="00264D60"/>
  </w:style>
  <w:style w:type="character" w:customStyle="1" w:styleId="WW8Num32z1">
    <w:name w:val="WW8Num32z1"/>
    <w:uiPriority w:val="99"/>
    <w:qFormat/>
    <w:rsid w:val="00264D60"/>
    <w:rPr>
      <w:rFonts w:ascii="Courier New" w:hAnsi="Courier New"/>
    </w:rPr>
  </w:style>
  <w:style w:type="character" w:customStyle="1" w:styleId="WW8Num32z2">
    <w:name w:val="WW8Num32z2"/>
    <w:uiPriority w:val="99"/>
    <w:qFormat/>
    <w:rsid w:val="00264D60"/>
    <w:rPr>
      <w:rFonts w:ascii="Wingdings" w:hAnsi="Wingdings"/>
    </w:rPr>
  </w:style>
  <w:style w:type="character" w:customStyle="1" w:styleId="WW8Num32z3">
    <w:name w:val="WW8Num32z3"/>
    <w:uiPriority w:val="99"/>
    <w:qFormat/>
    <w:rsid w:val="00264D60"/>
    <w:rPr>
      <w:rFonts w:ascii="Symbol" w:hAnsi="Symbol"/>
    </w:rPr>
  </w:style>
  <w:style w:type="paragraph" w:customStyle="1" w:styleId="affffffffd">
    <w:name w:val="Содержимое врезки"/>
    <w:basedOn w:val="a2"/>
    <w:uiPriority w:val="99"/>
    <w:qFormat/>
    <w:rsid w:val="00264D60"/>
    <w:pPr>
      <w:widowControl/>
      <w:suppressAutoHyphens/>
      <w:snapToGrid/>
      <w:spacing w:before="0" w:after="0"/>
    </w:pPr>
    <w:rPr>
      <w:rFonts w:eastAsia="Times New Roman"/>
      <w:szCs w:val="24"/>
      <w:lang w:eastAsia="zh-CN"/>
    </w:rPr>
  </w:style>
  <w:style w:type="paragraph" w:customStyle="1" w:styleId="text1">
    <w:name w:val="text1"/>
    <w:basedOn w:val="a2"/>
    <w:uiPriority w:val="99"/>
    <w:qFormat/>
    <w:rsid w:val="00264D60"/>
    <w:pPr>
      <w:widowControl/>
      <w:snapToGrid/>
      <w:spacing w:before="0" w:after="300"/>
    </w:pPr>
    <w:rPr>
      <w:rFonts w:eastAsia="Times New Roman"/>
      <w:szCs w:val="24"/>
    </w:rPr>
  </w:style>
  <w:style w:type="character" w:customStyle="1" w:styleId="FontStyle310">
    <w:name w:val="Font Style310"/>
    <w:uiPriority w:val="99"/>
    <w:qFormat/>
    <w:rsid w:val="00264D60"/>
    <w:rPr>
      <w:rFonts w:ascii="Times New Roman" w:hAnsi="Times New Roman"/>
      <w:sz w:val="18"/>
    </w:rPr>
  </w:style>
  <w:style w:type="paragraph" w:customStyle="1" w:styleId="2121">
    <w:name w:val="Стиль Заголовок 2 + 12 пт"/>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bCs/>
      <w:kern w:val="32"/>
      <w:sz w:val="24"/>
      <w:szCs w:val="32"/>
    </w:rPr>
  </w:style>
  <w:style w:type="paragraph" w:customStyle="1" w:styleId="affffffffe">
    <w:name w:val="Базовый"/>
    <w:uiPriority w:val="99"/>
    <w:qFormat/>
    <w:rsid w:val="00264D6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264D60"/>
    <w:rPr>
      <w:color w:val="0000FF"/>
      <w:u w:val="single"/>
    </w:rPr>
  </w:style>
  <w:style w:type="character" w:customStyle="1" w:styleId="textmaincenter">
    <w:name w:val="textmain_center"/>
    <w:basedOn w:val="a3"/>
    <w:uiPriority w:val="99"/>
    <w:qFormat/>
    <w:rsid w:val="00264D60"/>
    <w:rPr>
      <w:rFonts w:cs="Times New Roman"/>
    </w:rPr>
  </w:style>
  <w:style w:type="character" w:customStyle="1" w:styleId="WW8Num2z3">
    <w:name w:val="WW8Num2z3"/>
    <w:uiPriority w:val="99"/>
    <w:qFormat/>
    <w:rsid w:val="00264D60"/>
  </w:style>
  <w:style w:type="character" w:customStyle="1" w:styleId="WW8Num2z4">
    <w:name w:val="WW8Num2z4"/>
    <w:uiPriority w:val="99"/>
    <w:qFormat/>
    <w:rsid w:val="00264D60"/>
  </w:style>
  <w:style w:type="character" w:customStyle="1" w:styleId="WW8Num2z5">
    <w:name w:val="WW8Num2z5"/>
    <w:uiPriority w:val="99"/>
    <w:qFormat/>
    <w:rsid w:val="00264D60"/>
  </w:style>
  <w:style w:type="character" w:customStyle="1" w:styleId="WW8Num2z6">
    <w:name w:val="WW8Num2z6"/>
    <w:uiPriority w:val="99"/>
    <w:qFormat/>
    <w:rsid w:val="00264D60"/>
  </w:style>
  <w:style w:type="character" w:customStyle="1" w:styleId="WW8Num2z7">
    <w:name w:val="WW8Num2z7"/>
    <w:uiPriority w:val="99"/>
    <w:qFormat/>
    <w:rsid w:val="00264D60"/>
  </w:style>
  <w:style w:type="character" w:customStyle="1" w:styleId="WW8Num2z8">
    <w:name w:val="WW8Num2z8"/>
    <w:uiPriority w:val="99"/>
    <w:qFormat/>
    <w:rsid w:val="00264D60"/>
  </w:style>
  <w:style w:type="character" w:customStyle="1" w:styleId="WW8Num3z4">
    <w:name w:val="WW8Num3z4"/>
    <w:uiPriority w:val="99"/>
    <w:qFormat/>
    <w:rsid w:val="00264D60"/>
  </w:style>
  <w:style w:type="character" w:customStyle="1" w:styleId="WW8Num3z5">
    <w:name w:val="WW8Num3z5"/>
    <w:uiPriority w:val="99"/>
    <w:qFormat/>
    <w:rsid w:val="00264D60"/>
  </w:style>
  <w:style w:type="character" w:customStyle="1" w:styleId="WW8Num3z6">
    <w:name w:val="WW8Num3z6"/>
    <w:uiPriority w:val="99"/>
    <w:qFormat/>
    <w:rsid w:val="00264D60"/>
  </w:style>
  <w:style w:type="character" w:customStyle="1" w:styleId="WW8Num3z7">
    <w:name w:val="WW8Num3z7"/>
    <w:uiPriority w:val="99"/>
    <w:qFormat/>
    <w:rsid w:val="00264D60"/>
  </w:style>
  <w:style w:type="character" w:customStyle="1" w:styleId="WW8Num3z8">
    <w:name w:val="WW8Num3z8"/>
    <w:uiPriority w:val="99"/>
    <w:qFormat/>
    <w:rsid w:val="00264D60"/>
  </w:style>
  <w:style w:type="paragraph" w:customStyle="1" w:styleId="LO-Normal">
    <w:name w:val="LO-Normal"/>
    <w:uiPriority w:val="99"/>
    <w:qFormat/>
    <w:rsid w:val="00264D6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uiPriority w:val="99"/>
    <w:qFormat/>
    <w:rsid w:val="00264D60"/>
    <w:rPr>
      <w:rFonts w:ascii="Times New Roman" w:hAnsi="Times New Roman"/>
      <w:sz w:val="24"/>
    </w:rPr>
  </w:style>
  <w:style w:type="paragraph" w:customStyle="1" w:styleId="afffffffff0">
    <w:name w:val="Стиль Основной текст"/>
    <w:basedOn w:val="a2"/>
    <w:uiPriority w:val="99"/>
    <w:qFormat/>
    <w:rsid w:val="00264D60"/>
    <w:pPr>
      <w:widowControl/>
      <w:snapToGrid/>
      <w:spacing w:before="0" w:after="0"/>
    </w:pPr>
    <w:rPr>
      <w:rFonts w:eastAsia="Times New Roman"/>
    </w:rPr>
  </w:style>
  <w:style w:type="paragraph" w:customStyle="1" w:styleId="afffffffff1">
    <w:name w:val="Основа"/>
    <w:basedOn w:val="a2"/>
    <w:uiPriority w:val="99"/>
    <w:qFormat/>
    <w:rsid w:val="00264D60"/>
    <w:pPr>
      <w:widowControl/>
      <w:snapToGrid/>
      <w:spacing w:before="0" w:after="0"/>
      <w:ind w:firstLine="709"/>
      <w:jc w:val="both"/>
    </w:pPr>
    <w:rPr>
      <w:rFonts w:ascii="Verdana" w:eastAsia="Times New Roman" w:hAnsi="Verdana"/>
      <w:bCs/>
      <w:sz w:val="20"/>
    </w:rPr>
  </w:style>
  <w:style w:type="paragraph" w:customStyle="1" w:styleId="1271">
    <w:name w:val="Стиль По ширине Первая строка:  127 см Междустр.интервал:  полут..."/>
    <w:basedOn w:val="a2"/>
    <w:uiPriority w:val="99"/>
    <w:qFormat/>
    <w:rsid w:val="00264D60"/>
    <w:pPr>
      <w:widowControl/>
      <w:snapToGrid/>
      <w:spacing w:before="0" w:after="0" w:line="360" w:lineRule="auto"/>
    </w:pPr>
    <w:rPr>
      <w:rFonts w:eastAsia="Times New Roman"/>
    </w:rPr>
  </w:style>
  <w:style w:type="paragraph" w:customStyle="1" w:styleId="21f0">
    <w:name w:val="Красная строка 21"/>
    <w:basedOn w:val="aff8"/>
    <w:uiPriority w:val="99"/>
    <w:qFormat/>
    <w:rsid w:val="00264D60"/>
    <w:pPr>
      <w:suppressAutoHyphens/>
      <w:snapToGrid/>
      <w:spacing w:before="0"/>
      <w:ind w:firstLine="210"/>
    </w:pPr>
    <w:rPr>
      <w:rFonts w:ascii="Arial" w:eastAsia="MS PMincho" w:hAnsi="Arial" w:cs="Mangal"/>
      <w:b/>
      <w:bCs/>
      <w:kern w:val="1"/>
      <w:sz w:val="32"/>
      <w:szCs w:val="32"/>
      <w:lang w:val="en-US" w:eastAsia="hi-IN" w:bidi="hi-IN"/>
    </w:rPr>
  </w:style>
  <w:style w:type="paragraph" w:customStyle="1" w:styleId="09">
    <w:name w:val="Стиль Междустр.интервал:  множитель 09 ин"/>
    <w:basedOn w:val="a2"/>
    <w:uiPriority w:val="99"/>
    <w:qFormat/>
    <w:rsid w:val="00264D60"/>
    <w:pPr>
      <w:widowControl/>
      <w:snapToGrid/>
      <w:spacing w:before="0" w:after="0"/>
    </w:pPr>
    <w:rPr>
      <w:rFonts w:eastAsia="Times New Roman"/>
    </w:rPr>
  </w:style>
  <w:style w:type="character" w:customStyle="1" w:styleId="butback1">
    <w:name w:val="butback1"/>
    <w:uiPriority w:val="99"/>
    <w:qFormat/>
    <w:rsid w:val="00264D60"/>
    <w:rPr>
      <w:color w:val="666666"/>
    </w:rPr>
  </w:style>
  <w:style w:type="character" w:customStyle="1" w:styleId="FontStyle95">
    <w:name w:val="Font Style95"/>
    <w:uiPriority w:val="99"/>
    <w:qFormat/>
    <w:rsid w:val="00264D60"/>
    <w:rPr>
      <w:rFonts w:ascii="Times New Roman" w:hAnsi="Times New Roman"/>
      <w:sz w:val="22"/>
    </w:rPr>
  </w:style>
  <w:style w:type="character" w:customStyle="1" w:styleId="FontStyle94">
    <w:name w:val="Font Style94"/>
    <w:uiPriority w:val="99"/>
    <w:qFormat/>
    <w:rsid w:val="00264D60"/>
    <w:rPr>
      <w:rFonts w:ascii="Times New Roman" w:hAnsi="Times New Roman"/>
      <w:b/>
      <w:sz w:val="22"/>
    </w:rPr>
  </w:style>
  <w:style w:type="character" w:customStyle="1" w:styleId="FontStyle231">
    <w:name w:val="Font Style231"/>
    <w:uiPriority w:val="99"/>
    <w:qFormat/>
    <w:rsid w:val="00264D60"/>
    <w:rPr>
      <w:rFonts w:ascii="Times New Roman" w:hAnsi="Times New Roman"/>
      <w:sz w:val="26"/>
    </w:rPr>
  </w:style>
  <w:style w:type="character" w:customStyle="1" w:styleId="FontStyle145">
    <w:name w:val="Font Style145"/>
    <w:uiPriority w:val="99"/>
    <w:qFormat/>
    <w:rsid w:val="00264D60"/>
    <w:rPr>
      <w:rFonts w:ascii="Times New Roman" w:hAnsi="Times New Roman"/>
      <w:color w:val="000000"/>
      <w:sz w:val="18"/>
    </w:rPr>
  </w:style>
  <w:style w:type="character" w:customStyle="1" w:styleId="FontStyle215">
    <w:name w:val="Font Style215"/>
    <w:uiPriority w:val="99"/>
    <w:qFormat/>
    <w:rsid w:val="00264D60"/>
    <w:rPr>
      <w:rFonts w:ascii="Times New Roman" w:hAnsi="Times New Roman"/>
      <w:b/>
      <w:color w:val="000000"/>
      <w:sz w:val="18"/>
    </w:rPr>
  </w:style>
  <w:style w:type="character" w:customStyle="1" w:styleId="FontStyle153">
    <w:name w:val="Font Style153"/>
    <w:uiPriority w:val="99"/>
    <w:qFormat/>
    <w:rsid w:val="00264D60"/>
    <w:rPr>
      <w:rFonts w:ascii="Times New Roman" w:hAnsi="Times New Roman"/>
      <w:i/>
      <w:color w:val="000000"/>
      <w:sz w:val="18"/>
    </w:rPr>
  </w:style>
  <w:style w:type="paragraph" w:customStyle="1" w:styleId="Style1011">
    <w:name w:val="Style101"/>
    <w:basedOn w:val="a2"/>
    <w:uiPriority w:val="99"/>
    <w:qFormat/>
    <w:rsid w:val="00264D60"/>
    <w:pPr>
      <w:suppressAutoHyphens/>
      <w:autoSpaceDE w:val="0"/>
      <w:snapToGrid/>
      <w:spacing w:before="0" w:after="0" w:line="240" w:lineRule="atLeast"/>
    </w:pPr>
    <w:rPr>
      <w:rFonts w:eastAsia="Times New Roman"/>
      <w:sz w:val="20"/>
      <w:lang w:eastAsia="ar-SA"/>
    </w:rPr>
  </w:style>
  <w:style w:type="character" w:customStyle="1" w:styleId="FontStyle173">
    <w:name w:val="Font Style173"/>
    <w:uiPriority w:val="99"/>
    <w:qFormat/>
    <w:rsid w:val="00264D60"/>
    <w:rPr>
      <w:rFonts w:ascii="Times New Roman" w:hAnsi="Times New Roman"/>
      <w:i/>
      <w:color w:val="000000"/>
      <w:spacing w:val="20"/>
      <w:sz w:val="18"/>
    </w:rPr>
  </w:style>
  <w:style w:type="paragraph" w:customStyle="1" w:styleId="Style92">
    <w:name w:val="Style92"/>
    <w:basedOn w:val="a2"/>
    <w:uiPriority w:val="99"/>
    <w:qFormat/>
    <w:rsid w:val="00264D60"/>
    <w:pPr>
      <w:suppressAutoHyphens/>
      <w:autoSpaceDE w:val="0"/>
      <w:snapToGrid/>
      <w:spacing w:before="0" w:after="0" w:line="240" w:lineRule="atLeast"/>
    </w:pPr>
    <w:rPr>
      <w:rFonts w:eastAsia="Times New Roman"/>
      <w:sz w:val="20"/>
      <w:lang w:eastAsia="ar-SA"/>
    </w:rPr>
  </w:style>
  <w:style w:type="paragraph" w:customStyle="1" w:styleId="Style87">
    <w:name w:val="Style87"/>
    <w:basedOn w:val="a2"/>
    <w:uiPriority w:val="99"/>
    <w:qFormat/>
    <w:rsid w:val="00264D60"/>
    <w:pPr>
      <w:suppressAutoHyphens/>
      <w:autoSpaceDE w:val="0"/>
      <w:snapToGrid/>
      <w:spacing w:before="0" w:after="0" w:line="240" w:lineRule="atLeast"/>
    </w:pPr>
    <w:rPr>
      <w:rFonts w:eastAsia="Times New Roman"/>
      <w:sz w:val="20"/>
      <w:lang w:eastAsia="ar-SA"/>
    </w:rPr>
  </w:style>
  <w:style w:type="paragraph" w:customStyle="1" w:styleId="text0">
    <w:name w:val="text0"/>
    <w:basedOn w:val="a2"/>
    <w:uiPriority w:val="99"/>
    <w:qFormat/>
    <w:rsid w:val="00264D60"/>
    <w:pPr>
      <w:widowControl/>
      <w:snapToGrid/>
      <w:spacing w:before="48" w:after="48"/>
      <w:jc w:val="both"/>
    </w:pPr>
    <w:rPr>
      <w:rFonts w:eastAsia="Times New Roman"/>
      <w:szCs w:val="24"/>
    </w:rPr>
  </w:style>
  <w:style w:type="character" w:customStyle="1" w:styleId="b-serp-url">
    <w:name w:val="b-serp-url"/>
    <w:basedOn w:val="a3"/>
    <w:uiPriority w:val="99"/>
    <w:qFormat/>
    <w:rsid w:val="00264D60"/>
    <w:rPr>
      <w:rFonts w:cs="Times New Roman"/>
    </w:rPr>
  </w:style>
  <w:style w:type="paragraph" w:customStyle="1" w:styleId="biblio">
    <w:name w:val="biblio"/>
    <w:basedOn w:val="a2"/>
    <w:uiPriority w:val="99"/>
    <w:qFormat/>
    <w:rsid w:val="00264D60"/>
    <w:pPr>
      <w:widowControl/>
      <w:snapToGrid/>
      <w:spacing w:before="48" w:after="48"/>
      <w:ind w:firstLine="360"/>
      <w:jc w:val="both"/>
    </w:pPr>
    <w:rPr>
      <w:rFonts w:eastAsia="Times New Roman"/>
      <w:sz w:val="19"/>
      <w:szCs w:val="19"/>
    </w:rPr>
  </w:style>
  <w:style w:type="paragraph" w:customStyle="1" w:styleId="biblio0">
    <w:name w:val="biblio0"/>
    <w:basedOn w:val="a2"/>
    <w:uiPriority w:val="99"/>
    <w:qFormat/>
    <w:rsid w:val="00264D60"/>
    <w:pPr>
      <w:widowControl/>
      <w:snapToGrid/>
      <w:spacing w:before="48" w:after="48"/>
      <w:jc w:val="both"/>
    </w:pPr>
    <w:rPr>
      <w:rFonts w:eastAsia="Times New Roman"/>
      <w:sz w:val="19"/>
      <w:szCs w:val="19"/>
    </w:rPr>
  </w:style>
  <w:style w:type="paragraph" w:customStyle="1" w:styleId="podpis">
    <w:name w:val="podpis"/>
    <w:basedOn w:val="a2"/>
    <w:uiPriority w:val="99"/>
    <w:qFormat/>
    <w:rsid w:val="00264D60"/>
    <w:pPr>
      <w:widowControl/>
      <w:snapToGrid/>
      <w:spacing w:before="48" w:after="48"/>
      <w:jc w:val="right"/>
    </w:pPr>
    <w:rPr>
      <w:rFonts w:eastAsia="Times New Roman"/>
      <w:i/>
      <w:iCs/>
      <w:sz w:val="19"/>
      <w:szCs w:val="19"/>
    </w:rPr>
  </w:style>
  <w:style w:type="paragraph" w:customStyle="1" w:styleId="ris">
    <w:name w:val="ris"/>
    <w:basedOn w:val="a2"/>
    <w:uiPriority w:val="99"/>
    <w:qFormat/>
    <w:rsid w:val="00264D60"/>
    <w:pPr>
      <w:widowControl/>
      <w:snapToGrid/>
      <w:spacing w:before="48" w:after="48"/>
      <w:jc w:val="center"/>
    </w:pPr>
    <w:rPr>
      <w:rFonts w:eastAsia="Times New Roman"/>
      <w:i/>
      <w:iCs/>
      <w:sz w:val="19"/>
      <w:szCs w:val="19"/>
    </w:rPr>
  </w:style>
  <w:style w:type="paragraph" w:customStyle="1" w:styleId="small0">
    <w:name w:val="small0"/>
    <w:basedOn w:val="a2"/>
    <w:uiPriority w:val="99"/>
    <w:qFormat/>
    <w:rsid w:val="00264D60"/>
    <w:pPr>
      <w:widowControl/>
      <w:snapToGrid/>
      <w:spacing w:before="48" w:after="48"/>
      <w:jc w:val="both"/>
    </w:pPr>
    <w:rPr>
      <w:rFonts w:eastAsia="Times New Roman"/>
      <w:sz w:val="19"/>
      <w:szCs w:val="19"/>
    </w:rPr>
  </w:style>
  <w:style w:type="paragraph" w:customStyle="1" w:styleId="stih4">
    <w:name w:val="stih4"/>
    <w:basedOn w:val="a2"/>
    <w:uiPriority w:val="99"/>
    <w:qFormat/>
    <w:rsid w:val="00264D60"/>
    <w:pPr>
      <w:widowControl/>
      <w:snapToGrid/>
      <w:spacing w:before="120" w:after="120"/>
      <w:ind w:left="3240"/>
    </w:pPr>
    <w:rPr>
      <w:rFonts w:eastAsia="Times New Roman"/>
      <w:sz w:val="19"/>
      <w:szCs w:val="19"/>
    </w:rPr>
  </w:style>
  <w:style w:type="paragraph" w:customStyle="1" w:styleId="zag8">
    <w:name w:val="zag8"/>
    <w:basedOn w:val="a2"/>
    <w:uiPriority w:val="99"/>
    <w:qFormat/>
    <w:rsid w:val="00264D60"/>
    <w:pPr>
      <w:widowControl/>
      <w:snapToGrid/>
      <w:spacing w:before="240" w:after="48"/>
      <w:jc w:val="center"/>
    </w:pPr>
    <w:rPr>
      <w:rFonts w:eastAsia="Times New Roman"/>
      <w:sz w:val="19"/>
      <w:szCs w:val="19"/>
    </w:rPr>
  </w:style>
  <w:style w:type="character" w:customStyle="1" w:styleId="page">
    <w:name w:val="page"/>
    <w:uiPriority w:val="99"/>
    <w:rsid w:val="00264D60"/>
    <w:rPr>
      <w:i/>
      <w:vanish/>
      <w:color w:val="00008B"/>
      <w:sz w:val="19"/>
      <w:bdr w:val="single" w:sz="4" w:space="0" w:color="C1C1C1"/>
    </w:rPr>
  </w:style>
  <w:style w:type="paragraph" w:customStyle="1" w:styleId="hook">
    <w:name w:val="hook"/>
    <w:basedOn w:val="a2"/>
    <w:uiPriority w:val="99"/>
    <w:qFormat/>
    <w:rsid w:val="00264D60"/>
    <w:pPr>
      <w:widowControl/>
      <w:snapToGrid/>
      <w:spacing w:beforeAutospacing="1" w:afterAutospacing="1"/>
    </w:pPr>
    <w:rPr>
      <w:rFonts w:ascii="Comic Sans MS" w:eastAsia="Times New Roman" w:hAnsi="Comic Sans MS"/>
      <w:b/>
      <w:bCs/>
      <w:szCs w:val="24"/>
    </w:rPr>
  </w:style>
  <w:style w:type="character" w:customStyle="1" w:styleId="current">
    <w:name w:val="current"/>
    <w:basedOn w:val="a3"/>
    <w:uiPriority w:val="99"/>
    <w:qFormat/>
    <w:rsid w:val="00264D60"/>
    <w:rPr>
      <w:rFonts w:cs="Times New Roman"/>
    </w:rPr>
  </w:style>
  <w:style w:type="paragraph" w:customStyle="1" w:styleId="afffffffff2">
    <w:name w:val="Цитаты"/>
    <w:basedOn w:val="a2"/>
    <w:uiPriority w:val="99"/>
    <w:qFormat/>
    <w:rsid w:val="00264D60"/>
    <w:pPr>
      <w:widowControl/>
      <w:ind w:left="360" w:right="360"/>
    </w:pPr>
    <w:rPr>
      <w:rFonts w:eastAsia="Times New Roman"/>
    </w:rPr>
  </w:style>
  <w:style w:type="character" w:customStyle="1" w:styleId="FontStyle235">
    <w:name w:val="Font Style235"/>
    <w:uiPriority w:val="99"/>
    <w:qFormat/>
    <w:rsid w:val="00264D60"/>
    <w:rPr>
      <w:rFonts w:ascii="Arial" w:hAnsi="Arial"/>
      <w:b/>
      <w:sz w:val="18"/>
    </w:rPr>
  </w:style>
  <w:style w:type="character" w:customStyle="1" w:styleId="FontStyle255">
    <w:name w:val="Font Style255"/>
    <w:uiPriority w:val="99"/>
    <w:qFormat/>
    <w:rsid w:val="00264D60"/>
    <w:rPr>
      <w:rFonts w:ascii="Times New Roman" w:hAnsi="Times New Roman"/>
      <w:b/>
      <w:i/>
      <w:sz w:val="20"/>
    </w:rPr>
  </w:style>
  <w:style w:type="character" w:customStyle="1" w:styleId="FontStyle256">
    <w:name w:val="Font Style256"/>
    <w:uiPriority w:val="99"/>
    <w:qFormat/>
    <w:rsid w:val="00264D60"/>
    <w:rPr>
      <w:rFonts w:ascii="Times New Roman" w:hAnsi="Times New Roman"/>
      <w:b/>
      <w:sz w:val="20"/>
    </w:rPr>
  </w:style>
  <w:style w:type="character" w:customStyle="1" w:styleId="FontStyle240">
    <w:name w:val="Font Style240"/>
    <w:uiPriority w:val="99"/>
    <w:qFormat/>
    <w:rsid w:val="00264D60"/>
    <w:rPr>
      <w:rFonts w:ascii="Times New Roman" w:hAnsi="Times New Roman"/>
      <w:sz w:val="18"/>
    </w:rPr>
  </w:style>
  <w:style w:type="character" w:customStyle="1" w:styleId="FontStyle253">
    <w:name w:val="Font Style253"/>
    <w:uiPriority w:val="99"/>
    <w:qFormat/>
    <w:rsid w:val="00264D60"/>
    <w:rPr>
      <w:rFonts w:ascii="Times New Roman" w:hAnsi="Times New Roman"/>
      <w:i/>
      <w:sz w:val="18"/>
    </w:rPr>
  </w:style>
  <w:style w:type="character" w:customStyle="1" w:styleId="FontStyle234">
    <w:name w:val="Font Style234"/>
    <w:uiPriority w:val="99"/>
    <w:qFormat/>
    <w:rsid w:val="00264D60"/>
    <w:rPr>
      <w:rFonts w:ascii="Arial" w:hAnsi="Arial"/>
      <w:b/>
      <w:sz w:val="16"/>
    </w:rPr>
  </w:style>
  <w:style w:type="paragraph" w:customStyle="1" w:styleId="Style55">
    <w:name w:val="Style55"/>
    <w:basedOn w:val="a2"/>
    <w:uiPriority w:val="99"/>
    <w:qFormat/>
    <w:rsid w:val="00264D60"/>
    <w:pPr>
      <w:autoSpaceDE w:val="0"/>
      <w:autoSpaceDN w:val="0"/>
      <w:adjustRightInd w:val="0"/>
      <w:snapToGrid/>
      <w:spacing w:before="0" w:after="0"/>
    </w:pPr>
    <w:rPr>
      <w:rFonts w:ascii="Segoe UI" w:eastAsia="Times New Roman" w:hAnsi="Segoe UI" w:cs="Segoe UI"/>
      <w:szCs w:val="24"/>
    </w:rPr>
  </w:style>
  <w:style w:type="paragraph" w:customStyle="1" w:styleId="Style69">
    <w:name w:val="Style69"/>
    <w:basedOn w:val="a2"/>
    <w:uiPriority w:val="99"/>
    <w:qFormat/>
    <w:rsid w:val="00264D60"/>
    <w:pPr>
      <w:autoSpaceDE w:val="0"/>
      <w:autoSpaceDN w:val="0"/>
      <w:adjustRightInd w:val="0"/>
      <w:snapToGrid/>
      <w:spacing w:before="0" w:after="0" w:line="235" w:lineRule="exact"/>
      <w:ind w:hanging="206"/>
      <w:jc w:val="both"/>
    </w:pPr>
    <w:rPr>
      <w:rFonts w:ascii="Segoe UI" w:eastAsia="Times New Roman" w:hAnsi="Segoe UI" w:cs="Segoe UI"/>
      <w:szCs w:val="24"/>
    </w:rPr>
  </w:style>
  <w:style w:type="paragraph" w:customStyle="1" w:styleId="Style72">
    <w:name w:val="Style72"/>
    <w:basedOn w:val="a2"/>
    <w:uiPriority w:val="99"/>
    <w:qFormat/>
    <w:rsid w:val="00264D60"/>
    <w:pPr>
      <w:autoSpaceDE w:val="0"/>
      <w:autoSpaceDN w:val="0"/>
      <w:adjustRightInd w:val="0"/>
      <w:snapToGrid/>
      <w:spacing w:before="0" w:after="0"/>
    </w:pPr>
    <w:rPr>
      <w:rFonts w:ascii="Segoe UI" w:eastAsia="Times New Roman" w:hAnsi="Segoe UI" w:cs="Segoe UI"/>
      <w:szCs w:val="24"/>
    </w:rPr>
  </w:style>
  <w:style w:type="character" w:customStyle="1" w:styleId="citation">
    <w:name w:val="citation"/>
    <w:basedOn w:val="a3"/>
    <w:uiPriority w:val="99"/>
    <w:qFormat/>
    <w:rsid w:val="00264D60"/>
    <w:rPr>
      <w:rFonts w:cs="Times New Roman"/>
    </w:rPr>
  </w:style>
  <w:style w:type="character" w:customStyle="1" w:styleId="xmlemitalic10">
    <w:name w:val="xmlemitalic1"/>
    <w:basedOn w:val="a3"/>
    <w:uiPriority w:val="99"/>
    <w:qFormat/>
    <w:rsid w:val="00264D60"/>
    <w:rPr>
      <w:rFonts w:cs="Times New Roman"/>
    </w:rPr>
  </w:style>
  <w:style w:type="paragraph" w:customStyle="1" w:styleId="nospacing">
    <w:name w:val="nospacing"/>
    <w:basedOn w:val="a2"/>
    <w:uiPriority w:val="99"/>
    <w:qFormat/>
    <w:rsid w:val="00264D60"/>
    <w:pPr>
      <w:widowControl/>
      <w:snapToGrid/>
      <w:spacing w:beforeAutospacing="1" w:afterAutospacing="1"/>
    </w:pPr>
    <w:rPr>
      <w:rFonts w:eastAsia="Times New Roman"/>
      <w:szCs w:val="24"/>
    </w:rPr>
  </w:style>
  <w:style w:type="paragraph" w:customStyle="1" w:styleId="PrilogRazd">
    <w:name w:val="Prilog Razd"/>
    <w:uiPriority w:val="99"/>
    <w:qFormat/>
    <w:rsid w:val="00264D60"/>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264D60"/>
    <w:pPr>
      <w:snapToGrid/>
      <w:spacing w:before="0" w:after="0"/>
      <w:ind w:firstLine="567"/>
      <w:jc w:val="both"/>
    </w:pPr>
    <w:rPr>
      <w:rFonts w:eastAsia="Times New Roman"/>
      <w:sz w:val="20"/>
    </w:rPr>
  </w:style>
  <w:style w:type="paragraph" w:customStyle="1" w:styleId="Style43">
    <w:name w:val="Style43"/>
    <w:basedOn w:val="a2"/>
    <w:uiPriority w:val="99"/>
    <w:qFormat/>
    <w:rsid w:val="00264D60"/>
    <w:pPr>
      <w:autoSpaceDE w:val="0"/>
      <w:autoSpaceDN w:val="0"/>
      <w:adjustRightInd w:val="0"/>
      <w:snapToGrid/>
      <w:spacing w:before="0" w:after="0" w:line="475" w:lineRule="exact"/>
      <w:ind w:firstLine="706"/>
      <w:jc w:val="both"/>
    </w:pPr>
    <w:rPr>
      <w:rFonts w:eastAsia="Times New Roman"/>
      <w:szCs w:val="24"/>
    </w:rPr>
  </w:style>
  <w:style w:type="character" w:customStyle="1" w:styleId="font23">
    <w:name w:val="font23"/>
    <w:uiPriority w:val="99"/>
    <w:qFormat/>
    <w:rsid w:val="00264D60"/>
  </w:style>
  <w:style w:type="character" w:customStyle="1" w:styleId="texttext1">
    <w:name w:val="texttext1"/>
    <w:uiPriority w:val="99"/>
    <w:qFormat/>
    <w:rsid w:val="00264D60"/>
    <w:rPr>
      <w:rFonts w:ascii="Verdana" w:hAnsi="Verdana"/>
      <w:color w:val="000000"/>
      <w:sz w:val="19"/>
      <w:u w:val="none"/>
    </w:rPr>
  </w:style>
  <w:style w:type="character" w:customStyle="1" w:styleId="FontStyle64">
    <w:name w:val="Font Style64"/>
    <w:uiPriority w:val="99"/>
    <w:qFormat/>
    <w:rsid w:val="00264D60"/>
    <w:rPr>
      <w:rFonts w:ascii="Times New Roman" w:hAnsi="Times New Roman"/>
      <w:b/>
      <w:sz w:val="24"/>
    </w:rPr>
  </w:style>
  <w:style w:type="character" w:customStyle="1" w:styleId="authorabout">
    <w:name w:val="authorabout"/>
    <w:uiPriority w:val="99"/>
    <w:qFormat/>
    <w:rsid w:val="00264D60"/>
    <w:rPr>
      <w:rFonts w:ascii="Times New Roman" w:hAnsi="Times New Roman"/>
    </w:rPr>
  </w:style>
  <w:style w:type="character" w:customStyle="1" w:styleId="textbf">
    <w:name w:val="textbf"/>
    <w:uiPriority w:val="99"/>
    <w:qFormat/>
    <w:rsid w:val="00264D60"/>
  </w:style>
  <w:style w:type="character" w:customStyle="1" w:styleId="textit">
    <w:name w:val="textit"/>
    <w:uiPriority w:val="99"/>
    <w:qFormat/>
    <w:rsid w:val="00264D60"/>
  </w:style>
  <w:style w:type="character" w:customStyle="1" w:styleId="textdoc1">
    <w:name w:val="textdoc1"/>
    <w:uiPriority w:val="99"/>
    <w:qFormat/>
    <w:rsid w:val="00264D60"/>
  </w:style>
  <w:style w:type="paragraph" w:customStyle="1" w:styleId="textdoc">
    <w:name w:val="textdoc"/>
    <w:basedOn w:val="a2"/>
    <w:uiPriority w:val="99"/>
    <w:qFormat/>
    <w:rsid w:val="00264D60"/>
    <w:pPr>
      <w:widowControl/>
      <w:snapToGrid/>
      <w:spacing w:beforeAutospacing="1" w:afterAutospacing="1"/>
    </w:pPr>
    <w:rPr>
      <w:rFonts w:eastAsia="Times New Roman"/>
      <w:szCs w:val="24"/>
    </w:rPr>
  </w:style>
  <w:style w:type="paragraph" w:customStyle="1" w:styleId="msonormalcxsplast">
    <w:name w:val="msonormalcxsplast"/>
    <w:basedOn w:val="a2"/>
    <w:uiPriority w:val="99"/>
    <w:qFormat/>
    <w:rsid w:val="00264D60"/>
    <w:pPr>
      <w:widowControl/>
      <w:snapToGrid/>
      <w:spacing w:beforeAutospacing="1" w:afterAutospacing="1"/>
    </w:pPr>
    <w:rPr>
      <w:rFonts w:ascii="Arial" w:eastAsia="Times New Roman" w:hAnsi="Arial" w:cs="Arial"/>
      <w:color w:val="000000"/>
      <w:sz w:val="20"/>
    </w:rPr>
  </w:style>
  <w:style w:type="paragraph" w:customStyle="1" w:styleId="msonormalcxspmiddlecxspmiddle">
    <w:name w:val="msonormalcxspmiddlecxspmiddle"/>
    <w:basedOn w:val="a2"/>
    <w:uiPriority w:val="99"/>
    <w:qFormat/>
    <w:rsid w:val="00264D60"/>
    <w:pPr>
      <w:widowControl/>
      <w:snapToGrid/>
      <w:spacing w:beforeAutospacing="1" w:afterAutospacing="1"/>
    </w:pPr>
    <w:rPr>
      <w:rFonts w:ascii="Arial" w:eastAsia="Times New Roman" w:hAnsi="Arial" w:cs="Arial"/>
      <w:color w:val="000000"/>
      <w:sz w:val="20"/>
    </w:rPr>
  </w:style>
  <w:style w:type="character" w:customStyle="1" w:styleId="FontStyle52">
    <w:name w:val="Font Style52"/>
    <w:uiPriority w:val="99"/>
    <w:qFormat/>
    <w:rsid w:val="00264D60"/>
    <w:rPr>
      <w:rFonts w:ascii="Times New Roman" w:hAnsi="Times New Roman"/>
      <w:sz w:val="20"/>
    </w:rPr>
  </w:style>
  <w:style w:type="character" w:customStyle="1" w:styleId="snsep">
    <w:name w:val="snsep"/>
    <w:uiPriority w:val="99"/>
    <w:qFormat/>
    <w:rsid w:val="00264D60"/>
  </w:style>
  <w:style w:type="paragraph" w:customStyle="1" w:styleId="normalrus">
    <w:name w:val="normalrus"/>
    <w:basedOn w:val="a2"/>
    <w:uiPriority w:val="99"/>
    <w:qFormat/>
    <w:rsid w:val="00264D60"/>
    <w:pPr>
      <w:widowControl/>
      <w:snapToGrid/>
      <w:spacing w:beforeAutospacing="1" w:afterAutospacing="1"/>
    </w:pPr>
    <w:rPr>
      <w:rFonts w:eastAsia="Times New Roman"/>
      <w:szCs w:val="24"/>
    </w:rPr>
  </w:style>
  <w:style w:type="paragraph" w:customStyle="1" w:styleId="a0cxspmiddle">
    <w:name w:val="a0cxspmiddle"/>
    <w:basedOn w:val="a2"/>
    <w:uiPriority w:val="99"/>
    <w:qFormat/>
    <w:rsid w:val="00264D60"/>
    <w:pPr>
      <w:widowControl/>
      <w:snapToGrid/>
      <w:spacing w:beforeAutospacing="1" w:afterAutospacing="1"/>
    </w:pPr>
    <w:rPr>
      <w:rFonts w:eastAsia="Times New Roman"/>
      <w:szCs w:val="24"/>
    </w:rPr>
  </w:style>
  <w:style w:type="character" w:customStyle="1" w:styleId="mw-editsection">
    <w:name w:val="mw-editsection"/>
    <w:uiPriority w:val="99"/>
    <w:qFormat/>
    <w:rsid w:val="00264D60"/>
  </w:style>
  <w:style w:type="character" w:customStyle="1" w:styleId="num0">
    <w:name w:val="num0"/>
    <w:uiPriority w:val="99"/>
    <w:qFormat/>
    <w:rsid w:val="00264D60"/>
  </w:style>
  <w:style w:type="paragraph" w:customStyle="1" w:styleId="Style27">
    <w:name w:val="Style27"/>
    <w:basedOn w:val="a2"/>
    <w:uiPriority w:val="99"/>
    <w:qFormat/>
    <w:rsid w:val="00264D60"/>
    <w:pPr>
      <w:autoSpaceDE w:val="0"/>
      <w:autoSpaceDN w:val="0"/>
      <w:adjustRightInd w:val="0"/>
      <w:snapToGrid/>
      <w:spacing w:before="0" w:after="0" w:line="446" w:lineRule="exact"/>
      <w:ind w:firstLine="533"/>
      <w:jc w:val="both"/>
    </w:pPr>
    <w:rPr>
      <w:rFonts w:eastAsia="Times New Roman"/>
      <w:szCs w:val="24"/>
    </w:rPr>
  </w:style>
  <w:style w:type="character" w:customStyle="1" w:styleId="copy3">
    <w:name w:val="copy3"/>
    <w:uiPriority w:val="99"/>
    <w:qFormat/>
    <w:rsid w:val="00264D60"/>
  </w:style>
  <w:style w:type="character" w:customStyle="1" w:styleId="style80">
    <w:name w:val="style8"/>
    <w:uiPriority w:val="99"/>
    <w:qFormat/>
    <w:rsid w:val="00264D60"/>
  </w:style>
  <w:style w:type="paragraph" w:customStyle="1" w:styleId="ptx2">
    <w:name w:val="ptx2"/>
    <w:basedOn w:val="a2"/>
    <w:uiPriority w:val="99"/>
    <w:qFormat/>
    <w:rsid w:val="00264D60"/>
    <w:pPr>
      <w:widowControl/>
      <w:snapToGrid/>
      <w:spacing w:beforeAutospacing="1" w:afterAutospacing="1"/>
    </w:pPr>
    <w:rPr>
      <w:rFonts w:eastAsia="Times New Roman"/>
      <w:szCs w:val="24"/>
    </w:rPr>
  </w:style>
  <w:style w:type="character" w:customStyle="1" w:styleId="512">
    <w:name w:val="Заголовок 5 Знак1"/>
    <w:uiPriority w:val="99"/>
    <w:qFormat/>
    <w:locked/>
    <w:rsid w:val="00264D60"/>
    <w:rPr>
      <w:b/>
      <w:i/>
      <w:sz w:val="26"/>
    </w:rPr>
  </w:style>
  <w:style w:type="character" w:customStyle="1" w:styleId="afffffffff3">
    <w:name w:val="Выделение жирным"/>
    <w:uiPriority w:val="99"/>
    <w:qFormat/>
    <w:rsid w:val="00264D60"/>
    <w:rPr>
      <w:b/>
    </w:rPr>
  </w:style>
  <w:style w:type="character" w:customStyle="1" w:styleId="ListLabel1">
    <w:name w:val="ListLabel 1"/>
    <w:uiPriority w:val="99"/>
    <w:qFormat/>
    <w:rsid w:val="00264D60"/>
    <w:rPr>
      <w:color w:val="000000"/>
      <w:spacing w:val="0"/>
      <w:position w:val="0"/>
      <w:sz w:val="20"/>
      <w:u w:val="none"/>
      <w:vertAlign w:val="baseline"/>
    </w:rPr>
  </w:style>
  <w:style w:type="character" w:customStyle="1" w:styleId="ListLabel2">
    <w:name w:val="ListLabel 2"/>
    <w:uiPriority w:val="99"/>
    <w:qFormat/>
    <w:rsid w:val="00264D60"/>
  </w:style>
  <w:style w:type="character" w:customStyle="1" w:styleId="ListLabel3">
    <w:name w:val="ListLabel 3"/>
    <w:uiPriority w:val="99"/>
    <w:qFormat/>
    <w:rsid w:val="00264D60"/>
    <w:rPr>
      <w:b/>
    </w:rPr>
  </w:style>
  <w:style w:type="character" w:customStyle="1" w:styleId="ListLabel4">
    <w:name w:val="ListLabel 4"/>
    <w:uiPriority w:val="99"/>
    <w:qFormat/>
    <w:rsid w:val="00264D60"/>
  </w:style>
  <w:style w:type="character" w:customStyle="1" w:styleId="ListLabel5">
    <w:name w:val="ListLabel 5"/>
    <w:uiPriority w:val="99"/>
    <w:qFormat/>
    <w:rsid w:val="00264D60"/>
    <w:rPr>
      <w:color w:val="00000A"/>
    </w:rPr>
  </w:style>
  <w:style w:type="character" w:customStyle="1" w:styleId="ListLabel6">
    <w:name w:val="ListLabel 6"/>
    <w:uiPriority w:val="99"/>
    <w:qFormat/>
    <w:rsid w:val="00264D60"/>
    <w:rPr>
      <w:sz w:val="20"/>
    </w:rPr>
  </w:style>
  <w:style w:type="character" w:customStyle="1" w:styleId="2ff9">
    <w:name w:val="Название Знак2"/>
    <w:uiPriority w:val="99"/>
    <w:qFormat/>
    <w:locked/>
    <w:rsid w:val="00264D60"/>
    <w:rPr>
      <w:i/>
      <w:color w:val="00000A"/>
      <w:sz w:val="24"/>
    </w:rPr>
  </w:style>
  <w:style w:type="character" w:customStyle="1" w:styleId="2ffa">
    <w:name w:val="Схема документа Знак2"/>
    <w:uiPriority w:val="99"/>
    <w:qFormat/>
    <w:locked/>
    <w:rsid w:val="00264D60"/>
    <w:rPr>
      <w:rFonts w:ascii="Tahoma" w:hAnsi="Tahoma"/>
      <w:color w:val="00000A"/>
      <w:shd w:val="clear" w:color="auto" w:fill="000080"/>
    </w:rPr>
  </w:style>
  <w:style w:type="character" w:customStyle="1" w:styleId="323">
    <w:name w:val="Основной текст с отступом 3 Знак2"/>
    <w:uiPriority w:val="99"/>
    <w:qFormat/>
    <w:locked/>
    <w:rsid w:val="00264D60"/>
    <w:rPr>
      <w:color w:val="00000A"/>
      <w:sz w:val="16"/>
      <w:lang w:val="ru-RU" w:eastAsia="ru-RU"/>
    </w:rPr>
  </w:style>
  <w:style w:type="character" w:customStyle="1" w:styleId="2ffb">
    <w:name w:val="Нижний колонтитул Знак2"/>
    <w:uiPriority w:val="99"/>
    <w:qFormat/>
    <w:locked/>
    <w:rsid w:val="00264D60"/>
    <w:rPr>
      <w:sz w:val="24"/>
    </w:rPr>
  </w:style>
  <w:style w:type="character" w:customStyle="1" w:styleId="2ffc">
    <w:name w:val="Текст выноски Знак2"/>
    <w:uiPriority w:val="99"/>
    <w:qFormat/>
    <w:locked/>
    <w:rsid w:val="00264D60"/>
    <w:rPr>
      <w:rFonts w:ascii="Tahoma" w:hAnsi="Tahoma"/>
      <w:color w:val="00000A"/>
      <w:sz w:val="16"/>
    </w:rPr>
  </w:style>
  <w:style w:type="character" w:customStyle="1" w:styleId="228">
    <w:name w:val="Основной текст 2 Знак2"/>
    <w:uiPriority w:val="99"/>
    <w:qFormat/>
    <w:locked/>
    <w:rsid w:val="00264D60"/>
    <w:rPr>
      <w:sz w:val="24"/>
    </w:rPr>
  </w:style>
  <w:style w:type="paragraph" w:customStyle="1" w:styleId="afffffffff4">
    <w:name w:val="Заглавие"/>
    <w:basedOn w:val="affffffffe"/>
    <w:uiPriority w:val="99"/>
    <w:qFormat/>
    <w:rsid w:val="00264D60"/>
    <w:pPr>
      <w:jc w:val="center"/>
    </w:pPr>
    <w:rPr>
      <w:sz w:val="20"/>
      <w:szCs w:val="20"/>
    </w:rPr>
  </w:style>
  <w:style w:type="table" w:customStyle="1" w:styleId="11fa">
    <w:name w:val="Сетка таблицы11"/>
    <w:uiPriority w:val="99"/>
    <w:rsid w:val="00264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264D60"/>
  </w:style>
  <w:style w:type="character" w:customStyle="1" w:styleId="ft1846">
    <w:name w:val="ft1846"/>
    <w:uiPriority w:val="99"/>
    <w:qFormat/>
    <w:rsid w:val="00264D60"/>
  </w:style>
  <w:style w:type="character" w:customStyle="1" w:styleId="ft1850">
    <w:name w:val="ft1850"/>
    <w:uiPriority w:val="99"/>
    <w:qFormat/>
    <w:rsid w:val="00264D60"/>
  </w:style>
  <w:style w:type="character" w:customStyle="1" w:styleId="ft1994">
    <w:name w:val="ft1994"/>
    <w:uiPriority w:val="99"/>
    <w:qFormat/>
    <w:rsid w:val="00264D60"/>
  </w:style>
  <w:style w:type="character" w:customStyle="1" w:styleId="ft2006">
    <w:name w:val="ft2006"/>
    <w:uiPriority w:val="99"/>
    <w:qFormat/>
    <w:rsid w:val="00264D60"/>
  </w:style>
  <w:style w:type="character" w:customStyle="1" w:styleId="ft2181">
    <w:name w:val="ft2181"/>
    <w:uiPriority w:val="99"/>
    <w:qFormat/>
    <w:rsid w:val="00264D60"/>
  </w:style>
  <w:style w:type="character" w:customStyle="1" w:styleId="ft2193">
    <w:name w:val="ft2193"/>
    <w:uiPriority w:val="99"/>
    <w:qFormat/>
    <w:rsid w:val="00264D60"/>
  </w:style>
  <w:style w:type="character" w:customStyle="1" w:styleId="ft2205">
    <w:name w:val="ft2205"/>
    <w:uiPriority w:val="99"/>
    <w:qFormat/>
    <w:rsid w:val="00264D60"/>
  </w:style>
  <w:style w:type="character" w:customStyle="1" w:styleId="ft2213">
    <w:name w:val="ft2213"/>
    <w:uiPriority w:val="99"/>
    <w:qFormat/>
    <w:rsid w:val="00264D60"/>
  </w:style>
  <w:style w:type="character" w:customStyle="1" w:styleId="editsection">
    <w:name w:val="editsection"/>
    <w:uiPriority w:val="99"/>
    <w:qFormat/>
    <w:rsid w:val="00264D60"/>
  </w:style>
  <w:style w:type="paragraph" w:customStyle="1" w:styleId="-10-11">
    <w:name w:val="А-10-11"/>
    <w:basedOn w:val="a2"/>
    <w:uiPriority w:val="99"/>
    <w:qFormat/>
    <w:rsid w:val="00264D60"/>
    <w:pPr>
      <w:widowControl/>
      <w:snapToGrid/>
      <w:spacing w:before="0" w:after="0" w:line="233" w:lineRule="exact"/>
      <w:ind w:firstLine="397"/>
      <w:jc w:val="both"/>
    </w:pPr>
    <w:rPr>
      <w:rFonts w:eastAsia="Times New Roman"/>
      <w:sz w:val="20"/>
    </w:rPr>
  </w:style>
  <w:style w:type="paragraph" w:customStyle="1" w:styleId="iauiueiiiaaiio">
    <w:name w:val="iau?iue ii i?aaiio"/>
    <w:basedOn w:val="a2"/>
    <w:uiPriority w:val="99"/>
    <w:qFormat/>
    <w:rsid w:val="00264D60"/>
    <w:pPr>
      <w:widowControl/>
      <w:overflowPunct w:val="0"/>
      <w:autoSpaceDE w:val="0"/>
      <w:autoSpaceDN w:val="0"/>
      <w:adjustRightInd w:val="0"/>
      <w:snapToGrid/>
      <w:spacing w:before="0" w:after="0"/>
      <w:jc w:val="right"/>
      <w:textAlignment w:val="baseline"/>
    </w:pPr>
    <w:rPr>
      <w:rFonts w:eastAsia="Times New Roman"/>
      <w:sz w:val="20"/>
    </w:rPr>
  </w:style>
  <w:style w:type="character" w:customStyle="1" w:styleId="f1">
    <w:name w:val="f1"/>
    <w:uiPriority w:val="99"/>
    <w:qFormat/>
    <w:rsid w:val="00264D60"/>
  </w:style>
  <w:style w:type="paragraph" w:customStyle="1" w:styleId="131">
    <w:name w:val="Стиль Стиль по ширине Междустр.интервал:  множитель 13 ин + полужир...1"/>
    <w:basedOn w:val="a2"/>
    <w:uiPriority w:val="99"/>
    <w:qFormat/>
    <w:rsid w:val="00264D60"/>
    <w:pPr>
      <w:widowControl/>
      <w:numPr>
        <w:numId w:val="7"/>
      </w:numPr>
      <w:tabs>
        <w:tab w:val="left" w:pos="680"/>
        <w:tab w:val="left" w:pos="851"/>
      </w:tabs>
      <w:snapToGrid/>
      <w:spacing w:before="0" w:after="0" w:line="312" w:lineRule="auto"/>
      <w:ind w:left="680" w:hanging="226"/>
    </w:pPr>
    <w:rPr>
      <w:rFonts w:eastAsia="Times New Roman"/>
      <w:bCs/>
      <w:i/>
    </w:rPr>
  </w:style>
  <w:style w:type="table" w:customStyle="1" w:styleId="12b">
    <w:name w:val="Сетка таблицы12"/>
    <w:uiPriority w:val="99"/>
    <w:rsid w:val="00264D6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0"/>
    <w:uiPriority w:val="99"/>
    <w:qFormat/>
    <w:rsid w:val="00264D60"/>
    <w:pPr>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1TimesNewRoman12">
    <w:name w:val="Стиль Загол. 1 ур. + Times New Roman 12 пт"/>
    <w:basedOn w:val="a2"/>
    <w:uiPriority w:val="99"/>
    <w:qFormat/>
    <w:rsid w:val="00264D60"/>
    <w:pPr>
      <w:keepNext/>
      <w:widowControl/>
      <w:autoSpaceDE w:val="0"/>
      <w:autoSpaceDN w:val="0"/>
      <w:adjustRightInd w:val="0"/>
      <w:snapToGrid/>
      <w:spacing w:before="0" w:after="0" w:line="360" w:lineRule="auto"/>
      <w:jc w:val="center"/>
    </w:pPr>
    <w:rPr>
      <w:rFonts w:eastAsia="Times New Roman" w:cs="PragmaticaCTT"/>
      <w:b/>
      <w:bCs/>
      <w:caps/>
      <w:sz w:val="26"/>
    </w:rPr>
  </w:style>
  <w:style w:type="paragraph" w:customStyle="1" w:styleId="afffffffff5">
    <w:name w:val="НаКурсач"/>
    <w:basedOn w:val="a2"/>
    <w:uiPriority w:val="99"/>
    <w:qFormat/>
    <w:rsid w:val="00264D60"/>
    <w:pPr>
      <w:widowControl/>
      <w:snapToGrid/>
      <w:spacing w:before="0" w:after="0" w:line="312" w:lineRule="auto"/>
      <w:jc w:val="both"/>
    </w:pPr>
    <w:rPr>
      <w:rFonts w:eastAsia="Times New Roman"/>
      <w:sz w:val="28"/>
      <w:szCs w:val="24"/>
    </w:rPr>
  </w:style>
  <w:style w:type="character" w:customStyle="1" w:styleId="a11">
    <w:name w:val="a1"/>
    <w:uiPriority w:val="99"/>
    <w:qFormat/>
    <w:rsid w:val="00264D60"/>
  </w:style>
  <w:style w:type="character" w:customStyle="1" w:styleId="1113">
    <w:name w:val="Сильное выделение111"/>
    <w:uiPriority w:val="99"/>
    <w:qFormat/>
    <w:rsid w:val="00264D60"/>
    <w:rPr>
      <w:b/>
    </w:rPr>
  </w:style>
  <w:style w:type="paragraph" w:customStyle="1" w:styleId="HTML1a">
    <w:name w:val="Стандартный HTML1"/>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eastAsia="Times New Roman" w:hAnsi="Courier New" w:cs="Courier New"/>
      <w:kern w:val="1"/>
      <w:sz w:val="20"/>
      <w:lang w:eastAsia="hi-IN" w:bidi="hi-IN"/>
    </w:rPr>
  </w:style>
  <w:style w:type="character" w:customStyle="1" w:styleId="field-content">
    <w:name w:val="field-content"/>
    <w:uiPriority w:val="99"/>
    <w:qFormat/>
    <w:rsid w:val="00264D60"/>
  </w:style>
  <w:style w:type="character" w:customStyle="1" w:styleId="reference-text">
    <w:name w:val="reference-text"/>
    <w:uiPriority w:val="99"/>
    <w:qFormat/>
    <w:rsid w:val="00264D60"/>
  </w:style>
  <w:style w:type="paragraph" w:customStyle="1" w:styleId="snip1">
    <w:name w:val="snip1"/>
    <w:basedOn w:val="a2"/>
    <w:uiPriority w:val="99"/>
    <w:qFormat/>
    <w:rsid w:val="00264D60"/>
    <w:pPr>
      <w:widowControl/>
      <w:snapToGrid/>
      <w:spacing w:before="49" w:after="0" w:line="300" w:lineRule="atLeast"/>
    </w:pPr>
    <w:rPr>
      <w:rFonts w:eastAsia="Times New Roman"/>
      <w:color w:val="000000"/>
      <w:szCs w:val="24"/>
    </w:rPr>
  </w:style>
  <w:style w:type="paragraph" w:customStyle="1" w:styleId="Style74">
    <w:name w:val="Style74"/>
    <w:basedOn w:val="a2"/>
    <w:uiPriority w:val="99"/>
    <w:qFormat/>
    <w:rsid w:val="00264D60"/>
    <w:pPr>
      <w:autoSpaceDE w:val="0"/>
      <w:autoSpaceDN w:val="0"/>
      <w:adjustRightInd w:val="0"/>
      <w:snapToGrid/>
      <w:spacing w:before="0" w:after="0" w:line="274" w:lineRule="exact"/>
      <w:ind w:firstLine="293"/>
      <w:jc w:val="both"/>
    </w:pPr>
    <w:rPr>
      <w:rFonts w:eastAsia="Times New Roman"/>
      <w:szCs w:val="24"/>
    </w:rPr>
  </w:style>
  <w:style w:type="paragraph" w:customStyle="1" w:styleId="-1">
    <w:name w:val="Обычный-1"/>
    <w:basedOn w:val="a2"/>
    <w:uiPriority w:val="99"/>
    <w:qFormat/>
    <w:rsid w:val="00264D60"/>
    <w:pPr>
      <w:snapToGrid/>
      <w:spacing w:before="0" w:after="0" w:line="360" w:lineRule="auto"/>
      <w:ind w:firstLine="720"/>
      <w:jc w:val="both"/>
    </w:pPr>
    <w:rPr>
      <w:rFonts w:eastAsia="Times New Roman"/>
    </w:rPr>
  </w:style>
  <w:style w:type="paragraph" w:customStyle="1" w:styleId="normal5">
    <w:name w:val="normal5"/>
    <w:basedOn w:val="a2"/>
    <w:uiPriority w:val="99"/>
    <w:qFormat/>
    <w:rsid w:val="00264D60"/>
    <w:pPr>
      <w:widowControl/>
      <w:snapToGrid/>
      <w:spacing w:beforeAutospacing="1" w:afterAutospacing="1"/>
    </w:pPr>
    <w:rPr>
      <w:rFonts w:eastAsia="Times New Roman"/>
      <w:szCs w:val="24"/>
    </w:rPr>
  </w:style>
  <w:style w:type="character" w:customStyle="1" w:styleId="1c">
    <w:name w:val="Абзац списка Знак1"/>
    <w:link w:val="afffc"/>
    <w:uiPriority w:val="34"/>
    <w:qFormat/>
    <w:locked/>
    <w:rsid w:val="00264D60"/>
    <w:rPr>
      <w:rFonts w:ascii="Calibri" w:eastAsia="Calibri" w:hAnsi="Calibri" w:cs="Times New Roman"/>
      <w:sz w:val="20"/>
      <w:szCs w:val="20"/>
      <w:lang w:eastAsia="ru-RU"/>
    </w:rPr>
  </w:style>
  <w:style w:type="paragraph" w:customStyle="1" w:styleId="12c">
    <w:name w:val="Обычный12"/>
    <w:uiPriority w:val="99"/>
    <w:qFormat/>
    <w:rsid w:val="00264D6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02">
    <w:name w:val="Знак Знак202"/>
    <w:uiPriority w:val="99"/>
    <w:qFormat/>
    <w:rsid w:val="00264D60"/>
    <w:rPr>
      <w:rFonts w:ascii="Arial" w:hAnsi="Arial"/>
      <w:sz w:val="22"/>
    </w:rPr>
  </w:style>
  <w:style w:type="paragraph" w:customStyle="1" w:styleId="3fc">
    <w:name w:val="Знак Знак Знак Знак Знак Знак3"/>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42">
    <w:name w:val="Знак Знак74"/>
    <w:uiPriority w:val="99"/>
    <w:qFormat/>
    <w:rsid w:val="00264D60"/>
    <w:rPr>
      <w:sz w:val="16"/>
      <w:lang w:val="ru-RU" w:eastAsia="ru-RU"/>
    </w:rPr>
  </w:style>
  <w:style w:type="character" w:customStyle="1" w:styleId="1420">
    <w:name w:val="Знак Знак142"/>
    <w:uiPriority w:val="99"/>
    <w:qFormat/>
    <w:locked/>
    <w:rsid w:val="00264D60"/>
    <w:rPr>
      <w:b/>
      <w:sz w:val="27"/>
      <w:lang w:val="ru-RU" w:eastAsia="ru-RU"/>
    </w:rPr>
  </w:style>
  <w:style w:type="character" w:customStyle="1" w:styleId="102">
    <w:name w:val="Знак Знак102"/>
    <w:uiPriority w:val="99"/>
    <w:qFormat/>
    <w:locked/>
    <w:rsid w:val="00264D60"/>
    <w:rPr>
      <w:sz w:val="16"/>
      <w:lang w:val="ru-RU" w:eastAsia="ru-RU"/>
    </w:rPr>
  </w:style>
  <w:style w:type="character" w:customStyle="1" w:styleId="6120">
    <w:name w:val="Знак Знак612"/>
    <w:uiPriority w:val="99"/>
    <w:qFormat/>
    <w:rsid w:val="00264D60"/>
    <w:rPr>
      <w:rFonts w:ascii="Arial" w:hAnsi="Arial"/>
      <w:b/>
      <w:i/>
      <w:sz w:val="28"/>
      <w:lang w:val="ru-RU" w:eastAsia="en-US"/>
    </w:rPr>
  </w:style>
  <w:style w:type="character" w:customStyle="1" w:styleId="1630">
    <w:name w:val="Знак Знак163"/>
    <w:uiPriority w:val="99"/>
    <w:qFormat/>
    <w:locked/>
    <w:rsid w:val="00264D60"/>
    <w:rPr>
      <w:b/>
      <w:caps/>
      <w:sz w:val="24"/>
      <w:lang w:val="ru-RU" w:eastAsia="ru-RU"/>
    </w:rPr>
  </w:style>
  <w:style w:type="character" w:customStyle="1" w:styleId="4b">
    <w:name w:val="Знак Знак Знак4"/>
    <w:uiPriority w:val="99"/>
    <w:qFormat/>
    <w:rsid w:val="00264D60"/>
    <w:rPr>
      <w:rFonts w:ascii="Times New Roman" w:hAnsi="Times New Roman"/>
      <w:b/>
      <w:caps/>
      <w:sz w:val="28"/>
    </w:rPr>
  </w:style>
  <w:style w:type="character" w:customStyle="1" w:styleId="252">
    <w:name w:val="Знак Знак252"/>
    <w:uiPriority w:val="99"/>
    <w:qFormat/>
    <w:rsid w:val="00264D60"/>
    <w:rPr>
      <w:rFonts w:ascii="Times New Roman" w:hAnsi="Times New Roman"/>
      <w:b/>
      <w:sz w:val="28"/>
    </w:rPr>
  </w:style>
  <w:style w:type="character" w:customStyle="1" w:styleId="2220">
    <w:name w:val="Знак Знак222"/>
    <w:uiPriority w:val="99"/>
    <w:qFormat/>
    <w:rsid w:val="00264D60"/>
    <w:rPr>
      <w:rFonts w:ascii="Times New Roman" w:hAnsi="Times New Roman"/>
      <w:sz w:val="24"/>
    </w:rPr>
  </w:style>
  <w:style w:type="character" w:customStyle="1" w:styleId="1920">
    <w:name w:val="Знак Знак192"/>
    <w:uiPriority w:val="99"/>
    <w:qFormat/>
    <w:rsid w:val="00264D60"/>
    <w:rPr>
      <w:rFonts w:ascii="Times New Roman" w:hAnsi="Times New Roman"/>
      <w:sz w:val="16"/>
      <w:lang w:eastAsia="ru-RU"/>
    </w:rPr>
  </w:style>
  <w:style w:type="character" w:customStyle="1" w:styleId="1820">
    <w:name w:val="Знак Знак182"/>
    <w:uiPriority w:val="99"/>
    <w:qFormat/>
    <w:rsid w:val="00264D60"/>
    <w:rPr>
      <w:rFonts w:ascii="Courier New" w:hAnsi="Courier New"/>
    </w:rPr>
  </w:style>
  <w:style w:type="character" w:customStyle="1" w:styleId="1720">
    <w:name w:val="Знак Знак172"/>
    <w:uiPriority w:val="99"/>
    <w:qFormat/>
    <w:rsid w:val="00264D60"/>
    <w:rPr>
      <w:rFonts w:ascii="Times New Roman" w:hAnsi="Times New Roman"/>
      <w:sz w:val="24"/>
    </w:rPr>
  </w:style>
  <w:style w:type="character" w:customStyle="1" w:styleId="1520">
    <w:name w:val="Знак Знак152"/>
    <w:uiPriority w:val="99"/>
    <w:qFormat/>
    <w:rsid w:val="00264D60"/>
    <w:rPr>
      <w:b/>
      <w:sz w:val="28"/>
    </w:rPr>
  </w:style>
  <w:style w:type="character" w:customStyle="1" w:styleId="4120">
    <w:name w:val="Знак Знак412"/>
    <w:uiPriority w:val="99"/>
    <w:qFormat/>
    <w:locked/>
    <w:rsid w:val="00264D60"/>
    <w:rPr>
      <w:rFonts w:ascii="Arial" w:hAnsi="Arial"/>
      <w:b/>
      <w:i/>
      <w:sz w:val="28"/>
      <w:lang w:val="ru-RU" w:eastAsia="en-US"/>
    </w:rPr>
  </w:style>
  <w:style w:type="character" w:customStyle="1" w:styleId="233">
    <w:name w:val="Знак Знак23 Знак3"/>
    <w:uiPriority w:val="99"/>
    <w:locked/>
    <w:rsid w:val="00264D60"/>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24">
    <w:name w:val="Знак32"/>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20">
    <w:name w:val="Знак Знак532"/>
    <w:uiPriority w:val="99"/>
    <w:qFormat/>
    <w:locked/>
    <w:rsid w:val="00264D60"/>
    <w:rPr>
      <w:b/>
      <w:caps/>
      <w:sz w:val="24"/>
      <w:lang w:val="ru-RU" w:eastAsia="ru-RU"/>
    </w:rPr>
  </w:style>
  <w:style w:type="character" w:customStyle="1" w:styleId="2ffd">
    <w:name w:val="Без интервала Знак2"/>
    <w:uiPriority w:val="99"/>
    <w:qFormat/>
    <w:locked/>
    <w:rsid w:val="00264D60"/>
    <w:rPr>
      <w:sz w:val="24"/>
      <w:lang w:eastAsia="en-US"/>
    </w:rPr>
  </w:style>
  <w:style w:type="character" w:customStyle="1" w:styleId="1121">
    <w:name w:val="Знак1 Знак Знак12"/>
    <w:uiPriority w:val="99"/>
    <w:qFormat/>
    <w:locked/>
    <w:rsid w:val="00264D60"/>
    <w:rPr>
      <w:rFonts w:ascii="Times New Roman" w:hAnsi="Times New Roman"/>
      <w:sz w:val="24"/>
      <w:lang w:eastAsia="ru-RU"/>
    </w:rPr>
  </w:style>
  <w:style w:type="character" w:customStyle="1" w:styleId="462">
    <w:name w:val="Знак Знак462"/>
    <w:uiPriority w:val="99"/>
    <w:qFormat/>
    <w:locked/>
    <w:rsid w:val="00264D60"/>
    <w:rPr>
      <w:b/>
      <w:sz w:val="27"/>
      <w:lang w:val="ru-RU" w:eastAsia="ru-RU"/>
    </w:rPr>
  </w:style>
  <w:style w:type="character" w:customStyle="1" w:styleId="482">
    <w:name w:val="Знак Знак482"/>
    <w:uiPriority w:val="99"/>
    <w:qFormat/>
    <w:locked/>
    <w:rsid w:val="00264D60"/>
    <w:rPr>
      <w:b/>
      <w:sz w:val="27"/>
      <w:lang w:val="ru-RU" w:eastAsia="ru-RU"/>
    </w:rPr>
  </w:style>
  <w:style w:type="character" w:customStyle="1" w:styleId="442">
    <w:name w:val="Знак Знак442"/>
    <w:uiPriority w:val="99"/>
    <w:qFormat/>
    <w:locked/>
    <w:rsid w:val="00264D60"/>
    <w:rPr>
      <w:sz w:val="24"/>
    </w:rPr>
  </w:style>
  <w:style w:type="character" w:customStyle="1" w:styleId="5120">
    <w:name w:val="Знак Знак512"/>
    <w:uiPriority w:val="99"/>
    <w:qFormat/>
    <w:locked/>
    <w:rsid w:val="00264D60"/>
    <w:rPr>
      <w:b/>
      <w:sz w:val="27"/>
      <w:lang w:val="ru-RU" w:eastAsia="ru-RU"/>
    </w:rPr>
  </w:style>
  <w:style w:type="character" w:customStyle="1" w:styleId="432">
    <w:name w:val="Знак Знак432"/>
    <w:uiPriority w:val="99"/>
    <w:qFormat/>
    <w:locked/>
    <w:rsid w:val="00264D60"/>
    <w:rPr>
      <w:color w:val="000000"/>
      <w:sz w:val="24"/>
      <w:lang w:eastAsia="ru-RU"/>
    </w:rPr>
  </w:style>
  <w:style w:type="character" w:customStyle="1" w:styleId="422">
    <w:name w:val="Знак Знак422"/>
    <w:uiPriority w:val="99"/>
    <w:qFormat/>
    <w:rsid w:val="00264D60"/>
    <w:rPr>
      <w:rFonts w:ascii="Times New Roman" w:hAnsi="Times New Roman"/>
      <w:sz w:val="16"/>
    </w:rPr>
  </w:style>
  <w:style w:type="character" w:customStyle="1" w:styleId="492">
    <w:name w:val="Знак Знак492"/>
    <w:uiPriority w:val="99"/>
    <w:qFormat/>
    <w:rsid w:val="00264D60"/>
    <w:rPr>
      <w:rFonts w:ascii="Times New Roman" w:hAnsi="Times New Roman"/>
      <w:b/>
      <w:caps/>
      <w:sz w:val="24"/>
      <w:lang w:eastAsia="ru-RU"/>
    </w:rPr>
  </w:style>
  <w:style w:type="character" w:customStyle="1" w:styleId="472">
    <w:name w:val="Знак Знак472"/>
    <w:uiPriority w:val="99"/>
    <w:qFormat/>
    <w:rsid w:val="00264D60"/>
    <w:rPr>
      <w:rFonts w:ascii="Times New Roman" w:hAnsi="Times New Roman"/>
      <w:b/>
      <w:sz w:val="27"/>
      <w:lang w:eastAsia="ru-RU"/>
    </w:rPr>
  </w:style>
  <w:style w:type="character" w:customStyle="1" w:styleId="452">
    <w:name w:val="Знак Знак452"/>
    <w:uiPriority w:val="99"/>
    <w:qFormat/>
    <w:rsid w:val="00264D60"/>
    <w:rPr>
      <w:rFonts w:ascii="Times New Roman" w:hAnsi="Times New Roman"/>
      <w:b/>
      <w:i/>
      <w:sz w:val="26"/>
      <w:lang w:eastAsia="ru-RU"/>
    </w:rPr>
  </w:style>
  <w:style w:type="character" w:customStyle="1" w:styleId="534">
    <w:name w:val="Знак5 Знак Знак3"/>
    <w:uiPriority w:val="99"/>
    <w:qFormat/>
    <w:locked/>
    <w:rsid w:val="00264D60"/>
    <w:rPr>
      <w:sz w:val="16"/>
    </w:rPr>
  </w:style>
  <w:style w:type="character" w:customStyle="1" w:styleId="502">
    <w:name w:val="Знак Знак502"/>
    <w:uiPriority w:val="99"/>
    <w:qFormat/>
    <w:locked/>
    <w:rsid w:val="00264D60"/>
    <w:rPr>
      <w:b/>
      <w:sz w:val="28"/>
      <w:lang w:val="ru-RU" w:eastAsia="ru-RU"/>
    </w:rPr>
  </w:style>
  <w:style w:type="character" w:customStyle="1" w:styleId="522">
    <w:name w:val="Знак Знак522"/>
    <w:uiPriority w:val="99"/>
    <w:qFormat/>
    <w:rsid w:val="00264D60"/>
    <w:rPr>
      <w:rFonts w:ascii="Arial" w:hAnsi="Arial"/>
      <w:b/>
      <w:i/>
      <w:sz w:val="28"/>
    </w:rPr>
  </w:style>
  <w:style w:type="character" w:customStyle="1" w:styleId="5121">
    <w:name w:val="Знак5 Знак Знак12"/>
    <w:uiPriority w:val="99"/>
    <w:qFormat/>
    <w:locked/>
    <w:rsid w:val="00264D60"/>
    <w:rPr>
      <w:sz w:val="16"/>
      <w:lang w:val="ru-RU" w:eastAsia="ru-RU"/>
    </w:rPr>
  </w:style>
  <w:style w:type="character" w:customStyle="1" w:styleId="621">
    <w:name w:val="Знак6 Знак Знак2"/>
    <w:uiPriority w:val="99"/>
    <w:qFormat/>
    <w:rsid w:val="00264D60"/>
    <w:rPr>
      <w:sz w:val="24"/>
      <w:lang w:val="ru-RU" w:eastAsia="ru-RU"/>
    </w:rPr>
  </w:style>
  <w:style w:type="character" w:customStyle="1" w:styleId="5210">
    <w:name w:val="Знак5 Знак21"/>
    <w:uiPriority w:val="99"/>
    <w:rsid w:val="00264D60"/>
    <w:rPr>
      <w:sz w:val="16"/>
    </w:rPr>
  </w:style>
  <w:style w:type="character" w:customStyle="1" w:styleId="UnresolvedMention">
    <w:name w:val="Unresolved Mention"/>
    <w:basedOn w:val="a3"/>
    <w:uiPriority w:val="99"/>
    <w:semiHidden/>
    <w:qFormat/>
    <w:rsid w:val="00264D60"/>
    <w:rPr>
      <w:rFonts w:cs="Times New Roman"/>
      <w:color w:val="605E5C"/>
      <w:shd w:val="clear" w:color="auto" w:fill="E1DFDD"/>
    </w:rPr>
  </w:style>
  <w:style w:type="character" w:customStyle="1" w:styleId="203">
    <w:name w:val="Знак Знак203"/>
    <w:uiPriority w:val="99"/>
    <w:qFormat/>
    <w:rsid w:val="00264D60"/>
    <w:rPr>
      <w:rFonts w:ascii="Arial" w:hAnsi="Arial"/>
      <w:sz w:val="22"/>
    </w:rPr>
  </w:style>
  <w:style w:type="paragraph" w:customStyle="1" w:styleId="4d">
    <w:name w:val="Знак Знак Знак Знак Знак Знак4"/>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50">
    <w:name w:val="Знак Знак75"/>
    <w:uiPriority w:val="99"/>
    <w:rsid w:val="00264D60"/>
    <w:rPr>
      <w:sz w:val="16"/>
      <w:lang w:val="ru-RU" w:eastAsia="ru-RU"/>
    </w:rPr>
  </w:style>
  <w:style w:type="character" w:customStyle="1" w:styleId="1430">
    <w:name w:val="Знак Знак143"/>
    <w:uiPriority w:val="99"/>
    <w:qFormat/>
    <w:locked/>
    <w:rsid w:val="00264D60"/>
    <w:rPr>
      <w:b/>
      <w:sz w:val="27"/>
      <w:lang w:val="ru-RU" w:eastAsia="ru-RU"/>
    </w:rPr>
  </w:style>
  <w:style w:type="character" w:customStyle="1" w:styleId="103">
    <w:name w:val="Знак Знак103"/>
    <w:uiPriority w:val="99"/>
    <w:qFormat/>
    <w:locked/>
    <w:rsid w:val="00264D60"/>
    <w:rPr>
      <w:sz w:val="16"/>
      <w:lang w:val="ru-RU" w:eastAsia="ru-RU"/>
    </w:rPr>
  </w:style>
  <w:style w:type="character" w:customStyle="1" w:styleId="6130">
    <w:name w:val="Знак Знак613"/>
    <w:uiPriority w:val="99"/>
    <w:qFormat/>
    <w:rsid w:val="00264D60"/>
    <w:rPr>
      <w:rFonts w:ascii="Arial" w:hAnsi="Arial"/>
      <w:b/>
      <w:i/>
      <w:sz w:val="28"/>
      <w:lang w:val="ru-RU" w:eastAsia="en-US"/>
    </w:rPr>
  </w:style>
  <w:style w:type="character" w:customStyle="1" w:styleId="164">
    <w:name w:val="Знак Знак164"/>
    <w:uiPriority w:val="99"/>
    <w:qFormat/>
    <w:locked/>
    <w:rsid w:val="00264D60"/>
    <w:rPr>
      <w:b/>
      <w:caps/>
      <w:sz w:val="24"/>
      <w:lang w:val="ru-RU" w:eastAsia="ru-RU"/>
    </w:rPr>
  </w:style>
  <w:style w:type="character" w:customStyle="1" w:styleId="5b">
    <w:name w:val="Знак Знак Знак5"/>
    <w:uiPriority w:val="99"/>
    <w:qFormat/>
    <w:rsid w:val="00264D60"/>
    <w:rPr>
      <w:rFonts w:ascii="Times New Roman" w:hAnsi="Times New Roman"/>
      <w:b/>
      <w:caps/>
      <w:sz w:val="28"/>
    </w:rPr>
  </w:style>
  <w:style w:type="character" w:customStyle="1" w:styleId="253">
    <w:name w:val="Знак Знак253"/>
    <w:uiPriority w:val="99"/>
    <w:qFormat/>
    <w:rsid w:val="00264D60"/>
    <w:rPr>
      <w:rFonts w:ascii="Times New Roman" w:hAnsi="Times New Roman"/>
      <w:b/>
      <w:sz w:val="28"/>
    </w:rPr>
  </w:style>
  <w:style w:type="character" w:customStyle="1" w:styleId="2230">
    <w:name w:val="Знак Знак223"/>
    <w:uiPriority w:val="99"/>
    <w:qFormat/>
    <w:rsid w:val="00264D60"/>
    <w:rPr>
      <w:rFonts w:ascii="Times New Roman" w:hAnsi="Times New Roman"/>
      <w:sz w:val="24"/>
    </w:rPr>
  </w:style>
  <w:style w:type="character" w:customStyle="1" w:styleId="193">
    <w:name w:val="Знак Знак193"/>
    <w:uiPriority w:val="99"/>
    <w:qFormat/>
    <w:rsid w:val="00264D60"/>
    <w:rPr>
      <w:rFonts w:ascii="Times New Roman" w:hAnsi="Times New Roman"/>
      <w:sz w:val="16"/>
      <w:lang w:eastAsia="ru-RU"/>
    </w:rPr>
  </w:style>
  <w:style w:type="character" w:customStyle="1" w:styleId="183">
    <w:name w:val="Знак Знак183"/>
    <w:uiPriority w:val="99"/>
    <w:qFormat/>
    <w:rsid w:val="00264D60"/>
    <w:rPr>
      <w:rFonts w:ascii="Courier New" w:hAnsi="Courier New"/>
    </w:rPr>
  </w:style>
  <w:style w:type="character" w:customStyle="1" w:styleId="173">
    <w:name w:val="Знак Знак173"/>
    <w:uiPriority w:val="99"/>
    <w:qFormat/>
    <w:rsid w:val="00264D60"/>
    <w:rPr>
      <w:rFonts w:ascii="Times New Roman" w:hAnsi="Times New Roman"/>
      <w:sz w:val="24"/>
    </w:rPr>
  </w:style>
  <w:style w:type="character" w:customStyle="1" w:styleId="153">
    <w:name w:val="Знак Знак153"/>
    <w:uiPriority w:val="99"/>
    <w:qFormat/>
    <w:rsid w:val="00264D60"/>
    <w:rPr>
      <w:b/>
      <w:sz w:val="28"/>
    </w:rPr>
  </w:style>
  <w:style w:type="character" w:customStyle="1" w:styleId="4130">
    <w:name w:val="Знак Знак413"/>
    <w:uiPriority w:val="99"/>
    <w:qFormat/>
    <w:locked/>
    <w:rsid w:val="00264D60"/>
    <w:rPr>
      <w:rFonts w:ascii="Arial" w:hAnsi="Arial"/>
      <w:b/>
      <w:i/>
      <w:sz w:val="28"/>
      <w:lang w:val="ru-RU" w:eastAsia="en-US"/>
    </w:rPr>
  </w:style>
  <w:style w:type="character" w:customStyle="1" w:styleId="234">
    <w:name w:val="Знак Знак23 Знак4"/>
    <w:uiPriority w:val="99"/>
    <w:qFormat/>
    <w:locked/>
    <w:rsid w:val="00264D60"/>
    <w:rPr>
      <w:rFonts w:ascii="Tahoma" w:hAnsi="Tahoma"/>
      <w:sz w:val="16"/>
    </w:rPr>
  </w:style>
  <w:style w:type="paragraph" w:customStyle="1" w:styleId="5c">
    <w:name w:val="Знак Знак Знак Знак Знак Знак Знак Знак Знак Знак Знак Знак Знак5"/>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32">
    <w:name w:val="Знак33"/>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30">
    <w:name w:val="Знак Знак533"/>
    <w:uiPriority w:val="99"/>
    <w:qFormat/>
    <w:locked/>
    <w:rsid w:val="00264D60"/>
    <w:rPr>
      <w:b/>
      <w:caps/>
      <w:sz w:val="24"/>
      <w:lang w:val="ru-RU" w:eastAsia="ru-RU"/>
    </w:rPr>
  </w:style>
  <w:style w:type="character" w:customStyle="1" w:styleId="3fd">
    <w:name w:val="Без интервала Знак3"/>
    <w:uiPriority w:val="99"/>
    <w:qFormat/>
    <w:locked/>
    <w:rsid w:val="00264D60"/>
    <w:rPr>
      <w:sz w:val="24"/>
      <w:lang w:eastAsia="en-US"/>
    </w:rPr>
  </w:style>
  <w:style w:type="character" w:customStyle="1" w:styleId="1131">
    <w:name w:val="Знак1 Знак Знак13"/>
    <w:uiPriority w:val="99"/>
    <w:qFormat/>
    <w:locked/>
    <w:rsid w:val="00264D60"/>
    <w:rPr>
      <w:rFonts w:ascii="Times New Roman" w:hAnsi="Times New Roman"/>
      <w:sz w:val="24"/>
      <w:lang w:eastAsia="ru-RU"/>
    </w:rPr>
  </w:style>
  <w:style w:type="character" w:customStyle="1" w:styleId="463">
    <w:name w:val="Знак Знак463"/>
    <w:uiPriority w:val="99"/>
    <w:qFormat/>
    <w:locked/>
    <w:rsid w:val="00264D60"/>
    <w:rPr>
      <w:b/>
      <w:sz w:val="27"/>
      <w:lang w:val="ru-RU" w:eastAsia="ru-RU"/>
    </w:rPr>
  </w:style>
  <w:style w:type="character" w:customStyle="1" w:styleId="483">
    <w:name w:val="Знак Знак483"/>
    <w:uiPriority w:val="99"/>
    <w:qFormat/>
    <w:locked/>
    <w:rsid w:val="00264D60"/>
    <w:rPr>
      <w:b/>
      <w:sz w:val="27"/>
      <w:lang w:val="ru-RU" w:eastAsia="ru-RU"/>
    </w:rPr>
  </w:style>
  <w:style w:type="character" w:customStyle="1" w:styleId="443">
    <w:name w:val="Знак Знак443"/>
    <w:uiPriority w:val="99"/>
    <w:qFormat/>
    <w:locked/>
    <w:rsid w:val="00264D60"/>
    <w:rPr>
      <w:sz w:val="24"/>
    </w:rPr>
  </w:style>
  <w:style w:type="character" w:customStyle="1" w:styleId="513">
    <w:name w:val="Знак Знак513"/>
    <w:uiPriority w:val="99"/>
    <w:qFormat/>
    <w:locked/>
    <w:rsid w:val="00264D60"/>
    <w:rPr>
      <w:b/>
      <w:sz w:val="27"/>
      <w:lang w:val="ru-RU" w:eastAsia="ru-RU"/>
    </w:rPr>
  </w:style>
  <w:style w:type="character" w:customStyle="1" w:styleId="433">
    <w:name w:val="Знак Знак433"/>
    <w:uiPriority w:val="99"/>
    <w:qFormat/>
    <w:locked/>
    <w:rsid w:val="00264D60"/>
    <w:rPr>
      <w:color w:val="000000"/>
      <w:sz w:val="24"/>
      <w:lang w:eastAsia="ru-RU"/>
    </w:rPr>
  </w:style>
  <w:style w:type="character" w:customStyle="1" w:styleId="423">
    <w:name w:val="Знак Знак423"/>
    <w:uiPriority w:val="99"/>
    <w:qFormat/>
    <w:rsid w:val="00264D60"/>
    <w:rPr>
      <w:rFonts w:ascii="Times New Roman" w:hAnsi="Times New Roman"/>
      <w:sz w:val="16"/>
    </w:rPr>
  </w:style>
  <w:style w:type="character" w:customStyle="1" w:styleId="493">
    <w:name w:val="Знак Знак493"/>
    <w:uiPriority w:val="99"/>
    <w:qFormat/>
    <w:rsid w:val="00264D60"/>
    <w:rPr>
      <w:rFonts w:ascii="Times New Roman" w:hAnsi="Times New Roman"/>
      <w:b/>
      <w:caps/>
      <w:sz w:val="24"/>
      <w:lang w:eastAsia="ru-RU"/>
    </w:rPr>
  </w:style>
  <w:style w:type="character" w:customStyle="1" w:styleId="473">
    <w:name w:val="Знак Знак473"/>
    <w:uiPriority w:val="99"/>
    <w:qFormat/>
    <w:rsid w:val="00264D60"/>
    <w:rPr>
      <w:rFonts w:ascii="Times New Roman" w:hAnsi="Times New Roman"/>
      <w:b/>
      <w:sz w:val="27"/>
      <w:lang w:eastAsia="ru-RU"/>
    </w:rPr>
  </w:style>
  <w:style w:type="character" w:customStyle="1" w:styleId="453">
    <w:name w:val="Знак Знак453"/>
    <w:uiPriority w:val="99"/>
    <w:qFormat/>
    <w:rsid w:val="00264D60"/>
    <w:rPr>
      <w:rFonts w:ascii="Times New Roman" w:hAnsi="Times New Roman"/>
      <w:b/>
      <w:i/>
      <w:sz w:val="26"/>
      <w:lang w:eastAsia="ru-RU"/>
    </w:rPr>
  </w:style>
  <w:style w:type="character" w:customStyle="1" w:styleId="541">
    <w:name w:val="Знак5 Знак Знак4"/>
    <w:uiPriority w:val="99"/>
    <w:qFormat/>
    <w:locked/>
    <w:rsid w:val="00264D60"/>
    <w:rPr>
      <w:sz w:val="16"/>
    </w:rPr>
  </w:style>
  <w:style w:type="character" w:customStyle="1" w:styleId="503">
    <w:name w:val="Знак Знак503"/>
    <w:uiPriority w:val="99"/>
    <w:qFormat/>
    <w:locked/>
    <w:rsid w:val="00264D60"/>
    <w:rPr>
      <w:b/>
      <w:sz w:val="28"/>
      <w:lang w:val="ru-RU" w:eastAsia="ru-RU"/>
    </w:rPr>
  </w:style>
  <w:style w:type="character" w:customStyle="1" w:styleId="523">
    <w:name w:val="Знак Знак523"/>
    <w:uiPriority w:val="99"/>
    <w:qFormat/>
    <w:rsid w:val="00264D60"/>
    <w:rPr>
      <w:rFonts w:ascii="Arial" w:hAnsi="Arial"/>
      <w:b/>
      <w:i/>
      <w:sz w:val="28"/>
    </w:rPr>
  </w:style>
  <w:style w:type="character" w:customStyle="1" w:styleId="5130">
    <w:name w:val="Знак5 Знак Знак13"/>
    <w:uiPriority w:val="99"/>
    <w:qFormat/>
    <w:locked/>
    <w:rsid w:val="00264D60"/>
    <w:rPr>
      <w:sz w:val="16"/>
      <w:lang w:val="ru-RU" w:eastAsia="ru-RU"/>
    </w:rPr>
  </w:style>
  <w:style w:type="character" w:customStyle="1" w:styleId="631">
    <w:name w:val="Знак6 Знак Знак3"/>
    <w:uiPriority w:val="99"/>
    <w:qFormat/>
    <w:rsid w:val="00264D60"/>
    <w:rPr>
      <w:sz w:val="24"/>
      <w:lang w:val="ru-RU" w:eastAsia="ru-RU"/>
    </w:rPr>
  </w:style>
  <w:style w:type="paragraph" w:customStyle="1" w:styleId="5d">
    <w:name w:val="Знак Знак Знак Знак Знак Знак5"/>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6">
    <w:name w:val="Знак Знак76"/>
    <w:uiPriority w:val="99"/>
    <w:qFormat/>
    <w:rsid w:val="00264D60"/>
    <w:rPr>
      <w:sz w:val="16"/>
      <w:lang w:val="ru-RU" w:eastAsia="ru-RU"/>
    </w:rPr>
  </w:style>
  <w:style w:type="character" w:customStyle="1" w:styleId="1440">
    <w:name w:val="Знак Знак144"/>
    <w:uiPriority w:val="99"/>
    <w:qFormat/>
    <w:locked/>
    <w:rsid w:val="00264D60"/>
    <w:rPr>
      <w:b/>
      <w:sz w:val="27"/>
      <w:lang w:val="ru-RU" w:eastAsia="ru-RU"/>
    </w:rPr>
  </w:style>
  <w:style w:type="character" w:customStyle="1" w:styleId="104">
    <w:name w:val="Знак Знак104"/>
    <w:uiPriority w:val="99"/>
    <w:qFormat/>
    <w:locked/>
    <w:rsid w:val="00264D60"/>
    <w:rPr>
      <w:sz w:val="16"/>
      <w:lang w:val="ru-RU" w:eastAsia="ru-RU"/>
    </w:rPr>
  </w:style>
  <w:style w:type="character" w:customStyle="1" w:styleId="614">
    <w:name w:val="Знак Знак614"/>
    <w:uiPriority w:val="99"/>
    <w:qFormat/>
    <w:rsid w:val="00264D60"/>
    <w:rPr>
      <w:rFonts w:ascii="Arial" w:hAnsi="Arial"/>
      <w:b/>
      <w:i/>
      <w:sz w:val="28"/>
      <w:lang w:val="ru-RU" w:eastAsia="en-US"/>
    </w:rPr>
  </w:style>
  <w:style w:type="character" w:customStyle="1" w:styleId="165">
    <w:name w:val="Знак Знак165"/>
    <w:uiPriority w:val="99"/>
    <w:qFormat/>
    <w:locked/>
    <w:rsid w:val="00264D60"/>
    <w:rPr>
      <w:b/>
      <w:caps/>
      <w:sz w:val="24"/>
      <w:lang w:val="ru-RU" w:eastAsia="ru-RU"/>
    </w:rPr>
  </w:style>
  <w:style w:type="character" w:customStyle="1" w:styleId="6a">
    <w:name w:val="Знак Знак Знак6"/>
    <w:uiPriority w:val="99"/>
    <w:qFormat/>
    <w:rsid w:val="00264D60"/>
    <w:rPr>
      <w:rFonts w:ascii="Times New Roman" w:hAnsi="Times New Roman"/>
      <w:b/>
      <w:caps/>
      <w:sz w:val="28"/>
    </w:rPr>
  </w:style>
  <w:style w:type="character" w:customStyle="1" w:styleId="254">
    <w:name w:val="Знак Знак254"/>
    <w:uiPriority w:val="99"/>
    <w:qFormat/>
    <w:rsid w:val="00264D60"/>
    <w:rPr>
      <w:rFonts w:ascii="Times New Roman" w:hAnsi="Times New Roman"/>
      <w:b/>
      <w:sz w:val="28"/>
    </w:rPr>
  </w:style>
  <w:style w:type="character" w:customStyle="1" w:styleId="2240">
    <w:name w:val="Знак Знак224"/>
    <w:uiPriority w:val="99"/>
    <w:qFormat/>
    <w:rsid w:val="00264D60"/>
    <w:rPr>
      <w:rFonts w:ascii="Times New Roman" w:hAnsi="Times New Roman"/>
      <w:sz w:val="24"/>
    </w:rPr>
  </w:style>
  <w:style w:type="character" w:customStyle="1" w:styleId="204">
    <w:name w:val="Знак Знак204"/>
    <w:uiPriority w:val="99"/>
    <w:qFormat/>
    <w:rsid w:val="00264D60"/>
    <w:rPr>
      <w:rFonts w:ascii="Arial" w:hAnsi="Arial"/>
      <w:sz w:val="22"/>
    </w:rPr>
  </w:style>
  <w:style w:type="character" w:customStyle="1" w:styleId="194">
    <w:name w:val="Знак Знак194"/>
    <w:uiPriority w:val="99"/>
    <w:qFormat/>
    <w:rsid w:val="00264D60"/>
    <w:rPr>
      <w:rFonts w:ascii="Times New Roman" w:hAnsi="Times New Roman"/>
      <w:sz w:val="16"/>
      <w:lang w:eastAsia="ru-RU"/>
    </w:rPr>
  </w:style>
  <w:style w:type="character" w:customStyle="1" w:styleId="184">
    <w:name w:val="Знак Знак184"/>
    <w:uiPriority w:val="99"/>
    <w:qFormat/>
    <w:rsid w:val="00264D60"/>
    <w:rPr>
      <w:rFonts w:ascii="Courier New" w:hAnsi="Courier New"/>
    </w:rPr>
  </w:style>
  <w:style w:type="character" w:customStyle="1" w:styleId="174">
    <w:name w:val="Знак Знак174"/>
    <w:uiPriority w:val="99"/>
    <w:qFormat/>
    <w:rsid w:val="00264D60"/>
    <w:rPr>
      <w:rFonts w:ascii="Times New Roman" w:hAnsi="Times New Roman"/>
      <w:sz w:val="24"/>
    </w:rPr>
  </w:style>
  <w:style w:type="character" w:customStyle="1" w:styleId="154">
    <w:name w:val="Знак Знак154"/>
    <w:uiPriority w:val="99"/>
    <w:qFormat/>
    <w:rsid w:val="00264D60"/>
    <w:rPr>
      <w:b/>
      <w:sz w:val="28"/>
    </w:rPr>
  </w:style>
  <w:style w:type="character" w:customStyle="1" w:styleId="4140">
    <w:name w:val="Знак Знак414"/>
    <w:uiPriority w:val="99"/>
    <w:qFormat/>
    <w:locked/>
    <w:rsid w:val="00264D60"/>
    <w:rPr>
      <w:rFonts w:ascii="Arial" w:hAnsi="Arial"/>
      <w:b/>
      <w:i/>
      <w:sz w:val="28"/>
      <w:lang w:val="ru-RU" w:eastAsia="en-US"/>
    </w:rPr>
  </w:style>
  <w:style w:type="character" w:customStyle="1" w:styleId="235">
    <w:name w:val="Знак Знак23 Знак5"/>
    <w:uiPriority w:val="99"/>
    <w:qFormat/>
    <w:locked/>
    <w:rsid w:val="00264D60"/>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43">
    <w:name w:val="Знак34"/>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40">
    <w:name w:val="Знак Знак534"/>
    <w:uiPriority w:val="99"/>
    <w:qFormat/>
    <w:locked/>
    <w:rsid w:val="00264D60"/>
    <w:rPr>
      <w:b/>
      <w:caps/>
      <w:sz w:val="24"/>
      <w:lang w:val="ru-RU" w:eastAsia="ru-RU"/>
    </w:rPr>
  </w:style>
  <w:style w:type="character" w:customStyle="1" w:styleId="4e">
    <w:name w:val="Без интервала Знак4"/>
    <w:uiPriority w:val="99"/>
    <w:qFormat/>
    <w:locked/>
    <w:rsid w:val="00264D60"/>
    <w:rPr>
      <w:sz w:val="24"/>
      <w:lang w:eastAsia="en-US"/>
    </w:rPr>
  </w:style>
  <w:style w:type="character" w:customStyle="1" w:styleId="1141">
    <w:name w:val="Знак1 Знак Знак14"/>
    <w:uiPriority w:val="99"/>
    <w:qFormat/>
    <w:locked/>
    <w:rsid w:val="00264D60"/>
    <w:rPr>
      <w:rFonts w:ascii="Times New Roman" w:hAnsi="Times New Roman"/>
      <w:sz w:val="24"/>
      <w:lang w:eastAsia="ru-RU"/>
    </w:rPr>
  </w:style>
  <w:style w:type="character" w:customStyle="1" w:styleId="464">
    <w:name w:val="Знак Знак464"/>
    <w:uiPriority w:val="99"/>
    <w:qFormat/>
    <w:locked/>
    <w:rsid w:val="00264D60"/>
    <w:rPr>
      <w:b/>
      <w:sz w:val="27"/>
      <w:lang w:val="ru-RU" w:eastAsia="ru-RU"/>
    </w:rPr>
  </w:style>
  <w:style w:type="character" w:customStyle="1" w:styleId="484">
    <w:name w:val="Знак Знак484"/>
    <w:uiPriority w:val="99"/>
    <w:qFormat/>
    <w:locked/>
    <w:rsid w:val="00264D60"/>
    <w:rPr>
      <w:b/>
      <w:sz w:val="27"/>
      <w:lang w:val="ru-RU" w:eastAsia="ru-RU"/>
    </w:rPr>
  </w:style>
  <w:style w:type="character" w:customStyle="1" w:styleId="444">
    <w:name w:val="Знак Знак444"/>
    <w:uiPriority w:val="99"/>
    <w:qFormat/>
    <w:locked/>
    <w:rsid w:val="00264D60"/>
    <w:rPr>
      <w:sz w:val="24"/>
    </w:rPr>
  </w:style>
  <w:style w:type="character" w:customStyle="1" w:styleId="514">
    <w:name w:val="Знак Знак514"/>
    <w:uiPriority w:val="99"/>
    <w:qFormat/>
    <w:locked/>
    <w:rsid w:val="00264D60"/>
    <w:rPr>
      <w:b/>
      <w:sz w:val="27"/>
      <w:lang w:val="ru-RU" w:eastAsia="ru-RU"/>
    </w:rPr>
  </w:style>
  <w:style w:type="character" w:customStyle="1" w:styleId="434">
    <w:name w:val="Знак Знак434"/>
    <w:uiPriority w:val="99"/>
    <w:qFormat/>
    <w:locked/>
    <w:rsid w:val="00264D60"/>
    <w:rPr>
      <w:color w:val="000000"/>
      <w:sz w:val="24"/>
      <w:lang w:eastAsia="ru-RU"/>
    </w:rPr>
  </w:style>
  <w:style w:type="character" w:customStyle="1" w:styleId="424">
    <w:name w:val="Знак Знак424"/>
    <w:uiPriority w:val="99"/>
    <w:qFormat/>
    <w:rsid w:val="00264D60"/>
    <w:rPr>
      <w:rFonts w:ascii="Times New Roman" w:hAnsi="Times New Roman"/>
      <w:sz w:val="16"/>
    </w:rPr>
  </w:style>
  <w:style w:type="character" w:customStyle="1" w:styleId="494">
    <w:name w:val="Знак Знак494"/>
    <w:uiPriority w:val="99"/>
    <w:qFormat/>
    <w:rsid w:val="00264D60"/>
    <w:rPr>
      <w:rFonts w:ascii="Times New Roman" w:hAnsi="Times New Roman"/>
      <w:b/>
      <w:caps/>
      <w:sz w:val="24"/>
      <w:lang w:eastAsia="ru-RU"/>
    </w:rPr>
  </w:style>
  <w:style w:type="character" w:customStyle="1" w:styleId="474">
    <w:name w:val="Знак Знак474"/>
    <w:uiPriority w:val="99"/>
    <w:qFormat/>
    <w:rsid w:val="00264D60"/>
    <w:rPr>
      <w:rFonts w:ascii="Times New Roman" w:hAnsi="Times New Roman"/>
      <w:b/>
      <w:sz w:val="27"/>
      <w:lang w:eastAsia="ru-RU"/>
    </w:rPr>
  </w:style>
  <w:style w:type="character" w:customStyle="1" w:styleId="454">
    <w:name w:val="Знак Знак454"/>
    <w:uiPriority w:val="99"/>
    <w:qFormat/>
    <w:rsid w:val="00264D60"/>
    <w:rPr>
      <w:rFonts w:ascii="Times New Roman" w:hAnsi="Times New Roman"/>
      <w:b/>
      <w:i/>
      <w:sz w:val="26"/>
      <w:lang w:eastAsia="ru-RU"/>
    </w:rPr>
  </w:style>
  <w:style w:type="character" w:customStyle="1" w:styleId="551">
    <w:name w:val="Знак5 Знак Знак5"/>
    <w:uiPriority w:val="99"/>
    <w:qFormat/>
    <w:locked/>
    <w:rsid w:val="00264D60"/>
    <w:rPr>
      <w:sz w:val="16"/>
    </w:rPr>
  </w:style>
  <w:style w:type="character" w:customStyle="1" w:styleId="504">
    <w:name w:val="Знак Знак504"/>
    <w:uiPriority w:val="99"/>
    <w:qFormat/>
    <w:locked/>
    <w:rsid w:val="00264D60"/>
    <w:rPr>
      <w:b/>
      <w:sz w:val="28"/>
      <w:lang w:val="ru-RU" w:eastAsia="ru-RU"/>
    </w:rPr>
  </w:style>
  <w:style w:type="character" w:customStyle="1" w:styleId="524">
    <w:name w:val="Знак Знак524"/>
    <w:uiPriority w:val="99"/>
    <w:qFormat/>
    <w:rsid w:val="00264D60"/>
    <w:rPr>
      <w:rFonts w:ascii="Arial" w:hAnsi="Arial"/>
      <w:b/>
      <w:i/>
      <w:sz w:val="28"/>
    </w:rPr>
  </w:style>
  <w:style w:type="character" w:customStyle="1" w:styleId="5140">
    <w:name w:val="Знак5 Знак Знак14"/>
    <w:uiPriority w:val="99"/>
    <w:qFormat/>
    <w:locked/>
    <w:rsid w:val="00264D60"/>
    <w:rPr>
      <w:sz w:val="16"/>
      <w:lang w:val="ru-RU" w:eastAsia="ru-RU"/>
    </w:rPr>
  </w:style>
  <w:style w:type="character" w:customStyle="1" w:styleId="641">
    <w:name w:val="Знак6 Знак Знак4"/>
    <w:uiPriority w:val="99"/>
    <w:qFormat/>
    <w:rsid w:val="00264D60"/>
    <w:rPr>
      <w:sz w:val="24"/>
      <w:lang w:val="ru-RU" w:eastAsia="ru-RU"/>
    </w:rPr>
  </w:style>
  <w:style w:type="character" w:customStyle="1" w:styleId="205">
    <w:name w:val="Знак Знак205"/>
    <w:uiPriority w:val="99"/>
    <w:qFormat/>
    <w:rsid w:val="00264D60"/>
    <w:rPr>
      <w:rFonts w:ascii="Arial" w:hAnsi="Arial"/>
      <w:sz w:val="22"/>
    </w:rPr>
  </w:style>
  <w:style w:type="character" w:customStyle="1" w:styleId="206">
    <w:name w:val="Знак Знак206"/>
    <w:uiPriority w:val="99"/>
    <w:qFormat/>
    <w:rsid w:val="00264D60"/>
    <w:rPr>
      <w:rFonts w:ascii="Arial" w:hAnsi="Arial"/>
      <w:sz w:val="22"/>
    </w:rPr>
  </w:style>
  <w:style w:type="paragraph" w:customStyle="1" w:styleId="6c">
    <w:name w:val="Знак Знак Знак Знак Знак Знак6"/>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4f">
    <w:name w:val="Основной текст Знак4"/>
    <w:uiPriority w:val="99"/>
    <w:qFormat/>
    <w:rsid w:val="00264D60"/>
    <w:rPr>
      <w:sz w:val="24"/>
    </w:rPr>
  </w:style>
  <w:style w:type="character" w:customStyle="1" w:styleId="77">
    <w:name w:val="Знак Знак77"/>
    <w:uiPriority w:val="99"/>
    <w:qFormat/>
    <w:rsid w:val="00264D60"/>
    <w:rPr>
      <w:sz w:val="16"/>
      <w:lang w:val="ru-RU" w:eastAsia="ru-RU"/>
    </w:rPr>
  </w:style>
  <w:style w:type="character" w:customStyle="1" w:styleId="1450">
    <w:name w:val="Знак Знак145"/>
    <w:uiPriority w:val="99"/>
    <w:qFormat/>
    <w:locked/>
    <w:rsid w:val="00264D60"/>
    <w:rPr>
      <w:b/>
      <w:sz w:val="27"/>
      <w:lang w:val="ru-RU" w:eastAsia="ru-RU"/>
    </w:rPr>
  </w:style>
  <w:style w:type="character" w:customStyle="1" w:styleId="105">
    <w:name w:val="Знак Знак105"/>
    <w:uiPriority w:val="99"/>
    <w:qFormat/>
    <w:locked/>
    <w:rsid w:val="00264D60"/>
    <w:rPr>
      <w:sz w:val="16"/>
      <w:lang w:val="ru-RU" w:eastAsia="ru-RU"/>
    </w:rPr>
  </w:style>
  <w:style w:type="character" w:customStyle="1" w:styleId="615">
    <w:name w:val="Знак Знак615"/>
    <w:uiPriority w:val="99"/>
    <w:qFormat/>
    <w:rsid w:val="00264D60"/>
    <w:rPr>
      <w:rFonts w:ascii="Arial" w:hAnsi="Arial"/>
      <w:b/>
      <w:i/>
      <w:sz w:val="28"/>
      <w:lang w:val="ru-RU" w:eastAsia="en-US"/>
    </w:rPr>
  </w:style>
  <w:style w:type="character" w:customStyle="1" w:styleId="166">
    <w:name w:val="Знак Знак166"/>
    <w:uiPriority w:val="99"/>
    <w:qFormat/>
    <w:locked/>
    <w:rsid w:val="00264D60"/>
    <w:rPr>
      <w:b/>
      <w:caps/>
      <w:sz w:val="24"/>
      <w:lang w:val="ru-RU" w:eastAsia="ru-RU"/>
    </w:rPr>
  </w:style>
  <w:style w:type="character" w:customStyle="1" w:styleId="78">
    <w:name w:val="Знак Знак Знак7"/>
    <w:uiPriority w:val="99"/>
    <w:qFormat/>
    <w:rsid w:val="00264D60"/>
    <w:rPr>
      <w:rFonts w:ascii="Times New Roman" w:hAnsi="Times New Roman"/>
      <w:b/>
      <w:caps/>
      <w:sz w:val="28"/>
    </w:rPr>
  </w:style>
  <w:style w:type="character" w:customStyle="1" w:styleId="255">
    <w:name w:val="Знак Знак255"/>
    <w:uiPriority w:val="99"/>
    <w:qFormat/>
    <w:rsid w:val="00264D60"/>
    <w:rPr>
      <w:rFonts w:ascii="Times New Roman" w:hAnsi="Times New Roman"/>
      <w:b/>
      <w:sz w:val="28"/>
    </w:rPr>
  </w:style>
  <w:style w:type="character" w:customStyle="1" w:styleId="2250">
    <w:name w:val="Знак Знак225"/>
    <w:uiPriority w:val="99"/>
    <w:qFormat/>
    <w:rsid w:val="00264D60"/>
    <w:rPr>
      <w:rFonts w:ascii="Times New Roman" w:hAnsi="Times New Roman"/>
      <w:sz w:val="24"/>
    </w:rPr>
  </w:style>
  <w:style w:type="character" w:customStyle="1" w:styleId="195">
    <w:name w:val="Знак Знак195"/>
    <w:uiPriority w:val="99"/>
    <w:qFormat/>
    <w:rsid w:val="00264D60"/>
    <w:rPr>
      <w:rFonts w:ascii="Times New Roman" w:hAnsi="Times New Roman"/>
      <w:sz w:val="16"/>
      <w:lang w:eastAsia="ru-RU"/>
    </w:rPr>
  </w:style>
  <w:style w:type="character" w:customStyle="1" w:styleId="185">
    <w:name w:val="Знак Знак185"/>
    <w:uiPriority w:val="99"/>
    <w:qFormat/>
    <w:rsid w:val="00264D60"/>
    <w:rPr>
      <w:rFonts w:ascii="Courier New" w:hAnsi="Courier New"/>
    </w:rPr>
  </w:style>
  <w:style w:type="character" w:customStyle="1" w:styleId="175">
    <w:name w:val="Знак Знак175"/>
    <w:uiPriority w:val="99"/>
    <w:qFormat/>
    <w:rsid w:val="00264D60"/>
    <w:rPr>
      <w:rFonts w:ascii="Times New Roman" w:hAnsi="Times New Roman"/>
      <w:sz w:val="24"/>
    </w:rPr>
  </w:style>
  <w:style w:type="character" w:customStyle="1" w:styleId="155">
    <w:name w:val="Знак Знак155"/>
    <w:uiPriority w:val="99"/>
    <w:qFormat/>
    <w:rsid w:val="00264D60"/>
    <w:rPr>
      <w:b/>
      <w:sz w:val="28"/>
    </w:rPr>
  </w:style>
  <w:style w:type="character" w:customStyle="1" w:styleId="415">
    <w:name w:val="Знак Знак415"/>
    <w:uiPriority w:val="99"/>
    <w:qFormat/>
    <w:locked/>
    <w:rsid w:val="00264D60"/>
    <w:rPr>
      <w:rFonts w:ascii="Arial" w:hAnsi="Arial"/>
      <w:b/>
      <w:i/>
      <w:sz w:val="28"/>
      <w:lang w:val="ru-RU" w:eastAsia="en-US"/>
    </w:rPr>
  </w:style>
  <w:style w:type="character" w:customStyle="1" w:styleId="236">
    <w:name w:val="Знак Знак23 Знак6"/>
    <w:uiPriority w:val="99"/>
    <w:qFormat/>
    <w:locked/>
    <w:rsid w:val="00264D60"/>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52">
    <w:name w:val="Знак35"/>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5">
    <w:name w:val="Знак Знак535"/>
    <w:uiPriority w:val="99"/>
    <w:qFormat/>
    <w:locked/>
    <w:rsid w:val="00264D60"/>
    <w:rPr>
      <w:b/>
      <w:caps/>
      <w:sz w:val="24"/>
      <w:lang w:val="ru-RU" w:eastAsia="ru-RU"/>
    </w:rPr>
  </w:style>
  <w:style w:type="character" w:customStyle="1" w:styleId="5e">
    <w:name w:val="Без интервала Знак5"/>
    <w:uiPriority w:val="99"/>
    <w:qFormat/>
    <w:locked/>
    <w:rsid w:val="00264D60"/>
    <w:rPr>
      <w:sz w:val="24"/>
      <w:lang w:eastAsia="en-US"/>
    </w:rPr>
  </w:style>
  <w:style w:type="character" w:customStyle="1" w:styleId="1151">
    <w:name w:val="Знак1 Знак Знак15"/>
    <w:uiPriority w:val="99"/>
    <w:qFormat/>
    <w:locked/>
    <w:rsid w:val="00264D60"/>
    <w:rPr>
      <w:rFonts w:ascii="Times New Roman" w:hAnsi="Times New Roman"/>
      <w:sz w:val="24"/>
      <w:lang w:eastAsia="ru-RU"/>
    </w:rPr>
  </w:style>
  <w:style w:type="character" w:customStyle="1" w:styleId="465">
    <w:name w:val="Знак Знак465"/>
    <w:uiPriority w:val="99"/>
    <w:qFormat/>
    <w:locked/>
    <w:rsid w:val="00264D60"/>
    <w:rPr>
      <w:b/>
      <w:sz w:val="27"/>
      <w:lang w:val="ru-RU" w:eastAsia="ru-RU"/>
    </w:rPr>
  </w:style>
  <w:style w:type="character" w:customStyle="1" w:styleId="485">
    <w:name w:val="Знак Знак485"/>
    <w:uiPriority w:val="99"/>
    <w:qFormat/>
    <w:locked/>
    <w:rsid w:val="00264D60"/>
    <w:rPr>
      <w:b/>
      <w:sz w:val="27"/>
      <w:lang w:val="ru-RU" w:eastAsia="ru-RU"/>
    </w:rPr>
  </w:style>
  <w:style w:type="character" w:customStyle="1" w:styleId="445">
    <w:name w:val="Знак Знак445"/>
    <w:uiPriority w:val="99"/>
    <w:qFormat/>
    <w:locked/>
    <w:rsid w:val="00264D60"/>
    <w:rPr>
      <w:sz w:val="24"/>
    </w:rPr>
  </w:style>
  <w:style w:type="character" w:customStyle="1" w:styleId="515">
    <w:name w:val="Знак Знак515"/>
    <w:uiPriority w:val="99"/>
    <w:qFormat/>
    <w:locked/>
    <w:rsid w:val="00264D60"/>
    <w:rPr>
      <w:b/>
      <w:sz w:val="27"/>
      <w:lang w:val="ru-RU" w:eastAsia="ru-RU"/>
    </w:rPr>
  </w:style>
  <w:style w:type="character" w:customStyle="1" w:styleId="435">
    <w:name w:val="Знак Знак435"/>
    <w:uiPriority w:val="99"/>
    <w:qFormat/>
    <w:locked/>
    <w:rsid w:val="00264D60"/>
    <w:rPr>
      <w:color w:val="000000"/>
      <w:sz w:val="24"/>
      <w:lang w:eastAsia="ru-RU"/>
    </w:rPr>
  </w:style>
  <w:style w:type="character" w:customStyle="1" w:styleId="425">
    <w:name w:val="Знак Знак425"/>
    <w:uiPriority w:val="99"/>
    <w:qFormat/>
    <w:rsid w:val="00264D60"/>
    <w:rPr>
      <w:rFonts w:ascii="Times New Roman" w:hAnsi="Times New Roman"/>
      <w:sz w:val="16"/>
    </w:rPr>
  </w:style>
  <w:style w:type="character" w:customStyle="1" w:styleId="495">
    <w:name w:val="Знак Знак495"/>
    <w:uiPriority w:val="99"/>
    <w:qFormat/>
    <w:rsid w:val="00264D60"/>
    <w:rPr>
      <w:rFonts w:ascii="Times New Roman" w:hAnsi="Times New Roman"/>
      <w:b/>
      <w:caps/>
      <w:sz w:val="24"/>
      <w:lang w:eastAsia="ru-RU"/>
    </w:rPr>
  </w:style>
  <w:style w:type="character" w:customStyle="1" w:styleId="475">
    <w:name w:val="Знак Знак475"/>
    <w:uiPriority w:val="99"/>
    <w:qFormat/>
    <w:rsid w:val="00264D60"/>
    <w:rPr>
      <w:rFonts w:ascii="Times New Roman" w:hAnsi="Times New Roman"/>
      <w:b/>
      <w:sz w:val="27"/>
      <w:lang w:eastAsia="ru-RU"/>
    </w:rPr>
  </w:style>
  <w:style w:type="character" w:customStyle="1" w:styleId="455">
    <w:name w:val="Знак Знак455"/>
    <w:uiPriority w:val="99"/>
    <w:qFormat/>
    <w:rsid w:val="00264D60"/>
    <w:rPr>
      <w:rFonts w:ascii="Times New Roman" w:hAnsi="Times New Roman"/>
      <w:b/>
      <w:i/>
      <w:sz w:val="26"/>
      <w:lang w:eastAsia="ru-RU"/>
    </w:rPr>
  </w:style>
  <w:style w:type="character" w:customStyle="1" w:styleId="561">
    <w:name w:val="Знак5 Знак Знак6"/>
    <w:uiPriority w:val="99"/>
    <w:qFormat/>
    <w:locked/>
    <w:rsid w:val="00264D60"/>
    <w:rPr>
      <w:sz w:val="16"/>
    </w:rPr>
  </w:style>
  <w:style w:type="character" w:customStyle="1" w:styleId="505">
    <w:name w:val="Знак Знак505"/>
    <w:uiPriority w:val="99"/>
    <w:qFormat/>
    <w:locked/>
    <w:rsid w:val="00264D60"/>
    <w:rPr>
      <w:b/>
      <w:sz w:val="28"/>
      <w:lang w:val="ru-RU" w:eastAsia="ru-RU"/>
    </w:rPr>
  </w:style>
  <w:style w:type="character" w:customStyle="1" w:styleId="525">
    <w:name w:val="Знак Знак525"/>
    <w:uiPriority w:val="99"/>
    <w:qFormat/>
    <w:rsid w:val="00264D60"/>
    <w:rPr>
      <w:rFonts w:ascii="Arial" w:hAnsi="Arial"/>
      <w:b/>
      <w:i/>
      <w:sz w:val="28"/>
    </w:rPr>
  </w:style>
  <w:style w:type="character" w:customStyle="1" w:styleId="5150">
    <w:name w:val="Знак5 Знак Знак15"/>
    <w:uiPriority w:val="99"/>
    <w:qFormat/>
    <w:locked/>
    <w:rsid w:val="00264D60"/>
    <w:rPr>
      <w:sz w:val="16"/>
      <w:lang w:val="ru-RU" w:eastAsia="ru-RU"/>
    </w:rPr>
  </w:style>
  <w:style w:type="character" w:customStyle="1" w:styleId="651">
    <w:name w:val="Знак6 Знак Знак5"/>
    <w:uiPriority w:val="99"/>
    <w:qFormat/>
    <w:rsid w:val="00264D60"/>
    <w:rPr>
      <w:sz w:val="24"/>
      <w:lang w:val="ru-RU" w:eastAsia="ru-RU"/>
    </w:rPr>
  </w:style>
  <w:style w:type="character" w:customStyle="1" w:styleId="207">
    <w:name w:val="Знак Знак207"/>
    <w:uiPriority w:val="99"/>
    <w:qFormat/>
    <w:rsid w:val="00264D60"/>
    <w:rPr>
      <w:rFonts w:ascii="Arial" w:hAnsi="Arial"/>
      <w:sz w:val="22"/>
    </w:rPr>
  </w:style>
  <w:style w:type="character" w:customStyle="1" w:styleId="208">
    <w:name w:val="Знак Знак208"/>
    <w:uiPriority w:val="99"/>
    <w:qFormat/>
    <w:rsid w:val="00264D60"/>
    <w:rPr>
      <w:rFonts w:ascii="Arial" w:hAnsi="Arial"/>
      <w:sz w:val="22"/>
    </w:rPr>
  </w:style>
  <w:style w:type="character" w:customStyle="1" w:styleId="209">
    <w:name w:val="Знак Знак209"/>
    <w:uiPriority w:val="99"/>
    <w:qFormat/>
    <w:rsid w:val="00264D60"/>
    <w:rPr>
      <w:rFonts w:ascii="Arial" w:hAnsi="Arial"/>
      <w:sz w:val="22"/>
    </w:rPr>
  </w:style>
  <w:style w:type="character" w:customStyle="1" w:styleId="616">
    <w:name w:val="Знак Знак616"/>
    <w:uiPriority w:val="99"/>
    <w:qFormat/>
    <w:rsid w:val="00264D60"/>
    <w:rPr>
      <w:rFonts w:ascii="Calibri" w:hAnsi="Calibri"/>
      <w:i/>
      <w:sz w:val="24"/>
    </w:rPr>
  </w:style>
  <w:style w:type="paragraph" w:customStyle="1" w:styleId="7a">
    <w:name w:val="Знак Знак Знак Знак Знак Знак7"/>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37">
    <w:name w:val="Основной текст 2 Знак3"/>
    <w:uiPriority w:val="99"/>
    <w:qFormat/>
    <w:rsid w:val="00264D60"/>
    <w:rPr>
      <w:sz w:val="24"/>
    </w:rPr>
  </w:style>
  <w:style w:type="character" w:customStyle="1" w:styleId="780">
    <w:name w:val="Знак Знак78"/>
    <w:uiPriority w:val="99"/>
    <w:qFormat/>
    <w:rsid w:val="00264D60"/>
    <w:rPr>
      <w:sz w:val="16"/>
      <w:lang w:val="ru-RU" w:eastAsia="ru-RU"/>
    </w:rPr>
  </w:style>
  <w:style w:type="character" w:customStyle="1" w:styleId="1460">
    <w:name w:val="Знак Знак146"/>
    <w:uiPriority w:val="99"/>
    <w:qFormat/>
    <w:locked/>
    <w:rsid w:val="00264D60"/>
    <w:rPr>
      <w:b/>
      <w:sz w:val="27"/>
      <w:lang w:val="ru-RU" w:eastAsia="ru-RU"/>
    </w:rPr>
  </w:style>
  <w:style w:type="character" w:customStyle="1" w:styleId="106">
    <w:name w:val="Знак Знак106"/>
    <w:uiPriority w:val="99"/>
    <w:qFormat/>
    <w:locked/>
    <w:rsid w:val="00264D60"/>
    <w:rPr>
      <w:sz w:val="16"/>
      <w:lang w:val="ru-RU" w:eastAsia="ru-RU"/>
    </w:rPr>
  </w:style>
  <w:style w:type="character" w:customStyle="1" w:styleId="167">
    <w:name w:val="Знак Знак167"/>
    <w:uiPriority w:val="99"/>
    <w:qFormat/>
    <w:locked/>
    <w:rsid w:val="00264D60"/>
    <w:rPr>
      <w:b/>
      <w:caps/>
      <w:sz w:val="24"/>
      <w:lang w:val="ru-RU" w:eastAsia="ru-RU"/>
    </w:rPr>
  </w:style>
  <w:style w:type="character" w:customStyle="1" w:styleId="83">
    <w:name w:val="Знак Знак Знак8"/>
    <w:uiPriority w:val="99"/>
    <w:qFormat/>
    <w:rsid w:val="00264D60"/>
    <w:rPr>
      <w:rFonts w:ascii="Times New Roman" w:hAnsi="Times New Roman"/>
      <w:b/>
      <w:caps/>
      <w:sz w:val="28"/>
    </w:rPr>
  </w:style>
  <w:style w:type="character" w:customStyle="1" w:styleId="256">
    <w:name w:val="Знак Знак256"/>
    <w:uiPriority w:val="99"/>
    <w:qFormat/>
    <w:rsid w:val="00264D60"/>
    <w:rPr>
      <w:rFonts w:ascii="Times New Roman" w:hAnsi="Times New Roman"/>
      <w:b/>
      <w:sz w:val="28"/>
    </w:rPr>
  </w:style>
  <w:style w:type="character" w:customStyle="1" w:styleId="2260">
    <w:name w:val="Знак Знак226"/>
    <w:uiPriority w:val="99"/>
    <w:qFormat/>
    <w:rsid w:val="00264D60"/>
    <w:rPr>
      <w:rFonts w:ascii="Times New Roman" w:hAnsi="Times New Roman"/>
      <w:sz w:val="24"/>
    </w:rPr>
  </w:style>
  <w:style w:type="character" w:customStyle="1" w:styleId="196">
    <w:name w:val="Знак Знак196"/>
    <w:uiPriority w:val="99"/>
    <w:qFormat/>
    <w:rsid w:val="00264D60"/>
    <w:rPr>
      <w:rFonts w:ascii="Times New Roman" w:hAnsi="Times New Roman"/>
      <w:sz w:val="16"/>
      <w:lang w:eastAsia="ru-RU"/>
    </w:rPr>
  </w:style>
  <w:style w:type="character" w:customStyle="1" w:styleId="186">
    <w:name w:val="Знак Знак186"/>
    <w:uiPriority w:val="99"/>
    <w:qFormat/>
    <w:rsid w:val="00264D60"/>
    <w:rPr>
      <w:rFonts w:ascii="Courier New" w:hAnsi="Courier New"/>
    </w:rPr>
  </w:style>
  <w:style w:type="character" w:customStyle="1" w:styleId="176">
    <w:name w:val="Знак Знак176"/>
    <w:uiPriority w:val="99"/>
    <w:qFormat/>
    <w:rsid w:val="00264D60"/>
    <w:rPr>
      <w:rFonts w:ascii="Times New Roman" w:hAnsi="Times New Roman"/>
      <w:sz w:val="24"/>
    </w:rPr>
  </w:style>
  <w:style w:type="character" w:customStyle="1" w:styleId="156">
    <w:name w:val="Знак Знак156"/>
    <w:uiPriority w:val="99"/>
    <w:qFormat/>
    <w:rsid w:val="00264D60"/>
    <w:rPr>
      <w:b/>
      <w:sz w:val="28"/>
    </w:rPr>
  </w:style>
  <w:style w:type="character" w:customStyle="1" w:styleId="416">
    <w:name w:val="Знак Знак416"/>
    <w:uiPriority w:val="99"/>
    <w:qFormat/>
    <w:locked/>
    <w:rsid w:val="00264D60"/>
    <w:rPr>
      <w:rFonts w:ascii="Arial" w:hAnsi="Arial"/>
      <w:b/>
      <w:i/>
      <w:sz w:val="28"/>
      <w:lang w:val="ru-RU" w:eastAsia="en-US"/>
    </w:rPr>
  </w:style>
  <w:style w:type="character" w:customStyle="1" w:styleId="2370">
    <w:name w:val="Знак Знак23 Знак7"/>
    <w:uiPriority w:val="99"/>
    <w:qFormat/>
    <w:locked/>
    <w:rsid w:val="00264D60"/>
    <w:rPr>
      <w:rFonts w:ascii="Tahoma" w:hAnsi="Tahoma"/>
      <w:sz w:val="16"/>
    </w:rPr>
  </w:style>
  <w:style w:type="paragraph" w:customStyle="1" w:styleId="84">
    <w:name w:val="Знак Знак Знак Знак Знак Знак Знак Знак Знак Знак Знак Знак Знак8"/>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61">
    <w:name w:val="Знак36"/>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6">
    <w:name w:val="Знак Знак536"/>
    <w:uiPriority w:val="99"/>
    <w:qFormat/>
    <w:locked/>
    <w:rsid w:val="00264D60"/>
    <w:rPr>
      <w:b/>
      <w:caps/>
      <w:sz w:val="24"/>
      <w:lang w:val="ru-RU" w:eastAsia="ru-RU"/>
    </w:rPr>
  </w:style>
  <w:style w:type="character" w:customStyle="1" w:styleId="64">
    <w:name w:val="Без интервала Знак6"/>
    <w:link w:val="affffff2"/>
    <w:uiPriority w:val="99"/>
    <w:qFormat/>
    <w:locked/>
    <w:rsid w:val="00264D60"/>
    <w:rPr>
      <w:rFonts w:ascii="Times New Roman" w:eastAsia="Calibri" w:hAnsi="Times New Roman" w:cs="Times New Roman"/>
      <w:lang w:eastAsia="ru-RU"/>
    </w:rPr>
  </w:style>
  <w:style w:type="character" w:customStyle="1" w:styleId="466">
    <w:name w:val="Знак Знак466"/>
    <w:uiPriority w:val="99"/>
    <w:qFormat/>
    <w:locked/>
    <w:rsid w:val="00264D60"/>
    <w:rPr>
      <w:b/>
      <w:sz w:val="27"/>
      <w:lang w:val="ru-RU" w:eastAsia="ru-RU"/>
    </w:rPr>
  </w:style>
  <w:style w:type="character" w:customStyle="1" w:styleId="486">
    <w:name w:val="Знак Знак486"/>
    <w:uiPriority w:val="99"/>
    <w:qFormat/>
    <w:locked/>
    <w:rsid w:val="00264D60"/>
    <w:rPr>
      <w:b/>
      <w:sz w:val="27"/>
      <w:lang w:val="ru-RU" w:eastAsia="ru-RU"/>
    </w:rPr>
  </w:style>
  <w:style w:type="character" w:customStyle="1" w:styleId="446">
    <w:name w:val="Знак Знак446"/>
    <w:uiPriority w:val="99"/>
    <w:qFormat/>
    <w:locked/>
    <w:rsid w:val="00264D60"/>
    <w:rPr>
      <w:sz w:val="24"/>
    </w:rPr>
  </w:style>
  <w:style w:type="character" w:customStyle="1" w:styleId="516">
    <w:name w:val="Знак Знак516"/>
    <w:uiPriority w:val="99"/>
    <w:qFormat/>
    <w:locked/>
    <w:rsid w:val="00264D60"/>
    <w:rPr>
      <w:b/>
      <w:sz w:val="27"/>
      <w:lang w:val="ru-RU" w:eastAsia="ru-RU"/>
    </w:rPr>
  </w:style>
  <w:style w:type="character" w:customStyle="1" w:styleId="436">
    <w:name w:val="Знак Знак436"/>
    <w:uiPriority w:val="99"/>
    <w:qFormat/>
    <w:locked/>
    <w:rsid w:val="00264D60"/>
    <w:rPr>
      <w:color w:val="000000"/>
      <w:sz w:val="24"/>
      <w:lang w:eastAsia="ru-RU"/>
    </w:rPr>
  </w:style>
  <w:style w:type="character" w:customStyle="1" w:styleId="426">
    <w:name w:val="Знак Знак426"/>
    <w:uiPriority w:val="99"/>
    <w:qFormat/>
    <w:rsid w:val="00264D60"/>
    <w:rPr>
      <w:rFonts w:ascii="Times New Roman" w:hAnsi="Times New Roman"/>
      <w:sz w:val="16"/>
    </w:rPr>
  </w:style>
  <w:style w:type="character" w:customStyle="1" w:styleId="496">
    <w:name w:val="Знак Знак496"/>
    <w:uiPriority w:val="99"/>
    <w:qFormat/>
    <w:rsid w:val="00264D60"/>
    <w:rPr>
      <w:rFonts w:ascii="Times New Roman" w:hAnsi="Times New Roman"/>
      <w:b/>
      <w:caps/>
      <w:sz w:val="24"/>
      <w:lang w:eastAsia="ru-RU"/>
    </w:rPr>
  </w:style>
  <w:style w:type="character" w:customStyle="1" w:styleId="476">
    <w:name w:val="Знак Знак476"/>
    <w:uiPriority w:val="99"/>
    <w:qFormat/>
    <w:rsid w:val="00264D60"/>
    <w:rPr>
      <w:rFonts w:ascii="Times New Roman" w:hAnsi="Times New Roman"/>
      <w:b/>
      <w:sz w:val="27"/>
      <w:lang w:eastAsia="ru-RU"/>
    </w:rPr>
  </w:style>
  <w:style w:type="character" w:customStyle="1" w:styleId="456">
    <w:name w:val="Знак Знак456"/>
    <w:uiPriority w:val="99"/>
    <w:qFormat/>
    <w:rsid w:val="00264D60"/>
    <w:rPr>
      <w:rFonts w:ascii="Times New Roman" w:hAnsi="Times New Roman"/>
      <w:b/>
      <w:i/>
      <w:sz w:val="26"/>
      <w:lang w:eastAsia="ru-RU"/>
    </w:rPr>
  </w:style>
  <w:style w:type="character" w:customStyle="1" w:styleId="570">
    <w:name w:val="Знак5 Знак Знак7"/>
    <w:uiPriority w:val="99"/>
    <w:qFormat/>
    <w:locked/>
    <w:rsid w:val="00264D60"/>
    <w:rPr>
      <w:sz w:val="16"/>
    </w:rPr>
  </w:style>
  <w:style w:type="character" w:customStyle="1" w:styleId="506">
    <w:name w:val="Знак Знак506"/>
    <w:uiPriority w:val="99"/>
    <w:qFormat/>
    <w:locked/>
    <w:rsid w:val="00264D60"/>
    <w:rPr>
      <w:b/>
      <w:sz w:val="28"/>
      <w:lang w:val="ru-RU" w:eastAsia="ru-RU"/>
    </w:rPr>
  </w:style>
  <w:style w:type="character" w:customStyle="1" w:styleId="526">
    <w:name w:val="Знак Знак526"/>
    <w:uiPriority w:val="99"/>
    <w:qFormat/>
    <w:rsid w:val="00264D60"/>
    <w:rPr>
      <w:rFonts w:ascii="Arial" w:hAnsi="Arial"/>
      <w:b/>
      <w:i/>
      <w:sz w:val="28"/>
    </w:rPr>
  </w:style>
  <w:style w:type="character" w:customStyle="1" w:styleId="660">
    <w:name w:val="Знак6 Знак Знак6"/>
    <w:uiPriority w:val="99"/>
    <w:qFormat/>
    <w:rsid w:val="00264D60"/>
    <w:rPr>
      <w:sz w:val="24"/>
      <w:lang w:val="ru-RU" w:eastAsia="ru-RU"/>
    </w:rPr>
  </w:style>
  <w:style w:type="character" w:customStyle="1" w:styleId="402">
    <w:name w:val="Знак Знак40 Знак"/>
    <w:uiPriority w:val="99"/>
    <w:qFormat/>
    <w:locked/>
    <w:rsid w:val="00264D60"/>
    <w:rPr>
      <w:sz w:val="24"/>
      <w:lang w:val="ru-RU" w:eastAsia="ru-RU"/>
    </w:rPr>
  </w:style>
  <w:style w:type="character" w:customStyle="1" w:styleId="afffffffff6">
    <w:name w:val="Тело ИАК Знак"/>
    <w:link w:val="afffffffff7"/>
    <w:uiPriority w:val="99"/>
    <w:qFormat/>
    <w:locked/>
    <w:rsid w:val="00264D60"/>
    <w:rPr>
      <w:sz w:val="28"/>
    </w:rPr>
  </w:style>
  <w:style w:type="paragraph" w:customStyle="1" w:styleId="afffffffff7">
    <w:name w:val="Тело ИАК"/>
    <w:basedOn w:val="a2"/>
    <w:link w:val="afffffffff6"/>
    <w:uiPriority w:val="99"/>
    <w:qFormat/>
    <w:rsid w:val="00264D60"/>
    <w:pPr>
      <w:widowControl/>
      <w:snapToGrid/>
      <w:spacing w:before="0" w:after="0" w:line="288" w:lineRule="auto"/>
      <w:ind w:firstLine="720"/>
      <w:jc w:val="both"/>
    </w:pPr>
    <w:rPr>
      <w:rFonts w:asciiTheme="minorHAnsi" w:eastAsiaTheme="minorHAnsi" w:hAnsiTheme="minorHAnsi" w:cstheme="minorBidi"/>
      <w:sz w:val="28"/>
      <w:szCs w:val="22"/>
      <w:lang w:eastAsia="en-US"/>
    </w:rPr>
  </w:style>
  <w:style w:type="character" w:customStyle="1" w:styleId="afffffffff8">
    <w:name w:val="кадр"/>
    <w:basedOn w:val="a3"/>
    <w:uiPriority w:val="99"/>
    <w:qFormat/>
    <w:rsid w:val="00264D60"/>
    <w:rPr>
      <w:rFonts w:cs="Times New Roman"/>
    </w:rPr>
  </w:style>
  <w:style w:type="character" w:customStyle="1" w:styleId="16">
    <w:name w:val="Оглавление 1 Знак"/>
    <w:basedOn w:val="a3"/>
    <w:link w:val="15"/>
    <w:uiPriority w:val="99"/>
    <w:qFormat/>
    <w:locked/>
    <w:rsid w:val="00264D60"/>
    <w:rPr>
      <w:rFonts w:ascii="Times New Roman" w:eastAsia="Times New Roman" w:hAnsi="Times New Roman" w:cs="Times New Roman"/>
      <w:b/>
      <w:sz w:val="20"/>
      <w:szCs w:val="20"/>
      <w:lang w:eastAsia="ru-RU"/>
    </w:rPr>
  </w:style>
  <w:style w:type="paragraph" w:customStyle="1" w:styleId="96">
    <w:name w:val="Знак9"/>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useradditionalinfo1">
    <w:name w:val="useradditionalinfo1"/>
    <w:basedOn w:val="a2"/>
    <w:uiPriority w:val="99"/>
    <w:qFormat/>
    <w:rsid w:val="00264D60"/>
    <w:pPr>
      <w:widowControl/>
      <w:pBdr>
        <w:top w:val="dotted" w:sz="4" w:space="3" w:color="CCCCCC"/>
      </w:pBdr>
      <w:snapToGrid/>
      <w:spacing w:after="0"/>
    </w:pPr>
    <w:rPr>
      <w:rFonts w:eastAsia="Times New Roman"/>
      <w:szCs w:val="24"/>
    </w:rPr>
  </w:style>
  <w:style w:type="paragraph" w:customStyle="1" w:styleId="0752">
    <w:name w:val="Стиль Нумерованный список + сверху: (одинарная Авто  075 пт лини...2"/>
    <w:basedOn w:val="afff"/>
    <w:uiPriority w:val="99"/>
    <w:qFormat/>
    <w:rsid w:val="00264D60"/>
    <w:pPr>
      <w:numPr>
        <w:numId w:val="8"/>
      </w:numPr>
      <w:tabs>
        <w:tab w:val="left" w:pos="851"/>
      </w:tabs>
      <w:ind w:hanging="511"/>
    </w:pPr>
    <w:rPr>
      <w:szCs w:val="20"/>
    </w:rPr>
  </w:style>
  <w:style w:type="paragraph" w:customStyle="1" w:styleId="0753">
    <w:name w:val="Стиль Нумерованный список + сверху: (одинарная Авто  075 пт лини...3"/>
    <w:basedOn w:val="afff"/>
    <w:uiPriority w:val="99"/>
    <w:qFormat/>
    <w:rsid w:val="00264D60"/>
    <w:pPr>
      <w:tabs>
        <w:tab w:val="clear" w:pos="1440"/>
        <w:tab w:val="left" w:pos="360"/>
        <w:tab w:val="left" w:pos="851"/>
      </w:tabs>
      <w:ind w:left="360" w:hanging="511"/>
    </w:pPr>
    <w:rPr>
      <w:szCs w:val="20"/>
    </w:rPr>
  </w:style>
  <w:style w:type="paragraph" w:customStyle="1" w:styleId="0754">
    <w:name w:val="Стиль Нумерованный список + сверху: (одинарная Авто  075 пт лини...4"/>
    <w:basedOn w:val="afff"/>
    <w:uiPriority w:val="99"/>
    <w:qFormat/>
    <w:rsid w:val="00264D60"/>
    <w:pPr>
      <w:tabs>
        <w:tab w:val="clear" w:pos="1440"/>
        <w:tab w:val="left" w:pos="360"/>
        <w:tab w:val="left" w:pos="851"/>
      </w:tabs>
      <w:ind w:left="360" w:hanging="511"/>
    </w:pPr>
    <w:rPr>
      <w:szCs w:val="20"/>
    </w:rPr>
  </w:style>
  <w:style w:type="paragraph" w:customStyle="1" w:styleId="0755">
    <w:name w:val="Стиль Нумерованный список + сверху: (одинарная Авто  075 пт лини...5"/>
    <w:basedOn w:val="afff"/>
    <w:uiPriority w:val="99"/>
    <w:qFormat/>
    <w:rsid w:val="00264D60"/>
    <w:pPr>
      <w:tabs>
        <w:tab w:val="clear" w:pos="1440"/>
        <w:tab w:val="left" w:pos="360"/>
        <w:tab w:val="left" w:pos="851"/>
      </w:tabs>
      <w:ind w:left="360" w:hanging="511"/>
    </w:pPr>
    <w:rPr>
      <w:szCs w:val="20"/>
    </w:rPr>
  </w:style>
  <w:style w:type="paragraph" w:customStyle="1" w:styleId="0758">
    <w:name w:val="Стиль Нумерованный список + сверху: (одинарная Авто  075 пт лини...8"/>
    <w:basedOn w:val="afff"/>
    <w:uiPriority w:val="99"/>
    <w:qFormat/>
    <w:rsid w:val="00264D60"/>
    <w:pPr>
      <w:tabs>
        <w:tab w:val="clear" w:pos="1440"/>
        <w:tab w:val="left" w:pos="360"/>
        <w:tab w:val="left" w:pos="851"/>
      </w:tabs>
      <w:ind w:left="360" w:hanging="511"/>
    </w:pPr>
    <w:rPr>
      <w:szCs w:val="20"/>
    </w:rPr>
  </w:style>
  <w:style w:type="paragraph" w:customStyle="1" w:styleId="0759">
    <w:name w:val="Стиль Нумерованный список + сверху: (одинарная Авто  075 пт лини...9"/>
    <w:basedOn w:val="afff"/>
    <w:uiPriority w:val="99"/>
    <w:qFormat/>
    <w:rsid w:val="00264D60"/>
    <w:pPr>
      <w:tabs>
        <w:tab w:val="clear" w:pos="1440"/>
        <w:tab w:val="left" w:pos="360"/>
        <w:tab w:val="left" w:pos="851"/>
      </w:tabs>
      <w:ind w:left="360" w:hanging="511"/>
    </w:pPr>
    <w:rPr>
      <w:szCs w:val="20"/>
    </w:rPr>
  </w:style>
  <w:style w:type="paragraph" w:customStyle="1" w:styleId="07510">
    <w:name w:val="Стиль Нумерованный список + сверху: (одинарная Авто  075 пт лини...10"/>
    <w:basedOn w:val="afff"/>
    <w:uiPriority w:val="99"/>
    <w:qFormat/>
    <w:rsid w:val="00264D60"/>
    <w:pPr>
      <w:tabs>
        <w:tab w:val="clear" w:pos="1440"/>
        <w:tab w:val="left" w:pos="360"/>
        <w:tab w:val="left" w:pos="851"/>
      </w:tabs>
      <w:ind w:left="360" w:hanging="511"/>
    </w:pPr>
    <w:rPr>
      <w:szCs w:val="20"/>
    </w:rPr>
  </w:style>
  <w:style w:type="paragraph" w:customStyle="1" w:styleId="07511">
    <w:name w:val="Стиль Нумерованный список + сверху: (одинарная Авто  075 пт лини...11"/>
    <w:basedOn w:val="afff"/>
    <w:uiPriority w:val="99"/>
    <w:qFormat/>
    <w:rsid w:val="00264D60"/>
    <w:pPr>
      <w:tabs>
        <w:tab w:val="clear" w:pos="1440"/>
        <w:tab w:val="left" w:pos="360"/>
        <w:tab w:val="left" w:pos="851"/>
      </w:tabs>
      <w:ind w:left="360" w:hanging="511"/>
    </w:pPr>
    <w:rPr>
      <w:szCs w:val="20"/>
    </w:rPr>
  </w:style>
  <w:style w:type="character" w:customStyle="1" w:styleId="7b">
    <w:name w:val="Основной текст (7)_"/>
    <w:basedOn w:val="a3"/>
    <w:uiPriority w:val="99"/>
    <w:qFormat/>
    <w:locked/>
    <w:rsid w:val="00264D60"/>
    <w:rPr>
      <w:rFonts w:cs="Times New Roman"/>
      <w:b/>
      <w:bCs/>
      <w:i/>
      <w:iCs/>
      <w:lang w:bidi="ar-SA"/>
    </w:rPr>
  </w:style>
  <w:style w:type="paragraph" w:customStyle="1" w:styleId="bloc">
    <w:name w:val="bloc"/>
    <w:basedOn w:val="a2"/>
    <w:uiPriority w:val="99"/>
    <w:qFormat/>
    <w:rsid w:val="00264D60"/>
    <w:pPr>
      <w:widowControl/>
      <w:snapToGrid/>
      <w:spacing w:beforeAutospacing="1" w:afterAutospacing="1"/>
    </w:pPr>
    <w:rPr>
      <w:rFonts w:eastAsia="Times New Roman"/>
      <w:szCs w:val="24"/>
    </w:rPr>
  </w:style>
  <w:style w:type="paragraph" w:customStyle="1" w:styleId="bordered">
    <w:name w:val="bordered"/>
    <w:basedOn w:val="a2"/>
    <w:uiPriority w:val="99"/>
    <w:qFormat/>
    <w:rsid w:val="00264D60"/>
    <w:pPr>
      <w:widowControl/>
      <w:snapToGrid/>
      <w:spacing w:beforeAutospacing="1" w:afterAutospacing="1"/>
    </w:pPr>
    <w:rPr>
      <w:rFonts w:eastAsia="Times New Roman"/>
      <w:szCs w:val="24"/>
    </w:rPr>
  </w:style>
  <w:style w:type="paragraph" w:customStyle="1" w:styleId="fr-collapsible-toggle">
    <w:name w:val="fr-collapsible-toggle"/>
    <w:basedOn w:val="a2"/>
    <w:uiPriority w:val="99"/>
    <w:qFormat/>
    <w:rsid w:val="00264D60"/>
    <w:pPr>
      <w:widowControl/>
      <w:snapToGrid/>
      <w:spacing w:beforeAutospacing="1" w:afterAutospacing="1"/>
    </w:pPr>
    <w:rPr>
      <w:rFonts w:eastAsia="Times New Roman"/>
      <w:szCs w:val="24"/>
    </w:rPr>
  </w:style>
  <w:style w:type="paragraph" w:customStyle="1" w:styleId="fr-collapsible-toggle-collapsed">
    <w:name w:val="fr-collapsible-toggle-collapsed"/>
    <w:basedOn w:val="a2"/>
    <w:uiPriority w:val="99"/>
    <w:qFormat/>
    <w:rsid w:val="00264D60"/>
    <w:pPr>
      <w:widowControl/>
      <w:snapToGrid/>
      <w:spacing w:beforeAutospacing="1" w:afterAutospacing="1"/>
    </w:pPr>
    <w:rPr>
      <w:rFonts w:eastAsia="Times New Roman"/>
      <w:szCs w:val="24"/>
    </w:rPr>
  </w:style>
  <w:style w:type="paragraph" w:customStyle="1" w:styleId="fr-collapsible-group-toogle-all">
    <w:name w:val="fr-collapsible-group-toogle-all"/>
    <w:basedOn w:val="a2"/>
    <w:uiPriority w:val="99"/>
    <w:qFormat/>
    <w:rsid w:val="00264D60"/>
    <w:pPr>
      <w:widowControl/>
      <w:snapToGrid/>
      <w:spacing w:beforeAutospacing="1" w:afterAutospacing="1"/>
    </w:pPr>
    <w:rPr>
      <w:rFonts w:eastAsia="Times New Roman"/>
      <w:sz w:val="18"/>
      <w:szCs w:val="18"/>
    </w:rPr>
  </w:style>
  <w:style w:type="paragraph" w:customStyle="1" w:styleId="toogleboxnew">
    <w:name w:val="toogleboxnew"/>
    <w:basedOn w:val="a2"/>
    <w:uiPriority w:val="99"/>
    <w:qFormat/>
    <w:rsid w:val="00264D60"/>
    <w:pPr>
      <w:widowControl/>
      <w:pBdr>
        <w:top w:val="single" w:sz="6" w:space="2" w:color="AAAAAA"/>
        <w:left w:val="single" w:sz="6" w:space="2" w:color="AAAAAA"/>
        <w:bottom w:val="single" w:sz="6" w:space="0" w:color="AAAAAA"/>
        <w:right w:val="single" w:sz="6" w:space="2" w:color="AAAAAA"/>
      </w:pBdr>
      <w:snapToGrid/>
      <w:spacing w:beforeAutospacing="1" w:afterAutospacing="1"/>
    </w:pPr>
    <w:rPr>
      <w:rFonts w:eastAsia="Times New Roman"/>
      <w:szCs w:val="24"/>
    </w:rPr>
  </w:style>
  <w:style w:type="paragraph" w:customStyle="1" w:styleId="toogleboxnewtitle">
    <w:name w:val="toogleboxnew_title"/>
    <w:basedOn w:val="a2"/>
    <w:uiPriority w:val="99"/>
    <w:qFormat/>
    <w:rsid w:val="00264D60"/>
    <w:pPr>
      <w:widowControl/>
      <w:shd w:val="clear" w:color="auto" w:fill="EFEFEF"/>
      <w:snapToGrid/>
      <w:spacing w:before="0" w:after="30"/>
      <w:jc w:val="center"/>
    </w:pPr>
    <w:rPr>
      <w:rFonts w:eastAsia="Times New Roman"/>
      <w:b/>
      <w:bCs/>
      <w:szCs w:val="24"/>
    </w:rPr>
  </w:style>
  <w:style w:type="paragraph" w:customStyle="1" w:styleId="navboxnew">
    <w:name w:val="navboxnew"/>
    <w:basedOn w:val="a2"/>
    <w:uiPriority w:val="99"/>
    <w:qFormat/>
    <w:rsid w:val="00264D60"/>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navboxnewtnavbar">
    <w:name w:val="navboxnew_tnavbar"/>
    <w:basedOn w:val="a2"/>
    <w:uiPriority w:val="99"/>
    <w:qFormat/>
    <w:rsid w:val="00264D60"/>
    <w:pPr>
      <w:widowControl/>
      <w:snapToGrid/>
      <w:spacing w:beforeAutospacing="1" w:afterAutospacing="1"/>
      <w:ind w:left="-1200"/>
    </w:pPr>
    <w:rPr>
      <w:rFonts w:eastAsia="Times New Roman"/>
      <w:sz w:val="19"/>
      <w:szCs w:val="19"/>
    </w:rPr>
  </w:style>
  <w:style w:type="paragraph" w:customStyle="1" w:styleId="navboxnewoldie">
    <w:name w:val="navboxnew_oldie"/>
    <w:basedOn w:val="a2"/>
    <w:uiPriority w:val="99"/>
    <w:qFormat/>
    <w:rsid w:val="00264D60"/>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mw-hiero-table">
    <w:name w:val="mw-hiero-table"/>
    <w:basedOn w:val="a2"/>
    <w:uiPriority w:val="99"/>
    <w:qFormat/>
    <w:rsid w:val="00264D60"/>
    <w:pPr>
      <w:widowControl/>
      <w:snapToGrid/>
      <w:spacing w:beforeAutospacing="1" w:afterAutospacing="1"/>
    </w:pPr>
    <w:rPr>
      <w:rFonts w:eastAsia="Times New Roman"/>
      <w:szCs w:val="24"/>
    </w:rPr>
  </w:style>
  <w:style w:type="paragraph" w:customStyle="1" w:styleId="mw-hiero-outer">
    <w:name w:val="mw-hiero-outer"/>
    <w:basedOn w:val="a2"/>
    <w:uiPriority w:val="99"/>
    <w:qFormat/>
    <w:rsid w:val="00264D60"/>
    <w:pPr>
      <w:widowControl/>
      <w:snapToGrid/>
      <w:spacing w:beforeAutospacing="1" w:afterAutospacing="1"/>
    </w:pPr>
    <w:rPr>
      <w:rFonts w:eastAsia="Times New Roman"/>
      <w:szCs w:val="24"/>
    </w:rPr>
  </w:style>
  <w:style w:type="paragraph" w:customStyle="1" w:styleId="mw-hiero-box">
    <w:name w:val="mw-hiero-box"/>
    <w:basedOn w:val="a2"/>
    <w:uiPriority w:val="99"/>
    <w:qFormat/>
    <w:rsid w:val="00264D60"/>
    <w:pPr>
      <w:widowControl/>
      <w:shd w:val="clear" w:color="auto" w:fill="000000"/>
      <w:snapToGrid/>
      <w:spacing w:beforeAutospacing="1" w:afterAutospacing="1"/>
    </w:pPr>
    <w:rPr>
      <w:rFonts w:eastAsia="Times New Roman"/>
      <w:szCs w:val="24"/>
    </w:rPr>
  </w:style>
  <w:style w:type="paragraph" w:customStyle="1" w:styleId="ui-helper-hidden">
    <w:name w:val="ui-helper-hidden"/>
    <w:basedOn w:val="a2"/>
    <w:uiPriority w:val="99"/>
    <w:qFormat/>
    <w:rsid w:val="00264D60"/>
    <w:pPr>
      <w:widowControl/>
      <w:snapToGrid/>
      <w:spacing w:beforeAutospacing="1" w:afterAutospacing="1"/>
    </w:pPr>
    <w:rPr>
      <w:rFonts w:eastAsia="Times New Roman"/>
      <w:vanish/>
      <w:szCs w:val="24"/>
    </w:rPr>
  </w:style>
  <w:style w:type="paragraph" w:customStyle="1" w:styleId="ui-helper-reset">
    <w:name w:val="ui-helper-reset"/>
    <w:basedOn w:val="a2"/>
    <w:uiPriority w:val="99"/>
    <w:qFormat/>
    <w:rsid w:val="00264D60"/>
    <w:pPr>
      <w:widowControl/>
      <w:snapToGrid/>
      <w:spacing w:before="0" w:after="0"/>
    </w:pPr>
    <w:rPr>
      <w:rFonts w:eastAsia="Times New Roman"/>
      <w:szCs w:val="24"/>
    </w:rPr>
  </w:style>
  <w:style w:type="paragraph" w:customStyle="1" w:styleId="ui-helper-clearfix">
    <w:name w:val="ui-helper-clearfix"/>
    <w:basedOn w:val="a2"/>
    <w:uiPriority w:val="99"/>
    <w:qFormat/>
    <w:rsid w:val="00264D60"/>
    <w:pPr>
      <w:widowControl/>
      <w:snapToGrid/>
      <w:spacing w:beforeAutospacing="1" w:afterAutospacing="1"/>
    </w:pPr>
    <w:rPr>
      <w:rFonts w:eastAsia="Times New Roman"/>
      <w:szCs w:val="24"/>
    </w:rPr>
  </w:style>
  <w:style w:type="paragraph" w:customStyle="1" w:styleId="ui-helper-zfix">
    <w:name w:val="ui-helper-zfix"/>
    <w:basedOn w:val="a2"/>
    <w:uiPriority w:val="99"/>
    <w:qFormat/>
    <w:rsid w:val="00264D60"/>
    <w:pPr>
      <w:widowControl/>
      <w:snapToGrid/>
      <w:spacing w:beforeAutospacing="1" w:afterAutospacing="1"/>
    </w:pPr>
    <w:rPr>
      <w:rFonts w:eastAsia="Times New Roman"/>
      <w:szCs w:val="24"/>
    </w:rPr>
  </w:style>
  <w:style w:type="paragraph" w:customStyle="1" w:styleId="ui-icon">
    <w:name w:val="ui-icon"/>
    <w:basedOn w:val="a2"/>
    <w:uiPriority w:val="99"/>
    <w:qFormat/>
    <w:rsid w:val="00264D60"/>
    <w:pPr>
      <w:widowControl/>
      <w:snapToGrid/>
      <w:spacing w:beforeAutospacing="1" w:afterAutospacing="1"/>
      <w:ind w:firstLine="7343"/>
    </w:pPr>
    <w:rPr>
      <w:rFonts w:eastAsia="Times New Roman"/>
      <w:szCs w:val="24"/>
    </w:rPr>
  </w:style>
  <w:style w:type="paragraph" w:customStyle="1" w:styleId="ui-widget-overlay">
    <w:name w:val="ui-widget-overlay"/>
    <w:basedOn w:val="a2"/>
    <w:uiPriority w:val="99"/>
    <w:qFormat/>
    <w:rsid w:val="00264D60"/>
    <w:pPr>
      <w:widowControl/>
      <w:shd w:val="clear" w:color="auto" w:fill="000000"/>
      <w:snapToGrid/>
      <w:spacing w:beforeAutospacing="1" w:afterAutospacing="1"/>
    </w:pPr>
    <w:rPr>
      <w:rFonts w:eastAsia="Times New Roman"/>
      <w:szCs w:val="24"/>
    </w:rPr>
  </w:style>
  <w:style w:type="paragraph" w:customStyle="1" w:styleId="ui-widget">
    <w:name w:val="ui-widget"/>
    <w:basedOn w:val="a2"/>
    <w:uiPriority w:val="99"/>
    <w:qFormat/>
    <w:rsid w:val="00264D60"/>
    <w:pPr>
      <w:widowControl/>
      <w:snapToGrid/>
      <w:spacing w:beforeAutospacing="1" w:afterAutospacing="1"/>
    </w:pPr>
    <w:rPr>
      <w:rFonts w:ascii="Arial" w:eastAsia="Times New Roman" w:hAnsi="Arial" w:cs="Arial"/>
      <w:sz w:val="19"/>
      <w:szCs w:val="19"/>
    </w:rPr>
  </w:style>
  <w:style w:type="paragraph" w:customStyle="1" w:styleId="ui-widget-content">
    <w:name w:val="ui-widget-content"/>
    <w:basedOn w:val="a2"/>
    <w:uiPriority w:val="99"/>
    <w:qFormat/>
    <w:rsid w:val="00264D60"/>
    <w:pPr>
      <w:widowControl/>
      <w:pBdr>
        <w:top w:val="single" w:sz="6" w:space="0" w:color="CCCCCC"/>
        <w:left w:val="single" w:sz="6" w:space="0" w:color="CCCCCC"/>
        <w:bottom w:val="single" w:sz="6" w:space="0" w:color="CCCCCC"/>
        <w:right w:val="single" w:sz="6" w:space="0" w:color="CCCCCC"/>
      </w:pBdr>
      <w:snapToGrid/>
      <w:spacing w:beforeAutospacing="1" w:afterAutospacing="1"/>
    </w:pPr>
    <w:rPr>
      <w:rFonts w:eastAsia="Times New Roman"/>
      <w:color w:val="362B36"/>
      <w:szCs w:val="24"/>
    </w:rPr>
  </w:style>
  <w:style w:type="paragraph" w:customStyle="1" w:styleId="ui-widget-header">
    <w:name w:val="ui-widget-header"/>
    <w:basedOn w:val="a2"/>
    <w:uiPriority w:val="99"/>
    <w:qFormat/>
    <w:rsid w:val="00264D60"/>
    <w:pPr>
      <w:widowControl/>
      <w:pBdr>
        <w:bottom w:val="single" w:sz="6" w:space="0" w:color="BBBBBB"/>
      </w:pBdr>
      <w:shd w:val="clear" w:color="auto" w:fill="FFFFFF"/>
      <w:snapToGrid/>
      <w:spacing w:beforeAutospacing="1" w:afterAutospacing="1" w:line="240" w:lineRule="atLeast"/>
    </w:pPr>
    <w:rPr>
      <w:rFonts w:eastAsia="Times New Roman"/>
      <w:b/>
      <w:bCs/>
      <w:color w:val="222222"/>
      <w:szCs w:val="24"/>
    </w:rPr>
  </w:style>
  <w:style w:type="paragraph" w:customStyle="1" w:styleId="ui-state-default">
    <w:name w:val="ui-state-default"/>
    <w:basedOn w:val="a2"/>
    <w:uiPriority w:val="99"/>
    <w:qFormat/>
    <w:rsid w:val="00264D60"/>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
    <w:name w:val="ui-state-hover"/>
    <w:basedOn w:val="a2"/>
    <w:uiPriority w:val="99"/>
    <w:qFormat/>
    <w:rsid w:val="00264D6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
    <w:name w:val="ui-state-focus"/>
    <w:basedOn w:val="a2"/>
    <w:uiPriority w:val="99"/>
    <w:qFormat/>
    <w:rsid w:val="00264D6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
    <w:name w:val="ui-state-active"/>
    <w:basedOn w:val="a2"/>
    <w:uiPriority w:val="99"/>
    <w:qFormat/>
    <w:rsid w:val="00264D60"/>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
    <w:name w:val="ui-state-highlight"/>
    <w:basedOn w:val="a2"/>
    <w:uiPriority w:val="99"/>
    <w:qFormat/>
    <w:rsid w:val="00264D60"/>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
    <w:name w:val="ui-state-error"/>
    <w:basedOn w:val="a2"/>
    <w:uiPriority w:val="99"/>
    <w:qFormat/>
    <w:rsid w:val="00264D60"/>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
    <w:name w:val="ui-state-error-text"/>
    <w:basedOn w:val="a2"/>
    <w:uiPriority w:val="99"/>
    <w:qFormat/>
    <w:rsid w:val="00264D60"/>
    <w:pPr>
      <w:widowControl/>
      <w:snapToGrid/>
      <w:spacing w:beforeAutospacing="1" w:afterAutospacing="1"/>
    </w:pPr>
    <w:rPr>
      <w:rFonts w:eastAsia="Times New Roman"/>
      <w:color w:val="FFFFFF"/>
      <w:szCs w:val="24"/>
    </w:rPr>
  </w:style>
  <w:style w:type="paragraph" w:customStyle="1" w:styleId="ui-priority-primary">
    <w:name w:val="ui-priority-primary"/>
    <w:basedOn w:val="a2"/>
    <w:uiPriority w:val="99"/>
    <w:qFormat/>
    <w:rsid w:val="00264D60"/>
    <w:pPr>
      <w:widowControl/>
      <w:snapToGrid/>
      <w:spacing w:beforeAutospacing="1" w:afterAutospacing="1"/>
    </w:pPr>
    <w:rPr>
      <w:rFonts w:eastAsia="Times New Roman"/>
      <w:b/>
      <w:bCs/>
      <w:szCs w:val="24"/>
    </w:rPr>
  </w:style>
  <w:style w:type="paragraph" w:customStyle="1" w:styleId="ui-priority-secondary">
    <w:name w:val="ui-priority-secondary"/>
    <w:basedOn w:val="a2"/>
    <w:uiPriority w:val="99"/>
    <w:qFormat/>
    <w:rsid w:val="00264D60"/>
    <w:pPr>
      <w:widowControl/>
      <w:snapToGrid/>
      <w:spacing w:beforeAutospacing="1" w:afterAutospacing="1"/>
    </w:pPr>
    <w:rPr>
      <w:rFonts w:eastAsia="Times New Roman"/>
      <w:szCs w:val="24"/>
    </w:rPr>
  </w:style>
  <w:style w:type="paragraph" w:customStyle="1" w:styleId="ui-state-disabled">
    <w:name w:val="ui-state-disabled"/>
    <w:basedOn w:val="a2"/>
    <w:uiPriority w:val="99"/>
    <w:qFormat/>
    <w:rsid w:val="00264D60"/>
    <w:pPr>
      <w:widowControl/>
      <w:snapToGrid/>
      <w:spacing w:beforeAutospacing="1" w:afterAutospacing="1"/>
    </w:pPr>
    <w:rPr>
      <w:rFonts w:eastAsia="Times New Roman"/>
      <w:szCs w:val="24"/>
    </w:rPr>
  </w:style>
  <w:style w:type="paragraph" w:customStyle="1" w:styleId="ui-widget-shadow">
    <w:name w:val="ui-widget-shadow"/>
    <w:basedOn w:val="a2"/>
    <w:uiPriority w:val="99"/>
    <w:qFormat/>
    <w:rsid w:val="00264D60"/>
    <w:pPr>
      <w:widowControl/>
      <w:shd w:val="clear" w:color="auto" w:fill="000000"/>
      <w:snapToGrid/>
      <w:spacing w:before="0" w:after="0"/>
      <w:ind w:left="-105"/>
    </w:pPr>
    <w:rPr>
      <w:rFonts w:eastAsia="Times New Roman"/>
      <w:szCs w:val="24"/>
    </w:rPr>
  </w:style>
  <w:style w:type="paragraph" w:customStyle="1" w:styleId="ui-resizable-handle">
    <w:name w:val="ui-resizable-handle"/>
    <w:basedOn w:val="a2"/>
    <w:uiPriority w:val="99"/>
    <w:qFormat/>
    <w:rsid w:val="00264D60"/>
    <w:pPr>
      <w:widowControl/>
      <w:snapToGrid/>
      <w:spacing w:beforeAutospacing="1" w:afterAutospacing="1"/>
    </w:pPr>
    <w:rPr>
      <w:rFonts w:eastAsia="Times New Roman"/>
      <w:sz w:val="2"/>
      <w:szCs w:val="2"/>
    </w:rPr>
  </w:style>
  <w:style w:type="paragraph" w:customStyle="1" w:styleId="ui-resizable-n">
    <w:name w:val="ui-resizable-n"/>
    <w:basedOn w:val="a2"/>
    <w:uiPriority w:val="99"/>
    <w:qFormat/>
    <w:rsid w:val="00264D60"/>
    <w:pPr>
      <w:widowControl/>
      <w:snapToGrid/>
      <w:spacing w:beforeAutospacing="1" w:afterAutospacing="1"/>
    </w:pPr>
    <w:rPr>
      <w:rFonts w:eastAsia="Times New Roman"/>
      <w:szCs w:val="24"/>
    </w:rPr>
  </w:style>
  <w:style w:type="paragraph" w:customStyle="1" w:styleId="ui-resizable-s">
    <w:name w:val="ui-resizable-s"/>
    <w:basedOn w:val="a2"/>
    <w:uiPriority w:val="99"/>
    <w:qFormat/>
    <w:rsid w:val="00264D60"/>
    <w:pPr>
      <w:widowControl/>
      <w:snapToGrid/>
      <w:spacing w:beforeAutospacing="1" w:afterAutospacing="1"/>
    </w:pPr>
    <w:rPr>
      <w:rFonts w:eastAsia="Times New Roman"/>
      <w:szCs w:val="24"/>
    </w:rPr>
  </w:style>
  <w:style w:type="paragraph" w:customStyle="1" w:styleId="ui-resizable-e">
    <w:name w:val="ui-resizable-e"/>
    <w:basedOn w:val="a2"/>
    <w:uiPriority w:val="99"/>
    <w:qFormat/>
    <w:rsid w:val="00264D60"/>
    <w:pPr>
      <w:widowControl/>
      <w:snapToGrid/>
      <w:spacing w:beforeAutospacing="1" w:afterAutospacing="1"/>
    </w:pPr>
    <w:rPr>
      <w:rFonts w:eastAsia="Times New Roman"/>
      <w:szCs w:val="24"/>
    </w:rPr>
  </w:style>
  <w:style w:type="paragraph" w:customStyle="1" w:styleId="ui-resizable-w">
    <w:name w:val="ui-resizable-w"/>
    <w:basedOn w:val="a2"/>
    <w:uiPriority w:val="99"/>
    <w:qFormat/>
    <w:rsid w:val="00264D60"/>
    <w:pPr>
      <w:widowControl/>
      <w:snapToGrid/>
      <w:spacing w:beforeAutospacing="1" w:afterAutospacing="1"/>
    </w:pPr>
    <w:rPr>
      <w:rFonts w:eastAsia="Times New Roman"/>
      <w:szCs w:val="24"/>
    </w:rPr>
  </w:style>
  <w:style w:type="paragraph" w:customStyle="1" w:styleId="ui-resizable-se">
    <w:name w:val="ui-resizable-se"/>
    <w:basedOn w:val="a2"/>
    <w:uiPriority w:val="99"/>
    <w:qFormat/>
    <w:rsid w:val="00264D60"/>
    <w:pPr>
      <w:widowControl/>
      <w:snapToGrid/>
      <w:spacing w:beforeAutospacing="1" w:afterAutospacing="1"/>
    </w:pPr>
    <w:rPr>
      <w:rFonts w:eastAsia="Times New Roman"/>
      <w:szCs w:val="24"/>
    </w:rPr>
  </w:style>
  <w:style w:type="paragraph" w:customStyle="1" w:styleId="ui-resizable-sw">
    <w:name w:val="ui-resizable-sw"/>
    <w:basedOn w:val="a2"/>
    <w:uiPriority w:val="99"/>
    <w:qFormat/>
    <w:rsid w:val="00264D60"/>
    <w:pPr>
      <w:widowControl/>
      <w:snapToGrid/>
      <w:spacing w:beforeAutospacing="1" w:afterAutospacing="1"/>
    </w:pPr>
    <w:rPr>
      <w:rFonts w:eastAsia="Times New Roman"/>
      <w:szCs w:val="24"/>
    </w:rPr>
  </w:style>
  <w:style w:type="paragraph" w:customStyle="1" w:styleId="ui-resizable-nw">
    <w:name w:val="ui-resizable-nw"/>
    <w:basedOn w:val="a2"/>
    <w:uiPriority w:val="99"/>
    <w:qFormat/>
    <w:rsid w:val="00264D60"/>
    <w:pPr>
      <w:widowControl/>
      <w:snapToGrid/>
      <w:spacing w:beforeAutospacing="1" w:afterAutospacing="1"/>
    </w:pPr>
    <w:rPr>
      <w:rFonts w:eastAsia="Times New Roman"/>
      <w:szCs w:val="24"/>
    </w:rPr>
  </w:style>
  <w:style w:type="paragraph" w:customStyle="1" w:styleId="ui-resizable-ne">
    <w:name w:val="ui-resizable-ne"/>
    <w:basedOn w:val="a2"/>
    <w:uiPriority w:val="99"/>
    <w:qFormat/>
    <w:rsid w:val="00264D60"/>
    <w:pPr>
      <w:widowControl/>
      <w:snapToGrid/>
      <w:spacing w:beforeAutospacing="1" w:afterAutospacing="1"/>
    </w:pPr>
    <w:rPr>
      <w:rFonts w:eastAsia="Times New Roman"/>
      <w:szCs w:val="24"/>
    </w:rPr>
  </w:style>
  <w:style w:type="paragraph" w:customStyle="1" w:styleId="ui-button">
    <w:name w:val="ui-button"/>
    <w:basedOn w:val="a2"/>
    <w:uiPriority w:val="99"/>
    <w:qFormat/>
    <w:rsid w:val="00264D60"/>
    <w:pPr>
      <w:widowControl/>
      <w:snapToGrid/>
      <w:spacing w:beforeAutospacing="1" w:afterAutospacing="1"/>
      <w:ind w:right="24"/>
      <w:jc w:val="center"/>
    </w:pPr>
    <w:rPr>
      <w:rFonts w:eastAsia="Times New Roman"/>
      <w:szCs w:val="24"/>
    </w:rPr>
  </w:style>
  <w:style w:type="paragraph" w:customStyle="1" w:styleId="ui-button-icon-only">
    <w:name w:val="ui-button-icon-only"/>
    <w:basedOn w:val="a2"/>
    <w:uiPriority w:val="99"/>
    <w:qFormat/>
    <w:rsid w:val="00264D60"/>
    <w:pPr>
      <w:widowControl/>
      <w:snapToGrid/>
      <w:spacing w:beforeAutospacing="1" w:afterAutospacing="1"/>
    </w:pPr>
    <w:rPr>
      <w:rFonts w:eastAsia="Times New Roman"/>
      <w:szCs w:val="24"/>
    </w:rPr>
  </w:style>
  <w:style w:type="paragraph" w:customStyle="1" w:styleId="ui-button-icons-only">
    <w:name w:val="ui-button-icons-only"/>
    <w:basedOn w:val="a2"/>
    <w:uiPriority w:val="99"/>
    <w:qFormat/>
    <w:rsid w:val="00264D60"/>
    <w:pPr>
      <w:widowControl/>
      <w:snapToGrid/>
      <w:spacing w:beforeAutospacing="1" w:afterAutospacing="1"/>
    </w:pPr>
    <w:rPr>
      <w:rFonts w:eastAsia="Times New Roman"/>
      <w:szCs w:val="24"/>
    </w:rPr>
  </w:style>
  <w:style w:type="paragraph" w:customStyle="1" w:styleId="ui-buttonset">
    <w:name w:val="ui-buttonset"/>
    <w:basedOn w:val="a2"/>
    <w:uiPriority w:val="99"/>
    <w:qFormat/>
    <w:rsid w:val="00264D60"/>
    <w:pPr>
      <w:widowControl/>
      <w:snapToGrid/>
      <w:spacing w:beforeAutospacing="1" w:afterAutospacing="1"/>
      <w:ind w:right="105"/>
    </w:pPr>
    <w:rPr>
      <w:rFonts w:eastAsia="Times New Roman"/>
      <w:szCs w:val="24"/>
    </w:rPr>
  </w:style>
  <w:style w:type="paragraph" w:customStyle="1" w:styleId="ui-dialog">
    <w:name w:val="ui-dialog"/>
    <w:basedOn w:val="a2"/>
    <w:uiPriority w:val="99"/>
    <w:qFormat/>
    <w:rsid w:val="00264D60"/>
    <w:pPr>
      <w:widowControl/>
      <w:snapToGrid/>
      <w:spacing w:beforeAutospacing="1" w:afterAutospacing="1"/>
    </w:pPr>
    <w:rPr>
      <w:rFonts w:eastAsia="Times New Roman"/>
      <w:szCs w:val="24"/>
    </w:rPr>
  </w:style>
  <w:style w:type="paragraph" w:customStyle="1" w:styleId="suggestions">
    <w:name w:val="suggestions"/>
    <w:basedOn w:val="a2"/>
    <w:uiPriority w:val="99"/>
    <w:qFormat/>
    <w:rsid w:val="00264D60"/>
    <w:pPr>
      <w:widowControl/>
      <w:snapToGrid/>
      <w:spacing w:before="0" w:after="0"/>
      <w:ind w:right="-15"/>
    </w:pPr>
    <w:rPr>
      <w:rFonts w:eastAsia="Times New Roman"/>
      <w:szCs w:val="24"/>
    </w:rPr>
  </w:style>
  <w:style w:type="paragraph" w:customStyle="1" w:styleId="suggestions-special">
    <w:name w:val="suggestions-special"/>
    <w:basedOn w:val="a2"/>
    <w:uiPriority w:val="99"/>
    <w:qFormat/>
    <w:rsid w:val="00264D60"/>
    <w:pPr>
      <w:widowControl/>
      <w:pBdr>
        <w:top w:val="single" w:sz="6" w:space="3" w:color="AAAAAA"/>
        <w:left w:val="single" w:sz="6" w:space="3" w:color="AAAAAA"/>
        <w:bottom w:val="single" w:sz="6" w:space="3" w:color="AAAAAA"/>
        <w:right w:val="single" w:sz="6" w:space="3" w:color="AAAAAA"/>
      </w:pBdr>
      <w:shd w:val="clear" w:color="auto" w:fill="FFFFFF"/>
      <w:snapToGrid/>
      <w:spacing w:before="0" w:after="0" w:line="300" w:lineRule="atLeast"/>
    </w:pPr>
    <w:rPr>
      <w:rFonts w:eastAsia="Times New Roman"/>
      <w:vanish/>
      <w:szCs w:val="24"/>
    </w:rPr>
  </w:style>
  <w:style w:type="paragraph" w:customStyle="1" w:styleId="suggestions-results">
    <w:name w:val="suggestions-results"/>
    <w:basedOn w:val="a2"/>
    <w:uiPriority w:val="99"/>
    <w:qFormat/>
    <w:rsid w:val="00264D60"/>
    <w:pPr>
      <w:widowControl/>
      <w:pBdr>
        <w:top w:val="single" w:sz="6" w:space="0" w:color="AAAAAA"/>
        <w:left w:val="single" w:sz="6" w:space="0" w:color="AAAAAA"/>
        <w:bottom w:val="single" w:sz="6" w:space="0" w:color="AAAAAA"/>
        <w:right w:val="single" w:sz="6" w:space="0" w:color="AAAAAA"/>
      </w:pBdr>
      <w:shd w:val="clear" w:color="auto" w:fill="FFFFFF"/>
      <w:snapToGrid/>
      <w:spacing w:before="0" w:after="0"/>
    </w:pPr>
    <w:rPr>
      <w:rFonts w:eastAsia="Times New Roman"/>
      <w:szCs w:val="24"/>
    </w:rPr>
  </w:style>
  <w:style w:type="paragraph" w:customStyle="1" w:styleId="suggestions-result">
    <w:name w:val="suggestions-result"/>
    <w:basedOn w:val="a2"/>
    <w:uiPriority w:val="99"/>
    <w:qFormat/>
    <w:rsid w:val="00264D60"/>
    <w:pPr>
      <w:widowControl/>
      <w:snapToGrid/>
      <w:spacing w:before="0" w:after="0" w:line="360" w:lineRule="atLeast"/>
    </w:pPr>
    <w:rPr>
      <w:rFonts w:eastAsia="Times New Roman"/>
      <w:color w:val="000000"/>
      <w:szCs w:val="24"/>
    </w:rPr>
  </w:style>
  <w:style w:type="paragraph" w:customStyle="1" w:styleId="suggestions-result-current">
    <w:name w:val="suggestions-result-current"/>
    <w:basedOn w:val="a2"/>
    <w:uiPriority w:val="99"/>
    <w:qFormat/>
    <w:rsid w:val="00264D60"/>
    <w:pPr>
      <w:widowControl/>
      <w:shd w:val="clear" w:color="auto" w:fill="4C59A6"/>
      <w:snapToGrid/>
      <w:spacing w:beforeAutospacing="1" w:afterAutospacing="1"/>
    </w:pPr>
    <w:rPr>
      <w:rFonts w:eastAsia="Times New Roman"/>
      <w:color w:val="FFFFFF"/>
      <w:szCs w:val="24"/>
    </w:rPr>
  </w:style>
  <w:style w:type="paragraph" w:customStyle="1" w:styleId="autoellipsis-matched">
    <w:name w:val="autoellipsis-matched"/>
    <w:basedOn w:val="a2"/>
    <w:uiPriority w:val="99"/>
    <w:qFormat/>
    <w:rsid w:val="00264D60"/>
    <w:pPr>
      <w:widowControl/>
      <w:snapToGrid/>
      <w:spacing w:beforeAutospacing="1" w:afterAutospacing="1"/>
    </w:pPr>
    <w:rPr>
      <w:rFonts w:eastAsia="Times New Roman"/>
      <w:b/>
      <w:bCs/>
      <w:szCs w:val="24"/>
    </w:rPr>
  </w:style>
  <w:style w:type="paragraph" w:customStyle="1" w:styleId="mwembedplayer">
    <w:name w:val="mwembedplayer"/>
    <w:basedOn w:val="a2"/>
    <w:uiPriority w:val="99"/>
    <w:qFormat/>
    <w:rsid w:val="00264D60"/>
    <w:pPr>
      <w:widowControl/>
      <w:snapToGrid/>
      <w:spacing w:beforeAutospacing="1" w:afterAutospacing="1"/>
    </w:pPr>
    <w:rPr>
      <w:rFonts w:eastAsia="Times New Roman"/>
      <w:szCs w:val="24"/>
    </w:rPr>
  </w:style>
  <w:style w:type="paragraph" w:customStyle="1" w:styleId="loadingspinner">
    <w:name w:val="loadingspinner"/>
    <w:basedOn w:val="a2"/>
    <w:uiPriority w:val="99"/>
    <w:qFormat/>
    <w:rsid w:val="00264D60"/>
    <w:pPr>
      <w:widowControl/>
      <w:snapToGrid/>
      <w:spacing w:beforeAutospacing="1" w:afterAutospacing="1"/>
    </w:pPr>
    <w:rPr>
      <w:rFonts w:eastAsia="Times New Roman"/>
      <w:szCs w:val="24"/>
    </w:rPr>
  </w:style>
  <w:style w:type="paragraph" w:customStyle="1" w:styleId="mw-imported-resource">
    <w:name w:val="mw-imported-resource"/>
    <w:basedOn w:val="a2"/>
    <w:uiPriority w:val="99"/>
    <w:qFormat/>
    <w:rsid w:val="00264D60"/>
    <w:pPr>
      <w:widowControl/>
      <w:pBdr>
        <w:top w:val="single" w:sz="6" w:space="0" w:color="000000"/>
        <w:left w:val="single" w:sz="6" w:space="0" w:color="000000"/>
        <w:bottom w:val="single" w:sz="6" w:space="0" w:color="000000"/>
        <w:right w:val="single" w:sz="6" w:space="0" w:color="000000"/>
      </w:pBdr>
      <w:snapToGrid/>
      <w:spacing w:beforeAutospacing="1" w:afterAutospacing="1"/>
    </w:pPr>
    <w:rPr>
      <w:rFonts w:eastAsia="Times New Roman"/>
      <w:szCs w:val="24"/>
    </w:rPr>
  </w:style>
  <w:style w:type="paragraph" w:customStyle="1" w:styleId="kaltura-icon">
    <w:name w:val="kaltura-icon"/>
    <w:basedOn w:val="a2"/>
    <w:uiPriority w:val="99"/>
    <w:qFormat/>
    <w:rsid w:val="00264D60"/>
    <w:pPr>
      <w:widowControl/>
      <w:snapToGrid/>
      <w:spacing w:before="30" w:afterAutospacing="1"/>
      <w:ind w:left="45"/>
    </w:pPr>
    <w:rPr>
      <w:rFonts w:eastAsia="Times New Roman"/>
      <w:szCs w:val="24"/>
    </w:rPr>
  </w:style>
  <w:style w:type="paragraph" w:customStyle="1" w:styleId="mw-fullscreen-overlay">
    <w:name w:val="mw-fullscreen-overlay"/>
    <w:basedOn w:val="a2"/>
    <w:uiPriority w:val="99"/>
    <w:qFormat/>
    <w:rsid w:val="00264D60"/>
    <w:pPr>
      <w:widowControl/>
      <w:shd w:val="clear" w:color="auto" w:fill="000000"/>
      <w:snapToGrid/>
      <w:spacing w:beforeAutospacing="1" w:afterAutospacing="1"/>
    </w:pPr>
    <w:rPr>
      <w:rFonts w:eastAsia="Times New Roman"/>
      <w:szCs w:val="24"/>
    </w:rPr>
  </w:style>
  <w:style w:type="paragraph" w:customStyle="1" w:styleId="play-btn-large">
    <w:name w:val="play-btn-large"/>
    <w:basedOn w:val="a2"/>
    <w:uiPriority w:val="99"/>
    <w:qFormat/>
    <w:rsid w:val="00264D60"/>
    <w:pPr>
      <w:widowControl/>
      <w:snapToGrid/>
      <w:spacing w:beforeAutospacing="1" w:afterAutospacing="1"/>
    </w:pPr>
    <w:rPr>
      <w:rFonts w:eastAsia="Times New Roman"/>
      <w:szCs w:val="24"/>
    </w:rPr>
  </w:style>
  <w:style w:type="paragraph" w:customStyle="1" w:styleId="carouselcontainer">
    <w:name w:val="carouselcontainer"/>
    <w:basedOn w:val="a2"/>
    <w:uiPriority w:val="99"/>
    <w:qFormat/>
    <w:rsid w:val="00264D60"/>
    <w:pPr>
      <w:widowControl/>
      <w:snapToGrid/>
      <w:spacing w:beforeAutospacing="1" w:afterAutospacing="1"/>
    </w:pPr>
    <w:rPr>
      <w:rFonts w:eastAsia="Times New Roman"/>
      <w:szCs w:val="24"/>
    </w:rPr>
  </w:style>
  <w:style w:type="paragraph" w:customStyle="1" w:styleId="carouselvideotitle">
    <w:name w:val="carouselvideotitle"/>
    <w:basedOn w:val="a2"/>
    <w:uiPriority w:val="99"/>
    <w:qFormat/>
    <w:rsid w:val="00264D60"/>
    <w:pPr>
      <w:widowControl/>
      <w:snapToGrid/>
      <w:spacing w:beforeAutospacing="1" w:afterAutospacing="1"/>
    </w:pPr>
    <w:rPr>
      <w:rFonts w:eastAsia="Times New Roman"/>
      <w:b/>
      <w:bCs/>
      <w:color w:val="FFFFFF"/>
      <w:szCs w:val="24"/>
    </w:rPr>
  </w:style>
  <w:style w:type="paragraph" w:customStyle="1" w:styleId="carouselvideotitletext">
    <w:name w:val="carouselvideotitletext"/>
    <w:basedOn w:val="a2"/>
    <w:uiPriority w:val="99"/>
    <w:qFormat/>
    <w:rsid w:val="00264D60"/>
    <w:pPr>
      <w:widowControl/>
      <w:snapToGrid/>
      <w:spacing w:beforeAutospacing="1" w:afterAutospacing="1"/>
    </w:pPr>
    <w:rPr>
      <w:rFonts w:eastAsia="Times New Roman"/>
      <w:szCs w:val="24"/>
    </w:rPr>
  </w:style>
  <w:style w:type="paragraph" w:customStyle="1" w:styleId="carouseltitleduration">
    <w:name w:val="carouseltitleduration"/>
    <w:basedOn w:val="a2"/>
    <w:uiPriority w:val="99"/>
    <w:qFormat/>
    <w:rsid w:val="00264D60"/>
    <w:pPr>
      <w:widowControl/>
      <w:shd w:val="clear" w:color="auto" w:fill="5A5A5A"/>
      <w:snapToGrid/>
      <w:spacing w:beforeAutospacing="1" w:afterAutospacing="1"/>
    </w:pPr>
    <w:rPr>
      <w:rFonts w:eastAsia="Times New Roman"/>
      <w:color w:val="D9D9D9"/>
      <w:sz w:val="20"/>
    </w:rPr>
  </w:style>
  <w:style w:type="paragraph" w:customStyle="1" w:styleId="carouselimgtitle">
    <w:name w:val="carouselimgtitle"/>
    <w:basedOn w:val="a2"/>
    <w:uiPriority w:val="99"/>
    <w:qFormat/>
    <w:rsid w:val="00264D60"/>
    <w:pPr>
      <w:widowControl/>
      <w:snapToGrid/>
      <w:spacing w:beforeAutospacing="1" w:afterAutospacing="1"/>
      <w:jc w:val="center"/>
    </w:pPr>
    <w:rPr>
      <w:rFonts w:eastAsia="Times New Roman"/>
      <w:color w:val="FFFFFF"/>
      <w:szCs w:val="24"/>
    </w:rPr>
  </w:style>
  <w:style w:type="paragraph" w:customStyle="1" w:styleId="carouselimgduration">
    <w:name w:val="carouselimgduration"/>
    <w:basedOn w:val="a2"/>
    <w:uiPriority w:val="99"/>
    <w:qFormat/>
    <w:rsid w:val="00264D60"/>
    <w:pPr>
      <w:widowControl/>
      <w:snapToGrid/>
      <w:spacing w:beforeAutospacing="1" w:afterAutospacing="1"/>
    </w:pPr>
    <w:rPr>
      <w:rFonts w:eastAsia="Times New Roman"/>
      <w:color w:val="FFFFFF"/>
      <w:szCs w:val="24"/>
    </w:rPr>
  </w:style>
  <w:style w:type="paragraph" w:customStyle="1" w:styleId="carouselprevbutton">
    <w:name w:val="carouselprevbutton"/>
    <w:basedOn w:val="a2"/>
    <w:uiPriority w:val="99"/>
    <w:qFormat/>
    <w:rsid w:val="00264D60"/>
    <w:pPr>
      <w:widowControl/>
      <w:snapToGrid/>
      <w:spacing w:beforeAutospacing="1" w:afterAutospacing="1"/>
    </w:pPr>
    <w:rPr>
      <w:rFonts w:eastAsia="Times New Roman"/>
      <w:szCs w:val="24"/>
    </w:rPr>
  </w:style>
  <w:style w:type="paragraph" w:customStyle="1" w:styleId="carouselnextbutton">
    <w:name w:val="carouselnextbutton"/>
    <w:basedOn w:val="a2"/>
    <w:uiPriority w:val="99"/>
    <w:qFormat/>
    <w:rsid w:val="00264D60"/>
    <w:pPr>
      <w:widowControl/>
      <w:snapToGrid/>
      <w:spacing w:beforeAutospacing="1" w:afterAutospacing="1"/>
    </w:pPr>
    <w:rPr>
      <w:rFonts w:eastAsia="Times New Roman"/>
      <w:szCs w:val="24"/>
    </w:rPr>
  </w:style>
  <w:style w:type="paragraph" w:customStyle="1" w:styleId="alert-container">
    <w:name w:val="alert-container"/>
    <w:basedOn w:val="a2"/>
    <w:uiPriority w:val="99"/>
    <w:qFormat/>
    <w:rsid w:val="00264D60"/>
    <w:pPr>
      <w:widowControl/>
      <w:snapToGrid/>
      <w:spacing w:beforeAutospacing="1" w:afterAutospacing="1"/>
    </w:pPr>
    <w:rPr>
      <w:rFonts w:eastAsia="Times New Roman"/>
      <w:szCs w:val="24"/>
    </w:rPr>
  </w:style>
  <w:style w:type="paragraph" w:customStyle="1" w:styleId="alert-title">
    <w:name w:val="alert-title"/>
    <w:basedOn w:val="a2"/>
    <w:uiPriority w:val="99"/>
    <w:qFormat/>
    <w:rsid w:val="00264D60"/>
    <w:pPr>
      <w:widowControl/>
      <w:pBdr>
        <w:bottom w:val="single" w:sz="6" w:space="4" w:color="D1D1D1"/>
      </w:pBdr>
      <w:shd w:val="clear" w:color="auto" w:fill="E6E6E6"/>
      <w:snapToGrid/>
      <w:spacing w:beforeAutospacing="1" w:afterAutospacing="1"/>
    </w:pPr>
    <w:rPr>
      <w:rFonts w:eastAsia="Times New Roman"/>
      <w:sz w:val="21"/>
      <w:szCs w:val="21"/>
    </w:rPr>
  </w:style>
  <w:style w:type="paragraph" w:customStyle="1" w:styleId="alert-message">
    <w:name w:val="alert-message"/>
    <w:basedOn w:val="a2"/>
    <w:uiPriority w:val="99"/>
    <w:qFormat/>
    <w:rsid w:val="00264D60"/>
    <w:pPr>
      <w:widowControl/>
      <w:snapToGrid/>
      <w:spacing w:beforeAutospacing="1" w:afterAutospacing="1"/>
      <w:jc w:val="center"/>
    </w:pPr>
    <w:rPr>
      <w:rFonts w:eastAsia="Times New Roman"/>
      <w:sz w:val="21"/>
      <w:szCs w:val="21"/>
    </w:rPr>
  </w:style>
  <w:style w:type="paragraph" w:customStyle="1" w:styleId="alert-buttons-container">
    <w:name w:val="alert-buttons-container"/>
    <w:basedOn w:val="a2"/>
    <w:uiPriority w:val="99"/>
    <w:qFormat/>
    <w:rsid w:val="00264D60"/>
    <w:pPr>
      <w:widowControl/>
      <w:snapToGrid/>
      <w:spacing w:beforeAutospacing="1" w:afterAutospacing="1"/>
      <w:jc w:val="center"/>
    </w:pPr>
    <w:rPr>
      <w:rFonts w:eastAsia="Times New Roman"/>
      <w:szCs w:val="24"/>
    </w:rPr>
  </w:style>
  <w:style w:type="paragraph" w:customStyle="1" w:styleId="alert-button">
    <w:name w:val="alert-button"/>
    <w:basedOn w:val="a2"/>
    <w:uiPriority w:val="99"/>
    <w:qFormat/>
    <w:rsid w:val="00264D60"/>
    <w:pPr>
      <w:widowControl/>
      <w:shd w:val="clear" w:color="auto" w:fill="474747"/>
      <w:snapToGrid/>
      <w:spacing w:beforeAutospacing="1" w:afterAutospacing="1"/>
    </w:pPr>
    <w:rPr>
      <w:rFonts w:eastAsia="Times New Roman"/>
      <w:color w:val="FFFFFF"/>
      <w:szCs w:val="24"/>
    </w:rPr>
  </w:style>
  <w:style w:type="paragraph" w:customStyle="1" w:styleId="mw-plusminus-pos">
    <w:name w:val="mw-plusminus-pos"/>
    <w:basedOn w:val="a2"/>
    <w:uiPriority w:val="99"/>
    <w:qFormat/>
    <w:rsid w:val="00264D60"/>
    <w:pPr>
      <w:widowControl/>
      <w:snapToGrid/>
      <w:spacing w:beforeAutospacing="1" w:afterAutospacing="1"/>
    </w:pPr>
    <w:rPr>
      <w:rFonts w:eastAsia="Times New Roman"/>
      <w:color w:val="00B000"/>
      <w:szCs w:val="24"/>
    </w:rPr>
  </w:style>
  <w:style w:type="paragraph" w:customStyle="1" w:styleId="mw-plusminus-neg">
    <w:name w:val="mw-plusminus-neg"/>
    <w:basedOn w:val="a2"/>
    <w:uiPriority w:val="99"/>
    <w:qFormat/>
    <w:rsid w:val="00264D60"/>
    <w:pPr>
      <w:widowControl/>
      <w:snapToGrid/>
      <w:spacing w:beforeAutospacing="1" w:afterAutospacing="1"/>
    </w:pPr>
    <w:rPr>
      <w:rFonts w:eastAsia="Times New Roman"/>
      <w:color w:val="FF2050"/>
      <w:szCs w:val="24"/>
    </w:rPr>
  </w:style>
  <w:style w:type="paragraph" w:customStyle="1" w:styleId="mw-plusminus-null">
    <w:name w:val="mw-plusminus-null"/>
    <w:basedOn w:val="a2"/>
    <w:uiPriority w:val="99"/>
    <w:qFormat/>
    <w:rsid w:val="00264D60"/>
    <w:pPr>
      <w:widowControl/>
      <w:snapToGrid/>
      <w:spacing w:beforeAutospacing="1" w:afterAutospacing="1"/>
    </w:pPr>
    <w:rPr>
      <w:rFonts w:eastAsia="Times New Roman"/>
      <w:color w:val="999999"/>
      <w:szCs w:val="24"/>
    </w:rPr>
  </w:style>
  <w:style w:type="paragraph" w:customStyle="1" w:styleId="mw-tag-markers">
    <w:name w:val="mw-tag-markers"/>
    <w:basedOn w:val="a2"/>
    <w:uiPriority w:val="99"/>
    <w:qFormat/>
    <w:rsid w:val="00264D60"/>
    <w:pPr>
      <w:widowControl/>
      <w:snapToGrid/>
      <w:spacing w:beforeAutospacing="1" w:afterAutospacing="1"/>
    </w:pPr>
    <w:rPr>
      <w:rFonts w:ascii="Arial" w:eastAsia="Times New Roman" w:hAnsi="Arial" w:cs="Arial"/>
      <w:i/>
      <w:iCs/>
      <w:sz w:val="22"/>
      <w:szCs w:val="22"/>
    </w:rPr>
  </w:style>
  <w:style w:type="paragraph" w:customStyle="1" w:styleId="history-size">
    <w:name w:val="history-size"/>
    <w:basedOn w:val="a2"/>
    <w:uiPriority w:val="99"/>
    <w:qFormat/>
    <w:rsid w:val="00264D60"/>
    <w:pPr>
      <w:widowControl/>
      <w:snapToGrid/>
      <w:spacing w:beforeAutospacing="1" w:afterAutospacing="1"/>
    </w:pPr>
    <w:rPr>
      <w:rFonts w:eastAsia="Times New Roman"/>
      <w:sz w:val="19"/>
      <w:szCs w:val="19"/>
    </w:rPr>
  </w:style>
  <w:style w:type="paragraph" w:customStyle="1" w:styleId="mw-whatlinkshere-tools">
    <w:name w:val="mw-whatlinkshere-tools"/>
    <w:basedOn w:val="a2"/>
    <w:uiPriority w:val="99"/>
    <w:qFormat/>
    <w:rsid w:val="00264D60"/>
    <w:pPr>
      <w:widowControl/>
      <w:snapToGrid/>
      <w:spacing w:beforeAutospacing="1" w:afterAutospacing="1"/>
    </w:pPr>
    <w:rPr>
      <w:rFonts w:eastAsia="Times New Roman"/>
      <w:sz w:val="19"/>
      <w:szCs w:val="19"/>
    </w:rPr>
  </w:style>
  <w:style w:type="paragraph" w:customStyle="1" w:styleId="italique">
    <w:name w:val="italique"/>
    <w:basedOn w:val="a2"/>
    <w:uiPriority w:val="99"/>
    <w:qFormat/>
    <w:rsid w:val="00264D60"/>
    <w:pPr>
      <w:widowControl/>
      <w:snapToGrid/>
      <w:spacing w:beforeAutospacing="1" w:afterAutospacing="1"/>
    </w:pPr>
    <w:rPr>
      <w:rFonts w:eastAsia="Times New Roman"/>
      <w:i/>
      <w:iCs/>
      <w:szCs w:val="24"/>
    </w:rPr>
  </w:style>
  <w:style w:type="paragraph" w:customStyle="1" w:styleId="nowrap">
    <w:name w:val="nowrap"/>
    <w:basedOn w:val="a2"/>
    <w:uiPriority w:val="99"/>
    <w:qFormat/>
    <w:rsid w:val="00264D60"/>
    <w:pPr>
      <w:widowControl/>
      <w:snapToGrid/>
      <w:spacing w:beforeAutospacing="1" w:afterAutospacing="1"/>
    </w:pPr>
    <w:rPr>
      <w:rFonts w:eastAsia="Times New Roman"/>
      <w:szCs w:val="24"/>
    </w:rPr>
  </w:style>
  <w:style w:type="paragraph" w:customStyle="1" w:styleId="rcoptions">
    <w:name w:val="rcoptions"/>
    <w:basedOn w:val="a2"/>
    <w:uiPriority w:val="99"/>
    <w:qFormat/>
    <w:rsid w:val="00264D60"/>
    <w:pPr>
      <w:widowControl/>
      <w:pBdr>
        <w:top w:val="single" w:sz="6" w:space="0" w:color="DDDDF7"/>
        <w:left w:val="single" w:sz="48" w:space="6" w:color="DDDDF7"/>
        <w:bottom w:val="single" w:sz="6" w:space="0" w:color="DDDDF7"/>
        <w:right w:val="single" w:sz="6" w:space="6" w:color="DDDDF7"/>
      </w:pBdr>
      <w:shd w:val="clear" w:color="auto" w:fill="FFFFFF"/>
      <w:snapToGrid/>
      <w:spacing w:before="0" w:after="30"/>
    </w:pPr>
    <w:rPr>
      <w:rFonts w:eastAsia="Times New Roman"/>
      <w:szCs w:val="24"/>
    </w:rPr>
  </w:style>
  <w:style w:type="paragraph" w:customStyle="1" w:styleId="printcssonly">
    <w:name w:val="printcssonly"/>
    <w:basedOn w:val="a2"/>
    <w:uiPriority w:val="99"/>
    <w:qFormat/>
    <w:rsid w:val="00264D60"/>
    <w:pPr>
      <w:widowControl/>
      <w:snapToGrid/>
      <w:spacing w:beforeAutospacing="1" w:afterAutospacing="1"/>
    </w:pPr>
    <w:rPr>
      <w:rFonts w:eastAsia="Times New Roman"/>
      <w:vanish/>
      <w:szCs w:val="24"/>
    </w:rPr>
  </w:style>
  <w:style w:type="paragraph" w:customStyle="1" w:styleId="fieldsetlike">
    <w:name w:val="fieldsetlike"/>
    <w:basedOn w:val="a2"/>
    <w:uiPriority w:val="99"/>
    <w:qFormat/>
    <w:rsid w:val="00264D60"/>
    <w:pPr>
      <w:widowControl/>
      <w:pBdr>
        <w:top w:val="single" w:sz="6" w:space="0" w:color="AAAAAA"/>
        <w:left w:val="single" w:sz="6" w:space="0" w:color="AAAAAA"/>
        <w:bottom w:val="single" w:sz="6" w:space="5" w:color="AAAAAA"/>
        <w:right w:val="single" w:sz="6" w:space="0" w:color="AAAAAA"/>
      </w:pBdr>
      <w:snapToGrid/>
      <w:spacing w:before="240" w:after="240"/>
      <w:jc w:val="center"/>
    </w:pPr>
    <w:rPr>
      <w:rFonts w:eastAsia="Times New Roman"/>
      <w:szCs w:val="24"/>
    </w:rPr>
  </w:style>
  <w:style w:type="paragraph" w:customStyle="1" w:styleId="homonymie">
    <w:name w:val="homonymie"/>
    <w:basedOn w:val="a2"/>
    <w:uiPriority w:val="99"/>
    <w:qFormat/>
    <w:rsid w:val="00264D60"/>
    <w:pPr>
      <w:widowControl/>
      <w:pBdr>
        <w:bottom w:val="single" w:sz="6" w:space="6" w:color="AAAAAA"/>
      </w:pBdr>
      <w:shd w:val="clear" w:color="auto" w:fill="FFFFFF"/>
      <w:snapToGrid/>
      <w:spacing w:before="0" w:after="120"/>
    </w:pPr>
    <w:rPr>
      <w:rFonts w:eastAsia="Times New Roman"/>
      <w:i/>
      <w:iCs/>
      <w:szCs w:val="24"/>
    </w:rPr>
  </w:style>
  <w:style w:type="paragraph" w:customStyle="1" w:styleId="indicateur-langue">
    <w:name w:val="indicateur-langue"/>
    <w:basedOn w:val="a2"/>
    <w:uiPriority w:val="99"/>
    <w:qFormat/>
    <w:rsid w:val="00264D60"/>
    <w:pPr>
      <w:widowControl/>
      <w:snapToGrid/>
      <w:spacing w:beforeAutospacing="1" w:afterAutospacing="1"/>
    </w:pPr>
    <w:rPr>
      <w:rFonts w:ascii="Courier New" w:eastAsia="Times New Roman" w:hAnsi="Courier New" w:cs="Courier New"/>
      <w:b/>
      <w:bCs/>
      <w:szCs w:val="24"/>
    </w:rPr>
  </w:style>
  <w:style w:type="paragraph" w:customStyle="1" w:styleId="romain">
    <w:name w:val="romain"/>
    <w:basedOn w:val="a2"/>
    <w:uiPriority w:val="99"/>
    <w:qFormat/>
    <w:rsid w:val="00264D60"/>
    <w:pPr>
      <w:widowControl/>
      <w:snapToGrid/>
      <w:spacing w:beforeAutospacing="1" w:afterAutospacing="1"/>
    </w:pPr>
    <w:rPr>
      <w:rFonts w:eastAsia="Times New Roman"/>
      <w:smallCaps/>
      <w:szCs w:val="24"/>
    </w:rPr>
  </w:style>
  <w:style w:type="paragraph" w:customStyle="1" w:styleId="reference">
    <w:name w:val="reference"/>
    <w:basedOn w:val="a2"/>
    <w:uiPriority w:val="99"/>
    <w:qFormat/>
    <w:rsid w:val="00264D60"/>
    <w:pPr>
      <w:widowControl/>
      <w:snapToGrid/>
      <w:spacing w:beforeAutospacing="1" w:afterAutospacing="1"/>
    </w:pPr>
    <w:rPr>
      <w:rFonts w:eastAsia="Times New Roman"/>
      <w:sz w:val="19"/>
      <w:szCs w:val="19"/>
    </w:rPr>
  </w:style>
  <w:style w:type="paragraph" w:customStyle="1" w:styleId="exposant">
    <w:name w:val="exposant"/>
    <w:basedOn w:val="a2"/>
    <w:uiPriority w:val="99"/>
    <w:qFormat/>
    <w:rsid w:val="00264D60"/>
    <w:pPr>
      <w:widowControl/>
      <w:snapToGrid/>
      <w:spacing w:beforeAutospacing="1" w:afterAutospacing="1"/>
    </w:pPr>
    <w:rPr>
      <w:rFonts w:eastAsia="Times New Roman"/>
      <w:sz w:val="19"/>
      <w:szCs w:val="19"/>
    </w:rPr>
  </w:style>
  <w:style w:type="paragraph" w:customStyle="1" w:styleId="mw-magiclink-isbn">
    <w:name w:val="mw-magiclink-isbn"/>
    <w:basedOn w:val="a2"/>
    <w:uiPriority w:val="99"/>
    <w:qFormat/>
    <w:rsid w:val="00264D60"/>
    <w:pPr>
      <w:widowControl/>
      <w:snapToGrid/>
      <w:spacing w:beforeAutospacing="1" w:afterAutospacing="1"/>
    </w:pPr>
    <w:rPr>
      <w:rFonts w:eastAsia="Times New Roman"/>
      <w:szCs w:val="24"/>
    </w:rPr>
  </w:style>
  <w:style w:type="paragraph" w:customStyle="1" w:styleId="biblist">
    <w:name w:val="biblist"/>
    <w:basedOn w:val="a2"/>
    <w:uiPriority w:val="99"/>
    <w:qFormat/>
    <w:rsid w:val="00264D60"/>
    <w:pPr>
      <w:widowControl/>
      <w:snapToGrid/>
      <w:spacing w:beforeAutospacing="1" w:afterAutospacing="1"/>
    </w:pPr>
    <w:rPr>
      <w:rFonts w:eastAsia="Times New Roman"/>
      <w:szCs w:val="24"/>
    </w:rPr>
  </w:style>
  <w:style w:type="paragraph" w:customStyle="1" w:styleId="wikinorme">
    <w:name w:val="wikinorme"/>
    <w:basedOn w:val="a2"/>
    <w:uiPriority w:val="99"/>
    <w:qFormat/>
    <w:rsid w:val="00264D60"/>
    <w:pPr>
      <w:widowControl/>
      <w:snapToGrid/>
      <w:spacing w:beforeAutospacing="1" w:afterAutospacing="1"/>
    </w:pPr>
    <w:rPr>
      <w:rFonts w:eastAsia="Times New Roman"/>
      <w:vanish/>
      <w:szCs w:val="24"/>
    </w:rPr>
  </w:style>
  <w:style w:type="paragraph" w:customStyle="1" w:styleId="bibtex">
    <w:name w:val="bibtex"/>
    <w:basedOn w:val="a2"/>
    <w:uiPriority w:val="99"/>
    <w:qFormat/>
    <w:rsid w:val="00264D60"/>
    <w:pPr>
      <w:widowControl/>
      <w:snapToGrid/>
      <w:spacing w:beforeAutospacing="1" w:afterAutospacing="1"/>
    </w:pPr>
    <w:rPr>
      <w:rFonts w:eastAsia="Times New Roman"/>
      <w:vanish/>
      <w:szCs w:val="24"/>
    </w:rPr>
  </w:style>
  <w:style w:type="paragraph" w:customStyle="1" w:styleId="isbd">
    <w:name w:val="isbd"/>
    <w:basedOn w:val="a2"/>
    <w:uiPriority w:val="99"/>
    <w:qFormat/>
    <w:rsid w:val="00264D60"/>
    <w:pPr>
      <w:widowControl/>
      <w:snapToGrid/>
      <w:spacing w:beforeAutospacing="1" w:afterAutospacing="1"/>
    </w:pPr>
    <w:rPr>
      <w:rFonts w:eastAsia="Times New Roman"/>
      <w:vanish/>
      <w:szCs w:val="24"/>
    </w:rPr>
  </w:style>
  <w:style w:type="paragraph" w:customStyle="1" w:styleId="iso690">
    <w:name w:val="iso690"/>
    <w:basedOn w:val="a2"/>
    <w:uiPriority w:val="99"/>
    <w:qFormat/>
    <w:rsid w:val="00264D60"/>
    <w:pPr>
      <w:widowControl/>
      <w:snapToGrid/>
      <w:spacing w:beforeAutospacing="1" w:afterAutospacing="1"/>
    </w:pPr>
    <w:rPr>
      <w:rFonts w:eastAsia="Times New Roman"/>
      <w:vanish/>
      <w:szCs w:val="24"/>
    </w:rPr>
  </w:style>
  <w:style w:type="paragraph" w:customStyle="1" w:styleId="specialbib">
    <w:name w:val="specialbib"/>
    <w:basedOn w:val="a2"/>
    <w:uiPriority w:val="99"/>
    <w:qFormat/>
    <w:rsid w:val="00264D60"/>
    <w:pPr>
      <w:widowControl/>
      <w:snapToGrid/>
      <w:spacing w:beforeAutospacing="1" w:afterAutospacing="1"/>
    </w:pPr>
    <w:rPr>
      <w:rFonts w:eastAsia="Times New Roman"/>
      <w:vanish/>
      <w:szCs w:val="24"/>
    </w:rPr>
  </w:style>
  <w:style w:type="paragraph" w:customStyle="1" w:styleId="citevirgule">
    <w:name w:val="cite_virgule"/>
    <w:basedOn w:val="a2"/>
    <w:uiPriority w:val="99"/>
    <w:qFormat/>
    <w:rsid w:val="00264D60"/>
    <w:pPr>
      <w:widowControl/>
      <w:snapToGrid/>
      <w:spacing w:beforeAutospacing="1" w:afterAutospacing="1"/>
    </w:pPr>
    <w:rPr>
      <w:rFonts w:eastAsia="Times New Roman"/>
      <w:szCs w:val="24"/>
    </w:rPr>
  </w:style>
  <w:style w:type="paragraph" w:customStyle="1" w:styleId="boite-sans-fond">
    <w:name w:val="boite-sans-fond"/>
    <w:basedOn w:val="a2"/>
    <w:uiPriority w:val="99"/>
    <w:qFormat/>
    <w:rsid w:val="00264D60"/>
    <w:pPr>
      <w:widowControl/>
      <w:snapToGrid/>
      <w:spacing w:beforeAutospacing="1" w:afterAutospacing="1"/>
    </w:pPr>
    <w:rPr>
      <w:rFonts w:eastAsia="Times New Roman"/>
      <w:szCs w:val="24"/>
    </w:rPr>
  </w:style>
  <w:style w:type="paragraph" w:customStyle="1" w:styleId="boite-grise">
    <w:name w:val="boite-grise"/>
    <w:basedOn w:val="a2"/>
    <w:uiPriority w:val="99"/>
    <w:qFormat/>
    <w:rsid w:val="00264D60"/>
    <w:pPr>
      <w:widowControl/>
      <w:shd w:val="clear" w:color="auto" w:fill="F9F9F9"/>
      <w:snapToGrid/>
      <w:spacing w:beforeAutospacing="1" w:afterAutospacing="1"/>
    </w:pPr>
    <w:rPr>
      <w:rFonts w:eastAsia="Times New Roman"/>
      <w:szCs w:val="24"/>
    </w:rPr>
  </w:style>
  <w:style w:type="paragraph" w:customStyle="1" w:styleId="bandeau-niveau-grave">
    <w:name w:val="bandeau-niveau-grave"/>
    <w:basedOn w:val="a2"/>
    <w:uiPriority w:val="99"/>
    <w:qFormat/>
    <w:rsid w:val="00264D60"/>
    <w:pPr>
      <w:widowControl/>
      <w:shd w:val="clear" w:color="auto" w:fill="FFCCCC"/>
      <w:snapToGrid/>
      <w:spacing w:beforeAutospacing="1" w:afterAutospacing="1"/>
    </w:pPr>
    <w:rPr>
      <w:rFonts w:eastAsia="Times New Roman"/>
      <w:szCs w:val="24"/>
    </w:rPr>
  </w:style>
  <w:style w:type="paragraph" w:customStyle="1" w:styleId="bandeau-niveau-modere">
    <w:name w:val="bandeau-niveau-modere"/>
    <w:basedOn w:val="a2"/>
    <w:uiPriority w:val="99"/>
    <w:qFormat/>
    <w:rsid w:val="00264D60"/>
    <w:pPr>
      <w:widowControl/>
      <w:shd w:val="clear" w:color="auto" w:fill="FFEEDD"/>
      <w:snapToGrid/>
      <w:spacing w:beforeAutospacing="1" w:afterAutospacing="1"/>
    </w:pPr>
    <w:rPr>
      <w:rFonts w:eastAsia="Times New Roman"/>
      <w:szCs w:val="24"/>
    </w:rPr>
  </w:style>
  <w:style w:type="paragraph" w:customStyle="1" w:styleId="bandeau-niveau-ebauche">
    <w:name w:val="bandeau-niveau-ebauche"/>
    <w:basedOn w:val="a2"/>
    <w:uiPriority w:val="99"/>
    <w:qFormat/>
    <w:rsid w:val="00264D60"/>
    <w:pPr>
      <w:widowControl/>
      <w:shd w:val="clear" w:color="auto" w:fill="FBFBFB"/>
      <w:snapToGrid/>
      <w:spacing w:beforeAutospacing="1" w:afterAutospacing="1"/>
    </w:pPr>
    <w:rPr>
      <w:rFonts w:eastAsia="Times New Roman"/>
      <w:szCs w:val="24"/>
    </w:rPr>
  </w:style>
  <w:style w:type="paragraph" w:customStyle="1" w:styleId="bandeau-niveau-information">
    <w:name w:val="bandeau-niveau-information"/>
    <w:basedOn w:val="a2"/>
    <w:uiPriority w:val="99"/>
    <w:qFormat/>
    <w:rsid w:val="00264D60"/>
    <w:pPr>
      <w:widowControl/>
      <w:shd w:val="clear" w:color="auto" w:fill="FBFBFB"/>
      <w:snapToGrid/>
      <w:spacing w:beforeAutospacing="1" w:afterAutospacing="1"/>
    </w:pPr>
    <w:rPr>
      <w:rFonts w:eastAsia="Times New Roman"/>
      <w:szCs w:val="24"/>
    </w:rPr>
  </w:style>
  <w:style w:type="paragraph" w:customStyle="1" w:styleId="bandeau">
    <w:name w:val="bandeau"/>
    <w:basedOn w:val="a2"/>
    <w:uiPriority w:val="99"/>
    <w:qFormat/>
    <w:rsid w:val="00264D60"/>
    <w:pPr>
      <w:widowControl/>
      <w:pBdr>
        <w:top w:val="single" w:sz="6" w:space="2" w:color="auto"/>
        <w:left w:val="single" w:sz="48" w:space="8" w:color="auto"/>
        <w:bottom w:val="single" w:sz="6" w:space="2" w:color="auto"/>
        <w:right w:val="single" w:sz="6" w:space="8" w:color="auto"/>
      </w:pBdr>
      <w:snapToGrid/>
      <w:spacing w:before="120" w:after="180"/>
      <w:ind w:left="1224" w:right="1224"/>
    </w:pPr>
    <w:rPr>
      <w:rFonts w:eastAsia="Times New Roman"/>
      <w:szCs w:val="24"/>
    </w:rPr>
  </w:style>
  <w:style w:type="paragraph" w:customStyle="1" w:styleId="bandeau-icone">
    <w:name w:val="bandeau-icone"/>
    <w:basedOn w:val="a2"/>
    <w:uiPriority w:val="99"/>
    <w:qFormat/>
    <w:rsid w:val="00264D60"/>
    <w:pPr>
      <w:widowControl/>
      <w:snapToGrid/>
      <w:spacing w:beforeAutospacing="1" w:afterAutospacing="1"/>
      <w:jc w:val="center"/>
    </w:pPr>
    <w:rPr>
      <w:rFonts w:eastAsia="Times New Roman"/>
      <w:szCs w:val="24"/>
    </w:rPr>
  </w:style>
  <w:style w:type="paragraph" w:customStyle="1" w:styleId="bandeau-titre">
    <w:name w:val="bandeau-titre"/>
    <w:basedOn w:val="a2"/>
    <w:uiPriority w:val="99"/>
    <w:qFormat/>
    <w:rsid w:val="00264D60"/>
    <w:pPr>
      <w:widowControl/>
      <w:snapToGrid/>
      <w:spacing w:beforeAutospacing="1" w:after="120" w:line="336" w:lineRule="atLeast"/>
    </w:pPr>
    <w:rPr>
      <w:rFonts w:eastAsia="Times New Roman"/>
      <w:szCs w:val="24"/>
    </w:rPr>
  </w:style>
  <w:style w:type="paragraph" w:customStyle="1" w:styleId="bandeau-texte">
    <w:name w:val="bandeau-texte"/>
    <w:basedOn w:val="a2"/>
    <w:uiPriority w:val="99"/>
    <w:qFormat/>
    <w:rsid w:val="00264D60"/>
    <w:pPr>
      <w:widowControl/>
      <w:snapToGrid/>
      <w:spacing w:beforeAutospacing="1" w:afterAutospacing="1" w:line="288" w:lineRule="atLeast"/>
    </w:pPr>
    <w:rPr>
      <w:rFonts w:eastAsia="Times New Roman"/>
      <w:sz w:val="22"/>
      <w:szCs w:val="22"/>
    </w:rPr>
  </w:style>
  <w:style w:type="paragraph" w:customStyle="1" w:styleId="indentation">
    <w:name w:val="indentation"/>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loupe">
    <w:name w:val="loup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general">
    <w:name w:val="general"/>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accessibilite">
    <w:name w:val="accessibilit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etoile-or">
    <w:name w:val="etoile-or"/>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etoile-argent">
    <w:name w:val="etoile-argent"/>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categorie">
    <w:name w:val="categori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recyclage">
    <w:name w:val="recyclag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archives">
    <w:name w:val="archive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conflit-edition">
    <w:name w:val="conflit-edition"/>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sons">
    <w:name w:val="son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videos">
    <w:name w:val="video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incomplet">
    <w:name w:val="incomplet"/>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sources">
    <w:name w:val="source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important">
    <w:name w:val="important"/>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en-travaux">
    <w:name w:val="en-travaux"/>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incubator">
    <w:name w:val="incubator"/>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extension">
    <w:name w:val="extension"/>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species">
    <w:name w:val="wikispecie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metawiki">
    <w:name w:val="metawiki"/>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versity">
    <w:name w:val="wikiversity"/>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pedia">
    <w:name w:val="wikipedia"/>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books">
    <w:name w:val="wikibook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news">
    <w:name w:val="wikinew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quote">
    <w:name w:val="wikiquot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source">
    <w:name w:val="wikisourc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commons">
    <w:name w:val="commons"/>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media">
    <w:name w:val="wikimedia"/>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tionary">
    <w:name w:val="wiktionary"/>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data">
    <w:name w:val="wikidata"/>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wikivoyage">
    <w:name w:val="wikivoyage"/>
    <w:basedOn w:val="a2"/>
    <w:uiPriority w:val="99"/>
    <w:qFormat/>
    <w:rsid w:val="00264D60"/>
    <w:pPr>
      <w:widowControl/>
      <w:snapToGrid/>
      <w:spacing w:beforeAutospacing="1" w:afterAutospacing="1" w:line="360" w:lineRule="atLeast"/>
      <w:ind w:firstLine="345"/>
    </w:pPr>
    <w:rPr>
      <w:rFonts w:eastAsia="Times New Roman"/>
      <w:szCs w:val="24"/>
    </w:rPr>
  </w:style>
  <w:style w:type="paragraph" w:customStyle="1" w:styleId="grosse-icone">
    <w:name w:val="grosse-icone"/>
    <w:basedOn w:val="a2"/>
    <w:uiPriority w:val="99"/>
    <w:qFormat/>
    <w:rsid w:val="00264D60"/>
    <w:pPr>
      <w:widowControl/>
      <w:snapToGrid/>
      <w:spacing w:beforeAutospacing="1" w:afterAutospacing="1"/>
    </w:pPr>
    <w:rPr>
      <w:rFonts w:eastAsia="Times New Roman"/>
      <w:szCs w:val="24"/>
    </w:rPr>
  </w:style>
  <w:style w:type="paragraph" w:customStyle="1" w:styleId="alerte">
    <w:name w:val="alerte"/>
    <w:basedOn w:val="a2"/>
    <w:uiPriority w:val="99"/>
    <w:qFormat/>
    <w:rsid w:val="00264D60"/>
    <w:pPr>
      <w:widowControl/>
      <w:shd w:val="clear" w:color="auto" w:fill="FFFFDD"/>
      <w:snapToGrid/>
      <w:spacing w:beforeAutospacing="1" w:after="96"/>
    </w:pPr>
    <w:rPr>
      <w:rFonts w:eastAsia="Times New Roman"/>
      <w:i/>
      <w:iCs/>
      <w:szCs w:val="24"/>
    </w:rPr>
  </w:style>
  <w:style w:type="paragraph" w:customStyle="1" w:styleId="grave">
    <w:name w:val="grave"/>
    <w:basedOn w:val="a2"/>
    <w:uiPriority w:val="99"/>
    <w:qFormat/>
    <w:rsid w:val="00264D60"/>
    <w:pPr>
      <w:widowControl/>
      <w:pBdr>
        <w:top w:val="single" w:sz="6" w:space="0" w:color="FF9966"/>
        <w:left w:val="single" w:sz="6" w:space="0" w:color="FF9966"/>
        <w:bottom w:val="single" w:sz="6" w:space="0" w:color="FF9966"/>
        <w:right w:val="single" w:sz="6" w:space="0" w:color="FF9966"/>
      </w:pBdr>
      <w:snapToGrid/>
      <w:spacing w:beforeAutospacing="1" w:afterAutospacing="1"/>
    </w:pPr>
    <w:rPr>
      <w:rFonts w:eastAsia="Times New Roman"/>
      <w:szCs w:val="24"/>
    </w:rPr>
  </w:style>
  <w:style w:type="paragraph" w:customStyle="1" w:styleId="messagebox">
    <w:name w:val="messagebox"/>
    <w:basedOn w:val="a2"/>
    <w:uiPriority w:val="99"/>
    <w:qFormat/>
    <w:rsid w:val="00264D60"/>
    <w:pPr>
      <w:widowControl/>
      <w:pBdr>
        <w:top w:val="single" w:sz="6" w:space="2" w:color="AAAAAA"/>
        <w:left w:val="single" w:sz="6" w:space="2" w:color="AAAAAA"/>
        <w:bottom w:val="single" w:sz="6" w:space="2" w:color="AAAAAA"/>
        <w:right w:val="single" w:sz="6" w:space="2" w:color="AAAAAA"/>
      </w:pBdr>
      <w:shd w:val="clear" w:color="auto" w:fill="F9F9F9"/>
      <w:snapToGrid/>
      <w:spacing w:before="0" w:after="240"/>
      <w:jc w:val="both"/>
    </w:pPr>
    <w:rPr>
      <w:rFonts w:eastAsia="Times New Roman"/>
      <w:szCs w:val="24"/>
    </w:rPr>
  </w:style>
  <w:style w:type="paragraph" w:customStyle="1" w:styleId="vectorbox">
    <w:name w:val="vectorbox"/>
    <w:basedOn w:val="a2"/>
    <w:uiPriority w:val="99"/>
    <w:qFormat/>
    <w:rsid w:val="00264D60"/>
    <w:pPr>
      <w:widowControl/>
      <w:pBdr>
        <w:top w:val="single" w:sz="6" w:space="0" w:color="A7D7F9"/>
        <w:left w:val="single" w:sz="6" w:space="0" w:color="A7D7F9"/>
        <w:bottom w:val="single" w:sz="6" w:space="0" w:color="A7D7F9"/>
        <w:right w:val="single" w:sz="6" w:space="0" w:color="A7D7F9"/>
      </w:pBdr>
      <w:shd w:val="clear" w:color="auto" w:fill="F5FAFF"/>
      <w:snapToGrid/>
      <w:spacing w:before="0" w:after="240"/>
    </w:pPr>
    <w:rPr>
      <w:rFonts w:eastAsia="Times New Roman"/>
      <w:szCs w:val="24"/>
    </w:rPr>
  </w:style>
  <w:style w:type="paragraph" w:customStyle="1" w:styleId="bandeau-portail-element">
    <w:name w:val="bandeau-portail-element"/>
    <w:basedOn w:val="a2"/>
    <w:uiPriority w:val="99"/>
    <w:qFormat/>
    <w:rsid w:val="00264D60"/>
    <w:pPr>
      <w:widowControl/>
      <w:snapToGrid/>
      <w:spacing w:beforeAutospacing="1" w:afterAutospacing="1"/>
      <w:ind w:left="360" w:right="360"/>
    </w:pPr>
    <w:rPr>
      <w:rFonts w:eastAsia="Times New Roman"/>
      <w:szCs w:val="24"/>
    </w:rPr>
  </w:style>
  <w:style w:type="paragraph" w:customStyle="1" w:styleId="bandeau-portail-icone">
    <w:name w:val="bandeau-portail-icone"/>
    <w:basedOn w:val="a2"/>
    <w:uiPriority w:val="99"/>
    <w:qFormat/>
    <w:rsid w:val="00264D60"/>
    <w:pPr>
      <w:widowControl/>
      <w:snapToGrid/>
      <w:spacing w:beforeAutospacing="1" w:afterAutospacing="1"/>
      <w:ind w:right="120"/>
    </w:pPr>
    <w:rPr>
      <w:rFonts w:eastAsia="Times New Roman"/>
      <w:szCs w:val="24"/>
    </w:rPr>
  </w:style>
  <w:style w:type="paragraph" w:customStyle="1" w:styleId="bandeau-portail-texte">
    <w:name w:val="bandeau-portail-texte"/>
    <w:basedOn w:val="a2"/>
    <w:uiPriority w:val="99"/>
    <w:qFormat/>
    <w:rsid w:val="00264D60"/>
    <w:pPr>
      <w:widowControl/>
      <w:snapToGrid/>
      <w:spacing w:beforeAutospacing="1" w:afterAutospacing="1"/>
    </w:pPr>
    <w:rPr>
      <w:rFonts w:eastAsia="Times New Roman"/>
      <w:b/>
      <w:bCs/>
      <w:szCs w:val="24"/>
    </w:rPr>
  </w:style>
  <w:style w:type="paragraph" w:customStyle="1" w:styleId="exemple">
    <w:name w:val="exemple"/>
    <w:basedOn w:val="a2"/>
    <w:uiPriority w:val="99"/>
    <w:qFormat/>
    <w:rsid w:val="00264D60"/>
    <w:pPr>
      <w:widowControl/>
      <w:pBdr>
        <w:top w:val="dashed" w:sz="6" w:space="6" w:color="ADD8E6"/>
        <w:left w:val="dashed" w:sz="6" w:space="6" w:color="ADD8E6"/>
        <w:bottom w:val="dashed" w:sz="6" w:space="6" w:color="ADD8E6"/>
        <w:right w:val="dashed" w:sz="6" w:space="6" w:color="ADD8E6"/>
      </w:pBdr>
      <w:shd w:val="clear" w:color="auto" w:fill="FFFFFF"/>
      <w:snapToGrid/>
      <w:spacing w:before="120" w:after="120"/>
      <w:ind w:left="120" w:right="120"/>
    </w:pPr>
    <w:rPr>
      <w:rFonts w:eastAsia="Times New Roman"/>
      <w:szCs w:val="24"/>
    </w:rPr>
  </w:style>
  <w:style w:type="paragraph" w:customStyle="1" w:styleId="avanceboite">
    <w:name w:val="avance_boite"/>
    <w:basedOn w:val="a2"/>
    <w:uiPriority w:val="99"/>
    <w:qFormat/>
    <w:rsid w:val="00264D60"/>
    <w:pPr>
      <w:widowControl/>
      <w:pBdr>
        <w:top w:val="single" w:sz="6" w:space="0" w:color="808080"/>
        <w:left w:val="single" w:sz="6" w:space="0" w:color="808080"/>
        <w:bottom w:val="single" w:sz="6" w:space="0" w:color="808080"/>
        <w:right w:val="single" w:sz="6" w:space="0" w:color="808080"/>
      </w:pBdr>
      <w:shd w:val="clear" w:color="auto" w:fill="D3D3D3"/>
      <w:snapToGrid/>
      <w:spacing w:before="0" w:after="0"/>
    </w:pPr>
    <w:rPr>
      <w:rFonts w:eastAsia="Times New Roman"/>
      <w:szCs w:val="24"/>
    </w:rPr>
  </w:style>
  <w:style w:type="paragraph" w:customStyle="1" w:styleId="avancebarre">
    <w:name w:val="avance_barre"/>
    <w:basedOn w:val="a2"/>
    <w:uiPriority w:val="99"/>
    <w:qFormat/>
    <w:rsid w:val="00264D60"/>
    <w:pPr>
      <w:widowControl/>
      <w:shd w:val="clear" w:color="auto" w:fill="A0A0FF"/>
      <w:snapToGrid/>
      <w:spacing w:before="0" w:after="0"/>
    </w:pPr>
    <w:rPr>
      <w:rFonts w:eastAsia="Times New Roman"/>
      <w:szCs w:val="24"/>
    </w:rPr>
  </w:style>
  <w:style w:type="paragraph" w:customStyle="1" w:styleId="avancetexte">
    <w:name w:val="avance_texte"/>
    <w:basedOn w:val="a2"/>
    <w:uiPriority w:val="99"/>
    <w:qFormat/>
    <w:rsid w:val="00264D60"/>
    <w:pPr>
      <w:widowControl/>
      <w:snapToGrid/>
      <w:spacing w:before="0" w:after="0" w:line="240" w:lineRule="atLeast"/>
      <w:jc w:val="center"/>
    </w:pPr>
    <w:rPr>
      <w:rFonts w:eastAsia="Times New Roman"/>
      <w:sz w:val="21"/>
      <w:szCs w:val="21"/>
    </w:rPr>
  </w:style>
  <w:style w:type="paragraph" w:customStyle="1" w:styleId="mw-lag-warn-normal">
    <w:name w:val="mw-lag-warn-normal"/>
    <w:basedOn w:val="a2"/>
    <w:uiPriority w:val="99"/>
    <w:qFormat/>
    <w:rsid w:val="00264D60"/>
    <w:pPr>
      <w:widowControl/>
      <w:snapToGrid/>
      <w:spacing w:beforeAutospacing="1" w:afterAutospacing="1"/>
    </w:pPr>
    <w:rPr>
      <w:rFonts w:eastAsia="Times New Roman"/>
      <w:vanish/>
      <w:szCs w:val="24"/>
    </w:rPr>
  </w:style>
  <w:style w:type="paragraph" w:customStyle="1" w:styleId="mw-alerte">
    <w:name w:val="mw-alerte"/>
    <w:basedOn w:val="a2"/>
    <w:uiPriority w:val="99"/>
    <w:qFormat/>
    <w:rsid w:val="00264D60"/>
    <w:pPr>
      <w:widowControl/>
      <w:pBdr>
        <w:top w:val="single" w:sz="12" w:space="0" w:color="FF8C00"/>
        <w:left w:val="single" w:sz="12" w:space="0" w:color="FF8C00"/>
        <w:bottom w:val="single" w:sz="12" w:space="0" w:color="FF8C00"/>
        <w:right w:val="single" w:sz="12" w:space="0" w:color="FF8C00"/>
      </w:pBdr>
      <w:shd w:val="clear" w:color="auto" w:fill="FAEBD7"/>
      <w:snapToGrid/>
      <w:spacing w:beforeAutospacing="1" w:afterAutospacing="1"/>
    </w:pPr>
    <w:rPr>
      <w:rFonts w:eastAsia="Times New Roman"/>
      <w:szCs w:val="24"/>
    </w:rPr>
  </w:style>
  <w:style w:type="paragraph" w:customStyle="1" w:styleId="mw-toolbox">
    <w:name w:val="mw-toolbox"/>
    <w:basedOn w:val="a2"/>
    <w:uiPriority w:val="99"/>
    <w:qFormat/>
    <w:rsid w:val="00264D60"/>
    <w:pPr>
      <w:widowControl/>
      <w:pBdr>
        <w:top w:val="single" w:sz="6" w:space="3" w:color="B8B8B8"/>
        <w:left w:val="single" w:sz="6" w:space="12" w:color="B8B8B8"/>
        <w:bottom w:val="single" w:sz="6" w:space="3" w:color="B8B8B8"/>
        <w:right w:val="single" w:sz="6" w:space="12" w:color="B8B8B8"/>
      </w:pBdr>
      <w:shd w:val="clear" w:color="auto" w:fill="F8F8F8"/>
      <w:snapToGrid/>
      <w:spacing w:beforeAutospacing="1" w:afterAutospacing="1"/>
    </w:pPr>
    <w:rPr>
      <w:rFonts w:eastAsia="Times New Roman"/>
      <w:sz w:val="22"/>
      <w:szCs w:val="22"/>
    </w:rPr>
  </w:style>
  <w:style w:type="paragraph" w:customStyle="1" w:styleId="navboxtoggle">
    <w:name w:val="navboxtoggle"/>
    <w:basedOn w:val="a2"/>
    <w:uiPriority w:val="99"/>
    <w:qFormat/>
    <w:rsid w:val="00264D60"/>
    <w:pPr>
      <w:widowControl/>
      <w:snapToGrid/>
      <w:spacing w:beforeAutospacing="1" w:afterAutospacing="1"/>
    </w:pPr>
    <w:rPr>
      <w:rFonts w:eastAsia="Times New Roman"/>
      <w:sz w:val="22"/>
      <w:szCs w:val="22"/>
    </w:rPr>
  </w:style>
  <w:style w:type="paragraph" w:customStyle="1" w:styleId="navtoggle">
    <w:name w:val="navtoggle"/>
    <w:basedOn w:val="a2"/>
    <w:uiPriority w:val="99"/>
    <w:qFormat/>
    <w:rsid w:val="00264D60"/>
    <w:pPr>
      <w:widowControl/>
      <w:snapToGrid/>
      <w:spacing w:beforeAutospacing="1" w:afterAutospacing="1"/>
    </w:pPr>
    <w:rPr>
      <w:rFonts w:eastAsia="Times New Roman"/>
      <w:sz w:val="22"/>
      <w:szCs w:val="22"/>
    </w:rPr>
  </w:style>
  <w:style w:type="paragraph" w:customStyle="1" w:styleId="alternance">
    <w:name w:val="alternance"/>
    <w:basedOn w:val="a2"/>
    <w:uiPriority w:val="99"/>
    <w:qFormat/>
    <w:rsid w:val="00264D60"/>
    <w:pPr>
      <w:widowControl/>
      <w:snapToGrid/>
      <w:spacing w:beforeAutospacing="1" w:afterAutospacing="1"/>
    </w:pPr>
    <w:rPr>
      <w:rFonts w:eastAsia="Times New Roman"/>
      <w:szCs w:val="24"/>
    </w:rPr>
  </w:style>
  <w:style w:type="paragraph" w:customStyle="1" w:styleId="alternance2">
    <w:name w:val="alternance2"/>
    <w:basedOn w:val="a2"/>
    <w:uiPriority w:val="99"/>
    <w:qFormat/>
    <w:rsid w:val="00264D60"/>
    <w:pPr>
      <w:widowControl/>
      <w:snapToGrid/>
      <w:spacing w:beforeAutospacing="1" w:afterAutospacing="1"/>
    </w:pPr>
    <w:rPr>
      <w:rFonts w:eastAsia="Times New Roman"/>
      <w:szCs w:val="24"/>
    </w:rPr>
  </w:style>
  <w:style w:type="paragraph" w:customStyle="1" w:styleId="infobox">
    <w:name w:val="infobox"/>
    <w:basedOn w:val="a2"/>
    <w:uiPriority w:val="99"/>
    <w:qFormat/>
    <w:rsid w:val="00264D60"/>
    <w:pPr>
      <w:widowControl/>
      <w:shd w:val="clear" w:color="auto" w:fill="EEEEEE"/>
      <w:snapToGrid/>
      <w:spacing w:before="0" w:after="120"/>
      <w:ind w:left="240"/>
    </w:pPr>
    <w:rPr>
      <w:rFonts w:eastAsia="Times New Roman"/>
      <w:color w:val="000000"/>
      <w:sz w:val="23"/>
      <w:szCs w:val="23"/>
    </w:rPr>
  </w:style>
  <w:style w:type="paragraph" w:customStyle="1" w:styleId="globegris">
    <w:name w:val="globegris"/>
    <w:basedOn w:val="a2"/>
    <w:uiPriority w:val="99"/>
    <w:qFormat/>
    <w:rsid w:val="00264D60"/>
    <w:pPr>
      <w:widowControl/>
      <w:snapToGrid/>
      <w:spacing w:beforeAutospacing="1" w:afterAutospacing="1"/>
    </w:pPr>
    <w:rPr>
      <w:rFonts w:eastAsia="Times New Roman"/>
      <w:szCs w:val="24"/>
    </w:rPr>
  </w:style>
  <w:style w:type="paragraph" w:customStyle="1" w:styleId="assistant">
    <w:name w:val="assistant"/>
    <w:basedOn w:val="a2"/>
    <w:uiPriority w:val="99"/>
    <w:qFormat/>
    <w:rsid w:val="00264D60"/>
    <w:pPr>
      <w:widowControl/>
      <w:snapToGrid/>
      <w:spacing w:beforeAutospacing="1" w:afterAutospacing="1"/>
    </w:pPr>
    <w:rPr>
      <w:rFonts w:eastAsia="Times New Roman"/>
      <w:szCs w:val="24"/>
    </w:rPr>
  </w:style>
  <w:style w:type="paragraph" w:customStyle="1" w:styleId="headergris">
    <w:name w:val="headergris"/>
    <w:basedOn w:val="a2"/>
    <w:uiPriority w:val="99"/>
    <w:qFormat/>
    <w:rsid w:val="00264D60"/>
    <w:pPr>
      <w:widowControl/>
      <w:pBdr>
        <w:top w:val="single" w:sz="6" w:space="2" w:color="A3B0BF"/>
        <w:left w:val="single" w:sz="6" w:space="5" w:color="A3B0BF"/>
        <w:bottom w:val="single" w:sz="6" w:space="2" w:color="A3B0BF"/>
        <w:right w:val="single" w:sz="6" w:space="5" w:color="A3B0BF"/>
      </w:pBdr>
      <w:shd w:val="clear" w:color="auto" w:fill="F0F0F0"/>
      <w:snapToGrid/>
      <w:spacing w:before="0" w:after="0"/>
    </w:pPr>
    <w:rPr>
      <w:rFonts w:eastAsia="Times New Roman"/>
      <w:b/>
      <w:bCs/>
      <w:color w:val="000000"/>
      <w:sz w:val="29"/>
      <w:szCs w:val="29"/>
    </w:rPr>
  </w:style>
  <w:style w:type="paragraph" w:customStyle="1" w:styleId="cadregris">
    <w:name w:val="cadregris"/>
    <w:basedOn w:val="a2"/>
    <w:uiPriority w:val="99"/>
    <w:qFormat/>
    <w:rsid w:val="00264D60"/>
    <w:pPr>
      <w:widowControl/>
      <w:pBdr>
        <w:top w:val="single" w:sz="6" w:space="5" w:color="AAAAAA"/>
        <w:left w:val="single" w:sz="6" w:space="5" w:color="AAAAAA"/>
        <w:bottom w:val="single" w:sz="6" w:space="5" w:color="AAAAAA"/>
        <w:right w:val="single" w:sz="6" w:space="5" w:color="AAAAAA"/>
      </w:pBdr>
      <w:shd w:val="clear" w:color="auto" w:fill="FCFCFC"/>
      <w:snapToGrid/>
      <w:spacing w:beforeAutospacing="1" w:after="144"/>
    </w:pPr>
    <w:rPr>
      <w:rFonts w:eastAsia="Times New Roman"/>
      <w:szCs w:val="24"/>
    </w:rPr>
  </w:style>
  <w:style w:type="paragraph" w:customStyle="1" w:styleId="accueilcadrelien">
    <w:name w:val="accueil_cadre_lien"/>
    <w:basedOn w:val="a2"/>
    <w:uiPriority w:val="99"/>
    <w:qFormat/>
    <w:rsid w:val="00264D60"/>
    <w:pPr>
      <w:widowControl/>
      <w:snapToGrid/>
      <w:spacing w:beforeAutospacing="1" w:afterAutospacing="1"/>
      <w:ind w:right="120"/>
      <w:jc w:val="right"/>
    </w:pPr>
    <w:rPr>
      <w:rFonts w:eastAsia="Times New Roman"/>
      <w:sz w:val="15"/>
      <w:szCs w:val="15"/>
    </w:rPr>
  </w:style>
  <w:style w:type="paragraph" w:customStyle="1" w:styleId="geo-default">
    <w:name w:val="geo-default"/>
    <w:basedOn w:val="a2"/>
    <w:uiPriority w:val="99"/>
    <w:qFormat/>
    <w:rsid w:val="00264D60"/>
    <w:pPr>
      <w:widowControl/>
      <w:snapToGrid/>
      <w:spacing w:beforeAutospacing="1" w:afterAutospacing="1"/>
    </w:pPr>
    <w:rPr>
      <w:rFonts w:eastAsia="Times New Roman"/>
      <w:szCs w:val="24"/>
    </w:rPr>
  </w:style>
  <w:style w:type="paragraph" w:customStyle="1" w:styleId="geo-nondefault">
    <w:name w:val="geo-nondefault"/>
    <w:basedOn w:val="a2"/>
    <w:uiPriority w:val="99"/>
    <w:qFormat/>
    <w:rsid w:val="00264D60"/>
    <w:pPr>
      <w:widowControl/>
      <w:snapToGrid/>
      <w:spacing w:beforeAutospacing="1" w:afterAutospacing="1"/>
    </w:pPr>
    <w:rPr>
      <w:rFonts w:eastAsia="Times New Roman"/>
      <w:vanish/>
      <w:szCs w:val="24"/>
    </w:rPr>
  </w:style>
  <w:style w:type="paragraph" w:customStyle="1" w:styleId="geo-dms">
    <w:name w:val="geo-dms"/>
    <w:basedOn w:val="a2"/>
    <w:uiPriority w:val="99"/>
    <w:qFormat/>
    <w:rsid w:val="00264D60"/>
    <w:pPr>
      <w:widowControl/>
      <w:snapToGrid/>
      <w:spacing w:beforeAutospacing="1" w:afterAutospacing="1"/>
    </w:pPr>
    <w:rPr>
      <w:rFonts w:eastAsia="Times New Roman"/>
      <w:szCs w:val="24"/>
    </w:rPr>
  </w:style>
  <w:style w:type="paragraph" w:customStyle="1" w:styleId="geo-dec">
    <w:name w:val="geo-dec"/>
    <w:basedOn w:val="a2"/>
    <w:uiPriority w:val="99"/>
    <w:qFormat/>
    <w:rsid w:val="00264D60"/>
    <w:pPr>
      <w:widowControl/>
      <w:snapToGrid/>
      <w:spacing w:beforeAutospacing="1" w:afterAutospacing="1"/>
    </w:pPr>
    <w:rPr>
      <w:rFonts w:eastAsia="Times New Roman"/>
      <w:szCs w:val="24"/>
    </w:rPr>
  </w:style>
  <w:style w:type="paragraph" w:customStyle="1" w:styleId="geo-multi-punct">
    <w:name w:val="geo-multi-punct"/>
    <w:basedOn w:val="a2"/>
    <w:uiPriority w:val="99"/>
    <w:qFormat/>
    <w:rsid w:val="00264D60"/>
    <w:pPr>
      <w:widowControl/>
      <w:snapToGrid/>
      <w:spacing w:beforeAutospacing="1" w:afterAutospacing="1"/>
    </w:pPr>
    <w:rPr>
      <w:rFonts w:eastAsia="Times New Roman"/>
      <w:vanish/>
      <w:szCs w:val="24"/>
    </w:rPr>
  </w:style>
  <w:style w:type="paragraph" w:customStyle="1" w:styleId="infoboxv2">
    <w:name w:val="infobox_v2"/>
    <w:basedOn w:val="a2"/>
    <w:uiPriority w:val="99"/>
    <w:qFormat/>
    <w:rsid w:val="00264D60"/>
    <w:pPr>
      <w:widowControl/>
      <w:pBdr>
        <w:top w:val="single" w:sz="6" w:space="1" w:color="AAAAAA"/>
        <w:left w:val="single" w:sz="6" w:space="1" w:color="AAAAAA"/>
        <w:bottom w:val="single" w:sz="6" w:space="1" w:color="AAAAAA"/>
        <w:right w:val="single" w:sz="6" w:space="1" w:color="AAAAAA"/>
      </w:pBdr>
      <w:shd w:val="clear" w:color="auto" w:fill="F9F9F9"/>
      <w:snapToGrid/>
      <w:spacing w:before="0" w:after="120" w:line="264" w:lineRule="atLeast"/>
      <w:ind w:left="240"/>
    </w:pPr>
    <w:rPr>
      <w:rFonts w:eastAsia="Times New Roman"/>
      <w:color w:val="000000"/>
      <w:sz w:val="22"/>
      <w:szCs w:val="22"/>
    </w:rPr>
  </w:style>
  <w:style w:type="paragraph" w:customStyle="1" w:styleId="taxoboxv3">
    <w:name w:val="taxobox_v3"/>
    <w:basedOn w:val="a2"/>
    <w:uiPriority w:val="99"/>
    <w:qFormat/>
    <w:rsid w:val="00264D60"/>
    <w:pPr>
      <w:widowControl/>
      <w:snapToGrid/>
      <w:spacing w:beforeAutospacing="1" w:afterAutospacing="1"/>
    </w:pPr>
    <w:rPr>
      <w:rFonts w:eastAsia="Times New Roman"/>
      <w:szCs w:val="24"/>
    </w:rPr>
  </w:style>
  <w:style w:type="paragraph" w:customStyle="1" w:styleId="degrade">
    <w:name w:val="degrade"/>
    <w:basedOn w:val="a2"/>
    <w:uiPriority w:val="99"/>
    <w:qFormat/>
    <w:rsid w:val="00264D60"/>
    <w:pPr>
      <w:widowControl/>
      <w:snapToGrid/>
      <w:spacing w:beforeAutospacing="1" w:afterAutospacing="1"/>
    </w:pPr>
    <w:rPr>
      <w:rFonts w:eastAsia="Times New Roman"/>
      <w:szCs w:val="24"/>
    </w:rPr>
  </w:style>
  <w:style w:type="paragraph" w:customStyle="1" w:styleId="degraderev">
    <w:name w:val="degrade_rev"/>
    <w:basedOn w:val="a2"/>
    <w:uiPriority w:val="99"/>
    <w:qFormat/>
    <w:rsid w:val="00264D60"/>
    <w:pPr>
      <w:widowControl/>
      <w:snapToGrid/>
      <w:spacing w:beforeAutospacing="1" w:afterAutospacing="1"/>
    </w:pPr>
    <w:rPr>
      <w:rFonts w:eastAsia="Times New Roman"/>
      <w:szCs w:val="24"/>
    </w:rPr>
  </w:style>
  <w:style w:type="paragraph" w:customStyle="1" w:styleId="ombre">
    <w:name w:val="ombre"/>
    <w:basedOn w:val="a2"/>
    <w:uiPriority w:val="99"/>
    <w:qFormat/>
    <w:rsid w:val="00264D60"/>
    <w:pPr>
      <w:widowControl/>
      <w:snapToGrid/>
      <w:spacing w:beforeAutospacing="1" w:afterAutospacing="1"/>
    </w:pPr>
    <w:rPr>
      <w:rFonts w:eastAsia="Times New Roman"/>
      <w:szCs w:val="24"/>
    </w:rPr>
  </w:style>
  <w:style w:type="paragraph" w:customStyle="1" w:styleId="ombrepale">
    <w:name w:val="ombre_pale"/>
    <w:basedOn w:val="a2"/>
    <w:uiPriority w:val="99"/>
    <w:qFormat/>
    <w:rsid w:val="00264D60"/>
    <w:pPr>
      <w:widowControl/>
      <w:snapToGrid/>
      <w:spacing w:beforeAutospacing="1" w:afterAutospacing="1"/>
    </w:pPr>
    <w:rPr>
      <w:rFonts w:eastAsia="Times New Roman"/>
      <w:szCs w:val="24"/>
    </w:rPr>
  </w:style>
  <w:style w:type="paragraph" w:customStyle="1" w:styleId="ombrebl">
    <w:name w:val="ombre_bl"/>
    <w:basedOn w:val="a2"/>
    <w:uiPriority w:val="99"/>
    <w:qFormat/>
    <w:rsid w:val="00264D60"/>
    <w:pPr>
      <w:widowControl/>
      <w:snapToGrid/>
      <w:spacing w:beforeAutospacing="1" w:afterAutospacing="1"/>
    </w:pPr>
    <w:rPr>
      <w:rFonts w:eastAsia="Times New Roman"/>
      <w:szCs w:val="24"/>
    </w:rPr>
  </w:style>
  <w:style w:type="paragraph" w:customStyle="1" w:styleId="ombreblpale">
    <w:name w:val="ombre_blpale"/>
    <w:basedOn w:val="a2"/>
    <w:uiPriority w:val="99"/>
    <w:qFormat/>
    <w:rsid w:val="00264D60"/>
    <w:pPr>
      <w:widowControl/>
      <w:snapToGrid/>
      <w:spacing w:beforeAutospacing="1" w:afterAutospacing="1"/>
    </w:pPr>
    <w:rPr>
      <w:rFonts w:eastAsia="Times New Roman"/>
      <w:szCs w:val="24"/>
    </w:rPr>
  </w:style>
  <w:style w:type="paragraph" w:customStyle="1" w:styleId="ombrerg">
    <w:name w:val="ombre_rg"/>
    <w:basedOn w:val="a2"/>
    <w:uiPriority w:val="99"/>
    <w:qFormat/>
    <w:rsid w:val="00264D60"/>
    <w:pPr>
      <w:widowControl/>
      <w:snapToGrid/>
      <w:spacing w:beforeAutospacing="1" w:afterAutospacing="1"/>
    </w:pPr>
    <w:rPr>
      <w:rFonts w:eastAsia="Times New Roman"/>
      <w:szCs w:val="24"/>
    </w:rPr>
  </w:style>
  <w:style w:type="paragraph" w:customStyle="1" w:styleId="ombrergpale">
    <w:name w:val="ombre_rgpale"/>
    <w:basedOn w:val="a2"/>
    <w:uiPriority w:val="99"/>
    <w:qFormat/>
    <w:rsid w:val="00264D60"/>
    <w:pPr>
      <w:widowControl/>
      <w:snapToGrid/>
      <w:spacing w:beforeAutospacing="1" w:afterAutospacing="1"/>
    </w:pPr>
    <w:rPr>
      <w:rFonts w:eastAsia="Times New Roman"/>
      <w:szCs w:val="24"/>
    </w:rPr>
  </w:style>
  <w:style w:type="paragraph" w:customStyle="1" w:styleId="hidden">
    <w:name w:val="hidden"/>
    <w:basedOn w:val="a2"/>
    <w:uiPriority w:val="99"/>
    <w:qFormat/>
    <w:rsid w:val="00264D60"/>
    <w:pPr>
      <w:widowControl/>
      <w:snapToGrid/>
      <w:spacing w:beforeAutospacing="1" w:afterAutospacing="1"/>
    </w:pPr>
    <w:rPr>
      <w:rFonts w:eastAsia="Times New Roman"/>
      <w:szCs w:val="24"/>
    </w:rPr>
  </w:style>
  <w:style w:type="paragraph" w:customStyle="1" w:styleId="cinema-bandeau">
    <w:name w:val="cinema-bandeau"/>
    <w:basedOn w:val="a2"/>
    <w:uiPriority w:val="99"/>
    <w:qFormat/>
    <w:rsid w:val="00264D60"/>
    <w:pPr>
      <w:widowControl/>
      <w:snapToGrid/>
      <w:spacing w:beforeAutospacing="1" w:afterAutospacing="1"/>
    </w:pPr>
    <w:rPr>
      <w:rFonts w:eastAsia="Times New Roman"/>
      <w:szCs w:val="24"/>
    </w:rPr>
  </w:style>
  <w:style w:type="paragraph" w:customStyle="1" w:styleId="mw-textarea-protected">
    <w:name w:val="mw-textarea-protected"/>
    <w:basedOn w:val="a2"/>
    <w:uiPriority w:val="99"/>
    <w:qFormat/>
    <w:rsid w:val="00264D60"/>
    <w:pPr>
      <w:widowControl/>
      <w:pBdr>
        <w:top w:val="single" w:sz="12" w:space="0" w:color="FF0000"/>
        <w:left w:val="single" w:sz="12" w:space="0" w:color="FF0000"/>
        <w:bottom w:val="single" w:sz="12" w:space="0" w:color="FF0000"/>
        <w:right w:val="single" w:sz="12" w:space="0" w:color="FF0000"/>
      </w:pBdr>
      <w:snapToGrid/>
      <w:spacing w:beforeAutospacing="1" w:afterAutospacing="1"/>
    </w:pPr>
    <w:rPr>
      <w:rFonts w:eastAsia="Times New Roman"/>
      <w:color w:val="000080"/>
      <w:szCs w:val="24"/>
    </w:rPr>
  </w:style>
  <w:style w:type="paragraph" w:customStyle="1" w:styleId="wikimagpictofond">
    <w:name w:val="wikimag_picto_fond"/>
    <w:basedOn w:val="a2"/>
    <w:uiPriority w:val="99"/>
    <w:qFormat/>
    <w:rsid w:val="00264D60"/>
    <w:pPr>
      <w:widowControl/>
      <w:snapToGrid/>
      <w:spacing w:beforeAutospacing="1" w:afterAutospacing="1"/>
    </w:pPr>
    <w:rPr>
      <w:rFonts w:eastAsia="Times New Roman"/>
      <w:szCs w:val="24"/>
    </w:rPr>
  </w:style>
  <w:style w:type="paragraph" w:customStyle="1" w:styleId="wikimagtitre">
    <w:name w:val="wikimag_titre"/>
    <w:basedOn w:val="a2"/>
    <w:uiPriority w:val="99"/>
    <w:qFormat/>
    <w:rsid w:val="00264D60"/>
    <w:pPr>
      <w:widowControl/>
      <w:snapToGrid/>
      <w:spacing w:beforeAutospacing="1" w:afterAutospacing="1"/>
    </w:pPr>
    <w:rPr>
      <w:rFonts w:eastAsia="Times New Roman"/>
      <w:szCs w:val="24"/>
    </w:rPr>
  </w:style>
  <w:style w:type="paragraph" w:customStyle="1" w:styleId="ui-button-large">
    <w:name w:val="ui-button-large"/>
    <w:basedOn w:val="a2"/>
    <w:uiPriority w:val="99"/>
    <w:qFormat/>
    <w:rsid w:val="00264D60"/>
    <w:pPr>
      <w:widowControl/>
      <w:snapToGrid/>
      <w:spacing w:beforeAutospacing="1" w:afterAutospacing="1"/>
    </w:pPr>
    <w:rPr>
      <w:rFonts w:eastAsia="Times New Roman"/>
      <w:szCs w:val="24"/>
    </w:rPr>
  </w:style>
  <w:style w:type="paragraph" w:customStyle="1" w:styleId="fr-collapsible-content">
    <w:name w:val="fr-collapsible-content"/>
    <w:basedOn w:val="a2"/>
    <w:uiPriority w:val="99"/>
    <w:qFormat/>
    <w:rsid w:val="00264D60"/>
    <w:pPr>
      <w:widowControl/>
      <w:snapToGrid/>
      <w:spacing w:beforeAutospacing="1" w:afterAutospacing="1"/>
    </w:pPr>
    <w:rPr>
      <w:rFonts w:eastAsia="Times New Roman"/>
      <w:szCs w:val="24"/>
    </w:rPr>
  </w:style>
  <w:style w:type="paragraph" w:customStyle="1" w:styleId="navboxnewtitle">
    <w:name w:val="navboxnew_title"/>
    <w:basedOn w:val="a2"/>
    <w:uiPriority w:val="99"/>
    <w:qFormat/>
    <w:rsid w:val="00264D60"/>
    <w:pPr>
      <w:widowControl/>
      <w:snapToGrid/>
      <w:spacing w:beforeAutospacing="1" w:afterAutospacing="1"/>
    </w:pPr>
    <w:rPr>
      <w:rFonts w:eastAsia="Times New Roman"/>
      <w:szCs w:val="24"/>
    </w:rPr>
  </w:style>
  <w:style w:type="paragraph" w:customStyle="1" w:styleId="navboxnewtitlesub">
    <w:name w:val="navboxnew_titlesub"/>
    <w:basedOn w:val="a2"/>
    <w:uiPriority w:val="99"/>
    <w:qFormat/>
    <w:rsid w:val="00264D60"/>
    <w:pPr>
      <w:widowControl/>
      <w:snapToGrid/>
      <w:spacing w:beforeAutospacing="1" w:afterAutospacing="1"/>
    </w:pPr>
    <w:rPr>
      <w:rFonts w:eastAsia="Times New Roman"/>
      <w:szCs w:val="24"/>
    </w:rPr>
  </w:style>
  <w:style w:type="paragraph" w:customStyle="1" w:styleId="navboxnewcell">
    <w:name w:val="navboxnew_cell"/>
    <w:basedOn w:val="a2"/>
    <w:uiPriority w:val="99"/>
    <w:qFormat/>
    <w:rsid w:val="00264D60"/>
    <w:pPr>
      <w:widowControl/>
      <w:snapToGrid/>
      <w:spacing w:beforeAutospacing="1" w:afterAutospacing="1"/>
    </w:pPr>
    <w:rPr>
      <w:rFonts w:eastAsia="Times New Roman"/>
      <w:szCs w:val="24"/>
    </w:rPr>
  </w:style>
  <w:style w:type="paragraph" w:customStyle="1" w:styleId="navboxnewth">
    <w:name w:val="navboxnew_th"/>
    <w:basedOn w:val="a2"/>
    <w:uiPriority w:val="99"/>
    <w:qFormat/>
    <w:rsid w:val="00264D60"/>
    <w:pPr>
      <w:widowControl/>
      <w:snapToGrid/>
      <w:spacing w:beforeAutospacing="1" w:afterAutospacing="1"/>
    </w:pPr>
    <w:rPr>
      <w:rFonts w:eastAsia="Times New Roman"/>
      <w:szCs w:val="24"/>
    </w:rPr>
  </w:style>
  <w:style w:type="paragraph" w:customStyle="1" w:styleId="impair">
    <w:name w:val="impair"/>
    <w:basedOn w:val="a2"/>
    <w:uiPriority w:val="99"/>
    <w:qFormat/>
    <w:rsid w:val="00264D60"/>
    <w:pPr>
      <w:widowControl/>
      <w:snapToGrid/>
      <w:spacing w:beforeAutospacing="1" w:afterAutospacing="1"/>
    </w:pPr>
    <w:rPr>
      <w:rFonts w:eastAsia="Times New Roman"/>
      <w:szCs w:val="24"/>
    </w:rPr>
  </w:style>
  <w:style w:type="paragraph" w:customStyle="1" w:styleId="pair">
    <w:name w:val="pair"/>
    <w:basedOn w:val="a2"/>
    <w:uiPriority w:val="99"/>
    <w:qFormat/>
    <w:rsid w:val="00264D60"/>
    <w:pPr>
      <w:widowControl/>
      <w:snapToGrid/>
      <w:spacing w:beforeAutospacing="1" w:afterAutospacing="1"/>
    </w:pPr>
    <w:rPr>
      <w:rFonts w:eastAsia="Times New Roman"/>
      <w:szCs w:val="24"/>
    </w:rPr>
  </w:style>
  <w:style w:type="paragraph" w:customStyle="1" w:styleId="navboxnewbanner">
    <w:name w:val="navboxnew_banner"/>
    <w:basedOn w:val="a2"/>
    <w:uiPriority w:val="99"/>
    <w:qFormat/>
    <w:rsid w:val="00264D60"/>
    <w:pPr>
      <w:widowControl/>
      <w:snapToGrid/>
      <w:spacing w:beforeAutospacing="1" w:afterAutospacing="1"/>
    </w:pPr>
    <w:rPr>
      <w:rFonts w:eastAsia="Times New Roman"/>
      <w:szCs w:val="24"/>
    </w:rPr>
  </w:style>
  <w:style w:type="paragraph" w:customStyle="1" w:styleId="navboxnewimage">
    <w:name w:val="navboxnew_image"/>
    <w:basedOn w:val="a2"/>
    <w:uiPriority w:val="99"/>
    <w:qFormat/>
    <w:rsid w:val="00264D60"/>
    <w:pPr>
      <w:widowControl/>
      <w:snapToGrid/>
      <w:spacing w:beforeAutospacing="1" w:afterAutospacing="1"/>
    </w:pPr>
    <w:rPr>
      <w:rFonts w:eastAsia="Times New Roman"/>
      <w:szCs w:val="24"/>
    </w:rPr>
  </w:style>
  <w:style w:type="paragraph" w:customStyle="1" w:styleId="navboxnewrow">
    <w:name w:val="navboxnew_row"/>
    <w:basedOn w:val="a2"/>
    <w:uiPriority w:val="99"/>
    <w:qFormat/>
    <w:rsid w:val="00264D60"/>
    <w:pPr>
      <w:widowControl/>
      <w:snapToGrid/>
      <w:spacing w:beforeAutospacing="1" w:afterAutospacing="1"/>
    </w:pPr>
    <w:rPr>
      <w:rFonts w:eastAsia="Times New Roman"/>
      <w:szCs w:val="24"/>
    </w:rPr>
  </w:style>
  <w:style w:type="paragraph" w:customStyle="1" w:styleId="navboxnewie">
    <w:name w:val="navboxnew_ie"/>
    <w:basedOn w:val="a2"/>
    <w:uiPriority w:val="99"/>
    <w:qFormat/>
    <w:rsid w:val="00264D60"/>
    <w:pPr>
      <w:widowControl/>
      <w:snapToGrid/>
      <w:spacing w:beforeAutospacing="1" w:afterAutospacing="1"/>
    </w:pPr>
    <w:rPr>
      <w:rFonts w:eastAsia="Times New Roman"/>
      <w:szCs w:val="24"/>
    </w:rPr>
  </w:style>
  <w:style w:type="paragraph" w:customStyle="1" w:styleId="navboxnewinline">
    <w:name w:val="navboxnew_inline"/>
    <w:basedOn w:val="a2"/>
    <w:uiPriority w:val="99"/>
    <w:qFormat/>
    <w:rsid w:val="00264D60"/>
    <w:pPr>
      <w:widowControl/>
      <w:snapToGrid/>
      <w:spacing w:beforeAutospacing="1" w:afterAutospacing="1"/>
    </w:pPr>
    <w:rPr>
      <w:rFonts w:eastAsia="Times New Roman"/>
      <w:szCs w:val="24"/>
    </w:rPr>
  </w:style>
  <w:style w:type="paragraph" w:customStyle="1" w:styleId="ui-button-text">
    <w:name w:val="ui-button-text"/>
    <w:basedOn w:val="a2"/>
    <w:uiPriority w:val="99"/>
    <w:qFormat/>
    <w:rsid w:val="00264D60"/>
    <w:pPr>
      <w:widowControl/>
      <w:snapToGrid/>
      <w:spacing w:beforeAutospacing="1" w:afterAutospacing="1"/>
    </w:pPr>
    <w:rPr>
      <w:rFonts w:eastAsia="Times New Roman"/>
      <w:szCs w:val="24"/>
    </w:rPr>
  </w:style>
  <w:style w:type="paragraph" w:customStyle="1" w:styleId="ui-dialog-titlebar">
    <w:name w:val="ui-dialog-titlebar"/>
    <w:basedOn w:val="a2"/>
    <w:uiPriority w:val="99"/>
    <w:qFormat/>
    <w:rsid w:val="00264D60"/>
    <w:pPr>
      <w:widowControl/>
      <w:snapToGrid/>
      <w:spacing w:beforeAutospacing="1" w:afterAutospacing="1"/>
    </w:pPr>
    <w:rPr>
      <w:rFonts w:eastAsia="Times New Roman"/>
      <w:szCs w:val="24"/>
    </w:rPr>
  </w:style>
  <w:style w:type="paragraph" w:customStyle="1" w:styleId="ui-dialog-title">
    <w:name w:val="ui-dialog-title"/>
    <w:basedOn w:val="a2"/>
    <w:uiPriority w:val="99"/>
    <w:qFormat/>
    <w:rsid w:val="00264D60"/>
    <w:pPr>
      <w:widowControl/>
      <w:snapToGrid/>
      <w:spacing w:beforeAutospacing="1" w:afterAutospacing="1"/>
    </w:pPr>
    <w:rPr>
      <w:rFonts w:eastAsia="Times New Roman"/>
      <w:szCs w:val="24"/>
    </w:rPr>
  </w:style>
  <w:style w:type="paragraph" w:customStyle="1" w:styleId="ui-dialog-titlebar-close">
    <w:name w:val="ui-dialog-titlebar-close"/>
    <w:basedOn w:val="a2"/>
    <w:uiPriority w:val="99"/>
    <w:qFormat/>
    <w:rsid w:val="00264D60"/>
    <w:pPr>
      <w:widowControl/>
      <w:snapToGrid/>
      <w:spacing w:beforeAutospacing="1" w:afterAutospacing="1"/>
    </w:pPr>
    <w:rPr>
      <w:rFonts w:eastAsia="Times New Roman"/>
      <w:szCs w:val="24"/>
    </w:rPr>
  </w:style>
  <w:style w:type="paragraph" w:customStyle="1" w:styleId="ui-dialog-content">
    <w:name w:val="ui-dialog-content"/>
    <w:basedOn w:val="a2"/>
    <w:uiPriority w:val="99"/>
    <w:qFormat/>
    <w:rsid w:val="00264D60"/>
    <w:pPr>
      <w:widowControl/>
      <w:snapToGrid/>
      <w:spacing w:beforeAutospacing="1" w:afterAutospacing="1"/>
    </w:pPr>
    <w:rPr>
      <w:rFonts w:eastAsia="Times New Roman"/>
      <w:szCs w:val="24"/>
    </w:rPr>
  </w:style>
  <w:style w:type="paragraph" w:customStyle="1" w:styleId="ui-dialog-buttonpane">
    <w:name w:val="ui-dialog-buttonpane"/>
    <w:basedOn w:val="a2"/>
    <w:uiPriority w:val="99"/>
    <w:qFormat/>
    <w:rsid w:val="00264D60"/>
    <w:pPr>
      <w:widowControl/>
      <w:snapToGrid/>
      <w:spacing w:beforeAutospacing="1" w:afterAutospacing="1"/>
    </w:pPr>
    <w:rPr>
      <w:rFonts w:eastAsia="Times New Roman"/>
      <w:szCs w:val="24"/>
    </w:rPr>
  </w:style>
  <w:style w:type="paragraph" w:customStyle="1" w:styleId="fr-collapsible-toggle-keyboard">
    <w:name w:val="fr-collapsible-toggle-keyboard"/>
    <w:basedOn w:val="a2"/>
    <w:uiPriority w:val="99"/>
    <w:qFormat/>
    <w:rsid w:val="00264D60"/>
    <w:pPr>
      <w:widowControl/>
      <w:snapToGrid/>
      <w:spacing w:beforeAutospacing="1" w:afterAutospacing="1"/>
    </w:pPr>
    <w:rPr>
      <w:rFonts w:eastAsia="Times New Roman"/>
      <w:szCs w:val="24"/>
    </w:rPr>
  </w:style>
  <w:style w:type="paragraph" w:customStyle="1" w:styleId="navboxnewlast">
    <w:name w:val="navboxnew_last"/>
    <w:basedOn w:val="a2"/>
    <w:uiPriority w:val="99"/>
    <w:qFormat/>
    <w:rsid w:val="00264D60"/>
    <w:pPr>
      <w:widowControl/>
      <w:snapToGrid/>
      <w:spacing w:beforeAutospacing="1" w:afterAutospacing="1"/>
    </w:pPr>
    <w:rPr>
      <w:rFonts w:eastAsia="Times New Roman"/>
      <w:szCs w:val="24"/>
    </w:rPr>
  </w:style>
  <w:style w:type="paragraph" w:customStyle="1" w:styleId="special-label">
    <w:name w:val="special-label"/>
    <w:basedOn w:val="a2"/>
    <w:uiPriority w:val="99"/>
    <w:qFormat/>
    <w:rsid w:val="00264D60"/>
    <w:pPr>
      <w:widowControl/>
      <w:snapToGrid/>
      <w:spacing w:beforeAutospacing="1" w:afterAutospacing="1"/>
    </w:pPr>
    <w:rPr>
      <w:rFonts w:eastAsia="Times New Roman"/>
      <w:szCs w:val="24"/>
    </w:rPr>
  </w:style>
  <w:style w:type="paragraph" w:customStyle="1" w:styleId="special-query">
    <w:name w:val="special-query"/>
    <w:basedOn w:val="a2"/>
    <w:uiPriority w:val="99"/>
    <w:qFormat/>
    <w:rsid w:val="00264D60"/>
    <w:pPr>
      <w:widowControl/>
      <w:snapToGrid/>
      <w:spacing w:beforeAutospacing="1" w:afterAutospacing="1"/>
    </w:pPr>
    <w:rPr>
      <w:rFonts w:eastAsia="Times New Roman"/>
      <w:szCs w:val="24"/>
    </w:rPr>
  </w:style>
  <w:style w:type="paragraph" w:customStyle="1" w:styleId="special-hover">
    <w:name w:val="special-hover"/>
    <w:basedOn w:val="a2"/>
    <w:uiPriority w:val="99"/>
    <w:qFormat/>
    <w:rsid w:val="00264D60"/>
    <w:pPr>
      <w:widowControl/>
      <w:snapToGrid/>
      <w:spacing w:beforeAutospacing="1" w:afterAutospacing="1"/>
    </w:pPr>
    <w:rPr>
      <w:rFonts w:eastAsia="Times New Roman"/>
      <w:szCs w:val="24"/>
    </w:rPr>
  </w:style>
  <w:style w:type="paragraph" w:customStyle="1" w:styleId="mw-specialpage-summary">
    <w:name w:val="mw-specialpage-summary"/>
    <w:basedOn w:val="a2"/>
    <w:uiPriority w:val="99"/>
    <w:qFormat/>
    <w:rsid w:val="00264D60"/>
    <w:pPr>
      <w:widowControl/>
      <w:snapToGrid/>
      <w:spacing w:beforeAutospacing="1" w:afterAutospacing="1"/>
    </w:pPr>
    <w:rPr>
      <w:rFonts w:eastAsia="Times New Roman"/>
      <w:szCs w:val="24"/>
    </w:rPr>
  </w:style>
  <w:style w:type="paragraph" w:customStyle="1" w:styleId="legendlike">
    <w:name w:val="legendlike"/>
    <w:basedOn w:val="a2"/>
    <w:uiPriority w:val="99"/>
    <w:qFormat/>
    <w:rsid w:val="00264D60"/>
    <w:pPr>
      <w:widowControl/>
      <w:snapToGrid/>
      <w:spacing w:beforeAutospacing="1" w:afterAutospacing="1"/>
    </w:pPr>
    <w:rPr>
      <w:rFonts w:eastAsia="Times New Roman"/>
      <w:szCs w:val="24"/>
    </w:rPr>
  </w:style>
  <w:style w:type="paragraph" w:customStyle="1" w:styleId="legendtextlike">
    <w:name w:val="legendtextlike"/>
    <w:basedOn w:val="a2"/>
    <w:uiPriority w:val="99"/>
    <w:qFormat/>
    <w:rsid w:val="00264D60"/>
    <w:pPr>
      <w:widowControl/>
      <w:snapToGrid/>
      <w:spacing w:beforeAutospacing="1" w:afterAutospacing="1"/>
    </w:pPr>
    <w:rPr>
      <w:rFonts w:eastAsia="Times New Roman"/>
      <w:szCs w:val="24"/>
    </w:rPr>
  </w:style>
  <w:style w:type="paragraph" w:customStyle="1" w:styleId="scrollbar">
    <w:name w:val="scrollbar"/>
    <w:basedOn w:val="a2"/>
    <w:uiPriority w:val="99"/>
    <w:qFormat/>
    <w:rsid w:val="00264D60"/>
    <w:pPr>
      <w:widowControl/>
      <w:snapToGrid/>
      <w:spacing w:beforeAutospacing="1" w:afterAutospacing="1"/>
    </w:pPr>
    <w:rPr>
      <w:rFonts w:eastAsia="Times New Roman"/>
      <w:szCs w:val="24"/>
    </w:rPr>
  </w:style>
  <w:style w:type="paragraph" w:customStyle="1" w:styleId="scrollbarcontainer">
    <w:name w:val="scrollbarcontainer"/>
    <w:basedOn w:val="a2"/>
    <w:uiPriority w:val="99"/>
    <w:qFormat/>
    <w:rsid w:val="00264D60"/>
    <w:pPr>
      <w:widowControl/>
      <w:snapToGrid/>
      <w:spacing w:beforeAutospacing="1" w:afterAutospacing="1"/>
    </w:pPr>
    <w:rPr>
      <w:rFonts w:eastAsia="Times New Roman"/>
      <w:szCs w:val="24"/>
    </w:rPr>
  </w:style>
  <w:style w:type="paragraph" w:customStyle="1" w:styleId="magnify">
    <w:name w:val="magnify"/>
    <w:basedOn w:val="a2"/>
    <w:uiPriority w:val="99"/>
    <w:qFormat/>
    <w:rsid w:val="00264D60"/>
    <w:pPr>
      <w:widowControl/>
      <w:snapToGrid/>
      <w:spacing w:beforeAutospacing="1" w:afterAutospacing="1"/>
    </w:pPr>
    <w:rPr>
      <w:rFonts w:eastAsia="Times New Roman"/>
      <w:szCs w:val="24"/>
    </w:rPr>
  </w:style>
  <w:style w:type="paragraph" w:customStyle="1" w:styleId="infoboximage">
    <w:name w:val="infoboximage"/>
    <w:basedOn w:val="a2"/>
    <w:uiPriority w:val="99"/>
    <w:qFormat/>
    <w:rsid w:val="00264D60"/>
    <w:pPr>
      <w:widowControl/>
      <w:snapToGrid/>
      <w:spacing w:beforeAutospacing="1" w:afterAutospacing="1"/>
    </w:pPr>
    <w:rPr>
      <w:rFonts w:eastAsia="Times New Roman"/>
      <w:szCs w:val="24"/>
    </w:rPr>
  </w:style>
  <w:style w:type="paragraph" w:customStyle="1" w:styleId="infoboxsoustitre">
    <w:name w:val="infoboxsoustitre"/>
    <w:basedOn w:val="a2"/>
    <w:uiPriority w:val="99"/>
    <w:qFormat/>
    <w:rsid w:val="00264D60"/>
    <w:pPr>
      <w:widowControl/>
      <w:snapToGrid/>
      <w:spacing w:beforeAutospacing="1" w:afterAutospacing="1"/>
    </w:pPr>
    <w:rPr>
      <w:rFonts w:eastAsia="Times New Roman"/>
      <w:szCs w:val="24"/>
    </w:rPr>
  </w:style>
  <w:style w:type="paragraph" w:customStyle="1" w:styleId="latitude">
    <w:name w:val="latitude"/>
    <w:basedOn w:val="a2"/>
    <w:uiPriority w:val="99"/>
    <w:qFormat/>
    <w:rsid w:val="00264D60"/>
    <w:pPr>
      <w:widowControl/>
      <w:snapToGrid/>
      <w:spacing w:beforeAutospacing="1" w:afterAutospacing="1"/>
    </w:pPr>
    <w:rPr>
      <w:rFonts w:eastAsia="Times New Roman"/>
      <w:szCs w:val="24"/>
    </w:rPr>
  </w:style>
  <w:style w:type="paragraph" w:customStyle="1" w:styleId="entete">
    <w:name w:val="entete"/>
    <w:basedOn w:val="a2"/>
    <w:uiPriority w:val="99"/>
    <w:qFormat/>
    <w:rsid w:val="00264D60"/>
    <w:pPr>
      <w:widowControl/>
      <w:snapToGrid/>
      <w:spacing w:beforeAutospacing="1" w:afterAutospacing="1"/>
    </w:pPr>
    <w:rPr>
      <w:rFonts w:eastAsia="Times New Roman"/>
      <w:szCs w:val="24"/>
    </w:rPr>
  </w:style>
  <w:style w:type="paragraph" w:customStyle="1" w:styleId="media">
    <w:name w:val="media"/>
    <w:basedOn w:val="a2"/>
    <w:uiPriority w:val="99"/>
    <w:qFormat/>
    <w:rsid w:val="00264D60"/>
    <w:pPr>
      <w:widowControl/>
      <w:snapToGrid/>
      <w:spacing w:beforeAutospacing="1" w:afterAutospacing="1"/>
    </w:pPr>
    <w:rPr>
      <w:rFonts w:eastAsia="Times New Roman"/>
      <w:szCs w:val="24"/>
    </w:rPr>
  </w:style>
  <w:style w:type="paragraph" w:customStyle="1" w:styleId="thumbimage">
    <w:name w:val="thumbimage"/>
    <w:basedOn w:val="a2"/>
    <w:uiPriority w:val="99"/>
    <w:qFormat/>
    <w:rsid w:val="00264D60"/>
    <w:pPr>
      <w:widowControl/>
      <w:snapToGrid/>
      <w:spacing w:beforeAutospacing="1" w:afterAutospacing="1"/>
    </w:pPr>
    <w:rPr>
      <w:rFonts w:eastAsia="Times New Roman"/>
      <w:szCs w:val="24"/>
    </w:rPr>
  </w:style>
  <w:style w:type="paragraph" w:customStyle="1" w:styleId="thumbinner">
    <w:name w:val="thumbinner"/>
    <w:basedOn w:val="a2"/>
    <w:uiPriority w:val="99"/>
    <w:qFormat/>
    <w:rsid w:val="00264D60"/>
    <w:pPr>
      <w:widowControl/>
      <w:snapToGrid/>
      <w:spacing w:beforeAutospacing="1" w:afterAutospacing="1"/>
    </w:pPr>
    <w:rPr>
      <w:rFonts w:eastAsia="Times New Roman"/>
      <w:szCs w:val="24"/>
    </w:rPr>
  </w:style>
  <w:style w:type="paragraph" w:customStyle="1" w:styleId="thumb">
    <w:name w:val="thumb"/>
    <w:basedOn w:val="a2"/>
    <w:uiPriority w:val="99"/>
    <w:qFormat/>
    <w:rsid w:val="00264D60"/>
    <w:pPr>
      <w:widowControl/>
      <w:snapToGrid/>
      <w:spacing w:beforeAutospacing="1" w:afterAutospacing="1"/>
    </w:pPr>
    <w:rPr>
      <w:rFonts w:eastAsia="Times New Roman"/>
      <w:szCs w:val="24"/>
    </w:rPr>
  </w:style>
  <w:style w:type="paragraph" w:customStyle="1" w:styleId="thumbcaption">
    <w:name w:val="thumbcaption"/>
    <w:basedOn w:val="a2"/>
    <w:uiPriority w:val="99"/>
    <w:qFormat/>
    <w:rsid w:val="00264D60"/>
    <w:pPr>
      <w:widowControl/>
      <w:snapToGrid/>
      <w:spacing w:beforeAutospacing="1" w:afterAutospacing="1"/>
    </w:pPr>
    <w:rPr>
      <w:rFonts w:eastAsia="Times New Roman"/>
      <w:szCs w:val="24"/>
    </w:rPr>
  </w:style>
  <w:style w:type="paragraph" w:customStyle="1" w:styleId="legend">
    <w:name w:val="legend"/>
    <w:basedOn w:val="a2"/>
    <w:uiPriority w:val="99"/>
    <w:qFormat/>
    <w:rsid w:val="00264D60"/>
    <w:pPr>
      <w:widowControl/>
      <w:snapToGrid/>
      <w:spacing w:beforeAutospacing="1" w:afterAutospacing="1"/>
    </w:pPr>
    <w:rPr>
      <w:rFonts w:eastAsia="Times New Roman"/>
      <w:szCs w:val="24"/>
    </w:rPr>
  </w:style>
  <w:style w:type="paragraph" w:customStyle="1" w:styleId="image2">
    <w:name w:val="image2"/>
    <w:basedOn w:val="a2"/>
    <w:uiPriority w:val="99"/>
    <w:qFormat/>
    <w:rsid w:val="00264D60"/>
    <w:pPr>
      <w:widowControl/>
      <w:snapToGrid/>
      <w:spacing w:beforeAutospacing="1" w:afterAutospacing="1"/>
    </w:pPr>
    <w:rPr>
      <w:rFonts w:eastAsia="Times New Roman"/>
      <w:szCs w:val="24"/>
    </w:rPr>
  </w:style>
  <w:style w:type="paragraph" w:customStyle="1" w:styleId="hr">
    <w:name w:val="hr"/>
    <w:basedOn w:val="a2"/>
    <w:uiPriority w:val="99"/>
    <w:qFormat/>
    <w:rsid w:val="00264D60"/>
    <w:pPr>
      <w:widowControl/>
      <w:snapToGrid/>
      <w:spacing w:beforeAutospacing="1" w:afterAutospacing="1"/>
    </w:pPr>
    <w:rPr>
      <w:rFonts w:eastAsia="Times New Roman"/>
      <w:szCs w:val="24"/>
    </w:rPr>
  </w:style>
  <w:style w:type="paragraph" w:customStyle="1" w:styleId="navbar">
    <w:name w:val="navbar"/>
    <w:basedOn w:val="a2"/>
    <w:uiPriority w:val="99"/>
    <w:qFormat/>
    <w:rsid w:val="00264D60"/>
    <w:pPr>
      <w:widowControl/>
      <w:snapToGrid/>
      <w:spacing w:beforeAutospacing="1" w:afterAutospacing="1"/>
    </w:pPr>
    <w:rPr>
      <w:rFonts w:eastAsia="Times New Roman"/>
      <w:szCs w:val="24"/>
    </w:rPr>
  </w:style>
  <w:style w:type="paragraph" w:customStyle="1" w:styleId="prevbloc">
    <w:name w:val="prev_bloc"/>
    <w:basedOn w:val="a2"/>
    <w:uiPriority w:val="99"/>
    <w:qFormat/>
    <w:rsid w:val="00264D60"/>
    <w:pPr>
      <w:widowControl/>
      <w:snapToGrid/>
      <w:spacing w:beforeAutospacing="1" w:afterAutospacing="1"/>
    </w:pPr>
    <w:rPr>
      <w:rFonts w:eastAsia="Times New Roman"/>
      <w:szCs w:val="24"/>
    </w:rPr>
  </w:style>
  <w:style w:type="paragraph" w:customStyle="1" w:styleId="nextbloc">
    <w:name w:val="next_bloc"/>
    <w:basedOn w:val="a2"/>
    <w:uiPriority w:val="99"/>
    <w:qFormat/>
    <w:rsid w:val="00264D60"/>
    <w:pPr>
      <w:widowControl/>
      <w:snapToGrid/>
      <w:spacing w:beforeAutospacing="1" w:afterAutospacing="1"/>
    </w:pPr>
    <w:rPr>
      <w:rFonts w:eastAsia="Times New Roman"/>
      <w:szCs w:val="24"/>
    </w:rPr>
  </w:style>
  <w:style w:type="paragraph" w:customStyle="1" w:styleId="imgtoogle">
    <w:name w:val="img_toogle"/>
    <w:basedOn w:val="a2"/>
    <w:uiPriority w:val="99"/>
    <w:qFormat/>
    <w:rsid w:val="00264D60"/>
    <w:pPr>
      <w:widowControl/>
      <w:snapToGrid/>
      <w:spacing w:beforeAutospacing="1" w:afterAutospacing="1"/>
    </w:pPr>
    <w:rPr>
      <w:rFonts w:eastAsia="Times New Roman"/>
      <w:szCs w:val="24"/>
    </w:rPr>
  </w:style>
  <w:style w:type="paragraph" w:customStyle="1" w:styleId="atoogle">
    <w:name w:val="a_toogle"/>
    <w:basedOn w:val="a2"/>
    <w:uiPriority w:val="99"/>
    <w:qFormat/>
    <w:rsid w:val="00264D60"/>
    <w:pPr>
      <w:widowControl/>
      <w:snapToGrid/>
      <w:spacing w:beforeAutospacing="1" w:afterAutospacing="1"/>
    </w:pPr>
    <w:rPr>
      <w:rFonts w:eastAsia="Times New Roman"/>
      <w:szCs w:val="24"/>
    </w:rPr>
  </w:style>
  <w:style w:type="paragraph" w:customStyle="1" w:styleId="geopoint">
    <w:name w:val="geopoint"/>
    <w:basedOn w:val="a2"/>
    <w:uiPriority w:val="99"/>
    <w:qFormat/>
    <w:rsid w:val="00264D60"/>
    <w:pPr>
      <w:widowControl/>
      <w:snapToGrid/>
      <w:spacing w:beforeAutospacing="1" w:afterAutospacing="1"/>
    </w:pPr>
    <w:rPr>
      <w:rFonts w:eastAsia="Times New Roman"/>
      <w:szCs w:val="24"/>
    </w:rPr>
  </w:style>
  <w:style w:type="paragraph" w:customStyle="1" w:styleId="titre">
    <w:name w:val="titre"/>
    <w:basedOn w:val="a2"/>
    <w:uiPriority w:val="99"/>
    <w:qFormat/>
    <w:rsid w:val="00264D60"/>
    <w:pPr>
      <w:widowControl/>
      <w:snapToGrid/>
      <w:spacing w:beforeAutospacing="1" w:afterAutospacing="1"/>
    </w:pPr>
    <w:rPr>
      <w:rFonts w:eastAsia="Times New Roman"/>
      <w:szCs w:val="24"/>
    </w:rPr>
  </w:style>
  <w:style w:type="paragraph" w:customStyle="1" w:styleId="ui-icon-closethick">
    <w:name w:val="ui-icon-closethick"/>
    <w:basedOn w:val="a2"/>
    <w:uiPriority w:val="99"/>
    <w:qFormat/>
    <w:rsid w:val="00264D60"/>
    <w:pPr>
      <w:widowControl/>
      <w:snapToGrid/>
      <w:spacing w:beforeAutospacing="1" w:afterAutospacing="1"/>
    </w:pPr>
    <w:rPr>
      <w:rFonts w:eastAsia="Times New Roman"/>
      <w:szCs w:val="24"/>
    </w:rPr>
  </w:style>
  <w:style w:type="paragraph" w:customStyle="1" w:styleId="taxoboxclassification">
    <w:name w:val="taxobox_classification"/>
    <w:basedOn w:val="a2"/>
    <w:uiPriority w:val="99"/>
    <w:qFormat/>
    <w:rsid w:val="00264D60"/>
    <w:pPr>
      <w:widowControl/>
      <w:snapToGrid/>
      <w:spacing w:beforeAutospacing="1" w:afterAutospacing="1"/>
    </w:pPr>
    <w:rPr>
      <w:rFonts w:eastAsia="Times New Roman"/>
      <w:szCs w:val="24"/>
    </w:rPr>
  </w:style>
  <w:style w:type="paragraph" w:customStyle="1" w:styleId="rnormal">
    <w:name w:val="rnormal"/>
    <w:basedOn w:val="a2"/>
    <w:uiPriority w:val="99"/>
    <w:qFormat/>
    <w:rsid w:val="00264D60"/>
    <w:pPr>
      <w:widowControl/>
      <w:snapToGrid/>
      <w:spacing w:beforeAutospacing="1" w:afterAutospacing="1"/>
    </w:pPr>
    <w:rPr>
      <w:rFonts w:eastAsia="Times New Roman"/>
      <w:szCs w:val="24"/>
    </w:rPr>
  </w:style>
  <w:style w:type="paragraph" w:customStyle="1" w:styleId="alert-text">
    <w:name w:val="alert-text"/>
    <w:basedOn w:val="a2"/>
    <w:uiPriority w:val="99"/>
    <w:qFormat/>
    <w:rsid w:val="00264D60"/>
    <w:pPr>
      <w:widowControl/>
      <w:snapToGrid/>
      <w:spacing w:beforeAutospacing="1" w:afterAutospacing="1"/>
    </w:pPr>
    <w:rPr>
      <w:rFonts w:eastAsia="Times New Roman"/>
      <w:color w:val="000000"/>
      <w:szCs w:val="24"/>
    </w:rPr>
  </w:style>
  <w:style w:type="paragraph" w:customStyle="1" w:styleId="regardsactu">
    <w:name w:val="regards_actu"/>
    <w:basedOn w:val="a2"/>
    <w:uiPriority w:val="99"/>
    <w:qFormat/>
    <w:rsid w:val="00264D60"/>
    <w:pPr>
      <w:widowControl/>
      <w:snapToGrid/>
      <w:spacing w:beforeAutospacing="1" w:afterAutospacing="1"/>
    </w:pPr>
    <w:rPr>
      <w:rFonts w:eastAsia="Times New Roman"/>
      <w:szCs w:val="24"/>
    </w:rPr>
  </w:style>
  <w:style w:type="paragraph" w:customStyle="1" w:styleId="mw-geshi">
    <w:name w:val="mw-geshi"/>
    <w:basedOn w:val="a2"/>
    <w:uiPriority w:val="99"/>
    <w:qFormat/>
    <w:rsid w:val="00264D60"/>
    <w:pPr>
      <w:widowControl/>
      <w:snapToGrid/>
      <w:spacing w:beforeAutospacing="1" w:afterAutospacing="1"/>
    </w:pPr>
    <w:rPr>
      <w:rFonts w:ascii="Courier New" w:eastAsia="Times New Roman" w:hAnsi="Courier New" w:cs="Courier New"/>
      <w:szCs w:val="24"/>
    </w:rPr>
  </w:style>
  <w:style w:type="paragraph" w:customStyle="1" w:styleId="fr-collapsible-content1">
    <w:name w:val="fr-collapsible-content1"/>
    <w:basedOn w:val="a2"/>
    <w:uiPriority w:val="99"/>
    <w:qFormat/>
    <w:rsid w:val="00264D60"/>
    <w:pPr>
      <w:widowControl/>
      <w:snapToGrid/>
      <w:spacing w:beforeAutospacing="1" w:afterAutospacing="1"/>
    </w:pPr>
    <w:rPr>
      <w:rFonts w:eastAsia="Times New Roman"/>
      <w:sz w:val="22"/>
      <w:szCs w:val="22"/>
    </w:rPr>
  </w:style>
  <w:style w:type="paragraph" w:customStyle="1" w:styleId="fr-collapsible-toggle1">
    <w:name w:val="fr-collapsible-toggle1"/>
    <w:basedOn w:val="a2"/>
    <w:uiPriority w:val="99"/>
    <w:qFormat/>
    <w:rsid w:val="00264D60"/>
    <w:pPr>
      <w:widowControl/>
      <w:snapToGrid/>
      <w:spacing w:beforeAutospacing="1" w:afterAutospacing="1"/>
    </w:pPr>
    <w:rPr>
      <w:rFonts w:eastAsia="Times New Roman"/>
      <w:sz w:val="22"/>
      <w:szCs w:val="22"/>
    </w:rPr>
  </w:style>
  <w:style w:type="paragraph" w:customStyle="1" w:styleId="fr-collapsible-toggle2">
    <w:name w:val="fr-collapsible-toggle2"/>
    <w:basedOn w:val="a2"/>
    <w:uiPriority w:val="99"/>
    <w:qFormat/>
    <w:rsid w:val="00264D60"/>
    <w:pPr>
      <w:widowControl/>
      <w:snapToGrid/>
      <w:spacing w:beforeAutospacing="1" w:afterAutospacing="1"/>
    </w:pPr>
    <w:rPr>
      <w:rFonts w:eastAsia="Times New Roman"/>
      <w:sz w:val="22"/>
      <w:szCs w:val="22"/>
    </w:rPr>
  </w:style>
  <w:style w:type="paragraph" w:customStyle="1" w:styleId="fr-collapsible-toggle3">
    <w:name w:val="fr-collapsible-toggle3"/>
    <w:basedOn w:val="a2"/>
    <w:uiPriority w:val="99"/>
    <w:qFormat/>
    <w:rsid w:val="00264D60"/>
    <w:pPr>
      <w:widowControl/>
      <w:snapToGrid/>
      <w:spacing w:beforeAutospacing="1" w:afterAutospacing="1"/>
    </w:pPr>
    <w:rPr>
      <w:rFonts w:eastAsia="Times New Roman"/>
      <w:sz w:val="22"/>
      <w:szCs w:val="22"/>
    </w:rPr>
  </w:style>
  <w:style w:type="paragraph" w:customStyle="1" w:styleId="navboxnewtitle1">
    <w:name w:val="navboxnew_title1"/>
    <w:basedOn w:val="a2"/>
    <w:uiPriority w:val="99"/>
    <w:qFormat/>
    <w:rsid w:val="00264D60"/>
    <w:pPr>
      <w:widowControl/>
      <w:shd w:val="clear" w:color="auto" w:fill="CCCCFF"/>
      <w:snapToGrid/>
      <w:spacing w:before="0" w:after="30"/>
      <w:jc w:val="center"/>
    </w:pPr>
    <w:rPr>
      <w:rFonts w:eastAsia="Times New Roman"/>
      <w:b/>
      <w:bCs/>
      <w:szCs w:val="24"/>
    </w:rPr>
  </w:style>
  <w:style w:type="paragraph" w:customStyle="1" w:styleId="navboxnewtitlesub1">
    <w:name w:val="navboxnew_titlesub1"/>
    <w:basedOn w:val="a2"/>
    <w:uiPriority w:val="99"/>
    <w:qFormat/>
    <w:rsid w:val="00264D60"/>
    <w:pPr>
      <w:widowControl/>
      <w:snapToGrid/>
      <w:spacing w:beforeAutospacing="1" w:afterAutospacing="1"/>
    </w:pPr>
    <w:rPr>
      <w:rFonts w:eastAsia="Times New Roman"/>
      <w:sz w:val="19"/>
      <w:szCs w:val="19"/>
    </w:rPr>
  </w:style>
  <w:style w:type="paragraph" w:customStyle="1" w:styleId="fr-collapsible-content2">
    <w:name w:val="fr-collapsible-content2"/>
    <w:basedOn w:val="a2"/>
    <w:uiPriority w:val="99"/>
    <w:qFormat/>
    <w:rsid w:val="00264D60"/>
    <w:pPr>
      <w:widowControl/>
      <w:snapToGrid/>
      <w:spacing w:beforeAutospacing="1" w:afterAutospacing="1"/>
    </w:pPr>
    <w:rPr>
      <w:rFonts w:eastAsia="Times New Roman"/>
      <w:sz w:val="22"/>
      <w:szCs w:val="22"/>
    </w:rPr>
  </w:style>
  <w:style w:type="paragraph" w:customStyle="1" w:styleId="navboxnewcell1">
    <w:name w:val="navboxnew_cell1"/>
    <w:basedOn w:val="a2"/>
    <w:uiPriority w:val="99"/>
    <w:qFormat/>
    <w:rsid w:val="00264D60"/>
    <w:pPr>
      <w:widowControl/>
      <w:snapToGrid/>
      <w:spacing w:beforeAutospacing="1" w:afterAutospacing="1"/>
      <w:jc w:val="center"/>
    </w:pPr>
    <w:rPr>
      <w:rFonts w:eastAsia="Times New Roman"/>
      <w:szCs w:val="24"/>
    </w:rPr>
  </w:style>
  <w:style w:type="paragraph" w:customStyle="1" w:styleId="navboxnewth1">
    <w:name w:val="navboxnew_th1"/>
    <w:basedOn w:val="a2"/>
    <w:uiPriority w:val="99"/>
    <w:qFormat/>
    <w:rsid w:val="00264D60"/>
    <w:pPr>
      <w:widowControl/>
      <w:pBdr>
        <w:right w:val="single" w:sz="12" w:space="9" w:color="F9F9F9"/>
      </w:pBdr>
      <w:shd w:val="clear" w:color="auto" w:fill="DDDDFF"/>
      <w:snapToGrid/>
      <w:spacing w:beforeAutospacing="1" w:afterAutospacing="1"/>
    </w:pPr>
    <w:rPr>
      <w:rFonts w:eastAsia="Times New Roman"/>
      <w:b/>
      <w:bCs/>
      <w:szCs w:val="24"/>
    </w:rPr>
  </w:style>
  <w:style w:type="paragraph" w:customStyle="1" w:styleId="navboxnewlast1">
    <w:name w:val="navboxnew_last1"/>
    <w:basedOn w:val="a2"/>
    <w:uiPriority w:val="99"/>
    <w:qFormat/>
    <w:rsid w:val="00264D60"/>
    <w:pPr>
      <w:widowControl/>
      <w:snapToGrid/>
      <w:spacing w:beforeAutospacing="1" w:afterAutospacing="1"/>
    </w:pPr>
    <w:rPr>
      <w:rFonts w:eastAsia="Times New Roman"/>
      <w:szCs w:val="24"/>
    </w:rPr>
  </w:style>
  <w:style w:type="paragraph" w:customStyle="1" w:styleId="impair1">
    <w:name w:val="impair1"/>
    <w:basedOn w:val="a2"/>
    <w:uiPriority w:val="99"/>
    <w:qFormat/>
    <w:rsid w:val="00264D60"/>
    <w:pPr>
      <w:widowControl/>
      <w:shd w:val="clear" w:color="auto" w:fill="EEEEFF"/>
      <w:snapToGrid/>
      <w:spacing w:beforeAutospacing="1" w:afterAutospacing="1"/>
    </w:pPr>
    <w:rPr>
      <w:rFonts w:eastAsia="Times New Roman"/>
      <w:szCs w:val="24"/>
    </w:rPr>
  </w:style>
  <w:style w:type="paragraph" w:customStyle="1" w:styleId="pair1">
    <w:name w:val="pair1"/>
    <w:basedOn w:val="a2"/>
    <w:uiPriority w:val="99"/>
    <w:qFormat/>
    <w:rsid w:val="00264D60"/>
    <w:pPr>
      <w:widowControl/>
      <w:shd w:val="clear" w:color="auto" w:fill="F9F9F9"/>
      <w:snapToGrid/>
      <w:spacing w:beforeAutospacing="1" w:afterAutospacing="1"/>
    </w:pPr>
    <w:rPr>
      <w:rFonts w:eastAsia="Times New Roman"/>
      <w:szCs w:val="24"/>
    </w:rPr>
  </w:style>
  <w:style w:type="paragraph" w:customStyle="1" w:styleId="navboxnewbanner1">
    <w:name w:val="navboxnew_banner1"/>
    <w:basedOn w:val="a2"/>
    <w:uiPriority w:val="99"/>
    <w:qFormat/>
    <w:rsid w:val="00264D60"/>
    <w:pPr>
      <w:widowControl/>
      <w:shd w:val="clear" w:color="auto" w:fill="DDDDFF"/>
      <w:snapToGrid/>
      <w:spacing w:before="0" w:after="30"/>
      <w:jc w:val="center"/>
    </w:pPr>
    <w:rPr>
      <w:rFonts w:eastAsia="Times New Roman"/>
      <w:szCs w:val="24"/>
    </w:rPr>
  </w:style>
  <w:style w:type="paragraph" w:customStyle="1" w:styleId="navboxnewimage1">
    <w:name w:val="navboxnew_image1"/>
    <w:basedOn w:val="a2"/>
    <w:uiPriority w:val="99"/>
    <w:qFormat/>
    <w:rsid w:val="00264D60"/>
    <w:pPr>
      <w:widowControl/>
      <w:snapToGrid/>
      <w:spacing w:beforeAutospacing="1" w:afterAutospacing="1"/>
    </w:pPr>
    <w:rPr>
      <w:rFonts w:eastAsia="Times New Roman"/>
      <w:szCs w:val="24"/>
    </w:rPr>
  </w:style>
  <w:style w:type="paragraph" w:customStyle="1" w:styleId="navboxnewcell2">
    <w:name w:val="navboxnew_cell2"/>
    <w:basedOn w:val="a2"/>
    <w:uiPriority w:val="99"/>
    <w:qFormat/>
    <w:rsid w:val="00264D60"/>
    <w:pPr>
      <w:widowControl/>
      <w:snapToGrid/>
      <w:spacing w:beforeAutospacing="1" w:afterAutospacing="1"/>
      <w:jc w:val="center"/>
    </w:pPr>
    <w:rPr>
      <w:rFonts w:eastAsia="Times New Roman"/>
      <w:szCs w:val="24"/>
    </w:rPr>
  </w:style>
  <w:style w:type="paragraph" w:customStyle="1" w:styleId="navboxnewie1">
    <w:name w:val="navboxnew_ie1"/>
    <w:basedOn w:val="a2"/>
    <w:uiPriority w:val="99"/>
    <w:qFormat/>
    <w:rsid w:val="00264D60"/>
    <w:pPr>
      <w:widowControl/>
      <w:snapToGrid/>
      <w:spacing w:beforeAutospacing="1" w:afterAutospacing="1"/>
    </w:pPr>
    <w:rPr>
      <w:rFonts w:eastAsia="Times New Roman"/>
      <w:szCs w:val="24"/>
    </w:rPr>
  </w:style>
  <w:style w:type="paragraph" w:customStyle="1" w:styleId="navboxnewtitle2">
    <w:name w:val="navboxnew_title2"/>
    <w:basedOn w:val="a2"/>
    <w:uiPriority w:val="99"/>
    <w:qFormat/>
    <w:rsid w:val="00264D60"/>
    <w:pPr>
      <w:widowControl/>
      <w:shd w:val="clear" w:color="auto" w:fill="99CC99"/>
      <w:snapToGrid/>
      <w:spacing w:beforeAutospacing="1" w:afterAutospacing="1"/>
    </w:pPr>
    <w:rPr>
      <w:rFonts w:eastAsia="Times New Roman"/>
      <w:szCs w:val="24"/>
    </w:rPr>
  </w:style>
  <w:style w:type="paragraph" w:customStyle="1" w:styleId="navboxnewbanner2">
    <w:name w:val="navboxnew_banner2"/>
    <w:basedOn w:val="a2"/>
    <w:uiPriority w:val="99"/>
    <w:qFormat/>
    <w:rsid w:val="00264D60"/>
    <w:pPr>
      <w:widowControl/>
      <w:shd w:val="clear" w:color="auto" w:fill="99CC99"/>
      <w:snapToGrid/>
      <w:spacing w:beforeAutospacing="1" w:afterAutospacing="1"/>
    </w:pPr>
    <w:rPr>
      <w:rFonts w:eastAsia="Times New Roman"/>
      <w:szCs w:val="24"/>
    </w:rPr>
  </w:style>
  <w:style w:type="paragraph" w:customStyle="1" w:styleId="navboxnewth2">
    <w:name w:val="navboxnew_th2"/>
    <w:basedOn w:val="a2"/>
    <w:uiPriority w:val="99"/>
    <w:qFormat/>
    <w:rsid w:val="00264D60"/>
    <w:pPr>
      <w:widowControl/>
      <w:shd w:val="clear" w:color="auto" w:fill="B3D9B3"/>
      <w:snapToGrid/>
      <w:spacing w:beforeAutospacing="1" w:afterAutospacing="1"/>
    </w:pPr>
    <w:rPr>
      <w:rFonts w:eastAsia="Times New Roman"/>
      <w:szCs w:val="24"/>
    </w:rPr>
  </w:style>
  <w:style w:type="paragraph" w:customStyle="1" w:styleId="navboxnewtitle3">
    <w:name w:val="navboxnew_title3"/>
    <w:basedOn w:val="a2"/>
    <w:uiPriority w:val="99"/>
    <w:qFormat/>
    <w:rsid w:val="00264D60"/>
    <w:pPr>
      <w:widowControl/>
      <w:shd w:val="clear" w:color="auto" w:fill="DFEDFF"/>
      <w:snapToGrid/>
      <w:spacing w:beforeAutospacing="1" w:afterAutospacing="1"/>
    </w:pPr>
    <w:rPr>
      <w:rFonts w:eastAsia="Times New Roman"/>
      <w:szCs w:val="24"/>
    </w:rPr>
  </w:style>
  <w:style w:type="paragraph" w:customStyle="1" w:styleId="navboxnewbanner3">
    <w:name w:val="navboxnew_banner3"/>
    <w:basedOn w:val="a2"/>
    <w:uiPriority w:val="99"/>
    <w:qFormat/>
    <w:rsid w:val="00264D60"/>
    <w:pPr>
      <w:widowControl/>
      <w:shd w:val="clear" w:color="auto" w:fill="DFEDFF"/>
      <w:snapToGrid/>
      <w:spacing w:beforeAutospacing="1" w:afterAutospacing="1"/>
    </w:pPr>
    <w:rPr>
      <w:rFonts w:eastAsia="Times New Roman"/>
      <w:szCs w:val="24"/>
    </w:rPr>
  </w:style>
  <w:style w:type="paragraph" w:customStyle="1" w:styleId="navboxnewth3">
    <w:name w:val="navboxnew_th3"/>
    <w:basedOn w:val="a2"/>
    <w:uiPriority w:val="99"/>
    <w:qFormat/>
    <w:rsid w:val="00264D60"/>
    <w:pPr>
      <w:widowControl/>
      <w:shd w:val="clear" w:color="auto" w:fill="E7F2FF"/>
      <w:snapToGrid/>
      <w:spacing w:beforeAutospacing="1" w:afterAutospacing="1"/>
    </w:pPr>
    <w:rPr>
      <w:rFonts w:eastAsia="Times New Roman"/>
      <w:szCs w:val="24"/>
    </w:rPr>
  </w:style>
  <w:style w:type="paragraph" w:customStyle="1" w:styleId="fr-collapsible-toggle4">
    <w:name w:val="fr-collapsible-toggle4"/>
    <w:basedOn w:val="a2"/>
    <w:uiPriority w:val="99"/>
    <w:qFormat/>
    <w:rsid w:val="00264D60"/>
    <w:pPr>
      <w:widowControl/>
      <w:snapToGrid/>
      <w:spacing w:beforeAutospacing="1" w:afterAutospacing="1"/>
    </w:pPr>
    <w:rPr>
      <w:rFonts w:eastAsia="Times New Roman"/>
      <w:sz w:val="22"/>
      <w:szCs w:val="22"/>
    </w:rPr>
  </w:style>
  <w:style w:type="paragraph" w:customStyle="1" w:styleId="navboxnewtitle4">
    <w:name w:val="navboxnew_title4"/>
    <w:basedOn w:val="a2"/>
    <w:uiPriority w:val="99"/>
    <w:qFormat/>
    <w:rsid w:val="00264D60"/>
    <w:pPr>
      <w:widowControl/>
      <w:shd w:val="clear" w:color="auto" w:fill="CCCCFF"/>
      <w:snapToGrid/>
      <w:spacing w:before="0" w:after="30"/>
      <w:jc w:val="center"/>
    </w:pPr>
    <w:rPr>
      <w:rFonts w:eastAsia="Times New Roman"/>
      <w:b/>
      <w:bCs/>
      <w:szCs w:val="24"/>
    </w:rPr>
  </w:style>
  <w:style w:type="paragraph" w:customStyle="1" w:styleId="navboxnewtitlesub2">
    <w:name w:val="navboxnew_titlesub2"/>
    <w:basedOn w:val="a2"/>
    <w:uiPriority w:val="99"/>
    <w:qFormat/>
    <w:rsid w:val="00264D60"/>
    <w:pPr>
      <w:widowControl/>
      <w:snapToGrid/>
      <w:spacing w:beforeAutospacing="1" w:afterAutospacing="1"/>
    </w:pPr>
    <w:rPr>
      <w:rFonts w:eastAsia="Times New Roman"/>
      <w:sz w:val="19"/>
      <w:szCs w:val="19"/>
    </w:rPr>
  </w:style>
  <w:style w:type="paragraph" w:customStyle="1" w:styleId="fr-collapsible-content3">
    <w:name w:val="fr-collapsible-content3"/>
    <w:basedOn w:val="a2"/>
    <w:uiPriority w:val="99"/>
    <w:qFormat/>
    <w:rsid w:val="00264D60"/>
    <w:pPr>
      <w:widowControl/>
      <w:snapToGrid/>
      <w:spacing w:beforeAutospacing="1" w:afterAutospacing="1"/>
    </w:pPr>
    <w:rPr>
      <w:rFonts w:eastAsia="Times New Roman"/>
      <w:sz w:val="22"/>
      <w:szCs w:val="22"/>
    </w:rPr>
  </w:style>
  <w:style w:type="paragraph" w:customStyle="1" w:styleId="navboxnewrow1">
    <w:name w:val="navboxnew_row1"/>
    <w:basedOn w:val="a2"/>
    <w:uiPriority w:val="99"/>
    <w:qFormat/>
    <w:rsid w:val="00264D60"/>
    <w:pPr>
      <w:widowControl/>
      <w:shd w:val="clear" w:color="auto" w:fill="DDDDFF"/>
      <w:snapToGrid/>
      <w:spacing w:beforeAutospacing="1" w:afterAutospacing="1"/>
    </w:pPr>
    <w:rPr>
      <w:rFonts w:eastAsia="Times New Roman"/>
      <w:szCs w:val="24"/>
    </w:rPr>
  </w:style>
  <w:style w:type="paragraph" w:customStyle="1" w:styleId="navboxnewth4">
    <w:name w:val="navboxnew_th4"/>
    <w:basedOn w:val="a2"/>
    <w:uiPriority w:val="99"/>
    <w:qFormat/>
    <w:rsid w:val="00264D60"/>
    <w:pPr>
      <w:widowControl/>
      <w:pBdr>
        <w:top w:val="single" w:sz="12" w:space="0" w:color="F9F9F9"/>
      </w:pBdr>
      <w:snapToGrid/>
      <w:spacing w:beforeAutospacing="1" w:afterAutospacing="1"/>
      <w:jc w:val="center"/>
    </w:pPr>
    <w:rPr>
      <w:rFonts w:eastAsia="Times New Roman"/>
      <w:b/>
      <w:bCs/>
      <w:szCs w:val="24"/>
    </w:rPr>
  </w:style>
  <w:style w:type="paragraph" w:customStyle="1" w:styleId="navboxnewie2">
    <w:name w:val="navboxnew_ie2"/>
    <w:basedOn w:val="a2"/>
    <w:uiPriority w:val="99"/>
    <w:qFormat/>
    <w:rsid w:val="00264D60"/>
    <w:pPr>
      <w:widowControl/>
      <w:pBdr>
        <w:left w:val="single" w:sz="12" w:space="0" w:color="F9F9F9"/>
      </w:pBdr>
      <w:snapToGrid/>
      <w:spacing w:beforeAutospacing="1" w:afterAutospacing="1"/>
    </w:pPr>
    <w:rPr>
      <w:rFonts w:eastAsia="Times New Roman"/>
      <w:szCs w:val="24"/>
    </w:rPr>
  </w:style>
  <w:style w:type="paragraph" w:customStyle="1" w:styleId="navboxnewinline1">
    <w:name w:val="navboxnew_inline1"/>
    <w:basedOn w:val="a2"/>
    <w:uiPriority w:val="99"/>
    <w:qFormat/>
    <w:rsid w:val="00264D60"/>
    <w:pPr>
      <w:widowControl/>
      <w:shd w:val="clear" w:color="auto" w:fill="F9F9F9"/>
      <w:snapToGrid/>
      <w:spacing w:beforeAutospacing="1" w:afterAutospacing="1"/>
    </w:pPr>
    <w:rPr>
      <w:rFonts w:eastAsia="Times New Roman"/>
      <w:szCs w:val="24"/>
    </w:rPr>
  </w:style>
  <w:style w:type="paragraph" w:customStyle="1" w:styleId="navboxnewinline2">
    <w:name w:val="navboxnew_inline2"/>
    <w:basedOn w:val="a2"/>
    <w:uiPriority w:val="99"/>
    <w:qFormat/>
    <w:rsid w:val="00264D60"/>
    <w:pPr>
      <w:widowControl/>
      <w:shd w:val="clear" w:color="auto" w:fill="EEEEFF"/>
      <w:snapToGrid/>
      <w:spacing w:beforeAutospacing="1" w:afterAutospacing="1"/>
    </w:pPr>
    <w:rPr>
      <w:rFonts w:eastAsia="Times New Roman"/>
      <w:szCs w:val="24"/>
    </w:rPr>
  </w:style>
  <w:style w:type="paragraph" w:customStyle="1" w:styleId="navboxnewimage2">
    <w:name w:val="navboxnew_image2"/>
    <w:basedOn w:val="a2"/>
    <w:uiPriority w:val="99"/>
    <w:qFormat/>
    <w:rsid w:val="00264D60"/>
    <w:pPr>
      <w:widowControl/>
      <w:snapToGrid/>
      <w:spacing w:beforeAutospacing="1" w:afterAutospacing="1"/>
    </w:pPr>
    <w:rPr>
      <w:rFonts w:eastAsia="Times New Roman"/>
      <w:vanish/>
      <w:szCs w:val="24"/>
    </w:rPr>
  </w:style>
  <w:style w:type="paragraph" w:customStyle="1" w:styleId="navboxnewbanner4">
    <w:name w:val="navboxnew_banner4"/>
    <w:basedOn w:val="a2"/>
    <w:uiPriority w:val="99"/>
    <w:qFormat/>
    <w:rsid w:val="00264D60"/>
    <w:pPr>
      <w:widowControl/>
      <w:shd w:val="clear" w:color="auto" w:fill="CCCCFF"/>
      <w:snapToGrid/>
      <w:spacing w:before="30" w:after="0"/>
      <w:jc w:val="center"/>
    </w:pPr>
    <w:rPr>
      <w:rFonts w:eastAsia="Times New Roman"/>
      <w:szCs w:val="24"/>
    </w:rPr>
  </w:style>
  <w:style w:type="paragraph" w:customStyle="1" w:styleId="navboxnew1">
    <w:name w:val="navboxnew1"/>
    <w:basedOn w:val="a2"/>
    <w:uiPriority w:val="99"/>
    <w:qFormat/>
    <w:rsid w:val="00264D60"/>
    <w:pPr>
      <w:widowControl/>
      <w:shd w:val="clear" w:color="auto" w:fill="F9F9F9"/>
      <w:snapToGrid/>
      <w:spacing w:beforeAutospacing="1" w:afterAutospacing="1"/>
    </w:pPr>
    <w:rPr>
      <w:rFonts w:eastAsia="Times New Roman"/>
      <w:szCs w:val="24"/>
    </w:rPr>
  </w:style>
  <w:style w:type="paragraph" w:customStyle="1" w:styleId="play-btn-large1">
    <w:name w:val="play-btn-large1"/>
    <w:basedOn w:val="a2"/>
    <w:uiPriority w:val="99"/>
    <w:qFormat/>
    <w:rsid w:val="00264D60"/>
    <w:pPr>
      <w:widowControl/>
      <w:snapToGrid/>
      <w:spacing w:before="0" w:afterAutospacing="1"/>
      <w:ind w:left="-525"/>
    </w:pPr>
    <w:rPr>
      <w:rFonts w:eastAsia="Times New Roman"/>
      <w:szCs w:val="24"/>
    </w:rPr>
  </w:style>
  <w:style w:type="paragraph" w:customStyle="1" w:styleId="ui-widget1">
    <w:name w:val="ui-widget1"/>
    <w:basedOn w:val="a2"/>
    <w:uiPriority w:val="99"/>
    <w:qFormat/>
    <w:rsid w:val="00264D60"/>
    <w:pPr>
      <w:widowControl/>
      <w:snapToGrid/>
      <w:spacing w:beforeAutospacing="1" w:afterAutospacing="1"/>
    </w:pPr>
    <w:rPr>
      <w:rFonts w:ascii="Arial" w:eastAsia="Times New Roman" w:hAnsi="Arial" w:cs="Arial"/>
      <w:szCs w:val="24"/>
    </w:rPr>
  </w:style>
  <w:style w:type="paragraph" w:customStyle="1" w:styleId="ui-state-default1">
    <w:name w:val="ui-state-default1"/>
    <w:basedOn w:val="a2"/>
    <w:uiPriority w:val="99"/>
    <w:qFormat/>
    <w:rsid w:val="00264D60"/>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default2">
    <w:name w:val="ui-state-default2"/>
    <w:basedOn w:val="a2"/>
    <w:uiPriority w:val="99"/>
    <w:qFormat/>
    <w:rsid w:val="00264D60"/>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1">
    <w:name w:val="ui-state-hover1"/>
    <w:basedOn w:val="a2"/>
    <w:uiPriority w:val="99"/>
    <w:qFormat/>
    <w:rsid w:val="00264D6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hover2">
    <w:name w:val="ui-state-hover2"/>
    <w:basedOn w:val="a2"/>
    <w:uiPriority w:val="99"/>
    <w:qFormat/>
    <w:rsid w:val="00264D6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1">
    <w:name w:val="ui-state-focus1"/>
    <w:basedOn w:val="a2"/>
    <w:uiPriority w:val="99"/>
    <w:qFormat/>
    <w:rsid w:val="00264D6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2">
    <w:name w:val="ui-state-focus2"/>
    <w:basedOn w:val="a2"/>
    <w:uiPriority w:val="99"/>
    <w:qFormat/>
    <w:rsid w:val="00264D60"/>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1">
    <w:name w:val="ui-state-active1"/>
    <w:basedOn w:val="a2"/>
    <w:uiPriority w:val="99"/>
    <w:qFormat/>
    <w:rsid w:val="00264D60"/>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active2">
    <w:name w:val="ui-state-active2"/>
    <w:basedOn w:val="a2"/>
    <w:uiPriority w:val="99"/>
    <w:qFormat/>
    <w:rsid w:val="00264D60"/>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1">
    <w:name w:val="ui-state-highlight1"/>
    <w:basedOn w:val="a2"/>
    <w:uiPriority w:val="99"/>
    <w:qFormat/>
    <w:rsid w:val="00264D60"/>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highlight2">
    <w:name w:val="ui-state-highlight2"/>
    <w:basedOn w:val="a2"/>
    <w:uiPriority w:val="99"/>
    <w:qFormat/>
    <w:rsid w:val="00264D60"/>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1">
    <w:name w:val="ui-state-error1"/>
    <w:basedOn w:val="a2"/>
    <w:uiPriority w:val="99"/>
    <w:qFormat/>
    <w:rsid w:val="00264D60"/>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2">
    <w:name w:val="ui-state-error2"/>
    <w:basedOn w:val="a2"/>
    <w:uiPriority w:val="99"/>
    <w:qFormat/>
    <w:rsid w:val="00264D60"/>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1">
    <w:name w:val="ui-state-error-text1"/>
    <w:basedOn w:val="a2"/>
    <w:uiPriority w:val="99"/>
    <w:qFormat/>
    <w:rsid w:val="00264D60"/>
    <w:pPr>
      <w:widowControl/>
      <w:snapToGrid/>
      <w:spacing w:beforeAutospacing="1" w:afterAutospacing="1"/>
    </w:pPr>
    <w:rPr>
      <w:rFonts w:eastAsia="Times New Roman"/>
      <w:color w:val="FFFFFF"/>
      <w:szCs w:val="24"/>
    </w:rPr>
  </w:style>
  <w:style w:type="paragraph" w:customStyle="1" w:styleId="ui-state-error-text2">
    <w:name w:val="ui-state-error-text2"/>
    <w:basedOn w:val="a2"/>
    <w:uiPriority w:val="99"/>
    <w:qFormat/>
    <w:rsid w:val="00264D60"/>
    <w:pPr>
      <w:widowControl/>
      <w:snapToGrid/>
      <w:spacing w:beforeAutospacing="1" w:afterAutospacing="1"/>
    </w:pPr>
    <w:rPr>
      <w:rFonts w:eastAsia="Times New Roman"/>
      <w:color w:val="FFFFFF"/>
      <w:szCs w:val="24"/>
    </w:rPr>
  </w:style>
  <w:style w:type="paragraph" w:customStyle="1" w:styleId="ui-priority-primary1">
    <w:name w:val="ui-priority-primary1"/>
    <w:basedOn w:val="a2"/>
    <w:uiPriority w:val="99"/>
    <w:qFormat/>
    <w:rsid w:val="00264D60"/>
    <w:pPr>
      <w:widowControl/>
      <w:snapToGrid/>
      <w:spacing w:beforeAutospacing="1" w:afterAutospacing="1"/>
    </w:pPr>
    <w:rPr>
      <w:rFonts w:eastAsia="Times New Roman"/>
      <w:b/>
      <w:bCs/>
      <w:szCs w:val="24"/>
    </w:rPr>
  </w:style>
  <w:style w:type="paragraph" w:customStyle="1" w:styleId="ui-priority-primary2">
    <w:name w:val="ui-priority-primary2"/>
    <w:basedOn w:val="a2"/>
    <w:uiPriority w:val="99"/>
    <w:qFormat/>
    <w:rsid w:val="00264D60"/>
    <w:pPr>
      <w:widowControl/>
      <w:snapToGrid/>
      <w:spacing w:beforeAutospacing="1" w:afterAutospacing="1"/>
    </w:pPr>
    <w:rPr>
      <w:rFonts w:eastAsia="Times New Roman"/>
      <w:b/>
      <w:bCs/>
      <w:szCs w:val="24"/>
    </w:rPr>
  </w:style>
  <w:style w:type="paragraph" w:customStyle="1" w:styleId="ui-priority-secondary1">
    <w:name w:val="ui-priority-secondary1"/>
    <w:basedOn w:val="a2"/>
    <w:uiPriority w:val="99"/>
    <w:qFormat/>
    <w:rsid w:val="00264D60"/>
    <w:pPr>
      <w:widowControl/>
      <w:snapToGrid/>
      <w:spacing w:beforeAutospacing="1" w:afterAutospacing="1"/>
    </w:pPr>
    <w:rPr>
      <w:rFonts w:eastAsia="Times New Roman"/>
      <w:szCs w:val="24"/>
    </w:rPr>
  </w:style>
  <w:style w:type="paragraph" w:customStyle="1" w:styleId="ui-priority-secondary2">
    <w:name w:val="ui-priority-secondary2"/>
    <w:basedOn w:val="a2"/>
    <w:uiPriority w:val="99"/>
    <w:qFormat/>
    <w:rsid w:val="00264D60"/>
    <w:pPr>
      <w:widowControl/>
      <w:snapToGrid/>
      <w:spacing w:beforeAutospacing="1" w:afterAutospacing="1"/>
    </w:pPr>
    <w:rPr>
      <w:rFonts w:eastAsia="Times New Roman"/>
      <w:szCs w:val="24"/>
    </w:rPr>
  </w:style>
  <w:style w:type="paragraph" w:customStyle="1" w:styleId="ui-state-disabled1">
    <w:name w:val="ui-state-disabled1"/>
    <w:basedOn w:val="a2"/>
    <w:uiPriority w:val="99"/>
    <w:qFormat/>
    <w:rsid w:val="00264D60"/>
    <w:pPr>
      <w:widowControl/>
      <w:snapToGrid/>
      <w:spacing w:beforeAutospacing="1" w:afterAutospacing="1"/>
    </w:pPr>
    <w:rPr>
      <w:rFonts w:eastAsia="Times New Roman"/>
      <w:szCs w:val="24"/>
    </w:rPr>
  </w:style>
  <w:style w:type="paragraph" w:customStyle="1" w:styleId="ui-state-disabled2">
    <w:name w:val="ui-state-disabled2"/>
    <w:basedOn w:val="a2"/>
    <w:uiPriority w:val="99"/>
    <w:qFormat/>
    <w:rsid w:val="00264D60"/>
    <w:pPr>
      <w:widowControl/>
      <w:snapToGrid/>
      <w:spacing w:beforeAutospacing="1" w:afterAutospacing="1"/>
    </w:pPr>
    <w:rPr>
      <w:rFonts w:eastAsia="Times New Roman"/>
      <w:szCs w:val="24"/>
    </w:rPr>
  </w:style>
  <w:style w:type="paragraph" w:customStyle="1" w:styleId="ui-icon1">
    <w:name w:val="ui-icon1"/>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2">
    <w:name w:val="ui-icon2"/>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3">
    <w:name w:val="ui-icon3"/>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4">
    <w:name w:val="ui-icon4"/>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5">
    <w:name w:val="ui-icon5"/>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6">
    <w:name w:val="ui-icon6"/>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7">
    <w:name w:val="ui-icon7"/>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8">
    <w:name w:val="ui-icon8"/>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9">
    <w:name w:val="ui-icon9"/>
    <w:basedOn w:val="a2"/>
    <w:uiPriority w:val="99"/>
    <w:qFormat/>
    <w:rsid w:val="00264D60"/>
    <w:pPr>
      <w:widowControl/>
      <w:snapToGrid/>
      <w:spacing w:beforeAutospacing="1" w:afterAutospacing="1"/>
      <w:ind w:firstLine="7343"/>
    </w:pPr>
    <w:rPr>
      <w:rFonts w:eastAsia="Times New Roman"/>
      <w:szCs w:val="24"/>
    </w:rPr>
  </w:style>
  <w:style w:type="paragraph" w:customStyle="1" w:styleId="ui-resizable-handle1">
    <w:name w:val="ui-resizable-handle1"/>
    <w:basedOn w:val="a2"/>
    <w:uiPriority w:val="99"/>
    <w:qFormat/>
    <w:rsid w:val="00264D60"/>
    <w:pPr>
      <w:widowControl/>
      <w:snapToGrid/>
      <w:spacing w:beforeAutospacing="1" w:afterAutospacing="1"/>
    </w:pPr>
    <w:rPr>
      <w:rFonts w:eastAsia="Times New Roman"/>
      <w:vanish/>
      <w:sz w:val="2"/>
      <w:szCs w:val="2"/>
    </w:rPr>
  </w:style>
  <w:style w:type="paragraph" w:customStyle="1" w:styleId="ui-resizable-handle2">
    <w:name w:val="ui-resizable-handle2"/>
    <w:basedOn w:val="a2"/>
    <w:uiPriority w:val="99"/>
    <w:qFormat/>
    <w:rsid w:val="00264D60"/>
    <w:pPr>
      <w:widowControl/>
      <w:snapToGrid/>
      <w:spacing w:beforeAutospacing="1" w:afterAutospacing="1"/>
    </w:pPr>
    <w:rPr>
      <w:rFonts w:eastAsia="Times New Roman"/>
      <w:vanish/>
      <w:sz w:val="2"/>
      <w:szCs w:val="2"/>
    </w:rPr>
  </w:style>
  <w:style w:type="paragraph" w:customStyle="1" w:styleId="ui-button-text1">
    <w:name w:val="ui-button-text1"/>
    <w:basedOn w:val="a2"/>
    <w:uiPriority w:val="99"/>
    <w:qFormat/>
    <w:rsid w:val="00264D60"/>
    <w:pPr>
      <w:widowControl/>
      <w:snapToGrid/>
      <w:spacing w:beforeAutospacing="1" w:afterAutospacing="1"/>
    </w:pPr>
    <w:rPr>
      <w:rFonts w:eastAsia="Times New Roman"/>
      <w:szCs w:val="24"/>
    </w:rPr>
  </w:style>
  <w:style w:type="paragraph" w:customStyle="1" w:styleId="ui-button-text2">
    <w:name w:val="ui-button-text2"/>
    <w:basedOn w:val="a2"/>
    <w:uiPriority w:val="99"/>
    <w:qFormat/>
    <w:rsid w:val="00264D60"/>
    <w:pPr>
      <w:widowControl/>
      <w:snapToGrid/>
      <w:spacing w:beforeAutospacing="1" w:afterAutospacing="1"/>
    </w:pPr>
    <w:rPr>
      <w:rFonts w:eastAsia="Times New Roman"/>
      <w:szCs w:val="24"/>
    </w:rPr>
  </w:style>
  <w:style w:type="paragraph" w:customStyle="1" w:styleId="ui-button-text3">
    <w:name w:val="ui-button-text3"/>
    <w:basedOn w:val="a2"/>
    <w:uiPriority w:val="99"/>
    <w:qFormat/>
    <w:rsid w:val="00264D60"/>
    <w:pPr>
      <w:widowControl/>
      <w:snapToGrid/>
      <w:spacing w:beforeAutospacing="1" w:afterAutospacing="1"/>
      <w:ind w:firstLine="11919"/>
    </w:pPr>
    <w:rPr>
      <w:rFonts w:eastAsia="Times New Roman"/>
      <w:szCs w:val="24"/>
    </w:rPr>
  </w:style>
  <w:style w:type="paragraph" w:customStyle="1" w:styleId="ui-button-text4">
    <w:name w:val="ui-button-text4"/>
    <w:basedOn w:val="a2"/>
    <w:uiPriority w:val="99"/>
    <w:qFormat/>
    <w:rsid w:val="00264D60"/>
    <w:pPr>
      <w:widowControl/>
      <w:snapToGrid/>
      <w:spacing w:beforeAutospacing="1" w:afterAutospacing="1"/>
      <w:ind w:firstLine="11919"/>
    </w:pPr>
    <w:rPr>
      <w:rFonts w:eastAsia="Times New Roman"/>
      <w:szCs w:val="24"/>
    </w:rPr>
  </w:style>
  <w:style w:type="paragraph" w:customStyle="1" w:styleId="ui-button-text5">
    <w:name w:val="ui-button-text5"/>
    <w:basedOn w:val="a2"/>
    <w:uiPriority w:val="99"/>
    <w:qFormat/>
    <w:rsid w:val="00264D60"/>
    <w:pPr>
      <w:widowControl/>
      <w:snapToGrid/>
      <w:spacing w:beforeAutospacing="1" w:afterAutospacing="1"/>
    </w:pPr>
    <w:rPr>
      <w:rFonts w:eastAsia="Times New Roman"/>
      <w:szCs w:val="24"/>
    </w:rPr>
  </w:style>
  <w:style w:type="paragraph" w:customStyle="1" w:styleId="ui-button-text6">
    <w:name w:val="ui-button-text6"/>
    <w:basedOn w:val="a2"/>
    <w:uiPriority w:val="99"/>
    <w:qFormat/>
    <w:rsid w:val="00264D60"/>
    <w:pPr>
      <w:widowControl/>
      <w:snapToGrid/>
      <w:spacing w:beforeAutospacing="1" w:afterAutospacing="1"/>
    </w:pPr>
    <w:rPr>
      <w:rFonts w:eastAsia="Times New Roman"/>
      <w:szCs w:val="24"/>
    </w:rPr>
  </w:style>
  <w:style w:type="paragraph" w:customStyle="1" w:styleId="ui-button-text7">
    <w:name w:val="ui-button-text7"/>
    <w:basedOn w:val="a2"/>
    <w:uiPriority w:val="99"/>
    <w:qFormat/>
    <w:rsid w:val="00264D60"/>
    <w:pPr>
      <w:widowControl/>
      <w:snapToGrid/>
      <w:spacing w:beforeAutospacing="1" w:afterAutospacing="1"/>
    </w:pPr>
    <w:rPr>
      <w:rFonts w:eastAsia="Times New Roman"/>
      <w:szCs w:val="24"/>
    </w:rPr>
  </w:style>
  <w:style w:type="paragraph" w:customStyle="1" w:styleId="ui-icon10">
    <w:name w:val="ui-icon10"/>
    <w:basedOn w:val="a2"/>
    <w:uiPriority w:val="99"/>
    <w:qFormat/>
    <w:rsid w:val="00264D60"/>
    <w:pPr>
      <w:widowControl/>
      <w:snapToGrid/>
      <w:spacing w:before="0" w:afterAutospacing="1"/>
      <w:ind w:left="-120" w:firstLine="7343"/>
    </w:pPr>
    <w:rPr>
      <w:rFonts w:eastAsia="Times New Roman"/>
      <w:szCs w:val="24"/>
    </w:rPr>
  </w:style>
  <w:style w:type="paragraph" w:customStyle="1" w:styleId="ui-icon11">
    <w:name w:val="ui-icon11"/>
    <w:basedOn w:val="a2"/>
    <w:uiPriority w:val="99"/>
    <w:qFormat/>
    <w:rsid w:val="00264D60"/>
    <w:pPr>
      <w:widowControl/>
      <w:snapToGrid/>
      <w:spacing w:before="0" w:afterAutospacing="1"/>
      <w:ind w:firstLine="7343"/>
    </w:pPr>
    <w:rPr>
      <w:rFonts w:eastAsia="Times New Roman"/>
      <w:szCs w:val="24"/>
    </w:rPr>
  </w:style>
  <w:style w:type="paragraph" w:customStyle="1" w:styleId="ui-icon12">
    <w:name w:val="ui-icon12"/>
    <w:basedOn w:val="a2"/>
    <w:uiPriority w:val="99"/>
    <w:qFormat/>
    <w:rsid w:val="00264D60"/>
    <w:pPr>
      <w:widowControl/>
      <w:snapToGrid/>
      <w:spacing w:before="0" w:afterAutospacing="1"/>
      <w:ind w:firstLine="7343"/>
    </w:pPr>
    <w:rPr>
      <w:rFonts w:eastAsia="Times New Roman"/>
      <w:szCs w:val="24"/>
    </w:rPr>
  </w:style>
  <w:style w:type="paragraph" w:customStyle="1" w:styleId="ui-icon13">
    <w:name w:val="ui-icon13"/>
    <w:basedOn w:val="a2"/>
    <w:uiPriority w:val="99"/>
    <w:qFormat/>
    <w:rsid w:val="00264D60"/>
    <w:pPr>
      <w:widowControl/>
      <w:snapToGrid/>
      <w:spacing w:before="0" w:afterAutospacing="1"/>
      <w:ind w:firstLine="7343"/>
    </w:pPr>
    <w:rPr>
      <w:rFonts w:eastAsia="Times New Roman"/>
      <w:szCs w:val="24"/>
    </w:rPr>
  </w:style>
  <w:style w:type="paragraph" w:customStyle="1" w:styleId="ui-icon14">
    <w:name w:val="ui-icon14"/>
    <w:basedOn w:val="a2"/>
    <w:uiPriority w:val="99"/>
    <w:qFormat/>
    <w:rsid w:val="00264D60"/>
    <w:pPr>
      <w:widowControl/>
      <w:snapToGrid/>
      <w:spacing w:before="0" w:afterAutospacing="1"/>
      <w:ind w:firstLine="7343"/>
    </w:pPr>
    <w:rPr>
      <w:rFonts w:eastAsia="Times New Roman"/>
      <w:szCs w:val="24"/>
    </w:rPr>
  </w:style>
  <w:style w:type="paragraph" w:customStyle="1" w:styleId="ui-icon15">
    <w:name w:val="ui-icon15"/>
    <w:basedOn w:val="a2"/>
    <w:uiPriority w:val="99"/>
    <w:qFormat/>
    <w:rsid w:val="00264D60"/>
    <w:pPr>
      <w:widowControl/>
      <w:snapToGrid/>
      <w:spacing w:before="0" w:afterAutospacing="1"/>
      <w:ind w:firstLine="7343"/>
    </w:pPr>
    <w:rPr>
      <w:rFonts w:eastAsia="Times New Roman"/>
      <w:szCs w:val="24"/>
    </w:rPr>
  </w:style>
  <w:style w:type="paragraph" w:customStyle="1" w:styleId="ui-button1">
    <w:name w:val="ui-button1"/>
    <w:basedOn w:val="a2"/>
    <w:uiPriority w:val="99"/>
    <w:qFormat/>
    <w:rsid w:val="00264D60"/>
    <w:pPr>
      <w:widowControl/>
      <w:snapToGrid/>
      <w:spacing w:beforeAutospacing="1" w:afterAutospacing="1"/>
      <w:ind w:right="-72"/>
      <w:jc w:val="center"/>
    </w:pPr>
    <w:rPr>
      <w:rFonts w:eastAsia="Times New Roman"/>
      <w:szCs w:val="24"/>
    </w:rPr>
  </w:style>
  <w:style w:type="paragraph" w:customStyle="1" w:styleId="ui-button2">
    <w:name w:val="ui-button2"/>
    <w:basedOn w:val="a2"/>
    <w:uiPriority w:val="99"/>
    <w:qFormat/>
    <w:rsid w:val="00264D60"/>
    <w:pPr>
      <w:widowControl/>
      <w:pBdr>
        <w:top w:val="single" w:sz="6" w:space="0" w:color="A6A6A6"/>
        <w:left w:val="single" w:sz="6" w:space="0" w:color="A6A6A6"/>
        <w:bottom w:val="single" w:sz="6" w:space="0" w:color="A6A6A6"/>
        <w:right w:val="single" w:sz="6" w:space="0" w:color="A6A6A6"/>
      </w:pBdr>
      <w:shd w:val="clear" w:color="auto" w:fill="F2F2F2"/>
      <w:snapToGrid/>
      <w:spacing w:before="120" w:after="120" w:line="336" w:lineRule="atLeast"/>
      <w:ind w:left="96"/>
      <w:jc w:val="center"/>
    </w:pPr>
    <w:rPr>
      <w:rFonts w:eastAsia="Times New Roman"/>
      <w:szCs w:val="24"/>
    </w:rPr>
  </w:style>
  <w:style w:type="paragraph" w:customStyle="1" w:styleId="ui-button3">
    <w:name w:val="ui-button3"/>
    <w:basedOn w:val="a2"/>
    <w:uiPriority w:val="99"/>
    <w:qFormat/>
    <w:rsid w:val="00264D60"/>
    <w:pPr>
      <w:widowControl/>
      <w:pBdr>
        <w:top w:val="single" w:sz="6" w:space="0" w:color="6E7273"/>
        <w:left w:val="single" w:sz="6" w:space="0" w:color="6E7273"/>
        <w:bottom w:val="single" w:sz="6" w:space="0" w:color="6E7273"/>
        <w:right w:val="single" w:sz="6" w:space="0" w:color="6E7273"/>
      </w:pBdr>
      <w:shd w:val="clear" w:color="auto" w:fill="E1E1E1"/>
      <w:snapToGrid/>
      <w:spacing w:before="120" w:after="120" w:line="336" w:lineRule="atLeast"/>
      <w:ind w:left="96"/>
      <w:jc w:val="center"/>
    </w:pPr>
    <w:rPr>
      <w:rFonts w:eastAsia="Times New Roman"/>
      <w:szCs w:val="24"/>
    </w:rPr>
  </w:style>
  <w:style w:type="paragraph" w:customStyle="1" w:styleId="ui-button-large1">
    <w:name w:val="ui-button-large1"/>
    <w:basedOn w:val="a2"/>
    <w:uiPriority w:val="99"/>
    <w:qFormat/>
    <w:rsid w:val="00264D60"/>
    <w:pPr>
      <w:widowControl/>
      <w:snapToGrid/>
      <w:spacing w:beforeAutospacing="1" w:afterAutospacing="1"/>
    </w:pPr>
    <w:rPr>
      <w:rFonts w:eastAsia="Times New Roman"/>
      <w:szCs w:val="24"/>
    </w:rPr>
  </w:style>
  <w:style w:type="paragraph" w:customStyle="1" w:styleId="ui-icon16">
    <w:name w:val="ui-icon16"/>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17">
    <w:name w:val="ui-icon17"/>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18">
    <w:name w:val="ui-icon18"/>
    <w:basedOn w:val="a2"/>
    <w:uiPriority w:val="99"/>
    <w:qFormat/>
    <w:rsid w:val="00264D60"/>
    <w:pPr>
      <w:widowControl/>
      <w:snapToGrid/>
      <w:spacing w:beforeAutospacing="1" w:afterAutospacing="1"/>
      <w:ind w:firstLine="7343"/>
    </w:pPr>
    <w:rPr>
      <w:rFonts w:eastAsia="Times New Roman"/>
      <w:szCs w:val="24"/>
    </w:rPr>
  </w:style>
  <w:style w:type="paragraph" w:customStyle="1" w:styleId="ui-icon19">
    <w:name w:val="ui-icon19"/>
    <w:basedOn w:val="a2"/>
    <w:uiPriority w:val="99"/>
    <w:qFormat/>
    <w:rsid w:val="00264D60"/>
    <w:pPr>
      <w:widowControl/>
      <w:snapToGrid/>
      <w:spacing w:beforeAutospacing="1" w:afterAutospacing="1"/>
      <w:ind w:firstLine="7343"/>
    </w:pPr>
    <w:rPr>
      <w:rFonts w:eastAsia="Times New Roman"/>
      <w:szCs w:val="24"/>
    </w:rPr>
  </w:style>
  <w:style w:type="paragraph" w:customStyle="1" w:styleId="ui-dialog-titlebar1">
    <w:name w:val="ui-dialog-titlebar1"/>
    <w:basedOn w:val="a2"/>
    <w:uiPriority w:val="99"/>
    <w:qFormat/>
    <w:rsid w:val="00264D60"/>
    <w:pPr>
      <w:widowControl/>
      <w:snapToGrid/>
      <w:spacing w:beforeAutospacing="1" w:afterAutospacing="1"/>
    </w:pPr>
    <w:rPr>
      <w:rFonts w:eastAsia="Times New Roman"/>
      <w:szCs w:val="24"/>
    </w:rPr>
  </w:style>
  <w:style w:type="paragraph" w:customStyle="1" w:styleId="ui-dialog-title1">
    <w:name w:val="ui-dialog-title1"/>
    <w:basedOn w:val="a2"/>
    <w:uiPriority w:val="99"/>
    <w:qFormat/>
    <w:rsid w:val="00264D60"/>
    <w:pPr>
      <w:widowControl/>
      <w:snapToGrid/>
      <w:spacing w:before="0" w:after="0"/>
    </w:pPr>
    <w:rPr>
      <w:rFonts w:eastAsia="Times New Roman"/>
      <w:szCs w:val="24"/>
    </w:rPr>
  </w:style>
  <w:style w:type="paragraph" w:customStyle="1" w:styleId="ui-dialog-titlebar-close1">
    <w:name w:val="ui-dialog-titlebar-close1"/>
    <w:basedOn w:val="a2"/>
    <w:uiPriority w:val="99"/>
    <w:qFormat/>
    <w:rsid w:val="00264D60"/>
    <w:pPr>
      <w:widowControl/>
      <w:snapToGrid/>
      <w:spacing w:before="0" w:after="0"/>
    </w:pPr>
    <w:rPr>
      <w:rFonts w:eastAsia="Times New Roman"/>
      <w:szCs w:val="24"/>
    </w:rPr>
  </w:style>
  <w:style w:type="paragraph" w:customStyle="1" w:styleId="ui-dialog-titlebar-close2">
    <w:name w:val="ui-dialog-titlebar-close2"/>
    <w:basedOn w:val="a2"/>
    <w:uiPriority w:val="99"/>
    <w:qFormat/>
    <w:rsid w:val="00264D60"/>
    <w:pPr>
      <w:widowControl/>
      <w:snapToGrid/>
      <w:spacing w:before="0" w:after="0"/>
    </w:pPr>
    <w:rPr>
      <w:rFonts w:eastAsia="Times New Roman"/>
      <w:szCs w:val="24"/>
    </w:rPr>
  </w:style>
  <w:style w:type="paragraph" w:customStyle="1" w:styleId="ui-dialog-content1">
    <w:name w:val="ui-dialog-content1"/>
    <w:basedOn w:val="a2"/>
    <w:uiPriority w:val="99"/>
    <w:qFormat/>
    <w:rsid w:val="00264D60"/>
    <w:pPr>
      <w:widowControl/>
      <w:snapToGrid/>
      <w:spacing w:beforeAutospacing="1" w:afterAutospacing="1"/>
    </w:pPr>
    <w:rPr>
      <w:rFonts w:eastAsia="Times New Roman"/>
      <w:szCs w:val="24"/>
    </w:rPr>
  </w:style>
  <w:style w:type="paragraph" w:customStyle="1" w:styleId="ui-dialog-buttonpane1">
    <w:name w:val="ui-dialog-buttonpane1"/>
    <w:basedOn w:val="a2"/>
    <w:uiPriority w:val="99"/>
    <w:qFormat/>
    <w:rsid w:val="00264D60"/>
    <w:pPr>
      <w:widowControl/>
      <w:snapToGrid/>
      <w:spacing w:before="120" w:after="0"/>
    </w:pPr>
    <w:rPr>
      <w:rFonts w:eastAsia="Times New Roman"/>
      <w:szCs w:val="24"/>
    </w:rPr>
  </w:style>
  <w:style w:type="paragraph" w:customStyle="1" w:styleId="ui-resizable-se1">
    <w:name w:val="ui-resizable-se1"/>
    <w:basedOn w:val="a2"/>
    <w:uiPriority w:val="99"/>
    <w:qFormat/>
    <w:rsid w:val="00264D60"/>
    <w:pPr>
      <w:widowControl/>
      <w:snapToGrid/>
      <w:spacing w:beforeAutospacing="1" w:afterAutospacing="1"/>
    </w:pPr>
    <w:rPr>
      <w:rFonts w:eastAsia="Times New Roman"/>
      <w:szCs w:val="24"/>
    </w:rPr>
  </w:style>
  <w:style w:type="paragraph" w:customStyle="1" w:styleId="ui-dialog-titlebar-close3">
    <w:name w:val="ui-dialog-titlebar-close3"/>
    <w:basedOn w:val="a2"/>
    <w:uiPriority w:val="99"/>
    <w:qFormat/>
    <w:rsid w:val="00264D60"/>
    <w:pPr>
      <w:widowControl/>
      <w:snapToGrid/>
      <w:spacing w:before="0" w:after="0"/>
    </w:pPr>
    <w:rPr>
      <w:rFonts w:eastAsia="Times New Roman"/>
      <w:szCs w:val="24"/>
    </w:rPr>
  </w:style>
  <w:style w:type="paragraph" w:customStyle="1" w:styleId="ui-dialog-titlebar2">
    <w:name w:val="ui-dialog-titlebar2"/>
    <w:basedOn w:val="a2"/>
    <w:uiPriority w:val="99"/>
    <w:qFormat/>
    <w:rsid w:val="00264D60"/>
    <w:pPr>
      <w:widowControl/>
      <w:snapToGrid/>
      <w:spacing w:beforeAutospacing="1" w:afterAutospacing="1"/>
    </w:pPr>
    <w:rPr>
      <w:rFonts w:eastAsia="Times New Roman"/>
      <w:szCs w:val="24"/>
    </w:rPr>
  </w:style>
  <w:style w:type="paragraph" w:customStyle="1" w:styleId="ui-widget-header1">
    <w:name w:val="ui-widget-header1"/>
    <w:basedOn w:val="a2"/>
    <w:uiPriority w:val="99"/>
    <w:qFormat/>
    <w:rsid w:val="00264D60"/>
    <w:pPr>
      <w:widowControl/>
      <w:pBdr>
        <w:bottom w:val="single" w:sz="6" w:space="0" w:color="BBBBBB"/>
      </w:pBdr>
      <w:shd w:val="clear" w:color="auto" w:fill="F0F0F0"/>
      <w:snapToGrid/>
      <w:spacing w:beforeAutospacing="1" w:afterAutospacing="1" w:line="240" w:lineRule="atLeast"/>
    </w:pPr>
    <w:rPr>
      <w:rFonts w:eastAsia="Times New Roman"/>
      <w:b/>
      <w:bCs/>
      <w:color w:val="222222"/>
      <w:szCs w:val="24"/>
    </w:rPr>
  </w:style>
  <w:style w:type="paragraph" w:customStyle="1" w:styleId="ui-icon-closethick1">
    <w:name w:val="ui-icon-closethick1"/>
    <w:basedOn w:val="a2"/>
    <w:uiPriority w:val="99"/>
    <w:qFormat/>
    <w:rsid w:val="00264D60"/>
    <w:pPr>
      <w:widowControl/>
      <w:snapToGrid/>
      <w:spacing w:beforeAutospacing="1" w:afterAutospacing="1"/>
    </w:pPr>
    <w:rPr>
      <w:rFonts w:eastAsia="Times New Roman"/>
      <w:szCs w:val="24"/>
    </w:rPr>
  </w:style>
  <w:style w:type="paragraph" w:customStyle="1" w:styleId="ui-dialog-buttonpane2">
    <w:name w:val="ui-dialog-buttonpane2"/>
    <w:basedOn w:val="a2"/>
    <w:uiPriority w:val="99"/>
    <w:qFormat/>
    <w:rsid w:val="00264D60"/>
    <w:pPr>
      <w:widowControl/>
      <w:snapToGrid/>
      <w:spacing w:before="0" w:after="0"/>
    </w:pPr>
    <w:rPr>
      <w:rFonts w:eastAsia="Times New Roman"/>
      <w:szCs w:val="24"/>
    </w:rPr>
  </w:style>
  <w:style w:type="paragraph" w:customStyle="1" w:styleId="special-label1">
    <w:name w:val="special-label1"/>
    <w:basedOn w:val="a2"/>
    <w:uiPriority w:val="99"/>
    <w:qFormat/>
    <w:rsid w:val="00264D60"/>
    <w:pPr>
      <w:widowControl/>
      <w:snapToGrid/>
      <w:spacing w:beforeAutospacing="1" w:afterAutospacing="1"/>
    </w:pPr>
    <w:rPr>
      <w:rFonts w:eastAsia="Times New Roman"/>
      <w:color w:val="808080"/>
      <w:szCs w:val="24"/>
    </w:rPr>
  </w:style>
  <w:style w:type="paragraph" w:customStyle="1" w:styleId="special-query1">
    <w:name w:val="special-query1"/>
    <w:basedOn w:val="a2"/>
    <w:uiPriority w:val="99"/>
    <w:qFormat/>
    <w:rsid w:val="00264D60"/>
    <w:pPr>
      <w:widowControl/>
      <w:snapToGrid/>
      <w:spacing w:beforeAutospacing="1" w:afterAutospacing="1"/>
    </w:pPr>
    <w:rPr>
      <w:rFonts w:eastAsia="Times New Roman"/>
      <w:i/>
      <w:iCs/>
      <w:color w:val="000000"/>
      <w:szCs w:val="24"/>
    </w:rPr>
  </w:style>
  <w:style w:type="paragraph" w:customStyle="1" w:styleId="special-hover1">
    <w:name w:val="special-hover1"/>
    <w:basedOn w:val="a2"/>
    <w:uiPriority w:val="99"/>
    <w:qFormat/>
    <w:rsid w:val="00264D60"/>
    <w:pPr>
      <w:widowControl/>
      <w:shd w:val="clear" w:color="auto" w:fill="C0C0C0"/>
      <w:snapToGrid/>
      <w:spacing w:beforeAutospacing="1" w:afterAutospacing="1"/>
    </w:pPr>
    <w:rPr>
      <w:rFonts w:eastAsia="Times New Roman"/>
      <w:szCs w:val="24"/>
    </w:rPr>
  </w:style>
  <w:style w:type="paragraph" w:customStyle="1" w:styleId="special-label2">
    <w:name w:val="special-label2"/>
    <w:basedOn w:val="a2"/>
    <w:uiPriority w:val="99"/>
    <w:qFormat/>
    <w:rsid w:val="00264D60"/>
    <w:pPr>
      <w:widowControl/>
      <w:snapToGrid/>
      <w:spacing w:beforeAutospacing="1" w:afterAutospacing="1"/>
    </w:pPr>
    <w:rPr>
      <w:rFonts w:eastAsia="Times New Roman"/>
      <w:color w:val="FFFFFF"/>
      <w:szCs w:val="24"/>
    </w:rPr>
  </w:style>
  <w:style w:type="paragraph" w:customStyle="1" w:styleId="special-query2">
    <w:name w:val="special-query2"/>
    <w:basedOn w:val="a2"/>
    <w:uiPriority w:val="99"/>
    <w:qFormat/>
    <w:rsid w:val="00264D60"/>
    <w:pPr>
      <w:widowControl/>
      <w:snapToGrid/>
      <w:spacing w:beforeAutospacing="1" w:afterAutospacing="1"/>
    </w:pPr>
    <w:rPr>
      <w:rFonts w:eastAsia="Times New Roman"/>
      <w:color w:val="FFFFFF"/>
      <w:szCs w:val="24"/>
    </w:rPr>
  </w:style>
  <w:style w:type="paragraph" w:customStyle="1" w:styleId="mw-specialpage-summary1">
    <w:name w:val="mw-specialpage-summary1"/>
    <w:basedOn w:val="a2"/>
    <w:uiPriority w:val="99"/>
    <w:qFormat/>
    <w:rsid w:val="00264D60"/>
    <w:pPr>
      <w:widowControl/>
      <w:snapToGrid/>
      <w:spacing w:beforeAutospacing="1" w:afterAutospacing="1"/>
    </w:pPr>
    <w:rPr>
      <w:rFonts w:eastAsia="Times New Roman"/>
      <w:vanish/>
      <w:szCs w:val="24"/>
    </w:rPr>
  </w:style>
  <w:style w:type="paragraph" w:customStyle="1" w:styleId="editsection1">
    <w:name w:val="editsection1"/>
    <w:basedOn w:val="a2"/>
    <w:uiPriority w:val="99"/>
    <w:qFormat/>
    <w:rsid w:val="00264D60"/>
    <w:pPr>
      <w:widowControl/>
      <w:snapToGrid/>
      <w:spacing w:beforeAutospacing="1" w:afterAutospacing="1"/>
    </w:pPr>
    <w:rPr>
      <w:rFonts w:eastAsia="Times New Roman"/>
      <w:sz w:val="20"/>
    </w:rPr>
  </w:style>
  <w:style w:type="paragraph" w:customStyle="1" w:styleId="mw-headline1">
    <w:name w:val="mw-headline1"/>
    <w:basedOn w:val="a2"/>
    <w:uiPriority w:val="99"/>
    <w:qFormat/>
    <w:rsid w:val="00264D60"/>
    <w:pPr>
      <w:widowControl/>
      <w:snapToGrid/>
      <w:spacing w:beforeAutospacing="1" w:afterAutospacing="1"/>
      <w:ind w:right="72"/>
    </w:pPr>
    <w:rPr>
      <w:rFonts w:eastAsia="Times New Roman"/>
      <w:szCs w:val="24"/>
    </w:rPr>
  </w:style>
  <w:style w:type="paragraph" w:customStyle="1" w:styleId="legendlike1">
    <w:name w:val="legendlike1"/>
    <w:basedOn w:val="a2"/>
    <w:uiPriority w:val="99"/>
    <w:qFormat/>
    <w:rsid w:val="00264D60"/>
    <w:pPr>
      <w:widowControl/>
      <w:snapToGrid/>
      <w:spacing w:before="0" w:afterAutospacing="1"/>
    </w:pPr>
    <w:rPr>
      <w:rFonts w:eastAsia="Times New Roman"/>
      <w:szCs w:val="24"/>
    </w:rPr>
  </w:style>
  <w:style w:type="paragraph" w:customStyle="1" w:styleId="legendtextlike1">
    <w:name w:val="legendtextlike1"/>
    <w:basedOn w:val="a2"/>
    <w:uiPriority w:val="99"/>
    <w:qFormat/>
    <w:rsid w:val="00264D60"/>
    <w:pPr>
      <w:widowControl/>
      <w:shd w:val="clear" w:color="auto" w:fill="FFFFFF"/>
      <w:snapToGrid/>
      <w:spacing w:beforeAutospacing="1" w:afterAutospacing="1"/>
    </w:pPr>
    <w:rPr>
      <w:rFonts w:eastAsia="Times New Roman"/>
      <w:szCs w:val="24"/>
    </w:rPr>
  </w:style>
  <w:style w:type="paragraph" w:customStyle="1" w:styleId="scrollbar1">
    <w:name w:val="scrollbar1"/>
    <w:basedOn w:val="a2"/>
    <w:uiPriority w:val="99"/>
    <w:qFormat/>
    <w:rsid w:val="00264D60"/>
    <w:pPr>
      <w:widowControl/>
      <w:snapToGrid/>
      <w:spacing w:beforeAutospacing="1" w:afterAutospacing="1"/>
    </w:pPr>
    <w:rPr>
      <w:rFonts w:eastAsia="Times New Roman"/>
      <w:szCs w:val="24"/>
    </w:rPr>
  </w:style>
  <w:style w:type="paragraph" w:customStyle="1" w:styleId="scrollbarcontainer1">
    <w:name w:val="scrollbarcontainer1"/>
    <w:basedOn w:val="a2"/>
    <w:uiPriority w:val="99"/>
    <w:qFormat/>
    <w:rsid w:val="00264D60"/>
    <w:pPr>
      <w:widowControl/>
      <w:snapToGrid/>
      <w:spacing w:beforeAutospacing="1" w:afterAutospacing="1"/>
    </w:pPr>
    <w:rPr>
      <w:rFonts w:eastAsia="Times New Roman"/>
      <w:szCs w:val="24"/>
    </w:rPr>
  </w:style>
  <w:style w:type="paragraph" w:customStyle="1" w:styleId="magnify1">
    <w:name w:val="magnify1"/>
    <w:basedOn w:val="a2"/>
    <w:uiPriority w:val="99"/>
    <w:qFormat/>
    <w:rsid w:val="00264D60"/>
    <w:pPr>
      <w:widowControl/>
      <w:snapToGrid/>
      <w:spacing w:beforeAutospacing="1" w:afterAutospacing="1"/>
    </w:pPr>
    <w:rPr>
      <w:rFonts w:eastAsia="Times New Roman"/>
      <w:vanish/>
      <w:szCs w:val="24"/>
    </w:rPr>
  </w:style>
  <w:style w:type="paragraph" w:customStyle="1" w:styleId="infoboximage1">
    <w:name w:val="infoboximage1"/>
    <w:basedOn w:val="a2"/>
    <w:uiPriority w:val="99"/>
    <w:qFormat/>
    <w:rsid w:val="00264D60"/>
    <w:pPr>
      <w:widowControl/>
      <w:shd w:val="clear" w:color="auto" w:fill="FFFFFF"/>
      <w:snapToGrid/>
      <w:spacing w:before="0" w:afterAutospacing="1"/>
      <w:jc w:val="center"/>
    </w:pPr>
    <w:rPr>
      <w:rFonts w:eastAsia="Times New Roman"/>
      <w:color w:val="000000"/>
      <w:szCs w:val="24"/>
    </w:rPr>
  </w:style>
  <w:style w:type="paragraph" w:customStyle="1" w:styleId="infoboxsoustitre1">
    <w:name w:val="infoboxsoustitre1"/>
    <w:basedOn w:val="a2"/>
    <w:uiPriority w:val="99"/>
    <w:qFormat/>
    <w:rsid w:val="00264D60"/>
    <w:pPr>
      <w:widowControl/>
      <w:snapToGrid/>
      <w:spacing w:beforeAutospacing="1" w:afterAutospacing="1" w:line="480" w:lineRule="auto"/>
      <w:jc w:val="center"/>
    </w:pPr>
    <w:rPr>
      <w:rFonts w:eastAsia="Times New Roman"/>
      <w:b/>
      <w:bCs/>
      <w:color w:val="000000"/>
      <w:sz w:val="28"/>
      <w:szCs w:val="28"/>
    </w:rPr>
  </w:style>
  <w:style w:type="paragraph" w:customStyle="1" w:styleId="latitude1">
    <w:name w:val="latitude1"/>
    <w:basedOn w:val="a2"/>
    <w:uiPriority w:val="99"/>
    <w:qFormat/>
    <w:rsid w:val="00264D60"/>
    <w:pPr>
      <w:widowControl/>
      <w:snapToGrid/>
      <w:spacing w:beforeAutospacing="1" w:afterAutospacing="1"/>
    </w:pPr>
    <w:rPr>
      <w:rFonts w:eastAsia="Times New Roman"/>
      <w:szCs w:val="24"/>
    </w:rPr>
  </w:style>
  <w:style w:type="paragraph" w:customStyle="1" w:styleId="entete1">
    <w:name w:val="entete1"/>
    <w:basedOn w:val="a2"/>
    <w:uiPriority w:val="99"/>
    <w:qFormat/>
    <w:rsid w:val="00264D60"/>
    <w:pPr>
      <w:widowControl/>
      <w:snapToGrid/>
      <w:spacing w:beforeAutospacing="1" w:afterAutospacing="1" w:line="288" w:lineRule="atLeast"/>
      <w:jc w:val="center"/>
    </w:pPr>
    <w:rPr>
      <w:rFonts w:eastAsia="Times New Roman"/>
      <w:b/>
      <w:bCs/>
      <w:color w:val="000000"/>
      <w:sz w:val="36"/>
      <w:szCs w:val="36"/>
    </w:rPr>
  </w:style>
  <w:style w:type="paragraph" w:customStyle="1" w:styleId="media1">
    <w:name w:val="media1"/>
    <w:basedOn w:val="a2"/>
    <w:uiPriority w:val="99"/>
    <w:qFormat/>
    <w:rsid w:val="00264D60"/>
    <w:pPr>
      <w:widowControl/>
      <w:snapToGrid/>
      <w:spacing w:beforeAutospacing="1" w:afterAutospacing="1"/>
      <w:jc w:val="center"/>
    </w:pPr>
    <w:rPr>
      <w:rFonts w:eastAsia="Times New Roman"/>
      <w:b/>
      <w:bCs/>
      <w:color w:val="000000"/>
      <w:szCs w:val="24"/>
    </w:rPr>
  </w:style>
  <w:style w:type="paragraph" w:customStyle="1" w:styleId="entete2">
    <w:name w:val="entete2"/>
    <w:basedOn w:val="a2"/>
    <w:uiPriority w:val="99"/>
    <w:qFormat/>
    <w:rsid w:val="00264D60"/>
    <w:pPr>
      <w:widowControl/>
      <w:pBdr>
        <w:top w:val="single" w:sz="12" w:space="2" w:color="DFEDFF"/>
        <w:left w:val="single" w:sz="12" w:space="0" w:color="DFEDFF"/>
        <w:bottom w:val="single" w:sz="12" w:space="2" w:color="DFEDFF"/>
        <w:right w:val="single" w:sz="12" w:space="0" w:color="DFEDFF"/>
      </w:pBdr>
      <w:shd w:val="clear" w:color="auto" w:fill="DFEDFF"/>
      <w:snapToGrid/>
      <w:spacing w:before="0" w:after="150" w:line="264" w:lineRule="atLeast"/>
      <w:jc w:val="center"/>
    </w:pPr>
    <w:rPr>
      <w:rFonts w:eastAsia="Times New Roman"/>
      <w:b/>
      <w:bCs/>
      <w:sz w:val="34"/>
      <w:szCs w:val="34"/>
    </w:rPr>
  </w:style>
  <w:style w:type="paragraph" w:customStyle="1" w:styleId="thumbimage1">
    <w:name w:val="thumbimage1"/>
    <w:basedOn w:val="a2"/>
    <w:uiPriority w:val="99"/>
    <w:qFormat/>
    <w:rsid w:val="00264D60"/>
    <w:pPr>
      <w:widowControl/>
      <w:snapToGrid/>
      <w:spacing w:beforeAutospacing="1" w:afterAutospacing="1"/>
    </w:pPr>
    <w:rPr>
      <w:rFonts w:eastAsia="Times New Roman"/>
      <w:szCs w:val="24"/>
    </w:rPr>
  </w:style>
  <w:style w:type="paragraph" w:customStyle="1" w:styleId="thumbinner1">
    <w:name w:val="thumbinner1"/>
    <w:basedOn w:val="a2"/>
    <w:uiPriority w:val="99"/>
    <w:qFormat/>
    <w:rsid w:val="00264D60"/>
    <w:pPr>
      <w:widowControl/>
      <w:snapToGrid/>
      <w:spacing w:beforeAutospacing="1" w:afterAutospacing="1"/>
    </w:pPr>
    <w:rPr>
      <w:rFonts w:eastAsia="Times New Roman"/>
      <w:szCs w:val="24"/>
    </w:rPr>
  </w:style>
  <w:style w:type="paragraph" w:customStyle="1" w:styleId="thumb1">
    <w:name w:val="thumb1"/>
    <w:basedOn w:val="a2"/>
    <w:uiPriority w:val="99"/>
    <w:qFormat/>
    <w:rsid w:val="00264D60"/>
    <w:pPr>
      <w:widowControl/>
      <w:snapToGrid/>
      <w:spacing w:beforeAutospacing="1" w:afterAutospacing="1"/>
    </w:pPr>
    <w:rPr>
      <w:rFonts w:eastAsia="Times New Roman"/>
      <w:szCs w:val="24"/>
    </w:rPr>
  </w:style>
  <w:style w:type="paragraph" w:customStyle="1" w:styleId="thumbcaption1">
    <w:name w:val="thumbcaption1"/>
    <w:basedOn w:val="a2"/>
    <w:uiPriority w:val="99"/>
    <w:qFormat/>
    <w:rsid w:val="00264D60"/>
    <w:pPr>
      <w:widowControl/>
      <w:snapToGrid/>
      <w:spacing w:beforeAutospacing="1" w:afterAutospacing="1"/>
    </w:pPr>
    <w:rPr>
      <w:rFonts w:eastAsia="Times New Roman"/>
      <w:vanish/>
      <w:szCs w:val="24"/>
    </w:rPr>
  </w:style>
  <w:style w:type="paragraph" w:customStyle="1" w:styleId="legend1">
    <w:name w:val="legend1"/>
    <w:basedOn w:val="a2"/>
    <w:uiPriority w:val="99"/>
    <w:qFormat/>
    <w:rsid w:val="00264D60"/>
    <w:pPr>
      <w:widowControl/>
      <w:snapToGrid/>
      <w:spacing w:before="75" w:after="120"/>
      <w:jc w:val="center"/>
    </w:pPr>
    <w:rPr>
      <w:rFonts w:eastAsia="Times New Roman"/>
      <w:sz w:val="22"/>
      <w:szCs w:val="22"/>
    </w:rPr>
  </w:style>
  <w:style w:type="paragraph" w:customStyle="1" w:styleId="image21">
    <w:name w:val="image21"/>
    <w:basedOn w:val="a2"/>
    <w:uiPriority w:val="99"/>
    <w:qFormat/>
    <w:rsid w:val="00264D60"/>
    <w:pPr>
      <w:widowControl/>
      <w:snapToGrid/>
      <w:spacing w:beforeAutospacing="1" w:afterAutospacing="1"/>
      <w:jc w:val="center"/>
    </w:pPr>
    <w:rPr>
      <w:rFonts w:eastAsia="Times New Roman"/>
      <w:szCs w:val="24"/>
    </w:rPr>
  </w:style>
  <w:style w:type="paragraph" w:customStyle="1" w:styleId="bloc1">
    <w:name w:val="bloc1"/>
    <w:basedOn w:val="a2"/>
    <w:uiPriority w:val="99"/>
    <w:qFormat/>
    <w:rsid w:val="00264D60"/>
    <w:pPr>
      <w:widowControl/>
      <w:shd w:val="clear" w:color="auto" w:fill="DFEDFF"/>
      <w:snapToGrid/>
      <w:spacing w:before="75" w:after="75" w:line="264" w:lineRule="atLeast"/>
      <w:jc w:val="center"/>
    </w:pPr>
    <w:rPr>
      <w:rFonts w:eastAsia="Times New Roman"/>
      <w:b/>
      <w:bCs/>
      <w:szCs w:val="24"/>
    </w:rPr>
  </w:style>
  <w:style w:type="paragraph" w:customStyle="1" w:styleId="bordered1">
    <w:name w:val="bordered1"/>
    <w:basedOn w:val="a2"/>
    <w:uiPriority w:val="99"/>
    <w:qFormat/>
    <w:rsid w:val="00264D60"/>
    <w:pPr>
      <w:widowControl/>
      <w:pBdr>
        <w:top w:val="single" w:sz="6" w:space="0" w:color="DFEDFF"/>
        <w:bottom w:val="single" w:sz="6" w:space="0" w:color="DFEDFF"/>
      </w:pBdr>
      <w:snapToGrid/>
      <w:spacing w:before="0" w:after="75" w:line="264" w:lineRule="atLeast"/>
      <w:jc w:val="center"/>
    </w:pPr>
    <w:rPr>
      <w:rFonts w:eastAsia="Times New Roman"/>
      <w:b/>
      <w:bCs/>
      <w:szCs w:val="24"/>
    </w:rPr>
  </w:style>
  <w:style w:type="paragraph" w:customStyle="1" w:styleId="hr1">
    <w:name w:val="hr1"/>
    <w:basedOn w:val="a2"/>
    <w:uiPriority w:val="99"/>
    <w:qFormat/>
    <w:rsid w:val="00264D60"/>
    <w:pPr>
      <w:widowControl/>
      <w:shd w:val="clear" w:color="auto" w:fill="DFEDFF"/>
      <w:snapToGrid/>
      <w:spacing w:before="75" w:after="75" w:line="15" w:lineRule="atLeast"/>
    </w:pPr>
    <w:rPr>
      <w:rFonts w:eastAsia="Times New Roman"/>
      <w:sz w:val="2"/>
      <w:szCs w:val="2"/>
    </w:rPr>
  </w:style>
  <w:style w:type="paragraph" w:customStyle="1" w:styleId="navbar1">
    <w:name w:val="navbar1"/>
    <w:basedOn w:val="a2"/>
    <w:uiPriority w:val="99"/>
    <w:qFormat/>
    <w:rsid w:val="00264D60"/>
    <w:pPr>
      <w:widowControl/>
      <w:snapToGrid/>
      <w:spacing w:before="0" w:after="0"/>
      <w:jc w:val="right"/>
    </w:pPr>
    <w:rPr>
      <w:rFonts w:eastAsia="Times New Roman"/>
      <w:sz w:val="19"/>
      <w:szCs w:val="19"/>
    </w:rPr>
  </w:style>
  <w:style w:type="paragraph" w:customStyle="1" w:styleId="prevbloc1">
    <w:name w:val="prev_bloc1"/>
    <w:basedOn w:val="a2"/>
    <w:uiPriority w:val="99"/>
    <w:qFormat/>
    <w:rsid w:val="00264D60"/>
    <w:pPr>
      <w:widowControl/>
      <w:snapToGrid/>
      <w:spacing w:beforeAutospacing="1" w:afterAutospacing="1"/>
    </w:pPr>
    <w:rPr>
      <w:rFonts w:eastAsia="Times New Roman"/>
      <w:szCs w:val="24"/>
    </w:rPr>
  </w:style>
  <w:style w:type="paragraph" w:customStyle="1" w:styleId="nextbloc1">
    <w:name w:val="next_bloc1"/>
    <w:basedOn w:val="a2"/>
    <w:uiPriority w:val="99"/>
    <w:qFormat/>
    <w:rsid w:val="00264D60"/>
    <w:pPr>
      <w:widowControl/>
      <w:snapToGrid/>
      <w:spacing w:beforeAutospacing="1" w:afterAutospacing="1"/>
      <w:jc w:val="right"/>
    </w:pPr>
    <w:rPr>
      <w:rFonts w:eastAsia="Times New Roman"/>
      <w:szCs w:val="24"/>
    </w:rPr>
  </w:style>
  <w:style w:type="paragraph" w:customStyle="1" w:styleId="entete3">
    <w:name w:val="entete3"/>
    <w:basedOn w:val="a2"/>
    <w:uiPriority w:val="99"/>
    <w:qFormat/>
    <w:rsid w:val="00264D60"/>
    <w:pPr>
      <w:widowControl/>
      <w:snapToGrid/>
      <w:spacing w:beforeAutospacing="1" w:afterAutospacing="1"/>
    </w:pPr>
    <w:rPr>
      <w:rFonts w:eastAsia="Times New Roman"/>
      <w:szCs w:val="24"/>
    </w:rPr>
  </w:style>
  <w:style w:type="paragraph" w:customStyle="1" w:styleId="bloc2">
    <w:name w:val="bloc2"/>
    <w:basedOn w:val="a2"/>
    <w:uiPriority w:val="99"/>
    <w:qFormat/>
    <w:rsid w:val="00264D60"/>
    <w:pPr>
      <w:widowControl/>
      <w:snapToGrid/>
      <w:spacing w:beforeAutospacing="1" w:afterAutospacing="1"/>
    </w:pPr>
    <w:rPr>
      <w:rFonts w:eastAsia="Times New Roman"/>
      <w:szCs w:val="24"/>
    </w:rPr>
  </w:style>
  <w:style w:type="paragraph" w:customStyle="1" w:styleId="taxoboxclassification1">
    <w:name w:val="taxobox_classification1"/>
    <w:basedOn w:val="a2"/>
    <w:uiPriority w:val="99"/>
    <w:qFormat/>
    <w:rsid w:val="00264D60"/>
    <w:pPr>
      <w:widowControl/>
      <w:snapToGrid/>
      <w:spacing w:beforeAutospacing="1" w:afterAutospacing="1"/>
    </w:pPr>
    <w:rPr>
      <w:rFonts w:eastAsia="Times New Roman"/>
      <w:i/>
      <w:iCs/>
      <w:szCs w:val="24"/>
    </w:rPr>
  </w:style>
  <w:style w:type="paragraph" w:customStyle="1" w:styleId="rnormal1">
    <w:name w:val="rnormal1"/>
    <w:basedOn w:val="a2"/>
    <w:uiPriority w:val="99"/>
    <w:qFormat/>
    <w:rsid w:val="00264D60"/>
    <w:pPr>
      <w:widowControl/>
      <w:snapToGrid/>
      <w:spacing w:beforeAutospacing="1" w:afterAutospacing="1"/>
    </w:pPr>
    <w:rPr>
      <w:rFonts w:eastAsia="Times New Roman"/>
      <w:szCs w:val="24"/>
    </w:rPr>
  </w:style>
  <w:style w:type="paragraph" w:customStyle="1" w:styleId="imgtoogle1">
    <w:name w:val="img_toogle1"/>
    <w:basedOn w:val="a2"/>
    <w:uiPriority w:val="99"/>
    <w:qFormat/>
    <w:rsid w:val="00264D60"/>
    <w:pPr>
      <w:widowControl/>
      <w:snapToGrid/>
      <w:spacing w:beforeAutospacing="1" w:afterAutospacing="1"/>
    </w:pPr>
    <w:rPr>
      <w:rFonts w:eastAsia="Times New Roman"/>
      <w:szCs w:val="24"/>
    </w:rPr>
  </w:style>
  <w:style w:type="paragraph" w:customStyle="1" w:styleId="atoogle1">
    <w:name w:val="a_toogle1"/>
    <w:basedOn w:val="a2"/>
    <w:uiPriority w:val="99"/>
    <w:qFormat/>
    <w:rsid w:val="00264D60"/>
    <w:pPr>
      <w:widowControl/>
      <w:snapToGrid/>
      <w:spacing w:beforeAutospacing="1" w:afterAutospacing="1"/>
      <w:jc w:val="center"/>
    </w:pPr>
    <w:rPr>
      <w:rFonts w:eastAsia="Times New Roman"/>
      <w:sz w:val="23"/>
      <w:szCs w:val="23"/>
    </w:rPr>
  </w:style>
  <w:style w:type="paragraph" w:customStyle="1" w:styleId="geopoint1">
    <w:name w:val="geopoint1"/>
    <w:basedOn w:val="a2"/>
    <w:uiPriority w:val="99"/>
    <w:qFormat/>
    <w:rsid w:val="00264D60"/>
    <w:pPr>
      <w:widowControl/>
      <w:pBdr>
        <w:top w:val="single" w:sz="6" w:space="0" w:color="000000"/>
        <w:left w:val="single" w:sz="6" w:space="0" w:color="000000"/>
        <w:bottom w:val="single" w:sz="6" w:space="0" w:color="000000"/>
        <w:right w:val="single" w:sz="6" w:space="0" w:color="000000"/>
      </w:pBdr>
      <w:shd w:val="clear" w:color="auto" w:fill="FF0000"/>
      <w:snapToGrid/>
      <w:spacing w:beforeAutospacing="1" w:afterAutospacing="1"/>
    </w:pPr>
    <w:rPr>
      <w:rFonts w:eastAsia="Times New Roman"/>
      <w:sz w:val="2"/>
      <w:szCs w:val="2"/>
    </w:rPr>
  </w:style>
  <w:style w:type="paragraph" w:customStyle="1" w:styleId="thumbinner2">
    <w:name w:val="thumbinner2"/>
    <w:basedOn w:val="a2"/>
    <w:uiPriority w:val="99"/>
    <w:qFormat/>
    <w:rsid w:val="00264D60"/>
    <w:pPr>
      <w:widowControl/>
      <w:snapToGrid/>
      <w:spacing w:before="0" w:after="0"/>
    </w:pPr>
    <w:rPr>
      <w:rFonts w:eastAsia="Times New Roman"/>
      <w:szCs w:val="24"/>
    </w:rPr>
  </w:style>
  <w:style w:type="paragraph" w:customStyle="1" w:styleId="titre1">
    <w:name w:val="titre1"/>
    <w:basedOn w:val="a2"/>
    <w:uiPriority w:val="99"/>
    <w:qFormat/>
    <w:rsid w:val="00264D60"/>
    <w:pPr>
      <w:widowControl/>
      <w:snapToGrid/>
      <w:spacing w:before="48" w:after="48"/>
      <w:jc w:val="center"/>
    </w:pPr>
    <w:rPr>
      <w:rFonts w:eastAsia="Times New Roman"/>
      <w:szCs w:val="24"/>
    </w:rPr>
  </w:style>
  <w:style w:type="paragraph" w:customStyle="1" w:styleId="e6e73">
    <w:name w:val="¶e6e7аголовок 3"/>
    <w:basedOn w:val="a2"/>
    <w:next w:val="a2"/>
    <w:uiPriority w:val="99"/>
    <w:qFormat/>
    <w:rsid w:val="00264D60"/>
    <w:pPr>
      <w:keepNext/>
      <w:tabs>
        <w:tab w:val="left" w:pos="794"/>
      </w:tabs>
      <w:spacing w:before="0" w:after="0"/>
      <w:ind w:left="794" w:hanging="397"/>
    </w:pPr>
    <w:rPr>
      <w:rFonts w:ascii="Arial" w:eastAsia="Times New Roman" w:hAnsi="Arial"/>
      <w:lang w:val="en-US"/>
    </w:rPr>
  </w:style>
  <w:style w:type="paragraph" w:customStyle="1" w:styleId="Normalnormal">
    <w:name w:val="Normal.normal"/>
    <w:uiPriority w:val="99"/>
    <w:qFormat/>
    <w:rsid w:val="00264D6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264D60"/>
    <w:pPr>
      <w:widowControl/>
      <w:suppressAutoHyphens/>
      <w:snapToGrid/>
      <w:spacing w:before="280" w:after="280"/>
    </w:pPr>
    <w:rPr>
      <w:rFonts w:eastAsia="Times New Roman"/>
      <w:szCs w:val="24"/>
      <w:lang w:eastAsia="ar-SA"/>
    </w:rPr>
  </w:style>
  <w:style w:type="paragraph" w:customStyle="1" w:styleId="l1">
    <w:name w:val="l1"/>
    <w:basedOn w:val="a2"/>
    <w:uiPriority w:val="99"/>
    <w:qFormat/>
    <w:rsid w:val="00264D60"/>
    <w:pPr>
      <w:widowControl/>
      <w:snapToGrid/>
      <w:spacing w:beforeAutospacing="1" w:afterAutospacing="1"/>
    </w:pPr>
    <w:rPr>
      <w:rFonts w:eastAsia="Times New Roman"/>
      <w:szCs w:val="24"/>
    </w:rPr>
  </w:style>
  <w:style w:type="character" w:customStyle="1" w:styleId="afffffffff9">
    <w:name w:val="Подпись к таблице_"/>
    <w:basedOn w:val="a3"/>
    <w:link w:val="afffffffffa"/>
    <w:uiPriority w:val="99"/>
    <w:qFormat/>
    <w:locked/>
    <w:rsid w:val="00264D60"/>
    <w:rPr>
      <w:rFonts w:cs="Times New Roman"/>
      <w:sz w:val="17"/>
      <w:szCs w:val="17"/>
      <w:shd w:val="clear" w:color="auto" w:fill="FFFFFF"/>
    </w:rPr>
  </w:style>
  <w:style w:type="paragraph" w:customStyle="1" w:styleId="afffffffffa">
    <w:name w:val="Подпись к таблице"/>
    <w:basedOn w:val="a2"/>
    <w:link w:val="afffffffff9"/>
    <w:uiPriority w:val="99"/>
    <w:qFormat/>
    <w:rsid w:val="00264D60"/>
    <w:pPr>
      <w:widowControl/>
      <w:shd w:val="clear" w:color="auto" w:fill="FFFFFF"/>
      <w:snapToGrid/>
      <w:spacing w:before="0" w:after="0" w:line="235" w:lineRule="exact"/>
      <w:ind w:firstLine="1400"/>
    </w:pPr>
    <w:rPr>
      <w:rFonts w:asciiTheme="minorHAnsi" w:eastAsiaTheme="minorHAnsi" w:hAnsiTheme="minorHAnsi"/>
      <w:sz w:val="17"/>
      <w:szCs w:val="17"/>
      <w:lang w:eastAsia="en-US"/>
    </w:rPr>
  </w:style>
  <w:style w:type="character" w:customStyle="1" w:styleId="6d">
    <w:name w:val="Основной текст (6)_"/>
    <w:basedOn w:val="a3"/>
    <w:link w:val="6e"/>
    <w:uiPriority w:val="99"/>
    <w:qFormat/>
    <w:locked/>
    <w:rsid w:val="00264D60"/>
    <w:rPr>
      <w:rFonts w:cs="Times New Roman"/>
      <w:sz w:val="14"/>
      <w:szCs w:val="14"/>
      <w:shd w:val="clear" w:color="auto" w:fill="FFFFFF"/>
    </w:rPr>
  </w:style>
  <w:style w:type="paragraph" w:customStyle="1" w:styleId="6e">
    <w:name w:val="Основной текст (6)"/>
    <w:basedOn w:val="a2"/>
    <w:link w:val="6d"/>
    <w:uiPriority w:val="99"/>
    <w:qFormat/>
    <w:rsid w:val="00264D60"/>
    <w:pPr>
      <w:widowControl/>
      <w:shd w:val="clear" w:color="auto" w:fill="FFFFFF"/>
      <w:snapToGrid/>
      <w:spacing w:before="0" w:after="0" w:line="240" w:lineRule="atLeast"/>
      <w:jc w:val="both"/>
    </w:pPr>
    <w:rPr>
      <w:rFonts w:asciiTheme="minorHAnsi" w:eastAsiaTheme="minorHAnsi" w:hAnsiTheme="minorHAnsi"/>
      <w:sz w:val="14"/>
      <w:szCs w:val="14"/>
      <w:lang w:eastAsia="en-US"/>
    </w:rPr>
  </w:style>
  <w:style w:type="paragraph" w:customStyle="1" w:styleId="3fe">
    <w:name w:val="Заголовок 3 уровня"/>
    <w:basedOn w:val="afffff0"/>
    <w:uiPriority w:val="99"/>
    <w:qFormat/>
    <w:rsid w:val="00264D60"/>
    <w:pPr>
      <w:ind w:firstLine="0"/>
      <w:jc w:val="center"/>
    </w:pPr>
    <w:rPr>
      <w:b/>
    </w:rPr>
  </w:style>
  <w:style w:type="character" w:customStyle="1" w:styleId="nameautor4">
    <w:name w:val="name_autor4"/>
    <w:uiPriority w:val="99"/>
    <w:qFormat/>
    <w:rsid w:val="00264D60"/>
    <w:rPr>
      <w:sz w:val="22"/>
    </w:rPr>
  </w:style>
  <w:style w:type="character" w:customStyle="1" w:styleId="useremail">
    <w:name w:val="useremail"/>
    <w:uiPriority w:val="99"/>
    <w:qFormat/>
    <w:rsid w:val="00264D60"/>
    <w:rPr>
      <w:b/>
      <w:color w:val="555555"/>
    </w:rPr>
  </w:style>
  <w:style w:type="character" w:customStyle="1" w:styleId="sel1">
    <w:name w:val="sel1"/>
    <w:basedOn w:val="a3"/>
    <w:uiPriority w:val="99"/>
    <w:qFormat/>
    <w:rsid w:val="00264D60"/>
    <w:rPr>
      <w:rFonts w:cs="Times New Roman"/>
      <w:shd w:val="clear" w:color="auto" w:fill="000000"/>
    </w:rPr>
  </w:style>
  <w:style w:type="character" w:customStyle="1" w:styleId="1fffff">
    <w:name w:val="Основной текст + Курсив1"/>
    <w:basedOn w:val="a3"/>
    <w:uiPriority w:val="99"/>
    <w:qFormat/>
    <w:rsid w:val="00264D60"/>
    <w:rPr>
      <w:rFonts w:ascii="SimSun" w:eastAsia="SimSun" w:hAnsi="SimSun" w:cs="Times New Roman"/>
      <w:i/>
      <w:iCs/>
      <w:lang w:val="ru-RU" w:eastAsia="zh-CN" w:bidi="ar-SA"/>
    </w:rPr>
  </w:style>
  <w:style w:type="character" w:customStyle="1" w:styleId="4f0">
    <w:name w:val="Основной текст + Полужирный4"/>
    <w:basedOn w:val="a3"/>
    <w:uiPriority w:val="99"/>
    <w:qFormat/>
    <w:rsid w:val="00264D60"/>
    <w:rPr>
      <w:rFonts w:ascii="Times New Roman" w:hAnsi="Times New Roman" w:cs="Times New Roman"/>
      <w:b/>
      <w:bCs/>
      <w:i/>
      <w:iCs/>
      <w:spacing w:val="0"/>
      <w:sz w:val="20"/>
      <w:szCs w:val="20"/>
    </w:rPr>
  </w:style>
  <w:style w:type="character" w:customStyle="1" w:styleId="sel11">
    <w:name w:val="sel11"/>
    <w:basedOn w:val="a3"/>
    <w:uiPriority w:val="99"/>
    <w:qFormat/>
    <w:rsid w:val="00264D60"/>
    <w:rPr>
      <w:rFonts w:cs="Times New Roman"/>
      <w:b/>
      <w:bCs/>
    </w:rPr>
  </w:style>
  <w:style w:type="character" w:customStyle="1" w:styleId="bodyouter">
    <w:name w:val="body_outer"/>
    <w:basedOn w:val="a3"/>
    <w:uiPriority w:val="99"/>
    <w:qFormat/>
    <w:rsid w:val="00264D60"/>
    <w:rPr>
      <w:rFonts w:cs="Times New Roman"/>
    </w:rPr>
  </w:style>
  <w:style w:type="character" w:customStyle="1" w:styleId="at3">
    <w:name w:val="at3"/>
    <w:basedOn w:val="a3"/>
    <w:uiPriority w:val="99"/>
    <w:qFormat/>
    <w:rsid w:val="00264D60"/>
    <w:rPr>
      <w:rFonts w:cs="Times New Roman"/>
      <w:b/>
      <w:bCs/>
      <w:i/>
      <w:iCs/>
      <w:color w:val="00008B"/>
      <w:u w:val="single"/>
    </w:rPr>
  </w:style>
  <w:style w:type="character" w:customStyle="1" w:styleId="21f1">
    <w:name w:val="Знак2 Знак Знак1"/>
    <w:uiPriority w:val="99"/>
    <w:qFormat/>
    <w:locked/>
    <w:rsid w:val="00264D60"/>
    <w:rPr>
      <w:b/>
      <w:sz w:val="27"/>
      <w:lang w:val="ru-RU" w:eastAsia="ru-RU"/>
    </w:rPr>
  </w:style>
  <w:style w:type="character" w:customStyle="1" w:styleId="ilad">
    <w:name w:val="il_ad"/>
    <w:basedOn w:val="a3"/>
    <w:uiPriority w:val="99"/>
    <w:qFormat/>
    <w:rsid w:val="00264D60"/>
    <w:rPr>
      <w:rFonts w:cs="Times New Roman"/>
    </w:rPr>
  </w:style>
  <w:style w:type="character" w:customStyle="1" w:styleId="tooltipextranews">
    <w:name w:val="tooltip_extranews"/>
    <w:uiPriority w:val="99"/>
    <w:qFormat/>
    <w:rsid w:val="00264D60"/>
    <w:rPr>
      <w:rFonts w:ascii="Times New Roman" w:hAnsi="Times New Roman"/>
    </w:rPr>
  </w:style>
  <w:style w:type="character" w:customStyle="1" w:styleId="citecrochet1">
    <w:name w:val="cite_crochet1"/>
    <w:basedOn w:val="a3"/>
    <w:uiPriority w:val="99"/>
    <w:qFormat/>
    <w:rsid w:val="00264D60"/>
    <w:rPr>
      <w:rFonts w:ascii="Times New Roman" w:hAnsi="Times New Roman" w:cs="Times New Roman"/>
      <w:vanish/>
    </w:rPr>
  </w:style>
  <w:style w:type="character" w:customStyle="1" w:styleId="nowrap1">
    <w:name w:val="nowrap1"/>
    <w:basedOn w:val="a3"/>
    <w:uiPriority w:val="99"/>
    <w:qFormat/>
    <w:rsid w:val="00264D60"/>
    <w:rPr>
      <w:rFonts w:ascii="Times New Roman" w:hAnsi="Times New Roman" w:cs="Times New Roman"/>
    </w:rPr>
  </w:style>
  <w:style w:type="character" w:customStyle="1" w:styleId="needref">
    <w:name w:val="need_ref"/>
    <w:basedOn w:val="a3"/>
    <w:uiPriority w:val="99"/>
    <w:qFormat/>
    <w:rsid w:val="00264D60"/>
    <w:rPr>
      <w:rFonts w:ascii="Times New Roman" w:hAnsi="Times New Roman" w:cs="Times New Roman"/>
    </w:rPr>
  </w:style>
  <w:style w:type="character" w:customStyle="1" w:styleId="up">
    <w:name w:val="up"/>
    <w:basedOn w:val="a3"/>
    <w:uiPriority w:val="99"/>
    <w:qFormat/>
    <w:rsid w:val="00264D60"/>
    <w:rPr>
      <w:rFonts w:ascii="Times New Roman" w:hAnsi="Times New Roman" w:cs="Times New Roman"/>
    </w:rPr>
  </w:style>
  <w:style w:type="character" w:customStyle="1" w:styleId="down">
    <w:name w:val="down"/>
    <w:basedOn w:val="a3"/>
    <w:uiPriority w:val="99"/>
    <w:qFormat/>
    <w:rsid w:val="00264D60"/>
    <w:rPr>
      <w:rFonts w:ascii="Times New Roman" w:hAnsi="Times New Roman" w:cs="Times New Roman"/>
    </w:rPr>
  </w:style>
  <w:style w:type="character" w:customStyle="1" w:styleId="ref">
    <w:name w:val="ref"/>
    <w:basedOn w:val="a3"/>
    <w:uiPriority w:val="99"/>
    <w:qFormat/>
    <w:rsid w:val="00264D60"/>
    <w:rPr>
      <w:rFonts w:ascii="Times New Roman" w:hAnsi="Times New Roman" w:cs="Times New Roman"/>
    </w:rPr>
  </w:style>
  <w:style w:type="character" w:customStyle="1" w:styleId="up1">
    <w:name w:val="up1"/>
    <w:basedOn w:val="a3"/>
    <w:uiPriority w:val="99"/>
    <w:qFormat/>
    <w:rsid w:val="00264D60"/>
    <w:rPr>
      <w:rFonts w:ascii="Times New Roman" w:hAnsi="Times New Roman" w:cs="Times New Roman"/>
      <w:color w:val="0645AD"/>
    </w:rPr>
  </w:style>
  <w:style w:type="character" w:customStyle="1" w:styleId="down1">
    <w:name w:val="down1"/>
    <w:basedOn w:val="a3"/>
    <w:uiPriority w:val="99"/>
    <w:qFormat/>
    <w:rsid w:val="00264D60"/>
    <w:rPr>
      <w:rFonts w:ascii="Times New Roman" w:hAnsi="Times New Roman" w:cs="Times New Roman"/>
      <w:color w:val="0645AD"/>
    </w:rPr>
  </w:style>
  <w:style w:type="character" w:customStyle="1" w:styleId="up2">
    <w:name w:val="up2"/>
    <w:basedOn w:val="a3"/>
    <w:uiPriority w:val="99"/>
    <w:qFormat/>
    <w:rsid w:val="00264D60"/>
    <w:rPr>
      <w:rFonts w:ascii="Times New Roman" w:hAnsi="Times New Roman" w:cs="Times New Roman"/>
      <w:vanish/>
    </w:rPr>
  </w:style>
  <w:style w:type="character" w:customStyle="1" w:styleId="down2">
    <w:name w:val="down2"/>
    <w:basedOn w:val="a3"/>
    <w:uiPriority w:val="99"/>
    <w:qFormat/>
    <w:rsid w:val="00264D60"/>
    <w:rPr>
      <w:rFonts w:ascii="Times New Roman" w:hAnsi="Times New Roman" w:cs="Times New Roman"/>
      <w:vanish/>
    </w:rPr>
  </w:style>
  <w:style w:type="character" w:customStyle="1" w:styleId="toctoggle">
    <w:name w:val="toctoggle"/>
    <w:basedOn w:val="a3"/>
    <w:uiPriority w:val="99"/>
    <w:qFormat/>
    <w:rsid w:val="00264D60"/>
    <w:rPr>
      <w:rFonts w:ascii="Times New Roman" w:hAnsi="Times New Roman" w:cs="Times New Roman"/>
    </w:rPr>
  </w:style>
  <w:style w:type="character" w:customStyle="1" w:styleId="tocnumber">
    <w:name w:val="tocnumber"/>
    <w:basedOn w:val="a3"/>
    <w:uiPriority w:val="99"/>
    <w:qFormat/>
    <w:rsid w:val="00264D60"/>
    <w:rPr>
      <w:rFonts w:ascii="Times New Roman" w:hAnsi="Times New Roman" w:cs="Times New Roman"/>
    </w:rPr>
  </w:style>
  <w:style w:type="character" w:customStyle="1" w:styleId="romain1">
    <w:name w:val="romain1"/>
    <w:basedOn w:val="a3"/>
    <w:uiPriority w:val="99"/>
    <w:qFormat/>
    <w:rsid w:val="00264D60"/>
    <w:rPr>
      <w:rFonts w:ascii="Times New Roman" w:hAnsi="Times New Roman" w:cs="Times New Roman"/>
      <w:smallCaps/>
    </w:rPr>
  </w:style>
  <w:style w:type="character" w:customStyle="1" w:styleId="editsection2">
    <w:name w:val="editsection2"/>
    <w:basedOn w:val="a3"/>
    <w:uiPriority w:val="99"/>
    <w:qFormat/>
    <w:rsid w:val="00264D60"/>
    <w:rPr>
      <w:rFonts w:ascii="Times New Roman" w:hAnsi="Times New Roman" w:cs="Times New Roman"/>
    </w:rPr>
  </w:style>
  <w:style w:type="character" w:customStyle="1" w:styleId="mw-headline2">
    <w:name w:val="mw-headline2"/>
    <w:basedOn w:val="a3"/>
    <w:uiPriority w:val="99"/>
    <w:qFormat/>
    <w:rsid w:val="00264D60"/>
    <w:rPr>
      <w:rFonts w:ascii="Times New Roman" w:hAnsi="Times New Roman" w:cs="Times New Roman"/>
    </w:rPr>
  </w:style>
  <w:style w:type="character" w:customStyle="1" w:styleId="751">
    <w:name w:val="Основной текст (7)5"/>
    <w:basedOn w:val="a3"/>
    <w:uiPriority w:val="99"/>
    <w:qFormat/>
    <w:rsid w:val="00264D60"/>
    <w:rPr>
      <w:rFonts w:ascii="Times New Roman" w:hAnsi="Times New Roman" w:cs="Times New Roman"/>
      <w:spacing w:val="0"/>
      <w:sz w:val="20"/>
      <w:szCs w:val="20"/>
    </w:rPr>
  </w:style>
  <w:style w:type="character" w:customStyle="1" w:styleId="term1">
    <w:name w:val="term1"/>
    <w:basedOn w:val="a3"/>
    <w:uiPriority w:val="99"/>
    <w:qFormat/>
    <w:rsid w:val="00264D60"/>
    <w:rPr>
      <w:rFonts w:cs="Times New Roman"/>
      <w:b/>
      <w:bCs/>
      <w:i/>
      <w:iCs/>
      <w:color w:val="121F48"/>
    </w:rPr>
  </w:style>
  <w:style w:type="character" w:customStyle="1" w:styleId="fontstyle290">
    <w:name w:val="fontstyle29"/>
    <w:basedOn w:val="a3"/>
    <w:uiPriority w:val="99"/>
    <w:qFormat/>
    <w:rsid w:val="00264D60"/>
    <w:rPr>
      <w:rFonts w:ascii="Times New Roman" w:hAnsi="Times New Roman" w:cs="Times New Roman"/>
    </w:rPr>
  </w:style>
  <w:style w:type="character" w:customStyle="1" w:styleId="2ffe">
    <w:name w:val="Знак2 Знак Знак"/>
    <w:basedOn w:val="a3"/>
    <w:uiPriority w:val="99"/>
    <w:semiHidden/>
    <w:qFormat/>
    <w:locked/>
    <w:rsid w:val="00264D60"/>
    <w:rPr>
      <w:rFonts w:ascii="Arial" w:hAnsi="Arial" w:cs="Arial"/>
      <w:b/>
      <w:bCs/>
      <w:sz w:val="26"/>
      <w:szCs w:val="26"/>
      <w:lang w:val="ru-RU" w:eastAsia="ru-RU" w:bidi="ar-SA"/>
    </w:rPr>
  </w:style>
  <w:style w:type="character" w:customStyle="1" w:styleId="-FN">
    <w:name w:val="Текст сноски-FN Знак Знак Знак"/>
    <w:basedOn w:val="a3"/>
    <w:uiPriority w:val="99"/>
    <w:semiHidden/>
    <w:qFormat/>
    <w:locked/>
    <w:rsid w:val="00264D60"/>
    <w:rPr>
      <w:rFonts w:cs="Times New Roman"/>
      <w:lang w:eastAsia="ru-RU" w:bidi="ar-SA"/>
    </w:rPr>
  </w:style>
  <w:style w:type="character" w:customStyle="1" w:styleId="style50">
    <w:name w:val="style5"/>
    <w:basedOn w:val="a3"/>
    <w:uiPriority w:val="99"/>
    <w:qFormat/>
    <w:rsid w:val="00264D60"/>
    <w:rPr>
      <w:rFonts w:cs="Times New Roman"/>
    </w:rPr>
  </w:style>
  <w:style w:type="character" w:customStyle="1" w:styleId="-FN0">
    <w:name w:val="Текст сноски-FN Знак Знак"/>
    <w:basedOn w:val="a3"/>
    <w:uiPriority w:val="99"/>
    <w:qFormat/>
    <w:locked/>
    <w:rsid w:val="00264D60"/>
    <w:rPr>
      <w:rFonts w:cs="Times New Roman"/>
      <w:lang w:val="ru-RU" w:eastAsia="ru-RU" w:bidi="ar-SA"/>
    </w:rPr>
  </w:style>
  <w:style w:type="character" w:customStyle="1" w:styleId="gapspan">
    <w:name w:val="gapspan"/>
    <w:basedOn w:val="a3"/>
    <w:uiPriority w:val="99"/>
    <w:qFormat/>
    <w:rsid w:val="00264D60"/>
    <w:rPr>
      <w:rFonts w:cs="Times New Roman"/>
    </w:rPr>
  </w:style>
  <w:style w:type="character" w:customStyle="1" w:styleId="721">
    <w:name w:val="Основной текст (7)2"/>
    <w:basedOn w:val="a3"/>
    <w:uiPriority w:val="99"/>
    <w:qFormat/>
    <w:rsid w:val="00264D60"/>
    <w:rPr>
      <w:rFonts w:ascii="Times New Roman" w:hAnsi="Times New Roman" w:cs="Times New Roman"/>
      <w:spacing w:val="0"/>
      <w:sz w:val="20"/>
      <w:szCs w:val="20"/>
    </w:rPr>
  </w:style>
  <w:style w:type="character" w:customStyle="1" w:styleId="760">
    <w:name w:val="Основной текст (7)6"/>
    <w:basedOn w:val="a3"/>
    <w:uiPriority w:val="99"/>
    <w:qFormat/>
    <w:rsid w:val="00264D60"/>
    <w:rPr>
      <w:rFonts w:ascii="Times New Roman" w:hAnsi="Times New Roman" w:cs="Times New Roman"/>
      <w:spacing w:val="0"/>
      <w:sz w:val="20"/>
      <w:szCs w:val="20"/>
    </w:rPr>
  </w:style>
  <w:style w:type="character" w:customStyle="1" w:styleId="Absatz-Standardschriftart">
    <w:name w:val="Absatz-Standardschriftart"/>
    <w:uiPriority w:val="99"/>
    <w:qFormat/>
    <w:rsid w:val="00264D60"/>
  </w:style>
  <w:style w:type="character" w:customStyle="1" w:styleId="WW-Absatz-Standardschriftart">
    <w:name w:val="WW-Absatz-Standardschriftart"/>
    <w:uiPriority w:val="99"/>
    <w:qFormat/>
    <w:rsid w:val="00264D60"/>
  </w:style>
  <w:style w:type="character" w:customStyle="1" w:styleId="FontStyle150">
    <w:name w:val="Font Style15"/>
    <w:basedOn w:val="1fff5"/>
    <w:uiPriority w:val="99"/>
    <w:qFormat/>
    <w:rsid w:val="00264D60"/>
    <w:rPr>
      <w:rFonts w:ascii="Times New Roman" w:hAnsi="Times New Roman" w:cs="Times New Roman"/>
      <w:sz w:val="10"/>
      <w:szCs w:val="10"/>
    </w:rPr>
  </w:style>
  <w:style w:type="character" w:customStyle="1" w:styleId="FontStyle23">
    <w:name w:val="Font Style23"/>
    <w:basedOn w:val="a3"/>
    <w:uiPriority w:val="99"/>
    <w:qFormat/>
    <w:rsid w:val="00264D60"/>
    <w:rPr>
      <w:rFonts w:ascii="Times New Roman" w:hAnsi="Times New Roman" w:cs="Times New Roman"/>
      <w:b/>
      <w:bCs/>
      <w:sz w:val="20"/>
      <w:szCs w:val="20"/>
    </w:rPr>
  </w:style>
  <w:style w:type="character" w:customStyle="1" w:styleId="b-serp-urlitem">
    <w:name w:val="b-serp-url__item"/>
    <w:uiPriority w:val="99"/>
    <w:qFormat/>
    <w:rsid w:val="00264D60"/>
    <w:rPr>
      <w:rFonts w:ascii="Times New Roman" w:hAnsi="Times New Roman"/>
    </w:rPr>
  </w:style>
  <w:style w:type="character" w:customStyle="1" w:styleId="790">
    <w:name w:val="Основной текст (7)9"/>
    <w:basedOn w:val="a3"/>
    <w:uiPriority w:val="99"/>
    <w:qFormat/>
    <w:rsid w:val="00264D60"/>
    <w:rPr>
      <w:rFonts w:ascii="Times New Roman" w:hAnsi="Times New Roman" w:cs="Times New Roman"/>
      <w:spacing w:val="0"/>
      <w:sz w:val="20"/>
      <w:szCs w:val="20"/>
    </w:rPr>
  </w:style>
  <w:style w:type="character" w:customStyle="1" w:styleId="afffffffffb">
    <w:name w:val="пример"/>
    <w:basedOn w:val="a3"/>
    <w:uiPriority w:val="99"/>
    <w:qFormat/>
    <w:rsid w:val="00264D60"/>
    <w:rPr>
      <w:rFonts w:ascii="Times New Roman" w:hAnsi="Times New Roman" w:cs="Times New Roman"/>
    </w:rPr>
  </w:style>
  <w:style w:type="character" w:customStyle="1" w:styleId="first-letter">
    <w:name w:val="first-letter"/>
    <w:basedOn w:val="a3"/>
    <w:uiPriority w:val="99"/>
    <w:qFormat/>
    <w:rsid w:val="00264D60"/>
    <w:rPr>
      <w:rFonts w:cs="Times New Roman"/>
    </w:rPr>
  </w:style>
  <w:style w:type="character" w:customStyle="1" w:styleId="indicateur-langue1">
    <w:name w:val="indicateur-langue1"/>
    <w:basedOn w:val="a3"/>
    <w:uiPriority w:val="99"/>
    <w:qFormat/>
    <w:rsid w:val="00264D60"/>
    <w:rPr>
      <w:rFonts w:ascii="Courier New" w:hAnsi="Courier New" w:cs="Courier New"/>
      <w:b/>
      <w:bCs/>
      <w:sz w:val="24"/>
      <w:szCs w:val="24"/>
    </w:rPr>
  </w:style>
  <w:style w:type="character" w:customStyle="1" w:styleId="italique1">
    <w:name w:val="italique1"/>
    <w:basedOn w:val="a3"/>
    <w:uiPriority w:val="99"/>
    <w:qFormat/>
    <w:rsid w:val="00264D60"/>
    <w:rPr>
      <w:rFonts w:cs="Times New Roman"/>
      <w:i/>
      <w:iCs/>
    </w:rPr>
  </w:style>
  <w:style w:type="character" w:customStyle="1" w:styleId="hl21">
    <w:name w:val="hl21"/>
    <w:basedOn w:val="a3"/>
    <w:uiPriority w:val="99"/>
    <w:qFormat/>
    <w:rsid w:val="00264D60"/>
    <w:rPr>
      <w:rFonts w:cs="Times New Roman"/>
      <w:b/>
      <w:bCs/>
      <w:sz w:val="24"/>
      <w:szCs w:val="24"/>
    </w:rPr>
  </w:style>
  <w:style w:type="character" w:customStyle="1" w:styleId="m1">
    <w:name w:val="m1"/>
    <w:basedOn w:val="a3"/>
    <w:uiPriority w:val="99"/>
    <w:qFormat/>
    <w:rsid w:val="00264D60"/>
    <w:rPr>
      <w:rFonts w:ascii="Tahoma" w:hAnsi="Tahoma" w:cs="Tahoma"/>
      <w:sz w:val="18"/>
      <w:szCs w:val="18"/>
      <w:u w:val="none"/>
    </w:rPr>
  </w:style>
  <w:style w:type="character" w:customStyle="1" w:styleId="trd12">
    <w:name w:val="trd12"/>
    <w:basedOn w:val="a3"/>
    <w:uiPriority w:val="99"/>
    <w:qFormat/>
    <w:rsid w:val="00264D60"/>
    <w:rPr>
      <w:rFonts w:cs="Times New Roman"/>
    </w:rPr>
  </w:style>
  <w:style w:type="character" w:customStyle="1" w:styleId="mr1">
    <w:name w:val="mr1"/>
    <w:basedOn w:val="a3"/>
    <w:uiPriority w:val="99"/>
    <w:qFormat/>
    <w:rsid w:val="00264D60"/>
    <w:rPr>
      <w:rFonts w:ascii="Tahoma" w:hAnsi="Tahoma" w:cs="Tahoma"/>
      <w:color w:val="800000"/>
      <w:sz w:val="18"/>
      <w:szCs w:val="18"/>
      <w:u w:val="none"/>
    </w:rPr>
  </w:style>
  <w:style w:type="character" w:customStyle="1" w:styleId="trd121">
    <w:name w:val="trd121"/>
    <w:basedOn w:val="a3"/>
    <w:uiPriority w:val="99"/>
    <w:qFormat/>
    <w:rsid w:val="00264D60"/>
    <w:rPr>
      <w:rFonts w:ascii="Arial" w:hAnsi="Arial" w:cs="Arial"/>
      <w:b/>
      <w:bCs/>
      <w:color w:val="800000"/>
      <w:sz w:val="18"/>
      <w:szCs w:val="18"/>
      <w:u w:val="none"/>
    </w:rPr>
  </w:style>
  <w:style w:type="character" w:customStyle="1" w:styleId="hlnormal">
    <w:name w:val="hlnormal"/>
    <w:basedOn w:val="a3"/>
    <w:uiPriority w:val="99"/>
    <w:qFormat/>
    <w:rsid w:val="00264D60"/>
    <w:rPr>
      <w:rFonts w:cs="Times New Roman"/>
    </w:rPr>
  </w:style>
  <w:style w:type="character" w:customStyle="1" w:styleId="bod1">
    <w:name w:val="bod1"/>
    <w:basedOn w:val="a3"/>
    <w:uiPriority w:val="99"/>
    <w:qFormat/>
    <w:rsid w:val="00264D60"/>
    <w:rPr>
      <w:rFonts w:cs="Times New Roman"/>
    </w:rPr>
  </w:style>
  <w:style w:type="paragraph" w:customStyle="1" w:styleId="911">
    <w:name w:val="Знак91"/>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character" w:customStyle="1" w:styleId="4131">
    <w:name w:val="Знак4 Знак Знак13"/>
    <w:uiPriority w:val="99"/>
    <w:qFormat/>
    <w:locked/>
    <w:rsid w:val="00264D60"/>
    <w:rPr>
      <w:rFonts w:ascii="Arial" w:hAnsi="Arial"/>
      <w:b/>
      <w:kern w:val="32"/>
      <w:sz w:val="32"/>
      <w:lang w:val="ru-RU" w:eastAsia="ru-RU"/>
    </w:rPr>
  </w:style>
  <w:style w:type="character" w:customStyle="1" w:styleId="2114">
    <w:name w:val="Знак2 Знак Знак11"/>
    <w:uiPriority w:val="99"/>
    <w:qFormat/>
    <w:locked/>
    <w:rsid w:val="00264D60"/>
    <w:rPr>
      <w:b/>
      <w:sz w:val="27"/>
      <w:lang w:val="ru-RU" w:eastAsia="ru-RU"/>
    </w:rPr>
  </w:style>
  <w:style w:type="character" w:customStyle="1" w:styleId="229">
    <w:name w:val="Знак2 Знак Знак2"/>
    <w:basedOn w:val="a3"/>
    <w:uiPriority w:val="99"/>
    <w:qFormat/>
    <w:locked/>
    <w:rsid w:val="00264D60"/>
    <w:rPr>
      <w:rFonts w:ascii="Arial" w:hAnsi="Arial" w:cs="Arial"/>
      <w:b/>
      <w:bCs/>
      <w:sz w:val="26"/>
      <w:szCs w:val="26"/>
      <w:lang w:val="ru-RU" w:eastAsia="ru-RU" w:bidi="ar-SA"/>
    </w:rPr>
  </w:style>
  <w:style w:type="paragraph" w:customStyle="1" w:styleId="paragraph">
    <w:name w:val="paragraph"/>
    <w:basedOn w:val="a2"/>
    <w:uiPriority w:val="99"/>
    <w:qFormat/>
    <w:rsid w:val="00264D60"/>
    <w:pPr>
      <w:widowControl/>
      <w:snapToGrid/>
      <w:spacing w:before="0" w:after="0"/>
    </w:pPr>
    <w:rPr>
      <w:rFonts w:eastAsia="Times New Roman"/>
      <w:szCs w:val="24"/>
    </w:rPr>
  </w:style>
  <w:style w:type="character" w:customStyle="1" w:styleId="spellingerror">
    <w:name w:val="spellingerror"/>
    <w:uiPriority w:val="99"/>
    <w:qFormat/>
    <w:rsid w:val="00264D60"/>
  </w:style>
  <w:style w:type="character" w:customStyle="1" w:styleId="contextualspellingandgrammarerror">
    <w:name w:val="contextualspellingandgrammarerror"/>
    <w:uiPriority w:val="99"/>
    <w:qFormat/>
    <w:rsid w:val="00264D60"/>
  </w:style>
  <w:style w:type="character" w:customStyle="1" w:styleId="normaltextrun1">
    <w:name w:val="normaltextrun1"/>
    <w:uiPriority w:val="99"/>
    <w:qFormat/>
    <w:rsid w:val="00264D60"/>
  </w:style>
  <w:style w:type="character" w:customStyle="1" w:styleId="eop">
    <w:name w:val="eop"/>
    <w:uiPriority w:val="99"/>
    <w:qFormat/>
    <w:rsid w:val="00264D60"/>
  </w:style>
  <w:style w:type="character" w:customStyle="1" w:styleId="NormalWebChar">
    <w:name w:val="Normal (Web) Char"/>
    <w:uiPriority w:val="99"/>
    <w:qFormat/>
    <w:locked/>
    <w:rsid w:val="00264D60"/>
    <w:rPr>
      <w:rFonts w:ascii="Times New Roman" w:hAnsi="Times New Roman"/>
      <w:sz w:val="24"/>
      <w:lang w:eastAsia="ru-RU"/>
    </w:rPr>
  </w:style>
  <w:style w:type="character" w:customStyle="1" w:styleId="PlainTextChar2">
    <w:name w:val="Plain Text Char2"/>
    <w:basedOn w:val="a3"/>
    <w:uiPriority w:val="99"/>
    <w:locked/>
    <w:rsid w:val="00264D60"/>
    <w:rPr>
      <w:rFonts w:ascii="Courier New" w:hAnsi="Courier New" w:cs="Times New Roman"/>
      <w:sz w:val="20"/>
      <w:szCs w:val="20"/>
    </w:rPr>
  </w:style>
  <w:style w:type="paragraph" w:customStyle="1" w:styleId="Style88">
    <w:name w:val="Style88"/>
    <w:basedOn w:val="a2"/>
    <w:uiPriority w:val="99"/>
    <w:qFormat/>
    <w:rsid w:val="00264D60"/>
    <w:pPr>
      <w:autoSpaceDE w:val="0"/>
      <w:autoSpaceDN w:val="0"/>
      <w:adjustRightInd w:val="0"/>
      <w:snapToGrid/>
      <w:spacing w:before="0" w:after="0" w:line="243" w:lineRule="exact"/>
      <w:ind w:firstLine="298"/>
      <w:jc w:val="both"/>
    </w:pPr>
    <w:rPr>
      <w:rFonts w:ascii="Franklin Gothic Medium" w:eastAsia="MS ??" w:hAnsi="Franklin Gothic Medium"/>
      <w:szCs w:val="24"/>
    </w:rPr>
  </w:style>
  <w:style w:type="character" w:customStyle="1" w:styleId="afffffffffc">
    <w:name w:val="Неразрешенное упоминание"/>
    <w:uiPriority w:val="99"/>
    <w:semiHidden/>
    <w:qFormat/>
    <w:rsid w:val="00264D60"/>
    <w:rPr>
      <w:color w:val="808080"/>
      <w:shd w:val="clear" w:color="auto" w:fill="E6E6E6"/>
    </w:rPr>
  </w:style>
  <w:style w:type="character" w:customStyle="1" w:styleId="FontStyle182">
    <w:name w:val="Font Style182"/>
    <w:qFormat/>
    <w:rsid w:val="00264D60"/>
    <w:rPr>
      <w:rFonts w:ascii="Times New Roman" w:hAnsi="Times New Roman"/>
      <w:sz w:val="18"/>
    </w:rPr>
  </w:style>
  <w:style w:type="paragraph" w:customStyle="1" w:styleId="97">
    <w:name w:val="Знак Знак Знак Знак Знак Знак9"/>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100">
    <w:name w:val="Знак Знак710"/>
    <w:uiPriority w:val="99"/>
    <w:qFormat/>
    <w:rsid w:val="00264D60"/>
    <w:rPr>
      <w:sz w:val="16"/>
      <w:lang w:val="ru-RU" w:eastAsia="ru-RU"/>
    </w:rPr>
  </w:style>
  <w:style w:type="paragraph" w:customStyle="1" w:styleId="5f">
    <w:name w:val="Обычный5"/>
    <w:uiPriority w:val="99"/>
    <w:qFormat/>
    <w:rsid w:val="00264D60"/>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8">
    <w:name w:val="Знак Знак148"/>
    <w:uiPriority w:val="99"/>
    <w:qFormat/>
    <w:locked/>
    <w:rsid w:val="00264D60"/>
    <w:rPr>
      <w:b/>
      <w:sz w:val="27"/>
      <w:lang w:val="ru-RU" w:eastAsia="ru-RU"/>
    </w:rPr>
  </w:style>
  <w:style w:type="character" w:customStyle="1" w:styleId="108">
    <w:name w:val="Знак Знак108"/>
    <w:uiPriority w:val="99"/>
    <w:qFormat/>
    <w:locked/>
    <w:rsid w:val="00264D60"/>
    <w:rPr>
      <w:sz w:val="16"/>
      <w:lang w:val="ru-RU" w:eastAsia="ru-RU"/>
    </w:rPr>
  </w:style>
  <w:style w:type="character" w:customStyle="1" w:styleId="6200">
    <w:name w:val="Знак Знак620"/>
    <w:uiPriority w:val="99"/>
    <w:qFormat/>
    <w:rsid w:val="00264D60"/>
    <w:rPr>
      <w:rFonts w:ascii="Arial" w:hAnsi="Arial"/>
      <w:b/>
      <w:i/>
      <w:sz w:val="28"/>
      <w:lang w:val="ru-RU" w:eastAsia="en-US"/>
    </w:rPr>
  </w:style>
  <w:style w:type="paragraph" w:customStyle="1" w:styleId="3ff">
    <w:name w:val="Абзац списка3"/>
    <w:basedOn w:val="a2"/>
    <w:link w:val="ListParagraphChar1"/>
    <w:uiPriority w:val="99"/>
    <w:qFormat/>
    <w:rsid w:val="00264D60"/>
    <w:pPr>
      <w:widowControl/>
      <w:snapToGrid/>
      <w:spacing w:before="0" w:after="200" w:line="276" w:lineRule="auto"/>
      <w:ind w:left="720"/>
    </w:pPr>
    <w:rPr>
      <w:rFonts w:ascii="Calibri" w:hAnsi="Calibri"/>
      <w:sz w:val="20"/>
    </w:rPr>
  </w:style>
  <w:style w:type="character" w:customStyle="1" w:styleId="169">
    <w:name w:val="Знак Знак169"/>
    <w:uiPriority w:val="99"/>
    <w:qFormat/>
    <w:locked/>
    <w:rsid w:val="00264D60"/>
    <w:rPr>
      <w:b/>
      <w:caps/>
      <w:sz w:val="24"/>
      <w:lang w:val="ru-RU" w:eastAsia="ru-RU"/>
    </w:rPr>
  </w:style>
  <w:style w:type="paragraph" w:customStyle="1" w:styleId="238">
    <w:name w:val="Основной текст 23"/>
    <w:basedOn w:val="a2"/>
    <w:uiPriority w:val="99"/>
    <w:qFormat/>
    <w:rsid w:val="00264D60"/>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07">
    <w:name w:val="Знак Знак Знак10"/>
    <w:uiPriority w:val="99"/>
    <w:qFormat/>
    <w:rsid w:val="00264D60"/>
    <w:rPr>
      <w:rFonts w:ascii="Times New Roman" w:hAnsi="Times New Roman"/>
      <w:b/>
      <w:caps/>
      <w:sz w:val="28"/>
    </w:rPr>
  </w:style>
  <w:style w:type="character" w:customStyle="1" w:styleId="258">
    <w:name w:val="Знак Знак258"/>
    <w:uiPriority w:val="99"/>
    <w:qFormat/>
    <w:rsid w:val="00264D60"/>
    <w:rPr>
      <w:rFonts w:ascii="Times New Roman" w:hAnsi="Times New Roman"/>
      <w:b/>
      <w:sz w:val="28"/>
    </w:rPr>
  </w:style>
  <w:style w:type="character" w:customStyle="1" w:styleId="2280">
    <w:name w:val="Знак Знак228"/>
    <w:uiPriority w:val="99"/>
    <w:qFormat/>
    <w:rsid w:val="00264D60"/>
    <w:rPr>
      <w:rFonts w:ascii="Times New Roman" w:hAnsi="Times New Roman"/>
      <w:sz w:val="24"/>
    </w:rPr>
  </w:style>
  <w:style w:type="character" w:customStyle="1" w:styleId="2011">
    <w:name w:val="Знак Знак2011"/>
    <w:uiPriority w:val="99"/>
    <w:qFormat/>
    <w:rsid w:val="00264D60"/>
    <w:rPr>
      <w:rFonts w:ascii="Arial" w:hAnsi="Arial"/>
      <w:sz w:val="22"/>
    </w:rPr>
  </w:style>
  <w:style w:type="character" w:customStyle="1" w:styleId="198">
    <w:name w:val="Знак Знак198"/>
    <w:uiPriority w:val="99"/>
    <w:qFormat/>
    <w:rsid w:val="00264D60"/>
    <w:rPr>
      <w:rFonts w:ascii="Times New Roman" w:hAnsi="Times New Roman"/>
      <w:sz w:val="16"/>
      <w:lang w:eastAsia="ru-RU"/>
    </w:rPr>
  </w:style>
  <w:style w:type="character" w:customStyle="1" w:styleId="188">
    <w:name w:val="Знак Знак188"/>
    <w:uiPriority w:val="99"/>
    <w:qFormat/>
    <w:rsid w:val="00264D60"/>
    <w:rPr>
      <w:rFonts w:ascii="Courier New" w:hAnsi="Courier New"/>
    </w:rPr>
  </w:style>
  <w:style w:type="character" w:customStyle="1" w:styleId="178">
    <w:name w:val="Знак Знак178"/>
    <w:uiPriority w:val="99"/>
    <w:qFormat/>
    <w:rsid w:val="00264D60"/>
    <w:rPr>
      <w:rFonts w:ascii="Times New Roman" w:hAnsi="Times New Roman"/>
      <w:sz w:val="24"/>
    </w:rPr>
  </w:style>
  <w:style w:type="paragraph" w:customStyle="1" w:styleId="325">
    <w:name w:val="Заголовок 32"/>
    <w:basedOn w:val="5f"/>
    <w:next w:val="5f"/>
    <w:uiPriority w:val="99"/>
    <w:qFormat/>
    <w:rsid w:val="00264D60"/>
    <w:pPr>
      <w:keepNext/>
      <w:widowControl/>
      <w:ind w:left="0" w:firstLine="0"/>
      <w:outlineLvl w:val="2"/>
    </w:pPr>
    <w:rPr>
      <w:sz w:val="24"/>
    </w:rPr>
  </w:style>
  <w:style w:type="paragraph" w:customStyle="1" w:styleId="4f1">
    <w:name w:val="Основной текст4"/>
    <w:basedOn w:val="5f"/>
    <w:uiPriority w:val="99"/>
    <w:qFormat/>
    <w:rsid w:val="00264D60"/>
    <w:pPr>
      <w:widowControl/>
      <w:spacing w:line="360" w:lineRule="auto"/>
      <w:ind w:left="0" w:firstLine="0"/>
    </w:pPr>
    <w:rPr>
      <w:sz w:val="24"/>
    </w:rPr>
  </w:style>
  <w:style w:type="character" w:customStyle="1" w:styleId="158">
    <w:name w:val="Знак Знак158"/>
    <w:uiPriority w:val="99"/>
    <w:qFormat/>
    <w:rsid w:val="00264D60"/>
    <w:rPr>
      <w:b/>
      <w:sz w:val="28"/>
    </w:rPr>
  </w:style>
  <w:style w:type="character" w:customStyle="1" w:styleId="86">
    <w:name w:val="Знак Знак86"/>
    <w:uiPriority w:val="99"/>
    <w:rsid w:val="00264D60"/>
    <w:rPr>
      <w:rFonts w:ascii="Times New Roman" w:hAnsi="Times New Roman"/>
      <w:lang w:eastAsia="en-US"/>
    </w:rPr>
  </w:style>
  <w:style w:type="paragraph" w:customStyle="1" w:styleId="22a">
    <w:name w:val="Заголовок 22"/>
    <w:basedOn w:val="a2"/>
    <w:next w:val="a2"/>
    <w:uiPriority w:val="99"/>
    <w:qFormat/>
    <w:rsid w:val="00264D60"/>
    <w:pPr>
      <w:keepNext/>
      <w:snapToGrid/>
      <w:spacing w:before="0" w:after="0"/>
      <w:jc w:val="center"/>
    </w:pPr>
    <w:rPr>
      <w:rFonts w:eastAsia="Times New Roman"/>
      <w:b/>
      <w:sz w:val="26"/>
    </w:rPr>
  </w:style>
  <w:style w:type="paragraph" w:customStyle="1" w:styleId="6f">
    <w:name w:val="Обычный6"/>
    <w:basedOn w:val="a2"/>
    <w:uiPriority w:val="99"/>
    <w:qFormat/>
    <w:rsid w:val="00264D60"/>
    <w:pPr>
      <w:widowControl/>
      <w:snapToGrid/>
      <w:spacing w:beforeAutospacing="1" w:afterAutospacing="1"/>
    </w:pPr>
    <w:rPr>
      <w:rFonts w:eastAsia="Times New Roman"/>
      <w:szCs w:val="24"/>
    </w:rPr>
  </w:style>
  <w:style w:type="paragraph" w:customStyle="1" w:styleId="3ff0">
    <w:name w:val="Цитата3"/>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ff1">
    <w:name w:val="Текст3"/>
    <w:basedOn w:val="a2"/>
    <w:uiPriority w:val="99"/>
    <w:qFormat/>
    <w:rsid w:val="00264D60"/>
    <w:pPr>
      <w:widowControl/>
      <w:snapToGrid/>
      <w:spacing w:before="0" w:after="0"/>
    </w:pPr>
    <w:rPr>
      <w:rFonts w:ascii="Courier New" w:eastAsia="Times New Roman" w:hAnsi="Courier New"/>
      <w:sz w:val="20"/>
    </w:rPr>
  </w:style>
  <w:style w:type="paragraph" w:customStyle="1" w:styleId="333">
    <w:name w:val="Основной текст 33"/>
    <w:basedOn w:val="5f"/>
    <w:uiPriority w:val="99"/>
    <w:qFormat/>
    <w:rsid w:val="00264D60"/>
    <w:pPr>
      <w:widowControl/>
      <w:tabs>
        <w:tab w:val="left" w:pos="360"/>
      </w:tabs>
      <w:ind w:left="0" w:firstLine="0"/>
      <w:jc w:val="both"/>
    </w:pPr>
    <w:rPr>
      <w:i/>
      <w:sz w:val="26"/>
    </w:rPr>
  </w:style>
  <w:style w:type="paragraph" w:customStyle="1" w:styleId="22b">
    <w:name w:val="Основной текст с отступом 22"/>
    <w:basedOn w:val="a2"/>
    <w:uiPriority w:val="99"/>
    <w:qFormat/>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34">
    <w:name w:val="Основной текст с отступом 33"/>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2fff">
    <w:name w:val="Верхний колонтитул2"/>
    <w:basedOn w:val="a2"/>
    <w:uiPriority w:val="99"/>
    <w:qFormat/>
    <w:rsid w:val="00264D60"/>
    <w:pPr>
      <w:widowControl/>
      <w:tabs>
        <w:tab w:val="center" w:pos="4153"/>
        <w:tab w:val="right" w:pos="8306"/>
      </w:tabs>
      <w:snapToGrid/>
      <w:spacing w:before="0" w:after="0"/>
    </w:pPr>
    <w:rPr>
      <w:rFonts w:ascii="Arial" w:eastAsia="Times New Roman" w:hAnsi="Arial"/>
    </w:rPr>
  </w:style>
  <w:style w:type="character" w:customStyle="1" w:styleId="2fff0">
    <w:name w:val="Слабое выделение2"/>
    <w:uiPriority w:val="99"/>
    <w:qFormat/>
    <w:rsid w:val="00264D60"/>
    <w:rPr>
      <w:i/>
      <w:color w:val="808080"/>
    </w:rPr>
  </w:style>
  <w:style w:type="character" w:customStyle="1" w:styleId="418">
    <w:name w:val="Знак Знак418"/>
    <w:uiPriority w:val="99"/>
    <w:qFormat/>
    <w:locked/>
    <w:rsid w:val="00264D60"/>
    <w:rPr>
      <w:rFonts w:ascii="Arial" w:hAnsi="Arial"/>
      <w:b/>
      <w:i/>
      <w:sz w:val="28"/>
      <w:lang w:val="ru-RU" w:eastAsia="en-US"/>
    </w:rPr>
  </w:style>
  <w:style w:type="character" w:customStyle="1" w:styleId="2fff1">
    <w:name w:val="Знак Знак2"/>
    <w:uiPriority w:val="99"/>
    <w:qFormat/>
    <w:locked/>
    <w:rsid w:val="00264D60"/>
    <w:rPr>
      <w:rFonts w:ascii="Arial" w:hAnsi="Arial"/>
      <w:b/>
      <w:i/>
      <w:sz w:val="28"/>
      <w:lang w:val="ru-RU" w:eastAsia="en-US"/>
    </w:rPr>
  </w:style>
  <w:style w:type="character" w:customStyle="1" w:styleId="2fff2">
    <w:name w:val="Основной шрифт абзаца2"/>
    <w:uiPriority w:val="99"/>
    <w:qFormat/>
    <w:rsid w:val="00264D60"/>
  </w:style>
  <w:style w:type="character" w:customStyle="1" w:styleId="2310">
    <w:name w:val="Знак Знак23 Знак1"/>
    <w:uiPriority w:val="99"/>
    <w:locked/>
    <w:rsid w:val="00264D60"/>
    <w:rPr>
      <w:rFonts w:ascii="Tahoma" w:hAnsi="Tahoma"/>
      <w:sz w:val="16"/>
    </w:rPr>
  </w:style>
  <w:style w:type="paragraph" w:customStyle="1" w:styleId="109">
    <w:name w:val="Знак Знак Знак Знак Знак Знак Знак Знак Знак Знак Знак Знак Знак10"/>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81">
    <w:name w:val="Знак38"/>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8">
    <w:name w:val="Знак Знак538"/>
    <w:uiPriority w:val="99"/>
    <w:qFormat/>
    <w:locked/>
    <w:rsid w:val="00264D60"/>
    <w:rPr>
      <w:b/>
      <w:caps/>
      <w:sz w:val="24"/>
      <w:lang w:val="ru-RU" w:eastAsia="ru-RU"/>
    </w:rPr>
  </w:style>
  <w:style w:type="character" w:customStyle="1" w:styleId="NoSpacingChar">
    <w:name w:val="No Spacing Char"/>
    <w:link w:val="2fff3"/>
    <w:uiPriority w:val="99"/>
    <w:qFormat/>
    <w:locked/>
    <w:rsid w:val="00264D60"/>
    <w:rPr>
      <w:sz w:val="24"/>
    </w:rPr>
  </w:style>
  <w:style w:type="paragraph" w:customStyle="1" w:styleId="2fff3">
    <w:name w:val="Без интервала2"/>
    <w:link w:val="NoSpacingChar"/>
    <w:uiPriority w:val="99"/>
    <w:qFormat/>
    <w:rsid w:val="00264D60"/>
    <w:pPr>
      <w:spacing w:after="0" w:line="240" w:lineRule="auto"/>
    </w:pPr>
    <w:rPr>
      <w:sz w:val="24"/>
    </w:rPr>
  </w:style>
  <w:style w:type="character" w:customStyle="1" w:styleId="1181">
    <w:name w:val="Знак1 Знак Знак18"/>
    <w:uiPriority w:val="99"/>
    <w:qFormat/>
    <w:locked/>
    <w:rsid w:val="00264D60"/>
    <w:rPr>
      <w:rFonts w:ascii="Times New Roman" w:hAnsi="Times New Roman"/>
      <w:sz w:val="24"/>
      <w:lang w:eastAsia="ru-RU"/>
    </w:rPr>
  </w:style>
  <w:style w:type="character" w:customStyle="1" w:styleId="468">
    <w:name w:val="Знак Знак468"/>
    <w:uiPriority w:val="99"/>
    <w:qFormat/>
    <w:locked/>
    <w:rsid w:val="00264D60"/>
    <w:rPr>
      <w:b/>
      <w:sz w:val="27"/>
      <w:lang w:val="ru-RU" w:eastAsia="ru-RU"/>
    </w:rPr>
  </w:style>
  <w:style w:type="character" w:customStyle="1" w:styleId="488">
    <w:name w:val="Знак Знак488"/>
    <w:uiPriority w:val="99"/>
    <w:qFormat/>
    <w:locked/>
    <w:rsid w:val="00264D60"/>
    <w:rPr>
      <w:b/>
      <w:sz w:val="27"/>
      <w:lang w:val="ru-RU" w:eastAsia="ru-RU"/>
    </w:rPr>
  </w:style>
  <w:style w:type="character" w:customStyle="1" w:styleId="448">
    <w:name w:val="Знак Знак448"/>
    <w:uiPriority w:val="99"/>
    <w:qFormat/>
    <w:locked/>
    <w:rsid w:val="00264D60"/>
    <w:rPr>
      <w:sz w:val="24"/>
    </w:rPr>
  </w:style>
  <w:style w:type="character" w:customStyle="1" w:styleId="518">
    <w:name w:val="Знак Знак518"/>
    <w:uiPriority w:val="99"/>
    <w:qFormat/>
    <w:locked/>
    <w:rsid w:val="00264D60"/>
    <w:rPr>
      <w:b/>
      <w:sz w:val="27"/>
      <w:lang w:val="ru-RU" w:eastAsia="ru-RU"/>
    </w:rPr>
  </w:style>
  <w:style w:type="character" w:customStyle="1" w:styleId="438">
    <w:name w:val="Знак Знак438"/>
    <w:uiPriority w:val="99"/>
    <w:qFormat/>
    <w:locked/>
    <w:rsid w:val="00264D60"/>
    <w:rPr>
      <w:color w:val="000000"/>
      <w:sz w:val="24"/>
      <w:lang w:eastAsia="ru-RU"/>
    </w:rPr>
  </w:style>
  <w:style w:type="character" w:customStyle="1" w:styleId="428">
    <w:name w:val="Знак Знак428"/>
    <w:uiPriority w:val="99"/>
    <w:qFormat/>
    <w:rsid w:val="00264D60"/>
    <w:rPr>
      <w:rFonts w:ascii="Times New Roman" w:hAnsi="Times New Roman"/>
      <w:sz w:val="16"/>
    </w:rPr>
  </w:style>
  <w:style w:type="character" w:customStyle="1" w:styleId="498">
    <w:name w:val="Знак Знак498"/>
    <w:uiPriority w:val="99"/>
    <w:qFormat/>
    <w:rsid w:val="00264D60"/>
    <w:rPr>
      <w:rFonts w:ascii="Times New Roman" w:hAnsi="Times New Roman"/>
      <w:b/>
      <w:caps/>
      <w:sz w:val="24"/>
      <w:lang w:eastAsia="ru-RU"/>
    </w:rPr>
  </w:style>
  <w:style w:type="paragraph" w:customStyle="1" w:styleId="427">
    <w:name w:val="Заголовок 42"/>
    <w:basedOn w:val="5f"/>
    <w:next w:val="5f"/>
    <w:uiPriority w:val="99"/>
    <w:qFormat/>
    <w:rsid w:val="00264D60"/>
    <w:pPr>
      <w:keepNext/>
      <w:widowControl/>
      <w:ind w:left="0" w:firstLine="0"/>
    </w:pPr>
    <w:rPr>
      <w:sz w:val="24"/>
    </w:rPr>
  </w:style>
  <w:style w:type="character" w:customStyle="1" w:styleId="478">
    <w:name w:val="Знак Знак478"/>
    <w:uiPriority w:val="99"/>
    <w:qFormat/>
    <w:rsid w:val="00264D60"/>
    <w:rPr>
      <w:rFonts w:ascii="Times New Roman" w:hAnsi="Times New Roman"/>
      <w:b/>
      <w:sz w:val="27"/>
      <w:lang w:eastAsia="ru-RU"/>
    </w:rPr>
  </w:style>
  <w:style w:type="character" w:customStyle="1" w:styleId="458">
    <w:name w:val="Знак Знак458"/>
    <w:uiPriority w:val="99"/>
    <w:qFormat/>
    <w:rsid w:val="00264D60"/>
    <w:rPr>
      <w:rFonts w:ascii="Times New Roman" w:hAnsi="Times New Roman"/>
      <w:b/>
      <w:i/>
      <w:sz w:val="26"/>
      <w:lang w:eastAsia="ru-RU"/>
    </w:rPr>
  </w:style>
  <w:style w:type="paragraph" w:customStyle="1" w:styleId="617">
    <w:name w:val="Заголовок 61"/>
    <w:uiPriority w:val="99"/>
    <w:qFormat/>
    <w:rsid w:val="00264D6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0">
    <w:name w:val="Знак5 Знак Знак9"/>
    <w:uiPriority w:val="99"/>
    <w:qFormat/>
    <w:locked/>
    <w:rsid w:val="00264D60"/>
    <w:rPr>
      <w:sz w:val="16"/>
    </w:rPr>
  </w:style>
  <w:style w:type="character" w:customStyle="1" w:styleId="508">
    <w:name w:val="Знак Знак508"/>
    <w:uiPriority w:val="99"/>
    <w:qFormat/>
    <w:locked/>
    <w:rsid w:val="00264D60"/>
    <w:rPr>
      <w:b/>
      <w:sz w:val="28"/>
      <w:lang w:val="ru-RU" w:eastAsia="ru-RU"/>
    </w:rPr>
  </w:style>
  <w:style w:type="character" w:customStyle="1" w:styleId="528">
    <w:name w:val="Знак Знак528"/>
    <w:uiPriority w:val="99"/>
    <w:qFormat/>
    <w:rsid w:val="00264D60"/>
    <w:rPr>
      <w:rFonts w:ascii="Arial" w:hAnsi="Arial"/>
      <w:b/>
      <w:i/>
      <w:sz w:val="28"/>
    </w:rPr>
  </w:style>
  <w:style w:type="paragraph" w:customStyle="1" w:styleId="21f2">
    <w:name w:val="Цитата 21"/>
    <w:basedOn w:val="a2"/>
    <w:next w:val="a2"/>
    <w:link w:val="QuoteChar2"/>
    <w:uiPriority w:val="99"/>
    <w:qFormat/>
    <w:rsid w:val="00264D60"/>
    <w:pPr>
      <w:widowControl/>
      <w:snapToGrid/>
      <w:spacing w:before="0" w:after="0"/>
    </w:pPr>
    <w:rPr>
      <w:rFonts w:ascii="Calibri" w:hAnsi="Calibri"/>
      <w:i/>
      <w:color w:val="000000"/>
    </w:rPr>
  </w:style>
  <w:style w:type="character" w:customStyle="1" w:styleId="QuoteChar2">
    <w:name w:val="Quote Char2"/>
    <w:link w:val="21f2"/>
    <w:uiPriority w:val="99"/>
    <w:qFormat/>
    <w:locked/>
    <w:rsid w:val="00264D60"/>
    <w:rPr>
      <w:rFonts w:ascii="Calibri" w:eastAsia="Calibri" w:hAnsi="Calibri" w:cs="Times New Roman"/>
      <w:i/>
      <w:color w:val="000000"/>
      <w:sz w:val="24"/>
      <w:szCs w:val="20"/>
      <w:lang w:eastAsia="ru-RU"/>
    </w:rPr>
  </w:style>
  <w:style w:type="paragraph" w:customStyle="1" w:styleId="1fffff0">
    <w:name w:val="Выделенная цитата1"/>
    <w:basedOn w:val="a2"/>
    <w:next w:val="a2"/>
    <w:link w:val="IntenseQuoteChar2"/>
    <w:uiPriority w:val="99"/>
    <w:qFormat/>
    <w:rsid w:val="00264D60"/>
    <w:pPr>
      <w:widowControl/>
      <w:pBdr>
        <w:bottom w:val="single" w:sz="4" w:space="4" w:color="4F81BD"/>
      </w:pBdr>
      <w:snapToGrid/>
      <w:spacing w:before="200" w:after="280"/>
      <w:ind w:left="936" w:right="936"/>
    </w:pPr>
    <w:rPr>
      <w:rFonts w:ascii="Calibri" w:hAnsi="Calibri"/>
      <w:b/>
      <w:i/>
      <w:color w:val="4F81BD"/>
    </w:rPr>
  </w:style>
  <w:style w:type="character" w:customStyle="1" w:styleId="IntenseQuoteChar2">
    <w:name w:val="Intense Quote Char2"/>
    <w:link w:val="1fffff0"/>
    <w:uiPriority w:val="99"/>
    <w:qFormat/>
    <w:locked/>
    <w:rsid w:val="00264D60"/>
    <w:rPr>
      <w:rFonts w:ascii="Calibri" w:eastAsia="Calibri" w:hAnsi="Calibri" w:cs="Times New Roman"/>
      <w:b/>
      <w:i/>
      <w:color w:val="4F81BD"/>
      <w:sz w:val="24"/>
      <w:szCs w:val="20"/>
      <w:lang w:eastAsia="ru-RU"/>
    </w:rPr>
  </w:style>
  <w:style w:type="character" w:customStyle="1" w:styleId="5180">
    <w:name w:val="Знак5 Знак Знак18"/>
    <w:uiPriority w:val="99"/>
    <w:qFormat/>
    <w:locked/>
    <w:rsid w:val="00264D60"/>
    <w:rPr>
      <w:sz w:val="16"/>
      <w:lang w:val="ru-RU" w:eastAsia="ru-RU"/>
    </w:rPr>
  </w:style>
  <w:style w:type="paragraph" w:customStyle="1" w:styleId="1fffff1">
    <w:name w:val="Подзаголовок1"/>
    <w:basedOn w:val="a2"/>
    <w:uiPriority w:val="99"/>
    <w:qFormat/>
    <w:rsid w:val="00264D60"/>
    <w:pPr>
      <w:widowControl/>
      <w:snapToGrid/>
      <w:spacing w:before="0" w:after="0" w:line="312" w:lineRule="auto"/>
    </w:pPr>
    <w:rPr>
      <w:rFonts w:ascii="Arial" w:eastAsia="Times New Roman" w:hAnsi="Arial" w:cs="Arial"/>
      <w:b/>
      <w:bCs/>
      <w:color w:val="000000"/>
      <w:sz w:val="20"/>
    </w:rPr>
  </w:style>
  <w:style w:type="character" w:customStyle="1" w:styleId="681">
    <w:name w:val="Знак6 Знак Знак8"/>
    <w:uiPriority w:val="99"/>
    <w:qFormat/>
    <w:rsid w:val="00264D60"/>
    <w:rPr>
      <w:sz w:val="24"/>
      <w:lang w:val="ru-RU" w:eastAsia="ru-RU"/>
    </w:rPr>
  </w:style>
  <w:style w:type="character" w:customStyle="1" w:styleId="1fffff2">
    <w:name w:val="Замещающий текст1"/>
    <w:uiPriority w:val="99"/>
    <w:qFormat/>
    <w:rsid w:val="00264D60"/>
    <w:rPr>
      <w:color w:val="808080"/>
    </w:rPr>
  </w:style>
  <w:style w:type="character" w:customStyle="1" w:styleId="552">
    <w:name w:val="Знак Знак552"/>
    <w:uiPriority w:val="99"/>
    <w:qFormat/>
    <w:locked/>
    <w:rsid w:val="00264D60"/>
    <w:rPr>
      <w:sz w:val="24"/>
      <w:lang w:val="ru-RU" w:eastAsia="ru-RU"/>
    </w:rPr>
  </w:style>
  <w:style w:type="paragraph" w:customStyle="1" w:styleId="11fb">
    <w:name w:val="Заголовок 11"/>
    <w:basedOn w:val="a2"/>
    <w:next w:val="a2"/>
    <w:uiPriority w:val="99"/>
    <w:qFormat/>
    <w:rsid w:val="00264D60"/>
    <w:pPr>
      <w:widowControl/>
      <w:suppressAutoHyphens/>
      <w:snapToGrid/>
      <w:spacing w:before="0" w:after="0"/>
      <w:ind w:firstLine="454"/>
    </w:pPr>
    <w:rPr>
      <w:rFonts w:eastAsia="Times New Roman"/>
      <w:b/>
      <w:caps/>
      <w:szCs w:val="24"/>
      <w:lang w:eastAsia="zh-CN"/>
    </w:rPr>
  </w:style>
  <w:style w:type="character" w:customStyle="1" w:styleId="652">
    <w:name w:val="Знак Знак652"/>
    <w:uiPriority w:val="99"/>
    <w:qFormat/>
    <w:locked/>
    <w:rsid w:val="00264D60"/>
    <w:rPr>
      <w:b/>
      <w:sz w:val="27"/>
      <w:lang w:val="ru-RU" w:eastAsia="ru-RU"/>
    </w:rPr>
  </w:style>
  <w:style w:type="character" w:customStyle="1" w:styleId="642">
    <w:name w:val="Знак Знак642"/>
    <w:uiPriority w:val="99"/>
    <w:qFormat/>
    <w:locked/>
    <w:rsid w:val="00264D60"/>
    <w:rPr>
      <w:b/>
      <w:sz w:val="28"/>
      <w:lang w:val="ru-RU" w:eastAsia="ru-RU"/>
    </w:rPr>
  </w:style>
  <w:style w:type="character" w:customStyle="1" w:styleId="632">
    <w:name w:val="Знак Знак632"/>
    <w:uiPriority w:val="99"/>
    <w:qFormat/>
    <w:locked/>
    <w:rsid w:val="00264D60"/>
    <w:rPr>
      <w:b/>
      <w:i/>
      <w:sz w:val="26"/>
      <w:lang w:val="ru-RU" w:eastAsia="ru-RU"/>
    </w:rPr>
  </w:style>
  <w:style w:type="character" w:customStyle="1" w:styleId="622">
    <w:name w:val="Знак Знак622"/>
    <w:uiPriority w:val="99"/>
    <w:qFormat/>
    <w:locked/>
    <w:rsid w:val="00264D60"/>
    <w:rPr>
      <w:sz w:val="24"/>
      <w:lang w:val="ru-RU" w:eastAsia="ru-RU"/>
    </w:rPr>
  </w:style>
  <w:style w:type="character" w:customStyle="1" w:styleId="619">
    <w:name w:val="Знак Знак619"/>
    <w:uiPriority w:val="99"/>
    <w:qFormat/>
    <w:locked/>
    <w:rsid w:val="00264D60"/>
    <w:rPr>
      <w:sz w:val="24"/>
      <w:lang w:val="ru-RU" w:eastAsia="ru-RU"/>
    </w:rPr>
  </w:style>
  <w:style w:type="character" w:customStyle="1" w:styleId="602">
    <w:name w:val="Знак Знак602"/>
    <w:uiPriority w:val="99"/>
    <w:qFormat/>
    <w:locked/>
    <w:rsid w:val="00264D60"/>
    <w:rPr>
      <w:i/>
      <w:sz w:val="24"/>
      <w:lang w:val="ru-RU" w:eastAsia="ru-RU"/>
    </w:rPr>
  </w:style>
  <w:style w:type="character" w:customStyle="1" w:styleId="592">
    <w:name w:val="Знак Знак592"/>
    <w:uiPriority w:val="99"/>
    <w:qFormat/>
    <w:locked/>
    <w:rsid w:val="00264D60"/>
    <w:rPr>
      <w:rFonts w:ascii="Arial" w:hAnsi="Arial"/>
      <w:sz w:val="22"/>
      <w:lang w:val="ru-RU" w:eastAsia="ru-RU"/>
    </w:rPr>
  </w:style>
  <w:style w:type="character" w:customStyle="1" w:styleId="582">
    <w:name w:val="Знак Знак582"/>
    <w:uiPriority w:val="99"/>
    <w:qFormat/>
    <w:locked/>
    <w:rsid w:val="00264D60"/>
    <w:rPr>
      <w:rFonts w:ascii="Courier New" w:hAnsi="Courier New"/>
      <w:lang w:val="ru-RU" w:eastAsia="ru-RU"/>
    </w:rPr>
  </w:style>
  <w:style w:type="character" w:customStyle="1" w:styleId="572">
    <w:name w:val="Знак Знак572"/>
    <w:uiPriority w:val="99"/>
    <w:qFormat/>
    <w:locked/>
    <w:rsid w:val="00264D60"/>
    <w:rPr>
      <w:lang w:val="ru-RU" w:eastAsia="ru-RU"/>
    </w:rPr>
  </w:style>
  <w:style w:type="character" w:customStyle="1" w:styleId="562">
    <w:name w:val="Знак Знак562"/>
    <w:uiPriority w:val="99"/>
    <w:qFormat/>
    <w:locked/>
    <w:rsid w:val="00264D60"/>
    <w:rPr>
      <w:sz w:val="24"/>
      <w:lang w:val="ru-RU" w:eastAsia="ru-RU"/>
    </w:rPr>
  </w:style>
  <w:style w:type="character" w:customStyle="1" w:styleId="542">
    <w:name w:val="Знак Знак542"/>
    <w:uiPriority w:val="99"/>
    <w:qFormat/>
    <w:locked/>
    <w:rsid w:val="00264D60"/>
    <w:rPr>
      <w:sz w:val="24"/>
      <w:lang w:val="en-US" w:eastAsia="ru-RU"/>
    </w:rPr>
  </w:style>
  <w:style w:type="paragraph" w:customStyle="1" w:styleId="239">
    <w:name w:val="Заголовок 23"/>
    <w:basedOn w:val="a2"/>
    <w:next w:val="a2"/>
    <w:uiPriority w:val="99"/>
    <w:qFormat/>
    <w:rsid w:val="00264D60"/>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35">
    <w:name w:val="Заголовок 33"/>
    <w:basedOn w:val="a2"/>
    <w:next w:val="a2"/>
    <w:uiPriority w:val="99"/>
    <w:qFormat/>
    <w:rsid w:val="00264D60"/>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37">
    <w:name w:val="Заголовок 43"/>
    <w:basedOn w:val="a2"/>
    <w:next w:val="a2"/>
    <w:uiPriority w:val="99"/>
    <w:qFormat/>
    <w:rsid w:val="00264D6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17">
    <w:name w:val="Заголовок 51"/>
    <w:basedOn w:val="a2"/>
    <w:next w:val="a2"/>
    <w:uiPriority w:val="99"/>
    <w:qFormat/>
    <w:rsid w:val="00264D60"/>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23">
    <w:name w:val="Заголовок 62"/>
    <w:basedOn w:val="a2"/>
    <w:next w:val="a2"/>
    <w:uiPriority w:val="99"/>
    <w:qFormat/>
    <w:rsid w:val="00264D60"/>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13">
    <w:name w:val="Заголовок 71"/>
    <w:basedOn w:val="a2"/>
    <w:next w:val="a2"/>
    <w:uiPriority w:val="99"/>
    <w:qFormat/>
    <w:rsid w:val="00264D60"/>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13">
    <w:name w:val="Заголовок 81"/>
    <w:basedOn w:val="a2"/>
    <w:next w:val="a2"/>
    <w:uiPriority w:val="99"/>
    <w:qFormat/>
    <w:rsid w:val="00264D6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12">
    <w:name w:val="Заголовок 91"/>
    <w:basedOn w:val="a2"/>
    <w:next w:val="a2"/>
    <w:uiPriority w:val="99"/>
    <w:qFormat/>
    <w:rsid w:val="00264D60"/>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264D60"/>
    <w:rPr>
      <w:rFonts w:ascii="Arial" w:hAnsi="Arial"/>
      <w:b/>
      <w:sz w:val="26"/>
    </w:rPr>
  </w:style>
  <w:style w:type="character" w:customStyle="1" w:styleId="662">
    <w:name w:val="Знак Знак662"/>
    <w:uiPriority w:val="99"/>
    <w:qFormat/>
    <w:rsid w:val="00264D60"/>
    <w:rPr>
      <w:b/>
      <w:sz w:val="28"/>
    </w:rPr>
  </w:style>
  <w:style w:type="character" w:customStyle="1" w:styleId="702">
    <w:name w:val="Знак Знак702"/>
    <w:uiPriority w:val="99"/>
    <w:qFormat/>
    <w:rsid w:val="00264D60"/>
    <w:rPr>
      <w:rFonts w:ascii="Arial" w:hAnsi="Arial"/>
      <w:b/>
      <w:sz w:val="26"/>
    </w:rPr>
  </w:style>
  <w:style w:type="character" w:customStyle="1" w:styleId="692">
    <w:name w:val="Знак Знак692"/>
    <w:uiPriority w:val="99"/>
    <w:qFormat/>
    <w:rsid w:val="00264D60"/>
    <w:rPr>
      <w:b/>
      <w:sz w:val="28"/>
    </w:rPr>
  </w:style>
  <w:style w:type="character" w:customStyle="1" w:styleId="682">
    <w:name w:val="Знак Знак682"/>
    <w:uiPriority w:val="99"/>
    <w:qFormat/>
    <w:rsid w:val="00264D60"/>
    <w:rPr>
      <w:b/>
      <w:i/>
      <w:sz w:val="26"/>
    </w:rPr>
  </w:style>
  <w:style w:type="character" w:customStyle="1" w:styleId="2fff4">
    <w:name w:val="Сильное выделение2"/>
    <w:uiPriority w:val="99"/>
    <w:qFormat/>
    <w:rsid w:val="00264D60"/>
    <w:rPr>
      <w:b/>
    </w:rPr>
  </w:style>
  <w:style w:type="paragraph" w:customStyle="1" w:styleId="HTML21">
    <w:name w:val="Стандартный HTML2"/>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ListParagraphChar1">
    <w:name w:val="List Paragraph Char1"/>
    <w:link w:val="3ff"/>
    <w:uiPriority w:val="99"/>
    <w:qFormat/>
    <w:locked/>
    <w:rsid w:val="00264D60"/>
    <w:rPr>
      <w:rFonts w:ascii="Calibri" w:eastAsia="Calibri" w:hAnsi="Calibri" w:cs="Times New Roman"/>
      <w:sz w:val="20"/>
      <w:szCs w:val="20"/>
      <w:lang w:eastAsia="ru-RU"/>
    </w:rPr>
  </w:style>
  <w:style w:type="character" w:customStyle="1" w:styleId="2010">
    <w:name w:val="Знак Знак2010"/>
    <w:uiPriority w:val="99"/>
    <w:qFormat/>
    <w:rsid w:val="00264D60"/>
    <w:rPr>
      <w:rFonts w:ascii="Arial" w:hAnsi="Arial"/>
      <w:sz w:val="22"/>
    </w:rPr>
  </w:style>
  <w:style w:type="character" w:customStyle="1" w:styleId="618">
    <w:name w:val="Знак Знак618"/>
    <w:uiPriority w:val="99"/>
    <w:qFormat/>
    <w:rsid w:val="00264D60"/>
    <w:rPr>
      <w:rFonts w:ascii="Arial" w:hAnsi="Arial"/>
      <w:b/>
      <w:i/>
      <w:sz w:val="28"/>
      <w:lang w:val="ru-RU" w:eastAsia="en-US"/>
    </w:rPr>
  </w:style>
  <w:style w:type="paragraph" w:customStyle="1" w:styleId="87">
    <w:name w:val="Знак Знак Знак Знак Знак Знак8"/>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91">
    <w:name w:val="Знак Знак79"/>
    <w:uiPriority w:val="99"/>
    <w:qFormat/>
    <w:rsid w:val="00264D60"/>
    <w:rPr>
      <w:sz w:val="16"/>
      <w:lang w:val="ru-RU" w:eastAsia="ru-RU"/>
    </w:rPr>
  </w:style>
  <w:style w:type="paragraph" w:customStyle="1" w:styleId="7c">
    <w:name w:val="Обычный7"/>
    <w:uiPriority w:val="99"/>
    <w:qFormat/>
    <w:rsid w:val="00264D60"/>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
    <w:name w:val="Знак Знак147"/>
    <w:uiPriority w:val="99"/>
    <w:qFormat/>
    <w:locked/>
    <w:rsid w:val="00264D60"/>
    <w:rPr>
      <w:b/>
      <w:sz w:val="27"/>
      <w:lang w:val="ru-RU" w:eastAsia="ru-RU"/>
    </w:rPr>
  </w:style>
  <w:style w:type="character" w:customStyle="1" w:styleId="1070">
    <w:name w:val="Знак Знак107"/>
    <w:uiPriority w:val="99"/>
    <w:qFormat/>
    <w:locked/>
    <w:rsid w:val="00264D60"/>
    <w:rPr>
      <w:sz w:val="16"/>
      <w:lang w:val="ru-RU" w:eastAsia="ru-RU"/>
    </w:rPr>
  </w:style>
  <w:style w:type="paragraph" w:customStyle="1" w:styleId="4f2">
    <w:name w:val="Абзац списка4"/>
    <w:basedOn w:val="a2"/>
    <w:uiPriority w:val="99"/>
    <w:qFormat/>
    <w:rsid w:val="00264D60"/>
    <w:pPr>
      <w:widowControl/>
      <w:snapToGrid/>
      <w:spacing w:before="0" w:after="200" w:line="276" w:lineRule="auto"/>
      <w:ind w:left="720"/>
    </w:pPr>
    <w:rPr>
      <w:rFonts w:ascii="Calibri" w:eastAsia="Times New Roman" w:hAnsi="Calibri"/>
      <w:sz w:val="22"/>
      <w:szCs w:val="22"/>
      <w:lang w:eastAsia="en-US"/>
    </w:rPr>
  </w:style>
  <w:style w:type="character" w:customStyle="1" w:styleId="168">
    <w:name w:val="Знак Знак168"/>
    <w:uiPriority w:val="99"/>
    <w:qFormat/>
    <w:locked/>
    <w:rsid w:val="00264D60"/>
    <w:rPr>
      <w:b/>
      <w:caps/>
      <w:sz w:val="24"/>
      <w:lang w:val="ru-RU" w:eastAsia="ru-RU"/>
    </w:rPr>
  </w:style>
  <w:style w:type="paragraph" w:customStyle="1" w:styleId="242">
    <w:name w:val="Основной текст 24"/>
    <w:basedOn w:val="a2"/>
    <w:uiPriority w:val="99"/>
    <w:qFormat/>
    <w:rsid w:val="00264D60"/>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98">
    <w:name w:val="Знак Знак Знак9"/>
    <w:uiPriority w:val="99"/>
    <w:qFormat/>
    <w:rsid w:val="00264D60"/>
    <w:rPr>
      <w:rFonts w:ascii="Times New Roman" w:hAnsi="Times New Roman"/>
      <w:b/>
      <w:caps/>
      <w:sz w:val="28"/>
    </w:rPr>
  </w:style>
  <w:style w:type="character" w:customStyle="1" w:styleId="257">
    <w:name w:val="Знак Знак257"/>
    <w:uiPriority w:val="99"/>
    <w:qFormat/>
    <w:rsid w:val="00264D60"/>
    <w:rPr>
      <w:rFonts w:ascii="Times New Roman" w:hAnsi="Times New Roman"/>
      <w:b/>
      <w:sz w:val="28"/>
    </w:rPr>
  </w:style>
  <w:style w:type="character" w:customStyle="1" w:styleId="2270">
    <w:name w:val="Знак Знак227"/>
    <w:uiPriority w:val="99"/>
    <w:qFormat/>
    <w:rsid w:val="00264D60"/>
    <w:rPr>
      <w:rFonts w:ascii="Times New Roman" w:hAnsi="Times New Roman"/>
      <w:sz w:val="24"/>
    </w:rPr>
  </w:style>
  <w:style w:type="character" w:customStyle="1" w:styleId="197">
    <w:name w:val="Знак Знак197"/>
    <w:uiPriority w:val="99"/>
    <w:qFormat/>
    <w:rsid w:val="00264D60"/>
    <w:rPr>
      <w:rFonts w:ascii="Times New Roman" w:hAnsi="Times New Roman"/>
      <w:sz w:val="16"/>
      <w:lang w:eastAsia="ru-RU"/>
    </w:rPr>
  </w:style>
  <w:style w:type="character" w:customStyle="1" w:styleId="187">
    <w:name w:val="Знак Знак187"/>
    <w:uiPriority w:val="99"/>
    <w:qFormat/>
    <w:rsid w:val="00264D60"/>
    <w:rPr>
      <w:rFonts w:ascii="Courier New" w:hAnsi="Courier New"/>
    </w:rPr>
  </w:style>
  <w:style w:type="character" w:customStyle="1" w:styleId="177">
    <w:name w:val="Знак Знак177"/>
    <w:uiPriority w:val="99"/>
    <w:qFormat/>
    <w:rsid w:val="00264D60"/>
    <w:rPr>
      <w:rFonts w:ascii="Times New Roman" w:hAnsi="Times New Roman"/>
      <w:sz w:val="24"/>
    </w:rPr>
  </w:style>
  <w:style w:type="paragraph" w:customStyle="1" w:styleId="344">
    <w:name w:val="Заголовок 34"/>
    <w:basedOn w:val="7c"/>
    <w:next w:val="7c"/>
    <w:uiPriority w:val="99"/>
    <w:qFormat/>
    <w:rsid w:val="00264D60"/>
    <w:pPr>
      <w:keepNext/>
      <w:widowControl/>
      <w:ind w:left="0" w:firstLine="0"/>
      <w:outlineLvl w:val="2"/>
    </w:pPr>
    <w:rPr>
      <w:sz w:val="24"/>
    </w:rPr>
  </w:style>
  <w:style w:type="paragraph" w:customStyle="1" w:styleId="5f0">
    <w:name w:val="Основной текст5"/>
    <w:basedOn w:val="7c"/>
    <w:uiPriority w:val="99"/>
    <w:qFormat/>
    <w:rsid w:val="00264D60"/>
    <w:pPr>
      <w:widowControl/>
      <w:spacing w:line="360" w:lineRule="auto"/>
      <w:ind w:left="0" w:firstLine="0"/>
    </w:pPr>
    <w:rPr>
      <w:sz w:val="24"/>
    </w:rPr>
  </w:style>
  <w:style w:type="character" w:customStyle="1" w:styleId="157">
    <w:name w:val="Знак Знак157"/>
    <w:uiPriority w:val="99"/>
    <w:qFormat/>
    <w:rsid w:val="00264D60"/>
    <w:rPr>
      <w:b/>
      <w:sz w:val="28"/>
    </w:rPr>
  </w:style>
  <w:style w:type="paragraph" w:customStyle="1" w:styleId="243">
    <w:name w:val="Заголовок 24"/>
    <w:basedOn w:val="a2"/>
    <w:next w:val="a2"/>
    <w:uiPriority w:val="99"/>
    <w:qFormat/>
    <w:rsid w:val="00264D60"/>
    <w:pPr>
      <w:keepNext/>
      <w:snapToGrid/>
      <w:spacing w:before="0" w:after="0"/>
      <w:jc w:val="center"/>
    </w:pPr>
    <w:rPr>
      <w:rFonts w:eastAsia="Times New Roman"/>
      <w:b/>
      <w:sz w:val="26"/>
    </w:rPr>
  </w:style>
  <w:style w:type="paragraph" w:customStyle="1" w:styleId="88">
    <w:name w:val="Обычный8"/>
    <w:basedOn w:val="a2"/>
    <w:uiPriority w:val="99"/>
    <w:qFormat/>
    <w:rsid w:val="00264D60"/>
    <w:pPr>
      <w:widowControl/>
      <w:snapToGrid/>
      <w:spacing w:beforeAutospacing="1" w:afterAutospacing="1"/>
    </w:pPr>
    <w:rPr>
      <w:rFonts w:eastAsia="Times New Roman"/>
      <w:szCs w:val="24"/>
    </w:rPr>
  </w:style>
  <w:style w:type="paragraph" w:customStyle="1" w:styleId="4f3">
    <w:name w:val="Цитата4"/>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4f4">
    <w:name w:val="Текст4"/>
    <w:basedOn w:val="a2"/>
    <w:uiPriority w:val="99"/>
    <w:qFormat/>
    <w:rsid w:val="00264D60"/>
    <w:pPr>
      <w:widowControl/>
      <w:snapToGrid/>
      <w:spacing w:before="0" w:after="0"/>
    </w:pPr>
    <w:rPr>
      <w:rFonts w:ascii="Courier New" w:eastAsia="Times New Roman" w:hAnsi="Courier New"/>
      <w:sz w:val="20"/>
    </w:rPr>
  </w:style>
  <w:style w:type="paragraph" w:customStyle="1" w:styleId="346">
    <w:name w:val="Основной текст 34"/>
    <w:basedOn w:val="7c"/>
    <w:uiPriority w:val="99"/>
    <w:qFormat/>
    <w:rsid w:val="00264D60"/>
    <w:pPr>
      <w:widowControl/>
      <w:tabs>
        <w:tab w:val="left" w:pos="360"/>
      </w:tabs>
      <w:ind w:left="0" w:firstLine="0"/>
      <w:jc w:val="both"/>
    </w:pPr>
    <w:rPr>
      <w:i/>
      <w:sz w:val="26"/>
    </w:rPr>
  </w:style>
  <w:style w:type="paragraph" w:customStyle="1" w:styleId="23a">
    <w:name w:val="Основной текст с отступом 23"/>
    <w:basedOn w:val="a2"/>
    <w:uiPriority w:val="99"/>
    <w:qFormat/>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48">
    <w:name w:val="Основной текст с отступом 34"/>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3ff2">
    <w:name w:val="Верхний колонтитул3"/>
    <w:basedOn w:val="a2"/>
    <w:uiPriority w:val="99"/>
    <w:qFormat/>
    <w:rsid w:val="00264D60"/>
    <w:pPr>
      <w:widowControl/>
      <w:tabs>
        <w:tab w:val="center" w:pos="4153"/>
        <w:tab w:val="right" w:pos="8306"/>
      </w:tabs>
      <w:snapToGrid/>
      <w:spacing w:before="0" w:after="0"/>
    </w:pPr>
    <w:rPr>
      <w:rFonts w:ascii="Arial" w:eastAsia="Times New Roman" w:hAnsi="Arial"/>
    </w:rPr>
  </w:style>
  <w:style w:type="character" w:customStyle="1" w:styleId="3ff3">
    <w:name w:val="Слабое выделение3"/>
    <w:uiPriority w:val="99"/>
    <w:qFormat/>
    <w:rsid w:val="00264D60"/>
    <w:rPr>
      <w:i/>
      <w:color w:val="808080"/>
    </w:rPr>
  </w:style>
  <w:style w:type="character" w:customStyle="1" w:styleId="417">
    <w:name w:val="Знак Знак417"/>
    <w:uiPriority w:val="99"/>
    <w:qFormat/>
    <w:locked/>
    <w:rsid w:val="00264D60"/>
    <w:rPr>
      <w:rFonts w:ascii="Arial" w:hAnsi="Arial"/>
      <w:b/>
      <w:i/>
      <w:sz w:val="28"/>
      <w:lang w:val="ru-RU" w:eastAsia="en-US"/>
    </w:rPr>
  </w:style>
  <w:style w:type="character" w:customStyle="1" w:styleId="3ff4">
    <w:name w:val="Основной шрифт абзаца3"/>
    <w:uiPriority w:val="99"/>
    <w:qFormat/>
    <w:rsid w:val="00264D60"/>
  </w:style>
  <w:style w:type="paragraph" w:customStyle="1" w:styleId="99">
    <w:name w:val="Знак Знак Знак Знак Знак Знак Знак Знак Знак Знак Знак Знак Знак9"/>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71">
    <w:name w:val="Знак37"/>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7">
    <w:name w:val="Знак Знак537"/>
    <w:uiPriority w:val="99"/>
    <w:qFormat/>
    <w:locked/>
    <w:rsid w:val="00264D60"/>
    <w:rPr>
      <w:b/>
      <w:caps/>
      <w:sz w:val="24"/>
      <w:lang w:val="ru-RU" w:eastAsia="ru-RU"/>
    </w:rPr>
  </w:style>
  <w:style w:type="paragraph" w:customStyle="1" w:styleId="3ff5">
    <w:name w:val="Без интервала3"/>
    <w:uiPriority w:val="99"/>
    <w:qFormat/>
    <w:rsid w:val="00264D60"/>
    <w:pPr>
      <w:spacing w:after="0" w:line="240" w:lineRule="auto"/>
    </w:pPr>
    <w:rPr>
      <w:rFonts w:ascii="Times New Roman" w:eastAsia="Times New Roman" w:hAnsi="Times New Roman" w:cs="Times New Roman"/>
      <w:sz w:val="24"/>
      <w:szCs w:val="24"/>
    </w:rPr>
  </w:style>
  <w:style w:type="character" w:customStyle="1" w:styleId="1171">
    <w:name w:val="Знак1 Знак Знак17"/>
    <w:uiPriority w:val="99"/>
    <w:qFormat/>
    <w:locked/>
    <w:rsid w:val="00264D60"/>
    <w:rPr>
      <w:rFonts w:ascii="Times New Roman" w:hAnsi="Times New Roman"/>
      <w:sz w:val="24"/>
      <w:lang w:eastAsia="ru-RU"/>
    </w:rPr>
  </w:style>
  <w:style w:type="character" w:customStyle="1" w:styleId="467">
    <w:name w:val="Знак Знак467"/>
    <w:uiPriority w:val="99"/>
    <w:qFormat/>
    <w:locked/>
    <w:rsid w:val="00264D60"/>
    <w:rPr>
      <w:b/>
      <w:sz w:val="27"/>
      <w:lang w:val="ru-RU" w:eastAsia="ru-RU"/>
    </w:rPr>
  </w:style>
  <w:style w:type="character" w:customStyle="1" w:styleId="487">
    <w:name w:val="Знак Знак487"/>
    <w:uiPriority w:val="99"/>
    <w:qFormat/>
    <w:locked/>
    <w:rsid w:val="00264D60"/>
    <w:rPr>
      <w:b/>
      <w:sz w:val="27"/>
      <w:lang w:val="ru-RU" w:eastAsia="ru-RU"/>
    </w:rPr>
  </w:style>
  <w:style w:type="character" w:customStyle="1" w:styleId="447">
    <w:name w:val="Знак Знак447"/>
    <w:uiPriority w:val="99"/>
    <w:qFormat/>
    <w:locked/>
    <w:rsid w:val="00264D60"/>
    <w:rPr>
      <w:sz w:val="24"/>
    </w:rPr>
  </w:style>
  <w:style w:type="character" w:customStyle="1" w:styleId="5170">
    <w:name w:val="Знак Знак517"/>
    <w:uiPriority w:val="99"/>
    <w:qFormat/>
    <w:locked/>
    <w:rsid w:val="00264D60"/>
    <w:rPr>
      <w:b/>
      <w:sz w:val="27"/>
      <w:lang w:val="ru-RU" w:eastAsia="ru-RU"/>
    </w:rPr>
  </w:style>
  <w:style w:type="character" w:customStyle="1" w:styleId="4370">
    <w:name w:val="Знак Знак437"/>
    <w:uiPriority w:val="99"/>
    <w:qFormat/>
    <w:locked/>
    <w:rsid w:val="00264D60"/>
    <w:rPr>
      <w:color w:val="000000"/>
      <w:sz w:val="24"/>
      <w:lang w:eastAsia="ru-RU"/>
    </w:rPr>
  </w:style>
  <w:style w:type="character" w:customStyle="1" w:styleId="4270">
    <w:name w:val="Знак Знак427"/>
    <w:uiPriority w:val="99"/>
    <w:qFormat/>
    <w:rsid w:val="00264D60"/>
    <w:rPr>
      <w:rFonts w:ascii="Times New Roman" w:hAnsi="Times New Roman"/>
      <w:sz w:val="16"/>
    </w:rPr>
  </w:style>
  <w:style w:type="character" w:customStyle="1" w:styleId="497">
    <w:name w:val="Знак Знак497"/>
    <w:uiPriority w:val="99"/>
    <w:qFormat/>
    <w:rsid w:val="00264D60"/>
    <w:rPr>
      <w:rFonts w:ascii="Times New Roman" w:hAnsi="Times New Roman"/>
      <w:b/>
      <w:caps/>
      <w:sz w:val="24"/>
      <w:lang w:eastAsia="ru-RU"/>
    </w:rPr>
  </w:style>
  <w:style w:type="paragraph" w:customStyle="1" w:styleId="449">
    <w:name w:val="Заголовок 44"/>
    <w:basedOn w:val="7c"/>
    <w:next w:val="7c"/>
    <w:uiPriority w:val="99"/>
    <w:qFormat/>
    <w:rsid w:val="00264D60"/>
    <w:pPr>
      <w:keepNext/>
      <w:widowControl/>
      <w:ind w:left="0" w:firstLine="0"/>
    </w:pPr>
    <w:rPr>
      <w:sz w:val="24"/>
    </w:rPr>
  </w:style>
  <w:style w:type="character" w:customStyle="1" w:styleId="477">
    <w:name w:val="Знак Знак477"/>
    <w:uiPriority w:val="99"/>
    <w:qFormat/>
    <w:rsid w:val="00264D60"/>
    <w:rPr>
      <w:rFonts w:ascii="Times New Roman" w:hAnsi="Times New Roman"/>
      <w:b/>
      <w:sz w:val="27"/>
      <w:lang w:eastAsia="ru-RU"/>
    </w:rPr>
  </w:style>
  <w:style w:type="character" w:customStyle="1" w:styleId="457">
    <w:name w:val="Знак Знак457"/>
    <w:uiPriority w:val="99"/>
    <w:qFormat/>
    <w:rsid w:val="00264D60"/>
    <w:rPr>
      <w:rFonts w:ascii="Times New Roman" w:hAnsi="Times New Roman"/>
      <w:b/>
      <w:i/>
      <w:sz w:val="26"/>
      <w:lang w:eastAsia="ru-RU"/>
    </w:rPr>
  </w:style>
  <w:style w:type="paragraph" w:customStyle="1" w:styleId="633">
    <w:name w:val="Заголовок 63"/>
    <w:uiPriority w:val="99"/>
    <w:qFormat/>
    <w:rsid w:val="00264D6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0">
    <w:name w:val="Знак5 Знак Знак8"/>
    <w:uiPriority w:val="99"/>
    <w:qFormat/>
    <w:locked/>
    <w:rsid w:val="00264D60"/>
    <w:rPr>
      <w:sz w:val="16"/>
    </w:rPr>
  </w:style>
  <w:style w:type="character" w:customStyle="1" w:styleId="507">
    <w:name w:val="Знак Знак507"/>
    <w:uiPriority w:val="99"/>
    <w:qFormat/>
    <w:locked/>
    <w:rsid w:val="00264D60"/>
    <w:rPr>
      <w:b/>
      <w:sz w:val="28"/>
      <w:lang w:val="ru-RU" w:eastAsia="ru-RU"/>
    </w:rPr>
  </w:style>
  <w:style w:type="character" w:customStyle="1" w:styleId="527">
    <w:name w:val="Знак Знак527"/>
    <w:uiPriority w:val="99"/>
    <w:qFormat/>
    <w:rsid w:val="00264D60"/>
    <w:rPr>
      <w:rFonts w:ascii="Arial" w:hAnsi="Arial"/>
      <w:b/>
      <w:i/>
      <w:sz w:val="28"/>
    </w:rPr>
  </w:style>
  <w:style w:type="paragraph" w:customStyle="1" w:styleId="22c">
    <w:name w:val="Цитата 22"/>
    <w:basedOn w:val="a2"/>
    <w:next w:val="a2"/>
    <w:uiPriority w:val="99"/>
    <w:qFormat/>
    <w:rsid w:val="00264D60"/>
    <w:pPr>
      <w:widowControl/>
      <w:snapToGrid/>
      <w:spacing w:before="0" w:after="0"/>
    </w:pPr>
    <w:rPr>
      <w:rFonts w:ascii="Calibri" w:eastAsia="Times New Roman" w:hAnsi="Calibri"/>
      <w:i/>
      <w:iCs/>
      <w:color w:val="000000"/>
      <w:szCs w:val="24"/>
    </w:rPr>
  </w:style>
  <w:style w:type="paragraph" w:customStyle="1" w:styleId="2fff5">
    <w:name w:val="Выделенная цитата2"/>
    <w:basedOn w:val="a2"/>
    <w:next w:val="a2"/>
    <w:uiPriority w:val="99"/>
    <w:qFormat/>
    <w:rsid w:val="00264D6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character" w:customStyle="1" w:styleId="5171">
    <w:name w:val="Знак5 Знак Знак17"/>
    <w:uiPriority w:val="99"/>
    <w:qFormat/>
    <w:locked/>
    <w:rsid w:val="00264D60"/>
    <w:rPr>
      <w:sz w:val="16"/>
      <w:lang w:val="ru-RU" w:eastAsia="ru-RU"/>
    </w:rPr>
  </w:style>
  <w:style w:type="paragraph" w:customStyle="1" w:styleId="2fff6">
    <w:name w:val="Подзаголовок2"/>
    <w:basedOn w:val="a2"/>
    <w:uiPriority w:val="99"/>
    <w:qFormat/>
    <w:rsid w:val="00264D60"/>
    <w:pPr>
      <w:widowControl/>
      <w:snapToGrid/>
      <w:spacing w:before="0" w:after="0" w:line="312" w:lineRule="auto"/>
    </w:pPr>
    <w:rPr>
      <w:rFonts w:ascii="Arial" w:eastAsia="Times New Roman" w:hAnsi="Arial" w:cs="Arial"/>
      <w:b/>
      <w:bCs/>
      <w:color w:val="000000"/>
      <w:sz w:val="20"/>
    </w:rPr>
  </w:style>
  <w:style w:type="character" w:customStyle="1" w:styleId="670">
    <w:name w:val="Знак6 Знак Знак7"/>
    <w:uiPriority w:val="99"/>
    <w:qFormat/>
    <w:rsid w:val="00264D60"/>
    <w:rPr>
      <w:sz w:val="24"/>
      <w:lang w:val="ru-RU" w:eastAsia="ru-RU"/>
    </w:rPr>
  </w:style>
  <w:style w:type="character" w:customStyle="1" w:styleId="2fff7">
    <w:name w:val="Замещающий текст2"/>
    <w:uiPriority w:val="99"/>
    <w:qFormat/>
    <w:rsid w:val="00264D60"/>
    <w:rPr>
      <w:color w:val="808080"/>
    </w:rPr>
  </w:style>
  <w:style w:type="character" w:customStyle="1" w:styleId="5510">
    <w:name w:val="Знак Знак551"/>
    <w:uiPriority w:val="99"/>
    <w:qFormat/>
    <w:locked/>
    <w:rsid w:val="00264D60"/>
    <w:rPr>
      <w:sz w:val="24"/>
      <w:lang w:val="ru-RU" w:eastAsia="ru-RU"/>
    </w:rPr>
  </w:style>
  <w:style w:type="paragraph" w:customStyle="1" w:styleId="12d">
    <w:name w:val="Заголовок 12"/>
    <w:basedOn w:val="a2"/>
    <w:next w:val="a2"/>
    <w:uiPriority w:val="99"/>
    <w:qFormat/>
    <w:rsid w:val="00264D60"/>
    <w:pPr>
      <w:widowControl/>
      <w:suppressAutoHyphens/>
      <w:snapToGrid/>
      <w:spacing w:before="0" w:after="0"/>
      <w:ind w:firstLine="454"/>
    </w:pPr>
    <w:rPr>
      <w:rFonts w:eastAsia="Times New Roman"/>
      <w:b/>
      <w:caps/>
      <w:szCs w:val="24"/>
      <w:lang w:eastAsia="zh-CN"/>
    </w:rPr>
  </w:style>
  <w:style w:type="character" w:customStyle="1" w:styleId="6510">
    <w:name w:val="Знак Знак651"/>
    <w:uiPriority w:val="99"/>
    <w:qFormat/>
    <w:locked/>
    <w:rsid w:val="00264D60"/>
    <w:rPr>
      <w:b/>
      <w:sz w:val="27"/>
      <w:lang w:val="ru-RU" w:eastAsia="ru-RU"/>
    </w:rPr>
  </w:style>
  <w:style w:type="character" w:customStyle="1" w:styleId="6410">
    <w:name w:val="Знак Знак641"/>
    <w:uiPriority w:val="99"/>
    <w:qFormat/>
    <w:locked/>
    <w:rsid w:val="00264D60"/>
    <w:rPr>
      <w:b/>
      <w:sz w:val="28"/>
      <w:lang w:val="ru-RU" w:eastAsia="ru-RU"/>
    </w:rPr>
  </w:style>
  <w:style w:type="character" w:customStyle="1" w:styleId="6310">
    <w:name w:val="Знак Знак631"/>
    <w:uiPriority w:val="99"/>
    <w:qFormat/>
    <w:locked/>
    <w:rsid w:val="00264D60"/>
    <w:rPr>
      <w:b/>
      <w:i/>
      <w:sz w:val="26"/>
      <w:lang w:val="ru-RU" w:eastAsia="ru-RU"/>
    </w:rPr>
  </w:style>
  <w:style w:type="character" w:customStyle="1" w:styleId="6210">
    <w:name w:val="Знак Знак621"/>
    <w:uiPriority w:val="99"/>
    <w:qFormat/>
    <w:locked/>
    <w:rsid w:val="00264D60"/>
    <w:rPr>
      <w:sz w:val="24"/>
      <w:lang w:val="ru-RU" w:eastAsia="ru-RU"/>
    </w:rPr>
  </w:style>
  <w:style w:type="character" w:customStyle="1" w:styleId="6170">
    <w:name w:val="Знак Знак617"/>
    <w:uiPriority w:val="99"/>
    <w:qFormat/>
    <w:locked/>
    <w:rsid w:val="00264D60"/>
    <w:rPr>
      <w:sz w:val="24"/>
      <w:lang w:val="ru-RU" w:eastAsia="ru-RU"/>
    </w:rPr>
  </w:style>
  <w:style w:type="character" w:customStyle="1" w:styleId="601">
    <w:name w:val="Знак Знак601"/>
    <w:uiPriority w:val="99"/>
    <w:qFormat/>
    <w:locked/>
    <w:rsid w:val="00264D60"/>
    <w:rPr>
      <w:i/>
      <w:sz w:val="24"/>
      <w:lang w:val="ru-RU" w:eastAsia="ru-RU"/>
    </w:rPr>
  </w:style>
  <w:style w:type="character" w:customStyle="1" w:styleId="591">
    <w:name w:val="Знак Знак591"/>
    <w:uiPriority w:val="99"/>
    <w:qFormat/>
    <w:locked/>
    <w:rsid w:val="00264D60"/>
    <w:rPr>
      <w:rFonts w:ascii="Arial" w:hAnsi="Arial"/>
      <w:sz w:val="22"/>
      <w:lang w:val="ru-RU" w:eastAsia="ru-RU"/>
    </w:rPr>
  </w:style>
  <w:style w:type="character" w:customStyle="1" w:styleId="581">
    <w:name w:val="Знак Знак581"/>
    <w:uiPriority w:val="99"/>
    <w:qFormat/>
    <w:locked/>
    <w:rsid w:val="00264D60"/>
    <w:rPr>
      <w:rFonts w:ascii="Courier New" w:hAnsi="Courier New"/>
      <w:lang w:val="ru-RU" w:eastAsia="ru-RU"/>
    </w:rPr>
  </w:style>
  <w:style w:type="character" w:customStyle="1" w:styleId="571">
    <w:name w:val="Знак Знак571"/>
    <w:uiPriority w:val="99"/>
    <w:qFormat/>
    <w:locked/>
    <w:rsid w:val="00264D60"/>
    <w:rPr>
      <w:lang w:val="ru-RU" w:eastAsia="ru-RU"/>
    </w:rPr>
  </w:style>
  <w:style w:type="character" w:customStyle="1" w:styleId="5610">
    <w:name w:val="Знак Знак561"/>
    <w:uiPriority w:val="99"/>
    <w:qFormat/>
    <w:locked/>
    <w:rsid w:val="00264D60"/>
    <w:rPr>
      <w:sz w:val="24"/>
      <w:lang w:val="ru-RU" w:eastAsia="ru-RU"/>
    </w:rPr>
  </w:style>
  <w:style w:type="character" w:customStyle="1" w:styleId="5410">
    <w:name w:val="Знак Знак541"/>
    <w:uiPriority w:val="99"/>
    <w:qFormat/>
    <w:locked/>
    <w:rsid w:val="00264D60"/>
    <w:rPr>
      <w:sz w:val="24"/>
      <w:lang w:val="en-US" w:eastAsia="ru-RU"/>
    </w:rPr>
  </w:style>
  <w:style w:type="paragraph" w:customStyle="1" w:styleId="259">
    <w:name w:val="Заголовок 25"/>
    <w:basedOn w:val="a2"/>
    <w:next w:val="a2"/>
    <w:uiPriority w:val="99"/>
    <w:qFormat/>
    <w:rsid w:val="00264D60"/>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2"/>
    <w:next w:val="a2"/>
    <w:uiPriority w:val="99"/>
    <w:qFormat/>
    <w:rsid w:val="00264D60"/>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59">
    <w:name w:val="Заголовок 45"/>
    <w:basedOn w:val="a2"/>
    <w:next w:val="a2"/>
    <w:uiPriority w:val="99"/>
    <w:qFormat/>
    <w:rsid w:val="00264D6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29">
    <w:name w:val="Заголовок 52"/>
    <w:basedOn w:val="a2"/>
    <w:next w:val="a2"/>
    <w:uiPriority w:val="99"/>
    <w:qFormat/>
    <w:rsid w:val="00264D60"/>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43">
    <w:name w:val="Заголовок 64"/>
    <w:basedOn w:val="a2"/>
    <w:next w:val="a2"/>
    <w:uiPriority w:val="99"/>
    <w:qFormat/>
    <w:rsid w:val="00264D60"/>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22">
    <w:name w:val="Заголовок 72"/>
    <w:basedOn w:val="a2"/>
    <w:next w:val="a2"/>
    <w:uiPriority w:val="99"/>
    <w:qFormat/>
    <w:rsid w:val="00264D60"/>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20">
    <w:name w:val="Заголовок 82"/>
    <w:basedOn w:val="a2"/>
    <w:next w:val="a2"/>
    <w:uiPriority w:val="99"/>
    <w:qFormat/>
    <w:rsid w:val="00264D6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20">
    <w:name w:val="Заголовок 92"/>
    <w:basedOn w:val="a2"/>
    <w:next w:val="a2"/>
    <w:uiPriority w:val="99"/>
    <w:qFormat/>
    <w:rsid w:val="00264D60"/>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1">
    <w:name w:val="Знак Знак671"/>
    <w:uiPriority w:val="99"/>
    <w:qFormat/>
    <w:rsid w:val="00264D60"/>
    <w:rPr>
      <w:rFonts w:ascii="Arial" w:hAnsi="Arial"/>
      <w:b/>
      <w:sz w:val="26"/>
    </w:rPr>
  </w:style>
  <w:style w:type="character" w:customStyle="1" w:styleId="661">
    <w:name w:val="Знак Знак661"/>
    <w:uiPriority w:val="99"/>
    <w:qFormat/>
    <w:rsid w:val="00264D60"/>
    <w:rPr>
      <w:b/>
      <w:sz w:val="28"/>
    </w:rPr>
  </w:style>
  <w:style w:type="character" w:customStyle="1" w:styleId="701">
    <w:name w:val="Знак Знак701"/>
    <w:uiPriority w:val="99"/>
    <w:qFormat/>
    <w:rsid w:val="00264D60"/>
    <w:rPr>
      <w:rFonts w:ascii="Arial" w:hAnsi="Arial"/>
      <w:b/>
      <w:sz w:val="26"/>
    </w:rPr>
  </w:style>
  <w:style w:type="character" w:customStyle="1" w:styleId="691">
    <w:name w:val="Знак Знак691"/>
    <w:uiPriority w:val="99"/>
    <w:qFormat/>
    <w:rsid w:val="00264D60"/>
    <w:rPr>
      <w:b/>
      <w:sz w:val="28"/>
    </w:rPr>
  </w:style>
  <w:style w:type="character" w:customStyle="1" w:styleId="6810">
    <w:name w:val="Знак Знак681"/>
    <w:uiPriority w:val="99"/>
    <w:qFormat/>
    <w:rsid w:val="00264D60"/>
    <w:rPr>
      <w:b/>
      <w:i/>
      <w:sz w:val="26"/>
    </w:rPr>
  </w:style>
  <w:style w:type="character" w:customStyle="1" w:styleId="3ff6">
    <w:name w:val="Сильное выделение3"/>
    <w:uiPriority w:val="99"/>
    <w:qFormat/>
    <w:rsid w:val="00264D60"/>
    <w:rPr>
      <w:b/>
    </w:rPr>
  </w:style>
  <w:style w:type="paragraph" w:customStyle="1" w:styleId="HTML31">
    <w:name w:val="Стандартный HTML3"/>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paragraph" w:customStyle="1" w:styleId="89">
    <w:name w:val="Стиль8"/>
    <w:basedOn w:val="a2"/>
    <w:next w:val="affb"/>
    <w:link w:val="3ff7"/>
    <w:uiPriority w:val="99"/>
    <w:qFormat/>
    <w:rsid w:val="00264D60"/>
    <w:pPr>
      <w:widowControl/>
      <w:snapToGrid/>
      <w:spacing w:before="0" w:after="0"/>
      <w:jc w:val="center"/>
    </w:pPr>
    <w:rPr>
      <w:lang w:val="en-US"/>
    </w:rPr>
  </w:style>
  <w:style w:type="character" w:customStyle="1" w:styleId="4010">
    <w:name w:val="Знак Знак40 Знак1"/>
    <w:uiPriority w:val="99"/>
    <w:qFormat/>
    <w:locked/>
    <w:rsid w:val="00264D60"/>
    <w:rPr>
      <w:sz w:val="24"/>
      <w:lang w:val="ru-RU" w:eastAsia="ru-RU"/>
    </w:rPr>
  </w:style>
  <w:style w:type="paragraph" w:customStyle="1" w:styleId="921">
    <w:name w:val="Знак92"/>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character" w:customStyle="1" w:styleId="4141">
    <w:name w:val="Знак4 Знак Знак14"/>
    <w:uiPriority w:val="99"/>
    <w:qFormat/>
    <w:locked/>
    <w:rsid w:val="00264D60"/>
    <w:rPr>
      <w:rFonts w:ascii="Arial" w:hAnsi="Arial"/>
      <w:b/>
      <w:kern w:val="32"/>
      <w:sz w:val="32"/>
      <w:lang w:val="ru-RU" w:eastAsia="ru-RU"/>
    </w:rPr>
  </w:style>
  <w:style w:type="character" w:customStyle="1" w:styleId="2122">
    <w:name w:val="Знак2 Знак Знак12"/>
    <w:uiPriority w:val="99"/>
    <w:qFormat/>
    <w:locked/>
    <w:rsid w:val="00264D60"/>
    <w:rPr>
      <w:b/>
      <w:sz w:val="27"/>
      <w:lang w:val="ru-RU" w:eastAsia="ru-RU"/>
    </w:rPr>
  </w:style>
  <w:style w:type="character" w:customStyle="1" w:styleId="4f5">
    <w:name w:val="Знак4 Знак Знак"/>
    <w:uiPriority w:val="99"/>
    <w:locked/>
    <w:rsid w:val="00264D60"/>
    <w:rPr>
      <w:rFonts w:ascii="Arial" w:hAnsi="Arial"/>
      <w:b/>
      <w:kern w:val="32"/>
      <w:sz w:val="32"/>
      <w:lang w:val="ru-RU" w:eastAsia="ru-RU"/>
    </w:rPr>
  </w:style>
  <w:style w:type="character" w:customStyle="1" w:styleId="23b">
    <w:name w:val="Знак2 Знак Знак3"/>
    <w:uiPriority w:val="99"/>
    <w:qFormat/>
    <w:locked/>
    <w:rsid w:val="00264D60"/>
    <w:rPr>
      <w:rFonts w:ascii="Arial" w:hAnsi="Arial"/>
      <w:b/>
      <w:sz w:val="26"/>
      <w:lang w:val="ru-RU" w:eastAsia="ru-RU"/>
    </w:rPr>
  </w:style>
  <w:style w:type="character" w:customStyle="1" w:styleId="4f6">
    <w:name w:val="Слабое выделение4"/>
    <w:uiPriority w:val="99"/>
    <w:rsid w:val="00264D60"/>
    <w:rPr>
      <w:i/>
      <w:color w:val="808080"/>
    </w:rPr>
  </w:style>
  <w:style w:type="paragraph" w:customStyle="1" w:styleId="23c">
    <w:name w:val="Цитата 23"/>
    <w:basedOn w:val="a2"/>
    <w:next w:val="a2"/>
    <w:uiPriority w:val="99"/>
    <w:qFormat/>
    <w:rsid w:val="00264D60"/>
    <w:pPr>
      <w:widowControl/>
      <w:snapToGrid/>
      <w:spacing w:before="0" w:after="0"/>
    </w:pPr>
    <w:rPr>
      <w:rFonts w:ascii="Calibri" w:eastAsia="Times New Roman" w:hAnsi="Calibri"/>
      <w:i/>
      <w:iCs/>
      <w:color w:val="000000"/>
      <w:szCs w:val="24"/>
    </w:rPr>
  </w:style>
  <w:style w:type="paragraph" w:customStyle="1" w:styleId="3ff8">
    <w:name w:val="Выделенная цитата3"/>
    <w:basedOn w:val="a2"/>
    <w:next w:val="a2"/>
    <w:uiPriority w:val="99"/>
    <w:qFormat/>
    <w:rsid w:val="00264D60"/>
    <w:pPr>
      <w:widowControl/>
      <w:pBdr>
        <w:bottom w:val="single" w:sz="4" w:space="4" w:color="4F81BD"/>
      </w:pBdr>
      <w:snapToGrid/>
      <w:spacing w:before="200" w:after="280"/>
      <w:ind w:left="936" w:right="936"/>
    </w:pPr>
    <w:rPr>
      <w:rFonts w:ascii="Calibri" w:eastAsia="Times New Roman" w:hAnsi="Calibri"/>
      <w:b/>
      <w:i/>
      <w:color w:val="4F81BD"/>
    </w:rPr>
  </w:style>
  <w:style w:type="paragraph" w:customStyle="1" w:styleId="1114">
    <w:name w:val="Заголовок оглавления111"/>
    <w:basedOn w:val="10"/>
    <w:next w:val="a2"/>
    <w:uiPriority w:val="99"/>
    <w:qFormat/>
    <w:rsid w:val="00264D6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character" w:customStyle="1" w:styleId="4f7">
    <w:name w:val="Сильное выделение4"/>
    <w:uiPriority w:val="99"/>
    <w:rsid w:val="00264D60"/>
    <w:rPr>
      <w:b/>
    </w:rPr>
  </w:style>
  <w:style w:type="character" w:customStyle="1" w:styleId="1115">
    <w:name w:val="Слабая ссылка111"/>
    <w:uiPriority w:val="99"/>
    <w:qFormat/>
    <w:rsid w:val="00264D60"/>
    <w:rPr>
      <w:smallCaps/>
      <w:color w:val="C0504D"/>
      <w:u w:val="single"/>
    </w:rPr>
  </w:style>
  <w:style w:type="character" w:customStyle="1" w:styleId="1116">
    <w:name w:val="Сильная ссылка111"/>
    <w:uiPriority w:val="99"/>
    <w:qFormat/>
    <w:rsid w:val="00264D60"/>
    <w:rPr>
      <w:b/>
      <w:smallCaps/>
      <w:color w:val="C0504D"/>
      <w:spacing w:val="5"/>
      <w:u w:val="single"/>
    </w:rPr>
  </w:style>
  <w:style w:type="character" w:customStyle="1" w:styleId="1117">
    <w:name w:val="Название книги111"/>
    <w:uiPriority w:val="99"/>
    <w:qFormat/>
    <w:rsid w:val="00264D60"/>
    <w:rPr>
      <w:b/>
      <w:smallCaps/>
      <w:spacing w:val="5"/>
    </w:rPr>
  </w:style>
  <w:style w:type="character" w:customStyle="1" w:styleId="3ff9">
    <w:name w:val="Замещающий текст3"/>
    <w:uiPriority w:val="99"/>
    <w:rsid w:val="00264D60"/>
    <w:rPr>
      <w:color w:val="808080"/>
    </w:rPr>
  </w:style>
  <w:style w:type="character" w:customStyle="1" w:styleId="1260">
    <w:name w:val="Знак1 Знак Знак26"/>
    <w:uiPriority w:val="99"/>
    <w:locked/>
    <w:rsid w:val="00264D60"/>
    <w:rPr>
      <w:sz w:val="24"/>
    </w:rPr>
  </w:style>
  <w:style w:type="character" w:customStyle="1" w:styleId="1272">
    <w:name w:val="Знак1 Знак Знак27"/>
    <w:uiPriority w:val="99"/>
    <w:locked/>
    <w:rsid w:val="00264D60"/>
    <w:rPr>
      <w:sz w:val="24"/>
    </w:rPr>
  </w:style>
  <w:style w:type="character" w:customStyle="1" w:styleId="7d">
    <w:name w:val="Без интервала Знак7"/>
    <w:uiPriority w:val="99"/>
    <w:locked/>
    <w:rsid w:val="00264D60"/>
    <w:rPr>
      <w:sz w:val="24"/>
      <w:lang w:eastAsia="en-US"/>
    </w:rPr>
  </w:style>
  <w:style w:type="character" w:customStyle="1" w:styleId="393">
    <w:name w:val="Знак Знак393"/>
    <w:uiPriority w:val="99"/>
    <w:rsid w:val="00264D60"/>
    <w:rPr>
      <w:rFonts w:ascii="Arial" w:hAnsi="Arial"/>
      <w:b/>
      <w:sz w:val="26"/>
    </w:rPr>
  </w:style>
  <w:style w:type="character" w:customStyle="1" w:styleId="383">
    <w:name w:val="Знак Знак383"/>
    <w:uiPriority w:val="99"/>
    <w:rsid w:val="00264D60"/>
    <w:rPr>
      <w:b/>
      <w:sz w:val="28"/>
    </w:rPr>
  </w:style>
  <w:style w:type="character" w:customStyle="1" w:styleId="373">
    <w:name w:val="Знак Знак373"/>
    <w:uiPriority w:val="99"/>
    <w:rsid w:val="00264D60"/>
    <w:rPr>
      <w:b/>
      <w:i/>
      <w:sz w:val="26"/>
    </w:rPr>
  </w:style>
  <w:style w:type="character" w:customStyle="1" w:styleId="363">
    <w:name w:val="Знак Знак363"/>
    <w:uiPriority w:val="99"/>
    <w:rsid w:val="00264D60"/>
    <w:rPr>
      <w:b/>
      <w:sz w:val="22"/>
      <w:lang w:val="ru-RU" w:eastAsia="ru-RU"/>
    </w:rPr>
  </w:style>
  <w:style w:type="character" w:customStyle="1" w:styleId="3530">
    <w:name w:val="Знак Знак353"/>
    <w:uiPriority w:val="99"/>
    <w:rsid w:val="00264D60"/>
    <w:rPr>
      <w:sz w:val="24"/>
      <w:lang w:val="ru-RU" w:eastAsia="ru-RU"/>
    </w:rPr>
  </w:style>
  <w:style w:type="character" w:customStyle="1" w:styleId="3430">
    <w:name w:val="Знак Знак343"/>
    <w:uiPriority w:val="99"/>
    <w:rsid w:val="00264D60"/>
    <w:rPr>
      <w:rFonts w:ascii="Calibri" w:hAnsi="Calibri"/>
      <w:i/>
      <w:sz w:val="24"/>
      <w:lang w:eastAsia="en-US"/>
    </w:rPr>
  </w:style>
  <w:style w:type="character" w:customStyle="1" w:styleId="3230">
    <w:name w:val="Знак Знак323"/>
    <w:uiPriority w:val="99"/>
    <w:rsid w:val="00264D60"/>
    <w:rPr>
      <w:sz w:val="16"/>
    </w:rPr>
  </w:style>
  <w:style w:type="character" w:customStyle="1" w:styleId="Heading122">
    <w:name w:val="Heading 12 Знак Знак2"/>
    <w:uiPriority w:val="99"/>
    <w:qFormat/>
    <w:rsid w:val="00264D60"/>
    <w:rPr>
      <w:rFonts w:ascii="Courier New" w:hAnsi="Courier New"/>
    </w:rPr>
  </w:style>
  <w:style w:type="character" w:customStyle="1" w:styleId="3140">
    <w:name w:val="Знак Знак314"/>
    <w:uiPriority w:val="99"/>
    <w:rsid w:val="00264D60"/>
    <w:rPr>
      <w:sz w:val="24"/>
    </w:rPr>
  </w:style>
  <w:style w:type="paragraph" w:customStyle="1" w:styleId="10a">
    <w:name w:val="Знак Знак Знак Знак Знак Знак10"/>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2">
    <w:name w:val="Знак Знак302"/>
    <w:uiPriority w:val="99"/>
    <w:rsid w:val="00264D60"/>
    <w:rPr>
      <w:sz w:val="24"/>
    </w:rPr>
  </w:style>
  <w:style w:type="character" w:customStyle="1" w:styleId="293">
    <w:name w:val="Знак Знак293"/>
    <w:uiPriority w:val="99"/>
    <w:rsid w:val="00264D60"/>
    <w:rPr>
      <w:sz w:val="24"/>
    </w:rPr>
  </w:style>
  <w:style w:type="character" w:customStyle="1" w:styleId="7130">
    <w:name w:val="Знак Знак713"/>
    <w:uiPriority w:val="99"/>
    <w:rsid w:val="00264D60"/>
    <w:rPr>
      <w:sz w:val="16"/>
      <w:lang w:val="ru-RU" w:eastAsia="ru-RU"/>
    </w:rPr>
  </w:style>
  <w:style w:type="paragraph" w:customStyle="1" w:styleId="9a">
    <w:name w:val="Обычный9"/>
    <w:uiPriority w:val="99"/>
    <w:qFormat/>
    <w:rsid w:val="00264D60"/>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uiPriority w:val="99"/>
    <w:locked/>
    <w:rsid w:val="00264D60"/>
    <w:rPr>
      <w:b/>
      <w:sz w:val="27"/>
      <w:lang w:val="ru-RU" w:eastAsia="ru-RU"/>
    </w:rPr>
  </w:style>
  <w:style w:type="character" w:customStyle="1" w:styleId="283">
    <w:name w:val="Знак Знак283"/>
    <w:uiPriority w:val="99"/>
    <w:rsid w:val="00264D60"/>
    <w:rPr>
      <w:rFonts w:ascii="Tahoma" w:hAnsi="Tahoma"/>
    </w:rPr>
  </w:style>
  <w:style w:type="character" w:customStyle="1" w:styleId="273">
    <w:name w:val="Знак Знак273"/>
    <w:uiPriority w:val="99"/>
    <w:qFormat/>
    <w:rsid w:val="00264D60"/>
    <w:rPr>
      <w:sz w:val="24"/>
    </w:rPr>
  </w:style>
  <w:style w:type="character" w:customStyle="1" w:styleId="1090">
    <w:name w:val="Знак Знак109"/>
    <w:uiPriority w:val="99"/>
    <w:locked/>
    <w:rsid w:val="00264D60"/>
    <w:rPr>
      <w:sz w:val="16"/>
      <w:lang w:val="ru-RU" w:eastAsia="ru-RU"/>
    </w:rPr>
  </w:style>
  <w:style w:type="character" w:customStyle="1" w:styleId="626">
    <w:name w:val="Знак Знак626"/>
    <w:uiPriority w:val="99"/>
    <w:rsid w:val="00264D60"/>
    <w:rPr>
      <w:rFonts w:ascii="Arial" w:hAnsi="Arial"/>
      <w:b/>
      <w:i/>
      <w:sz w:val="28"/>
      <w:lang w:val="ru-RU" w:eastAsia="en-US"/>
    </w:rPr>
  </w:style>
  <w:style w:type="character" w:customStyle="1" w:styleId="2130">
    <w:name w:val="Знак Знак213"/>
    <w:uiPriority w:val="99"/>
    <w:locked/>
    <w:rsid w:val="00264D60"/>
    <w:rPr>
      <w:sz w:val="24"/>
      <w:lang w:val="en-US"/>
    </w:rPr>
  </w:style>
  <w:style w:type="character" w:customStyle="1" w:styleId="1231">
    <w:name w:val="Знак Знак123"/>
    <w:uiPriority w:val="99"/>
    <w:rsid w:val="00264D60"/>
    <w:rPr>
      <w:sz w:val="16"/>
    </w:rPr>
  </w:style>
  <w:style w:type="character" w:customStyle="1" w:styleId="1350">
    <w:name w:val="Знак Знак135"/>
    <w:uiPriority w:val="99"/>
    <w:rsid w:val="00264D60"/>
    <w:rPr>
      <w:lang w:val="ru-RU" w:eastAsia="ru-RU"/>
    </w:rPr>
  </w:style>
  <w:style w:type="character" w:customStyle="1" w:styleId="16100">
    <w:name w:val="Знак Знак1610"/>
    <w:uiPriority w:val="99"/>
    <w:locked/>
    <w:rsid w:val="00264D60"/>
    <w:rPr>
      <w:b/>
      <w:caps/>
      <w:sz w:val="24"/>
      <w:lang w:val="ru-RU" w:eastAsia="ru-RU"/>
    </w:rPr>
  </w:style>
  <w:style w:type="character" w:customStyle="1" w:styleId="1152">
    <w:name w:val="Знак Знак115"/>
    <w:uiPriority w:val="99"/>
    <w:rsid w:val="00264D60"/>
    <w:rPr>
      <w:sz w:val="24"/>
    </w:rPr>
  </w:style>
  <w:style w:type="paragraph" w:customStyle="1" w:styleId="25a">
    <w:name w:val="Основной текст 25"/>
    <w:basedOn w:val="a2"/>
    <w:uiPriority w:val="99"/>
    <w:qFormat/>
    <w:rsid w:val="00264D60"/>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1fc">
    <w:name w:val="Знак Знак Знак11"/>
    <w:uiPriority w:val="99"/>
    <w:rsid w:val="00264D60"/>
    <w:rPr>
      <w:rFonts w:ascii="Times New Roman" w:hAnsi="Times New Roman"/>
      <w:b/>
      <w:caps/>
      <w:sz w:val="28"/>
    </w:rPr>
  </w:style>
  <w:style w:type="character" w:customStyle="1" w:styleId="2590">
    <w:name w:val="Знак Знак259"/>
    <w:uiPriority w:val="99"/>
    <w:rsid w:val="00264D60"/>
    <w:rPr>
      <w:rFonts w:ascii="Times New Roman" w:hAnsi="Times New Roman"/>
      <w:b/>
      <w:sz w:val="28"/>
    </w:rPr>
  </w:style>
  <w:style w:type="character" w:customStyle="1" w:styleId="2290">
    <w:name w:val="Знак Знак229"/>
    <w:uiPriority w:val="99"/>
    <w:rsid w:val="00264D60"/>
    <w:rPr>
      <w:rFonts w:ascii="Times New Roman" w:hAnsi="Times New Roman"/>
      <w:sz w:val="24"/>
    </w:rPr>
  </w:style>
  <w:style w:type="character" w:customStyle="1" w:styleId="2016">
    <w:name w:val="Знак Знак2016"/>
    <w:uiPriority w:val="99"/>
    <w:rsid w:val="00264D60"/>
    <w:rPr>
      <w:rFonts w:ascii="Arial" w:hAnsi="Arial"/>
      <w:sz w:val="22"/>
    </w:rPr>
  </w:style>
  <w:style w:type="character" w:customStyle="1" w:styleId="199">
    <w:name w:val="Знак Знак199"/>
    <w:uiPriority w:val="99"/>
    <w:rsid w:val="00264D60"/>
    <w:rPr>
      <w:rFonts w:ascii="Times New Roman" w:hAnsi="Times New Roman"/>
      <w:sz w:val="16"/>
      <w:lang w:eastAsia="ru-RU"/>
    </w:rPr>
  </w:style>
  <w:style w:type="character" w:customStyle="1" w:styleId="1811">
    <w:name w:val="Знак Знак1811"/>
    <w:uiPriority w:val="99"/>
    <w:rsid w:val="00264D60"/>
    <w:rPr>
      <w:rFonts w:ascii="Courier New" w:hAnsi="Courier New"/>
    </w:rPr>
  </w:style>
  <w:style w:type="character" w:customStyle="1" w:styleId="179">
    <w:name w:val="Знак Знак179"/>
    <w:uiPriority w:val="99"/>
    <w:rsid w:val="00264D60"/>
    <w:rPr>
      <w:rFonts w:ascii="Times New Roman" w:hAnsi="Times New Roman"/>
      <w:sz w:val="24"/>
    </w:rPr>
  </w:style>
  <w:style w:type="character" w:customStyle="1" w:styleId="950">
    <w:name w:val="Знак Знак95"/>
    <w:uiPriority w:val="99"/>
    <w:rsid w:val="00264D60"/>
    <w:rPr>
      <w:rFonts w:ascii="PragmaticaCTT" w:hAnsi="PragmaticaCTT"/>
      <w:b/>
      <w:sz w:val="24"/>
      <w:lang w:val="ru-RU" w:eastAsia="ru-RU"/>
    </w:rPr>
  </w:style>
  <w:style w:type="character" w:customStyle="1" w:styleId="840">
    <w:name w:val="Знак Знак84"/>
    <w:uiPriority w:val="99"/>
    <w:rsid w:val="00264D60"/>
    <w:rPr>
      <w:sz w:val="24"/>
    </w:rPr>
  </w:style>
  <w:style w:type="character" w:customStyle="1" w:styleId="5200">
    <w:name w:val="Знак Знак520"/>
    <w:uiPriority w:val="99"/>
    <w:rsid w:val="00264D60"/>
    <w:rPr>
      <w:rFonts w:ascii="Tahoma" w:hAnsi="Tahoma"/>
      <w:sz w:val="16"/>
      <w:lang w:val="ru-RU" w:eastAsia="ru-RU"/>
    </w:rPr>
  </w:style>
  <w:style w:type="paragraph" w:customStyle="1" w:styleId="362">
    <w:name w:val="Заголовок 36"/>
    <w:basedOn w:val="9a"/>
    <w:next w:val="9a"/>
    <w:uiPriority w:val="99"/>
    <w:qFormat/>
    <w:rsid w:val="00264D60"/>
    <w:pPr>
      <w:keepNext/>
      <w:widowControl/>
      <w:ind w:left="0" w:firstLine="0"/>
      <w:outlineLvl w:val="2"/>
    </w:pPr>
    <w:rPr>
      <w:sz w:val="24"/>
    </w:rPr>
  </w:style>
  <w:style w:type="paragraph" w:customStyle="1" w:styleId="6f0">
    <w:name w:val="Основной текст6"/>
    <w:basedOn w:val="9a"/>
    <w:uiPriority w:val="99"/>
    <w:qFormat/>
    <w:rsid w:val="00264D60"/>
    <w:pPr>
      <w:widowControl/>
      <w:spacing w:line="360" w:lineRule="auto"/>
      <w:ind w:left="0" w:firstLine="0"/>
    </w:pPr>
    <w:rPr>
      <w:sz w:val="24"/>
    </w:rPr>
  </w:style>
  <w:style w:type="character" w:customStyle="1" w:styleId="159">
    <w:name w:val="Знак Знак159"/>
    <w:uiPriority w:val="99"/>
    <w:rsid w:val="00264D60"/>
    <w:rPr>
      <w:b/>
      <w:sz w:val="28"/>
    </w:rPr>
  </w:style>
  <w:style w:type="character" w:customStyle="1" w:styleId="800">
    <w:name w:val="Знак Знак80"/>
    <w:uiPriority w:val="99"/>
    <w:rsid w:val="00264D60"/>
    <w:rPr>
      <w:rFonts w:ascii="Times New Roman" w:hAnsi="Times New Roman"/>
      <w:lang w:eastAsia="en-US"/>
    </w:rPr>
  </w:style>
  <w:style w:type="paragraph" w:customStyle="1" w:styleId="263">
    <w:name w:val="Заголовок 26"/>
    <w:basedOn w:val="a2"/>
    <w:next w:val="a2"/>
    <w:uiPriority w:val="99"/>
    <w:qFormat/>
    <w:rsid w:val="00264D60"/>
    <w:pPr>
      <w:keepNext/>
      <w:snapToGrid/>
      <w:spacing w:before="0" w:after="0"/>
      <w:jc w:val="center"/>
    </w:pPr>
    <w:rPr>
      <w:rFonts w:eastAsia="Times New Roman"/>
      <w:b/>
      <w:sz w:val="26"/>
    </w:rPr>
  </w:style>
  <w:style w:type="paragraph" w:customStyle="1" w:styleId="10b">
    <w:name w:val="Обычный10"/>
    <w:basedOn w:val="a2"/>
    <w:uiPriority w:val="99"/>
    <w:qFormat/>
    <w:rsid w:val="00264D60"/>
    <w:pPr>
      <w:widowControl/>
      <w:snapToGrid/>
      <w:spacing w:beforeAutospacing="1" w:afterAutospacing="1"/>
    </w:pPr>
    <w:rPr>
      <w:rFonts w:eastAsia="Times New Roman"/>
      <w:szCs w:val="24"/>
    </w:rPr>
  </w:style>
  <w:style w:type="paragraph" w:customStyle="1" w:styleId="5f1">
    <w:name w:val="Цитата5"/>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character" w:customStyle="1" w:styleId="22d">
    <w:name w:val="Цитата 2 Знак2"/>
    <w:basedOn w:val="a3"/>
    <w:uiPriority w:val="99"/>
    <w:rsid w:val="00264D60"/>
    <w:rPr>
      <w:rFonts w:cs="Times New Roman"/>
      <w:i/>
      <w:iCs/>
      <w:color w:val="000000"/>
      <w:sz w:val="24"/>
      <w:szCs w:val="24"/>
    </w:rPr>
  </w:style>
  <w:style w:type="character" w:customStyle="1" w:styleId="2fff8">
    <w:name w:val="Выделенная цитата Знак2"/>
    <w:basedOn w:val="a3"/>
    <w:uiPriority w:val="99"/>
    <w:rsid w:val="00264D60"/>
    <w:rPr>
      <w:rFonts w:cs="Times New Roman"/>
      <w:b/>
      <w:bCs/>
      <w:i/>
      <w:iCs/>
      <w:color w:val="4F81BD"/>
      <w:sz w:val="24"/>
      <w:szCs w:val="24"/>
    </w:rPr>
  </w:style>
  <w:style w:type="paragraph" w:customStyle="1" w:styleId="5f2">
    <w:name w:val="Текст5"/>
    <w:basedOn w:val="a2"/>
    <w:uiPriority w:val="99"/>
    <w:qFormat/>
    <w:rsid w:val="00264D60"/>
    <w:pPr>
      <w:widowControl/>
      <w:snapToGrid/>
      <w:spacing w:before="0" w:after="0"/>
    </w:pPr>
    <w:rPr>
      <w:rFonts w:ascii="Courier New" w:eastAsia="Times New Roman" w:hAnsi="Courier New"/>
      <w:sz w:val="20"/>
    </w:rPr>
  </w:style>
  <w:style w:type="paragraph" w:customStyle="1" w:styleId="354">
    <w:name w:val="Основной текст 35"/>
    <w:basedOn w:val="9a"/>
    <w:uiPriority w:val="99"/>
    <w:qFormat/>
    <w:rsid w:val="00264D60"/>
    <w:pPr>
      <w:widowControl/>
      <w:tabs>
        <w:tab w:val="left" w:pos="360"/>
      </w:tabs>
      <w:ind w:left="0" w:firstLine="0"/>
      <w:jc w:val="both"/>
    </w:pPr>
    <w:rPr>
      <w:i/>
      <w:sz w:val="26"/>
    </w:rPr>
  </w:style>
  <w:style w:type="paragraph" w:customStyle="1" w:styleId="244">
    <w:name w:val="Основной текст с отступом 24"/>
    <w:basedOn w:val="a2"/>
    <w:uiPriority w:val="99"/>
    <w:qFormat/>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55">
    <w:name w:val="Основной текст с отступом 35"/>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4f8">
    <w:name w:val="Верхний колонтитул4"/>
    <w:basedOn w:val="a2"/>
    <w:uiPriority w:val="99"/>
    <w:qFormat/>
    <w:rsid w:val="00264D60"/>
    <w:pPr>
      <w:widowControl/>
      <w:tabs>
        <w:tab w:val="center" w:pos="4153"/>
        <w:tab w:val="right" w:pos="8306"/>
      </w:tabs>
      <w:snapToGrid/>
      <w:spacing w:before="0" w:after="0"/>
    </w:pPr>
    <w:rPr>
      <w:rFonts w:ascii="Arial" w:eastAsia="Times New Roman" w:hAnsi="Arial"/>
    </w:rPr>
  </w:style>
  <w:style w:type="character" w:customStyle="1" w:styleId="419">
    <w:name w:val="Знак Знак419"/>
    <w:uiPriority w:val="99"/>
    <w:locked/>
    <w:rsid w:val="00264D60"/>
    <w:rPr>
      <w:rFonts w:ascii="Arial" w:hAnsi="Arial"/>
      <w:b/>
      <w:i/>
      <w:sz w:val="28"/>
      <w:lang w:val="ru-RU" w:eastAsia="en-US"/>
    </w:rPr>
  </w:style>
  <w:style w:type="character" w:customStyle="1" w:styleId="429">
    <w:name w:val="Знак4 Знак2"/>
    <w:uiPriority w:val="99"/>
    <w:locked/>
    <w:rsid w:val="00264D60"/>
    <w:rPr>
      <w:sz w:val="24"/>
      <w:lang w:val="ru-RU" w:eastAsia="ru-RU"/>
    </w:rPr>
  </w:style>
  <w:style w:type="character" w:customStyle="1" w:styleId="4f9">
    <w:name w:val="Основной шрифт абзаца4"/>
    <w:uiPriority w:val="99"/>
    <w:rsid w:val="00264D60"/>
  </w:style>
  <w:style w:type="character" w:customStyle="1" w:styleId="2380">
    <w:name w:val="Знак Знак23 Знак8"/>
    <w:uiPriority w:val="99"/>
    <w:locked/>
    <w:rsid w:val="00264D60"/>
    <w:rPr>
      <w:rFonts w:ascii="Tahoma" w:hAnsi="Tahoma"/>
      <w:sz w:val="16"/>
    </w:rPr>
  </w:style>
  <w:style w:type="paragraph" w:customStyle="1" w:styleId="13b">
    <w:name w:val="Знак Знак Знак Знак Знак Знак Знак Знак Знак Знак Знак Знак Знак13"/>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391">
    <w:name w:val="Знак39"/>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9">
    <w:name w:val="Знак Знак539"/>
    <w:uiPriority w:val="99"/>
    <w:locked/>
    <w:rsid w:val="00264D60"/>
    <w:rPr>
      <w:b/>
      <w:caps/>
      <w:sz w:val="24"/>
      <w:lang w:val="ru-RU" w:eastAsia="ru-RU"/>
    </w:rPr>
  </w:style>
  <w:style w:type="character" w:customStyle="1" w:styleId="11100">
    <w:name w:val="Знак1 Знак Знак110"/>
    <w:uiPriority w:val="99"/>
    <w:locked/>
    <w:rsid w:val="00264D60"/>
    <w:rPr>
      <w:rFonts w:ascii="Times New Roman" w:hAnsi="Times New Roman"/>
      <w:sz w:val="24"/>
      <w:lang w:eastAsia="ru-RU"/>
    </w:rPr>
  </w:style>
  <w:style w:type="character" w:customStyle="1" w:styleId="469">
    <w:name w:val="Знак Знак469"/>
    <w:uiPriority w:val="99"/>
    <w:locked/>
    <w:rsid w:val="00264D60"/>
    <w:rPr>
      <w:b/>
      <w:sz w:val="27"/>
      <w:lang w:val="ru-RU" w:eastAsia="ru-RU"/>
    </w:rPr>
  </w:style>
  <w:style w:type="character" w:customStyle="1" w:styleId="489">
    <w:name w:val="Знак Знак489"/>
    <w:uiPriority w:val="99"/>
    <w:locked/>
    <w:rsid w:val="00264D60"/>
    <w:rPr>
      <w:b/>
      <w:sz w:val="27"/>
      <w:lang w:val="ru-RU" w:eastAsia="ru-RU"/>
    </w:rPr>
  </w:style>
  <w:style w:type="character" w:customStyle="1" w:styleId="4490">
    <w:name w:val="Знак Знак449"/>
    <w:uiPriority w:val="99"/>
    <w:locked/>
    <w:rsid w:val="00264D60"/>
    <w:rPr>
      <w:sz w:val="24"/>
    </w:rPr>
  </w:style>
  <w:style w:type="character" w:customStyle="1" w:styleId="51100">
    <w:name w:val="Знак Знак5110"/>
    <w:uiPriority w:val="99"/>
    <w:locked/>
    <w:rsid w:val="00264D60"/>
    <w:rPr>
      <w:b/>
      <w:sz w:val="27"/>
      <w:lang w:val="ru-RU" w:eastAsia="ru-RU"/>
    </w:rPr>
  </w:style>
  <w:style w:type="character" w:customStyle="1" w:styleId="439">
    <w:name w:val="Знак Знак439"/>
    <w:uiPriority w:val="99"/>
    <w:locked/>
    <w:rsid w:val="00264D60"/>
    <w:rPr>
      <w:color w:val="000000"/>
      <w:sz w:val="24"/>
      <w:lang w:eastAsia="ru-RU"/>
    </w:rPr>
  </w:style>
  <w:style w:type="character" w:customStyle="1" w:styleId="4290">
    <w:name w:val="Знак Знак429"/>
    <w:uiPriority w:val="99"/>
    <w:rsid w:val="00264D60"/>
    <w:rPr>
      <w:rFonts w:ascii="Times New Roman" w:hAnsi="Times New Roman"/>
      <w:sz w:val="16"/>
    </w:rPr>
  </w:style>
  <w:style w:type="character" w:customStyle="1" w:styleId="499">
    <w:name w:val="Знак Знак499"/>
    <w:uiPriority w:val="99"/>
    <w:rsid w:val="00264D60"/>
    <w:rPr>
      <w:rFonts w:ascii="Times New Roman" w:hAnsi="Times New Roman"/>
      <w:b/>
      <w:caps/>
      <w:sz w:val="24"/>
      <w:lang w:eastAsia="ru-RU"/>
    </w:rPr>
  </w:style>
  <w:style w:type="paragraph" w:customStyle="1" w:styleId="46a">
    <w:name w:val="Заголовок 46"/>
    <w:basedOn w:val="9a"/>
    <w:next w:val="9a"/>
    <w:uiPriority w:val="99"/>
    <w:qFormat/>
    <w:rsid w:val="00264D60"/>
    <w:pPr>
      <w:keepNext/>
      <w:widowControl/>
      <w:ind w:left="0" w:firstLine="0"/>
    </w:pPr>
    <w:rPr>
      <w:sz w:val="24"/>
    </w:rPr>
  </w:style>
  <w:style w:type="character" w:customStyle="1" w:styleId="479">
    <w:name w:val="Знак Знак479"/>
    <w:uiPriority w:val="99"/>
    <w:rsid w:val="00264D60"/>
    <w:rPr>
      <w:rFonts w:ascii="Times New Roman" w:hAnsi="Times New Roman"/>
      <w:b/>
      <w:sz w:val="27"/>
      <w:lang w:eastAsia="ru-RU"/>
    </w:rPr>
  </w:style>
  <w:style w:type="character" w:customStyle="1" w:styleId="4590">
    <w:name w:val="Знак Знак459"/>
    <w:uiPriority w:val="99"/>
    <w:rsid w:val="00264D60"/>
    <w:rPr>
      <w:rFonts w:ascii="Times New Roman" w:hAnsi="Times New Roman"/>
      <w:b/>
      <w:i/>
      <w:sz w:val="26"/>
      <w:lang w:eastAsia="ru-RU"/>
    </w:rPr>
  </w:style>
  <w:style w:type="paragraph" w:customStyle="1" w:styleId="653">
    <w:name w:val="Заголовок 65"/>
    <w:uiPriority w:val="99"/>
    <w:qFormat/>
    <w:rsid w:val="00264D6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uiPriority w:val="99"/>
    <w:locked/>
    <w:rsid w:val="00264D60"/>
    <w:rPr>
      <w:sz w:val="16"/>
    </w:rPr>
  </w:style>
  <w:style w:type="character" w:customStyle="1" w:styleId="509">
    <w:name w:val="Знак Знак509"/>
    <w:uiPriority w:val="99"/>
    <w:locked/>
    <w:rsid w:val="00264D60"/>
    <w:rPr>
      <w:b/>
      <w:sz w:val="28"/>
      <w:lang w:val="ru-RU" w:eastAsia="ru-RU"/>
    </w:rPr>
  </w:style>
  <w:style w:type="character" w:customStyle="1" w:styleId="5290">
    <w:name w:val="Знак Знак529"/>
    <w:uiPriority w:val="99"/>
    <w:rsid w:val="00264D60"/>
    <w:rPr>
      <w:rFonts w:ascii="Arial" w:hAnsi="Arial"/>
      <w:b/>
      <w:i/>
      <w:sz w:val="28"/>
    </w:rPr>
  </w:style>
  <w:style w:type="character" w:customStyle="1" w:styleId="519">
    <w:name w:val="Знак5 Знак Знак19"/>
    <w:uiPriority w:val="99"/>
    <w:locked/>
    <w:rsid w:val="00264D60"/>
    <w:rPr>
      <w:sz w:val="16"/>
      <w:lang w:val="ru-RU" w:eastAsia="ru-RU"/>
    </w:rPr>
  </w:style>
  <w:style w:type="paragraph" w:customStyle="1" w:styleId="3ffa">
    <w:name w:val="Подзаголовок3"/>
    <w:basedOn w:val="a2"/>
    <w:uiPriority w:val="99"/>
    <w:qFormat/>
    <w:rsid w:val="00264D60"/>
    <w:pPr>
      <w:widowControl/>
      <w:snapToGrid/>
      <w:spacing w:before="0" w:after="0" w:line="312" w:lineRule="auto"/>
    </w:pPr>
    <w:rPr>
      <w:rFonts w:ascii="Arial" w:eastAsia="Times New Roman" w:hAnsi="Arial" w:cs="Arial"/>
      <w:b/>
      <w:bCs/>
      <w:color w:val="000000"/>
      <w:sz w:val="20"/>
    </w:rPr>
  </w:style>
  <w:style w:type="character" w:customStyle="1" w:styleId="6100">
    <w:name w:val="Знак6 Знак Знак10"/>
    <w:uiPriority w:val="99"/>
    <w:rsid w:val="00264D60"/>
    <w:rPr>
      <w:sz w:val="24"/>
      <w:lang w:val="ru-RU" w:eastAsia="ru-RU"/>
    </w:rPr>
  </w:style>
  <w:style w:type="character" w:customStyle="1" w:styleId="553">
    <w:name w:val="Знак Знак553"/>
    <w:uiPriority w:val="99"/>
    <w:locked/>
    <w:rsid w:val="00264D60"/>
    <w:rPr>
      <w:sz w:val="24"/>
      <w:lang w:val="ru-RU" w:eastAsia="ru-RU"/>
    </w:rPr>
  </w:style>
  <w:style w:type="paragraph" w:customStyle="1" w:styleId="Heading13">
    <w:name w:val="Heading 13"/>
    <w:basedOn w:val="a2"/>
    <w:next w:val="a2"/>
    <w:uiPriority w:val="99"/>
    <w:qFormat/>
    <w:rsid w:val="00264D60"/>
    <w:pPr>
      <w:widowControl/>
      <w:suppressAutoHyphens/>
      <w:snapToGrid/>
      <w:spacing w:before="0" w:after="0"/>
      <w:ind w:firstLine="454"/>
    </w:pPr>
    <w:rPr>
      <w:rFonts w:eastAsia="Times New Roman"/>
      <w:b/>
      <w:caps/>
      <w:szCs w:val="24"/>
      <w:lang w:eastAsia="zh-CN"/>
    </w:rPr>
  </w:style>
  <w:style w:type="character" w:customStyle="1" w:styleId="6530">
    <w:name w:val="Знак Знак653"/>
    <w:uiPriority w:val="99"/>
    <w:locked/>
    <w:rsid w:val="00264D60"/>
    <w:rPr>
      <w:b/>
      <w:sz w:val="27"/>
      <w:lang w:val="ru-RU" w:eastAsia="ru-RU"/>
    </w:rPr>
  </w:style>
  <w:style w:type="character" w:customStyle="1" w:styleId="6430">
    <w:name w:val="Знак Знак643"/>
    <w:uiPriority w:val="99"/>
    <w:locked/>
    <w:rsid w:val="00264D60"/>
    <w:rPr>
      <w:b/>
      <w:sz w:val="28"/>
      <w:lang w:val="ru-RU" w:eastAsia="ru-RU"/>
    </w:rPr>
  </w:style>
  <w:style w:type="character" w:customStyle="1" w:styleId="6330">
    <w:name w:val="Знак Знак633"/>
    <w:uiPriority w:val="99"/>
    <w:locked/>
    <w:rsid w:val="00264D60"/>
    <w:rPr>
      <w:b/>
      <w:i/>
      <w:sz w:val="26"/>
      <w:lang w:val="ru-RU" w:eastAsia="ru-RU"/>
    </w:rPr>
  </w:style>
  <w:style w:type="character" w:customStyle="1" w:styleId="625">
    <w:name w:val="Знак Знак625"/>
    <w:uiPriority w:val="99"/>
    <w:locked/>
    <w:rsid w:val="00264D60"/>
    <w:rPr>
      <w:sz w:val="24"/>
      <w:lang w:val="ru-RU" w:eastAsia="ru-RU"/>
    </w:rPr>
  </w:style>
  <w:style w:type="character" w:customStyle="1" w:styleId="61100">
    <w:name w:val="Знак Знак6110"/>
    <w:uiPriority w:val="99"/>
    <w:locked/>
    <w:rsid w:val="00264D60"/>
    <w:rPr>
      <w:sz w:val="24"/>
      <w:lang w:val="ru-RU" w:eastAsia="ru-RU"/>
    </w:rPr>
  </w:style>
  <w:style w:type="character" w:customStyle="1" w:styleId="603">
    <w:name w:val="Знак Знак603"/>
    <w:uiPriority w:val="99"/>
    <w:locked/>
    <w:rsid w:val="00264D60"/>
    <w:rPr>
      <w:i/>
      <w:sz w:val="24"/>
      <w:lang w:val="ru-RU" w:eastAsia="ru-RU"/>
    </w:rPr>
  </w:style>
  <w:style w:type="character" w:customStyle="1" w:styleId="593">
    <w:name w:val="Знак Знак593"/>
    <w:uiPriority w:val="99"/>
    <w:locked/>
    <w:rsid w:val="00264D60"/>
    <w:rPr>
      <w:rFonts w:ascii="Arial" w:hAnsi="Arial"/>
      <w:sz w:val="22"/>
      <w:lang w:val="ru-RU" w:eastAsia="ru-RU"/>
    </w:rPr>
  </w:style>
  <w:style w:type="character" w:customStyle="1" w:styleId="583">
    <w:name w:val="Знак Знак583"/>
    <w:uiPriority w:val="99"/>
    <w:locked/>
    <w:rsid w:val="00264D60"/>
    <w:rPr>
      <w:rFonts w:ascii="Courier New" w:hAnsi="Courier New"/>
      <w:lang w:val="ru-RU" w:eastAsia="ru-RU"/>
    </w:rPr>
  </w:style>
  <w:style w:type="character" w:customStyle="1" w:styleId="573">
    <w:name w:val="Знак Знак573"/>
    <w:uiPriority w:val="99"/>
    <w:locked/>
    <w:rsid w:val="00264D60"/>
    <w:rPr>
      <w:lang w:val="ru-RU" w:eastAsia="ru-RU"/>
    </w:rPr>
  </w:style>
  <w:style w:type="character" w:customStyle="1" w:styleId="563">
    <w:name w:val="Знак Знак563"/>
    <w:uiPriority w:val="99"/>
    <w:locked/>
    <w:rsid w:val="00264D60"/>
    <w:rPr>
      <w:sz w:val="24"/>
      <w:lang w:val="ru-RU" w:eastAsia="ru-RU"/>
    </w:rPr>
  </w:style>
  <w:style w:type="character" w:customStyle="1" w:styleId="543">
    <w:name w:val="Знак Знак543"/>
    <w:uiPriority w:val="99"/>
    <w:locked/>
    <w:rsid w:val="00264D60"/>
    <w:rPr>
      <w:sz w:val="24"/>
      <w:lang w:val="en-US" w:eastAsia="ru-RU"/>
    </w:rPr>
  </w:style>
  <w:style w:type="paragraph" w:customStyle="1" w:styleId="Heading22">
    <w:name w:val="Heading 22"/>
    <w:basedOn w:val="a2"/>
    <w:next w:val="a2"/>
    <w:uiPriority w:val="99"/>
    <w:qFormat/>
    <w:rsid w:val="00264D60"/>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Heading32">
    <w:name w:val="Heading 32"/>
    <w:basedOn w:val="a2"/>
    <w:next w:val="a2"/>
    <w:uiPriority w:val="99"/>
    <w:qFormat/>
    <w:rsid w:val="00264D60"/>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Heading41">
    <w:name w:val="Heading 41"/>
    <w:basedOn w:val="a2"/>
    <w:next w:val="a2"/>
    <w:uiPriority w:val="99"/>
    <w:qFormat/>
    <w:rsid w:val="00264D6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52">
    <w:name w:val="Heading 52"/>
    <w:basedOn w:val="a2"/>
    <w:next w:val="a2"/>
    <w:uiPriority w:val="99"/>
    <w:qFormat/>
    <w:rsid w:val="00264D60"/>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Heading62">
    <w:name w:val="Heading 62"/>
    <w:basedOn w:val="a2"/>
    <w:next w:val="a2"/>
    <w:uiPriority w:val="99"/>
    <w:qFormat/>
    <w:rsid w:val="00264D60"/>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Heading72">
    <w:name w:val="Heading 72"/>
    <w:basedOn w:val="a2"/>
    <w:next w:val="a2"/>
    <w:uiPriority w:val="99"/>
    <w:qFormat/>
    <w:rsid w:val="00264D60"/>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Heading81">
    <w:name w:val="Heading 81"/>
    <w:basedOn w:val="a2"/>
    <w:next w:val="a2"/>
    <w:uiPriority w:val="99"/>
    <w:qFormat/>
    <w:rsid w:val="00264D6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Heading92">
    <w:name w:val="Heading 92"/>
    <w:basedOn w:val="a2"/>
    <w:next w:val="a2"/>
    <w:uiPriority w:val="99"/>
    <w:qFormat/>
    <w:rsid w:val="00264D60"/>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3">
    <w:name w:val="Знак Знак673"/>
    <w:uiPriority w:val="99"/>
    <w:rsid w:val="00264D60"/>
    <w:rPr>
      <w:rFonts w:ascii="Arial" w:hAnsi="Arial"/>
      <w:b/>
      <w:sz w:val="26"/>
    </w:rPr>
  </w:style>
  <w:style w:type="character" w:customStyle="1" w:styleId="663">
    <w:name w:val="Знак Знак663"/>
    <w:uiPriority w:val="99"/>
    <w:rsid w:val="00264D60"/>
    <w:rPr>
      <w:b/>
      <w:sz w:val="28"/>
    </w:rPr>
  </w:style>
  <w:style w:type="character" w:customStyle="1" w:styleId="703">
    <w:name w:val="Знак Знак703"/>
    <w:uiPriority w:val="99"/>
    <w:rsid w:val="00264D60"/>
    <w:rPr>
      <w:rFonts w:ascii="Arial" w:hAnsi="Arial"/>
      <w:b/>
      <w:sz w:val="26"/>
    </w:rPr>
  </w:style>
  <w:style w:type="character" w:customStyle="1" w:styleId="693">
    <w:name w:val="Знак Знак693"/>
    <w:uiPriority w:val="99"/>
    <w:rsid w:val="00264D60"/>
    <w:rPr>
      <w:b/>
      <w:sz w:val="28"/>
    </w:rPr>
  </w:style>
  <w:style w:type="character" w:customStyle="1" w:styleId="683">
    <w:name w:val="Знак Знак683"/>
    <w:uiPriority w:val="99"/>
    <w:rsid w:val="00264D60"/>
    <w:rPr>
      <w:b/>
      <w:i/>
      <w:sz w:val="26"/>
    </w:rPr>
  </w:style>
  <w:style w:type="paragraph" w:customStyle="1" w:styleId="HTML40">
    <w:name w:val="Стандартный HTML4"/>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CommentTextChar2">
    <w:name w:val="Comment Text Char2"/>
    <w:uiPriority w:val="99"/>
    <w:locked/>
    <w:rsid w:val="00264D60"/>
  </w:style>
  <w:style w:type="character" w:customStyle="1" w:styleId="HeaderChar2">
    <w:name w:val="Header Char2"/>
    <w:uiPriority w:val="99"/>
    <w:locked/>
    <w:rsid w:val="00264D60"/>
    <w:rPr>
      <w:sz w:val="24"/>
    </w:rPr>
  </w:style>
  <w:style w:type="character" w:customStyle="1" w:styleId="FooterChar2">
    <w:name w:val="Footer Char2"/>
    <w:uiPriority w:val="99"/>
    <w:locked/>
    <w:rsid w:val="00264D60"/>
    <w:rPr>
      <w:sz w:val="24"/>
    </w:rPr>
  </w:style>
  <w:style w:type="character" w:customStyle="1" w:styleId="EndnoteTextChar2">
    <w:name w:val="Endnote Text Char2"/>
    <w:uiPriority w:val="99"/>
    <w:locked/>
    <w:rsid w:val="00264D60"/>
    <w:rPr>
      <w:color w:val="000000"/>
      <w:sz w:val="24"/>
    </w:rPr>
  </w:style>
  <w:style w:type="character" w:customStyle="1" w:styleId="MacroTextChar1">
    <w:name w:val="Macro Text Char1"/>
    <w:uiPriority w:val="99"/>
    <w:locked/>
    <w:rsid w:val="00264D60"/>
    <w:rPr>
      <w:rFonts w:ascii="Courier New" w:hAnsi="Courier New"/>
      <w:sz w:val="22"/>
      <w:lang w:val="en-US" w:eastAsia="en-US"/>
    </w:rPr>
  </w:style>
  <w:style w:type="character" w:customStyle="1" w:styleId="TitleChar2">
    <w:name w:val="Title Char2"/>
    <w:uiPriority w:val="99"/>
    <w:locked/>
    <w:rsid w:val="00264D60"/>
    <w:rPr>
      <w:sz w:val="24"/>
      <w:lang w:val="en-US"/>
    </w:rPr>
  </w:style>
  <w:style w:type="character" w:customStyle="1" w:styleId="SubtitleChar2">
    <w:name w:val="Subtitle Char2"/>
    <w:uiPriority w:val="99"/>
    <w:locked/>
    <w:rsid w:val="00264D60"/>
    <w:rPr>
      <w:rFonts w:ascii="PragmaticaCTT" w:hAnsi="PragmaticaCTT"/>
      <w:b/>
      <w:sz w:val="24"/>
    </w:rPr>
  </w:style>
  <w:style w:type="character" w:customStyle="1" w:styleId="BodyTextFirstIndentChar2">
    <w:name w:val="Body Text First Indent Char2"/>
    <w:uiPriority w:val="99"/>
    <w:locked/>
    <w:rsid w:val="00264D60"/>
    <w:rPr>
      <w:rFonts w:ascii="Times New Roman" w:hAnsi="Times New Roman"/>
      <w:sz w:val="24"/>
      <w:lang w:eastAsia="ru-RU"/>
    </w:rPr>
  </w:style>
  <w:style w:type="character" w:customStyle="1" w:styleId="BodyText2Char2">
    <w:name w:val="Body Text 2 Char2"/>
    <w:uiPriority w:val="99"/>
    <w:locked/>
    <w:rsid w:val="00264D60"/>
    <w:rPr>
      <w:sz w:val="24"/>
    </w:rPr>
  </w:style>
  <w:style w:type="character" w:customStyle="1" w:styleId="BodyTextIndent2Char2">
    <w:name w:val="Body Text Indent 2 Char2"/>
    <w:uiPriority w:val="99"/>
    <w:locked/>
    <w:rsid w:val="00264D60"/>
    <w:rPr>
      <w:sz w:val="24"/>
    </w:rPr>
  </w:style>
  <w:style w:type="character" w:customStyle="1" w:styleId="BodyTextIndent3Char2">
    <w:name w:val="Body Text Indent 3 Char2"/>
    <w:uiPriority w:val="99"/>
    <w:locked/>
    <w:rsid w:val="00264D60"/>
    <w:rPr>
      <w:sz w:val="16"/>
    </w:rPr>
  </w:style>
  <w:style w:type="character" w:customStyle="1" w:styleId="DocumentMapChar2">
    <w:name w:val="Document Map Char2"/>
    <w:uiPriority w:val="99"/>
    <w:locked/>
    <w:rsid w:val="00264D60"/>
    <w:rPr>
      <w:rFonts w:ascii="Tahoma" w:hAnsi="Tahoma"/>
    </w:rPr>
  </w:style>
  <w:style w:type="character" w:customStyle="1" w:styleId="CommentSubjectChar2">
    <w:name w:val="Comment Subject Char2"/>
    <w:uiPriority w:val="99"/>
    <w:qFormat/>
    <w:locked/>
    <w:rsid w:val="00264D60"/>
    <w:rPr>
      <w:sz w:val="16"/>
    </w:rPr>
  </w:style>
  <w:style w:type="character" w:customStyle="1" w:styleId="BalloonTextChar2">
    <w:name w:val="Balloon Text Char2"/>
    <w:uiPriority w:val="99"/>
    <w:locked/>
    <w:rsid w:val="00264D60"/>
    <w:rPr>
      <w:rFonts w:ascii="Tahoma" w:hAnsi="Tahoma"/>
      <w:sz w:val="16"/>
    </w:rPr>
  </w:style>
  <w:style w:type="character" w:customStyle="1" w:styleId="NoSpacingChar2">
    <w:name w:val="No Spacing Char2"/>
    <w:uiPriority w:val="99"/>
    <w:locked/>
    <w:rsid w:val="00264D60"/>
    <w:rPr>
      <w:rFonts w:eastAsia="Times New Roman"/>
      <w:sz w:val="22"/>
      <w:lang w:val="en-US" w:eastAsia="en-US"/>
    </w:rPr>
  </w:style>
  <w:style w:type="character" w:customStyle="1" w:styleId="ListParagraphChar3">
    <w:name w:val="List Paragraph Char3"/>
    <w:uiPriority w:val="99"/>
    <w:locked/>
    <w:rsid w:val="00264D60"/>
    <w:rPr>
      <w:rFonts w:ascii="Calibri" w:hAnsi="Calibri"/>
      <w:sz w:val="24"/>
    </w:rPr>
  </w:style>
  <w:style w:type="character" w:customStyle="1" w:styleId="QuoteChar3">
    <w:name w:val="Quote Char3"/>
    <w:link w:val="245"/>
    <w:uiPriority w:val="99"/>
    <w:qFormat/>
    <w:locked/>
    <w:rsid w:val="00264D60"/>
    <w:rPr>
      <w:i/>
      <w:color w:val="000000"/>
      <w:sz w:val="24"/>
    </w:rPr>
  </w:style>
  <w:style w:type="paragraph" w:customStyle="1" w:styleId="245">
    <w:name w:val="Цитата 24"/>
    <w:basedOn w:val="a2"/>
    <w:next w:val="a2"/>
    <w:link w:val="QuoteChar3"/>
    <w:uiPriority w:val="99"/>
    <w:qFormat/>
    <w:rsid w:val="00264D60"/>
    <w:pPr>
      <w:widowControl/>
      <w:snapToGrid/>
      <w:spacing w:before="0" w:after="0"/>
    </w:pPr>
    <w:rPr>
      <w:rFonts w:asciiTheme="minorHAnsi" w:eastAsiaTheme="minorHAnsi" w:hAnsiTheme="minorHAnsi" w:cstheme="minorBidi"/>
      <w:i/>
      <w:color w:val="000000"/>
      <w:szCs w:val="22"/>
      <w:lang w:eastAsia="en-US"/>
    </w:rPr>
  </w:style>
  <w:style w:type="character" w:customStyle="1" w:styleId="IntenseQuoteChar3">
    <w:name w:val="Intense Quote Char3"/>
    <w:link w:val="4fa"/>
    <w:uiPriority w:val="99"/>
    <w:qFormat/>
    <w:locked/>
    <w:rsid w:val="00264D60"/>
    <w:rPr>
      <w:b/>
      <w:i/>
      <w:color w:val="4F81BD"/>
      <w:sz w:val="24"/>
    </w:rPr>
  </w:style>
  <w:style w:type="paragraph" w:customStyle="1" w:styleId="4fa">
    <w:name w:val="Выделенная цитата4"/>
    <w:basedOn w:val="a2"/>
    <w:next w:val="a2"/>
    <w:link w:val="IntenseQuoteChar3"/>
    <w:uiPriority w:val="99"/>
    <w:qFormat/>
    <w:rsid w:val="00264D60"/>
    <w:pPr>
      <w:widowControl/>
      <w:pBdr>
        <w:bottom w:val="single" w:sz="4" w:space="4" w:color="4F81BD"/>
      </w:pBdr>
      <w:snapToGrid/>
      <w:spacing w:before="200" w:after="28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uiPriority w:val="99"/>
    <w:qFormat/>
    <w:rsid w:val="00264D60"/>
    <w:pPr>
      <w:widowControl/>
      <w:snapToGrid/>
      <w:spacing w:before="0" w:after="0" w:line="360" w:lineRule="auto"/>
      <w:jc w:val="both"/>
    </w:pPr>
  </w:style>
  <w:style w:type="paragraph" w:customStyle="1" w:styleId="BlockText1">
    <w:name w:val="Block Text1"/>
    <w:basedOn w:val="a2"/>
    <w:uiPriority w:val="99"/>
    <w:qFormat/>
    <w:rsid w:val="00264D60"/>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BodyTextIndent21">
    <w:name w:val="Body Text Indent 21"/>
    <w:basedOn w:val="a2"/>
    <w:uiPriority w:val="99"/>
    <w:qFormat/>
    <w:rsid w:val="00264D60"/>
    <w:pPr>
      <w:widowControl/>
      <w:overflowPunct w:val="0"/>
      <w:autoSpaceDE w:val="0"/>
      <w:snapToGrid/>
      <w:spacing w:before="0" w:after="0"/>
      <w:ind w:firstLine="567"/>
      <w:jc w:val="both"/>
    </w:pPr>
    <w:rPr>
      <w:sz w:val="20"/>
      <w:lang w:eastAsia="ar-SA"/>
    </w:rPr>
  </w:style>
  <w:style w:type="paragraph" w:customStyle="1" w:styleId="BodyTextIndent31">
    <w:name w:val="Body Text Indent 31"/>
    <w:basedOn w:val="a2"/>
    <w:uiPriority w:val="99"/>
    <w:qFormat/>
    <w:rsid w:val="00264D60"/>
    <w:pPr>
      <w:widowControl/>
      <w:snapToGrid/>
      <w:spacing w:before="0" w:after="0" w:line="360" w:lineRule="auto"/>
      <w:ind w:firstLine="709"/>
      <w:jc w:val="both"/>
    </w:pPr>
    <w:rPr>
      <w:sz w:val="28"/>
    </w:rPr>
  </w:style>
  <w:style w:type="paragraph" w:customStyle="1" w:styleId="21f3">
    <w:name w:val="Обычный21"/>
    <w:uiPriority w:val="99"/>
    <w:qFormat/>
    <w:rsid w:val="00264D6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264D60"/>
    <w:pPr>
      <w:widowControl/>
      <w:tabs>
        <w:tab w:val="center" w:pos="4153"/>
        <w:tab w:val="right" w:pos="8306"/>
      </w:tabs>
      <w:snapToGrid/>
      <w:spacing w:before="0" w:after="0"/>
    </w:pPr>
    <w:rPr>
      <w:rFonts w:ascii="Arial" w:hAnsi="Arial"/>
    </w:rPr>
  </w:style>
  <w:style w:type="paragraph" w:customStyle="1" w:styleId="Normal11">
    <w:name w:val="Normal11"/>
    <w:uiPriority w:val="99"/>
    <w:qFormat/>
    <w:rsid w:val="00264D6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264D60"/>
    <w:pPr>
      <w:keepNext/>
      <w:snapToGrid/>
      <w:outlineLvl w:val="2"/>
    </w:pPr>
    <w:rPr>
      <w:sz w:val="24"/>
    </w:rPr>
  </w:style>
  <w:style w:type="paragraph" w:customStyle="1" w:styleId="BodyText11">
    <w:name w:val="Body Text11"/>
    <w:basedOn w:val="Normal11"/>
    <w:uiPriority w:val="99"/>
    <w:qFormat/>
    <w:rsid w:val="00264D60"/>
    <w:pPr>
      <w:snapToGrid/>
      <w:spacing w:line="360" w:lineRule="auto"/>
    </w:pPr>
    <w:rPr>
      <w:sz w:val="24"/>
    </w:rPr>
  </w:style>
  <w:style w:type="paragraph" w:customStyle="1" w:styleId="ListParagraph11">
    <w:name w:val="List Paragraph11"/>
    <w:basedOn w:val="a2"/>
    <w:uiPriority w:val="99"/>
    <w:qFormat/>
    <w:rsid w:val="00264D60"/>
    <w:pPr>
      <w:widowControl/>
      <w:snapToGrid/>
      <w:spacing w:before="0" w:after="200" w:line="276" w:lineRule="auto"/>
      <w:ind w:left="720"/>
      <w:contextualSpacing/>
    </w:pPr>
    <w:rPr>
      <w:rFonts w:ascii="Calibri" w:hAnsi="Calibri"/>
      <w:sz w:val="22"/>
      <w:szCs w:val="22"/>
    </w:rPr>
  </w:style>
  <w:style w:type="paragraph" w:customStyle="1" w:styleId="PlainText11">
    <w:name w:val="Plain Text11"/>
    <w:basedOn w:val="a2"/>
    <w:uiPriority w:val="99"/>
    <w:qFormat/>
    <w:rsid w:val="00264D60"/>
    <w:pPr>
      <w:widowControl/>
      <w:snapToGrid/>
      <w:spacing w:before="0" w:after="0"/>
    </w:pPr>
    <w:rPr>
      <w:rFonts w:ascii="Courier New" w:hAnsi="Courier New"/>
      <w:sz w:val="20"/>
    </w:rPr>
  </w:style>
  <w:style w:type="paragraph" w:customStyle="1" w:styleId="BodyText311">
    <w:name w:val="Body Text 311"/>
    <w:basedOn w:val="Normal11"/>
    <w:uiPriority w:val="99"/>
    <w:qFormat/>
    <w:rsid w:val="00264D60"/>
    <w:pPr>
      <w:snapToGrid/>
      <w:jc w:val="both"/>
    </w:pPr>
    <w:rPr>
      <w:i/>
      <w:sz w:val="26"/>
    </w:rPr>
  </w:style>
  <w:style w:type="paragraph" w:customStyle="1" w:styleId="NoSpacing1">
    <w:name w:val="No Spacing1"/>
    <w:uiPriority w:val="99"/>
    <w:qFormat/>
    <w:rsid w:val="00264D60"/>
    <w:pPr>
      <w:spacing w:after="0" w:line="240" w:lineRule="auto"/>
    </w:pPr>
    <w:rPr>
      <w:rFonts w:ascii="Times New Roman" w:eastAsia="Times New Roman" w:hAnsi="Times New Roman" w:cs="Times New Roman"/>
      <w:sz w:val="24"/>
      <w:szCs w:val="24"/>
    </w:rPr>
  </w:style>
  <w:style w:type="paragraph" w:customStyle="1" w:styleId="Heading412">
    <w:name w:val="Heading 412"/>
    <w:basedOn w:val="Normal1"/>
    <w:next w:val="Normal1"/>
    <w:uiPriority w:val="99"/>
    <w:qFormat/>
    <w:rsid w:val="00264D60"/>
    <w:pPr>
      <w:keepNext/>
      <w:snapToGrid/>
    </w:pPr>
    <w:rPr>
      <w:rFonts w:eastAsia="Calibri"/>
      <w:sz w:val="24"/>
    </w:rPr>
  </w:style>
  <w:style w:type="paragraph" w:customStyle="1" w:styleId="Quote1">
    <w:name w:val="Quote1"/>
    <w:basedOn w:val="a2"/>
    <w:next w:val="a2"/>
    <w:uiPriority w:val="99"/>
    <w:qFormat/>
    <w:rsid w:val="00264D60"/>
    <w:pPr>
      <w:widowControl/>
      <w:snapToGrid/>
      <w:spacing w:before="0" w:after="0"/>
    </w:pPr>
    <w:rPr>
      <w:rFonts w:ascii="Calibri" w:eastAsia="Times New Roman" w:hAnsi="Calibri"/>
      <w:i/>
      <w:iCs/>
      <w:color w:val="000000"/>
      <w:szCs w:val="24"/>
    </w:rPr>
  </w:style>
  <w:style w:type="paragraph" w:customStyle="1" w:styleId="IntenseQuote1">
    <w:name w:val="Intense Quote1"/>
    <w:basedOn w:val="a2"/>
    <w:next w:val="a2"/>
    <w:uiPriority w:val="99"/>
    <w:qFormat/>
    <w:rsid w:val="00264D6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221">
    <w:name w:val="Heading 221"/>
    <w:basedOn w:val="a2"/>
    <w:next w:val="a2"/>
    <w:uiPriority w:val="99"/>
    <w:qFormat/>
    <w:rsid w:val="00264D60"/>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264D60"/>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2">
    <w:name w:val="Heading 42"/>
    <w:basedOn w:val="a2"/>
    <w:next w:val="a2"/>
    <w:uiPriority w:val="99"/>
    <w:qFormat/>
    <w:rsid w:val="00264D60"/>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621">
    <w:name w:val="Heading 621"/>
    <w:basedOn w:val="a2"/>
    <w:next w:val="a2"/>
    <w:uiPriority w:val="99"/>
    <w:qFormat/>
    <w:rsid w:val="00264D60"/>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811">
    <w:name w:val="Heading 811"/>
    <w:basedOn w:val="a2"/>
    <w:next w:val="a2"/>
    <w:uiPriority w:val="99"/>
    <w:qFormat/>
    <w:rsid w:val="00264D60"/>
    <w:pPr>
      <w:widowControl/>
      <w:tabs>
        <w:tab w:val="left" w:pos="1440"/>
      </w:tabs>
      <w:suppressAutoHyphens/>
      <w:snapToGrid/>
      <w:spacing w:before="240" w:after="60"/>
      <w:ind w:left="1440" w:hanging="1440"/>
      <w:outlineLvl w:val="7"/>
    </w:pPr>
    <w:rPr>
      <w:i/>
      <w:iCs/>
      <w:szCs w:val="24"/>
      <w:lang w:eastAsia="zh-CN"/>
    </w:rPr>
  </w:style>
  <w:style w:type="paragraph" w:customStyle="1" w:styleId="Heading911">
    <w:name w:val="Heading 9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fb">
    <w:name w:val="Название Знак4"/>
    <w:uiPriority w:val="99"/>
    <w:qFormat/>
    <w:locked/>
    <w:rsid w:val="00264D60"/>
    <w:rPr>
      <w:rFonts w:ascii="Times New Roman" w:hAnsi="Times New Roman"/>
      <w:sz w:val="24"/>
      <w:lang w:val="en-US"/>
    </w:rPr>
  </w:style>
  <w:style w:type="character" w:customStyle="1" w:styleId="1fffff3">
    <w:name w:val="Заголовок Знак1"/>
    <w:uiPriority w:val="99"/>
    <w:qFormat/>
    <w:rsid w:val="00264D60"/>
    <w:rPr>
      <w:rFonts w:ascii="Calibri Light" w:hAnsi="Calibri Light"/>
      <w:spacing w:val="-10"/>
      <w:kern w:val="28"/>
      <w:sz w:val="56"/>
      <w:lang w:eastAsia="ru-RU"/>
    </w:rPr>
  </w:style>
  <w:style w:type="character" w:customStyle="1" w:styleId="Heading2Char2">
    <w:name w:val="Heading 2 Char2"/>
    <w:uiPriority w:val="99"/>
    <w:qFormat/>
    <w:locked/>
    <w:rsid w:val="00264D60"/>
    <w:rPr>
      <w:rFonts w:ascii="Times New Roman" w:hAnsi="Times New Roman"/>
      <w:sz w:val="24"/>
    </w:rPr>
  </w:style>
  <w:style w:type="character" w:customStyle="1" w:styleId="QuoteChar4">
    <w:name w:val="Quote Char4"/>
    <w:uiPriority w:val="99"/>
    <w:qFormat/>
    <w:locked/>
    <w:rsid w:val="00264D60"/>
    <w:rPr>
      <w:rFonts w:ascii="Times New Roman" w:hAnsi="Times New Roman"/>
      <w:i/>
      <w:color w:val="000000"/>
      <w:sz w:val="24"/>
    </w:rPr>
  </w:style>
  <w:style w:type="character" w:customStyle="1" w:styleId="IntenseQuoteChar4">
    <w:name w:val="Intense Quote Char4"/>
    <w:uiPriority w:val="99"/>
    <w:qFormat/>
    <w:locked/>
    <w:rsid w:val="00264D60"/>
    <w:rPr>
      <w:rFonts w:ascii="Times New Roman" w:hAnsi="Times New Roman"/>
      <w:b/>
      <w:i/>
      <w:color w:val="4F81BD"/>
      <w:sz w:val="24"/>
    </w:rPr>
  </w:style>
  <w:style w:type="character" w:customStyle="1" w:styleId="SubtleEmphasis1">
    <w:name w:val="Subtle Emphasis1"/>
    <w:uiPriority w:val="99"/>
    <w:rsid w:val="00264D60"/>
    <w:rPr>
      <w:i/>
      <w:color w:val="808080"/>
    </w:rPr>
  </w:style>
  <w:style w:type="character" w:customStyle="1" w:styleId="DefaultParagraphFont1">
    <w:name w:val="Default Paragraph Font1"/>
    <w:uiPriority w:val="99"/>
    <w:rsid w:val="00264D60"/>
  </w:style>
  <w:style w:type="character" w:customStyle="1" w:styleId="PlaceholderText1">
    <w:name w:val="Placeholder Text1"/>
    <w:uiPriority w:val="99"/>
    <w:rsid w:val="00264D60"/>
    <w:rPr>
      <w:rFonts w:ascii="Times New Roman" w:hAnsi="Times New Roman"/>
      <w:color w:val="808080"/>
    </w:rPr>
  </w:style>
  <w:style w:type="character" w:customStyle="1" w:styleId="IntenseEmphasis1">
    <w:name w:val="Intense Emphasis1"/>
    <w:uiPriority w:val="99"/>
    <w:rsid w:val="00264D60"/>
    <w:rPr>
      <w:b/>
    </w:rPr>
  </w:style>
  <w:style w:type="character" w:customStyle="1" w:styleId="1102">
    <w:name w:val="Знак Знак110"/>
    <w:uiPriority w:val="99"/>
    <w:qFormat/>
    <w:rsid w:val="00264D60"/>
    <w:rPr>
      <w:rFonts w:ascii="Arial" w:hAnsi="Arial"/>
      <w:b/>
      <w:sz w:val="36"/>
      <w:lang w:val="ru-RU" w:eastAsia="en-US"/>
    </w:rPr>
  </w:style>
  <w:style w:type="character" w:customStyle="1" w:styleId="3ff7">
    <w:name w:val="Название Знак3"/>
    <w:link w:val="89"/>
    <w:uiPriority w:val="99"/>
    <w:locked/>
    <w:rsid w:val="00264D60"/>
    <w:rPr>
      <w:rFonts w:ascii="Times New Roman" w:eastAsia="Calibri" w:hAnsi="Times New Roman" w:cs="Times New Roman"/>
      <w:sz w:val="24"/>
      <w:szCs w:val="20"/>
      <w:lang w:val="en-US" w:eastAsia="ru-RU"/>
    </w:rPr>
  </w:style>
  <w:style w:type="character" w:customStyle="1" w:styleId="HTMLAddressChar1">
    <w:name w:val="HTML Address Char1"/>
    <w:uiPriority w:val="99"/>
    <w:qFormat/>
    <w:locked/>
    <w:rsid w:val="00264D60"/>
    <w:rPr>
      <w:i/>
      <w:sz w:val="24"/>
      <w:lang w:eastAsia="ru-RU"/>
    </w:rPr>
  </w:style>
  <w:style w:type="character" w:customStyle="1" w:styleId="NoSpacingChar1">
    <w:name w:val="No Spacing Char1"/>
    <w:link w:val="5f3"/>
    <w:uiPriority w:val="99"/>
    <w:qFormat/>
    <w:locked/>
    <w:rsid w:val="00264D60"/>
    <w:rPr>
      <w:lang w:val="en-US"/>
    </w:rPr>
  </w:style>
  <w:style w:type="paragraph" w:customStyle="1" w:styleId="5f3">
    <w:name w:val="Без интервала5"/>
    <w:link w:val="NoSpacingChar1"/>
    <w:uiPriority w:val="99"/>
    <w:qFormat/>
    <w:rsid w:val="00264D60"/>
    <w:pPr>
      <w:spacing w:after="0" w:line="240" w:lineRule="auto"/>
    </w:pPr>
    <w:rPr>
      <w:lang w:val="en-US"/>
    </w:rPr>
  </w:style>
  <w:style w:type="paragraph" w:customStyle="1" w:styleId="11fd">
    <w:name w:val="Заголовок оглавления11"/>
    <w:basedOn w:val="10"/>
    <w:next w:val="a2"/>
    <w:uiPriority w:val="99"/>
    <w:qFormat/>
    <w:rsid w:val="00264D6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11fe">
    <w:name w:val="Слабая ссылка11"/>
    <w:uiPriority w:val="99"/>
    <w:rsid w:val="00264D60"/>
    <w:rPr>
      <w:smallCaps/>
      <w:color w:val="C0504D"/>
      <w:u w:val="single"/>
    </w:rPr>
  </w:style>
  <w:style w:type="character" w:customStyle="1" w:styleId="11ff">
    <w:name w:val="Сильная ссылка11"/>
    <w:uiPriority w:val="99"/>
    <w:rsid w:val="00264D60"/>
    <w:rPr>
      <w:b/>
      <w:smallCaps/>
      <w:color w:val="C0504D"/>
      <w:spacing w:val="5"/>
      <w:u w:val="single"/>
    </w:rPr>
  </w:style>
  <w:style w:type="character" w:customStyle="1" w:styleId="11ff0">
    <w:name w:val="Название книги11"/>
    <w:uiPriority w:val="99"/>
    <w:rsid w:val="00264D60"/>
    <w:rPr>
      <w:b/>
      <w:smallCaps/>
      <w:spacing w:val="5"/>
    </w:rPr>
  </w:style>
  <w:style w:type="character" w:customStyle="1" w:styleId="ListParagraphChar2">
    <w:name w:val="List Paragraph Char2"/>
    <w:link w:val="6f1"/>
    <w:uiPriority w:val="99"/>
    <w:qFormat/>
    <w:locked/>
    <w:rsid w:val="00264D60"/>
    <w:rPr>
      <w:rFonts w:eastAsia="Times New Roman"/>
    </w:rPr>
  </w:style>
  <w:style w:type="paragraph" w:customStyle="1" w:styleId="6f1">
    <w:name w:val="Абзац списка6"/>
    <w:basedOn w:val="a2"/>
    <w:link w:val="ListParagraphChar2"/>
    <w:uiPriority w:val="99"/>
    <w:qFormat/>
    <w:rsid w:val="00264D60"/>
    <w:pPr>
      <w:widowControl/>
      <w:snapToGrid/>
      <w:spacing w:before="0" w:after="0"/>
      <w:ind w:left="708"/>
    </w:pPr>
    <w:rPr>
      <w:rFonts w:asciiTheme="minorHAnsi" w:eastAsia="Times New Roman" w:hAnsiTheme="minorHAnsi" w:cstheme="minorBidi"/>
      <w:sz w:val="22"/>
      <w:szCs w:val="22"/>
      <w:lang w:eastAsia="en-US"/>
    </w:rPr>
  </w:style>
  <w:style w:type="character" w:customStyle="1" w:styleId="2fff9">
    <w:name w:val="Красная строка Знак2"/>
    <w:uiPriority w:val="99"/>
    <w:rsid w:val="00264D60"/>
  </w:style>
  <w:style w:type="paragraph" w:customStyle="1" w:styleId="3ffb">
    <w:name w:val="Подзаголовок3"/>
    <w:basedOn w:val="a2"/>
    <w:uiPriority w:val="99"/>
    <w:qFormat/>
    <w:rsid w:val="00264D60"/>
    <w:pPr>
      <w:widowControl/>
      <w:snapToGrid/>
      <w:spacing w:before="0" w:after="0" w:line="312" w:lineRule="auto"/>
    </w:pPr>
    <w:rPr>
      <w:rFonts w:ascii="Arial" w:hAnsi="Arial" w:cs="Arial"/>
      <w:b/>
      <w:bCs/>
      <w:color w:val="000000"/>
      <w:sz w:val="20"/>
    </w:rPr>
  </w:style>
  <w:style w:type="paragraph" w:customStyle="1" w:styleId="2115">
    <w:name w:val="Знак2 Знак Знак1 Знак1 Знак Знак Знак Знак Знак Знак Знак Знак Знак Знак Знак Знак"/>
    <w:basedOn w:val="a2"/>
    <w:uiPriority w:val="99"/>
    <w:qFormat/>
    <w:rsid w:val="00264D60"/>
    <w:pPr>
      <w:widowControl/>
      <w:snapToGrid/>
      <w:spacing w:before="0" w:after="160" w:line="240" w:lineRule="exact"/>
    </w:pPr>
    <w:rPr>
      <w:rFonts w:ascii="Verdana" w:eastAsia="Times New Roman" w:hAnsi="Verdana" w:cs="Verdana"/>
      <w:sz w:val="20"/>
      <w:lang w:val="en-US" w:eastAsia="en-US"/>
    </w:rPr>
  </w:style>
  <w:style w:type="paragraph" w:customStyle="1" w:styleId="930">
    <w:name w:val="Знак93"/>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character" w:customStyle="1" w:styleId="4150">
    <w:name w:val="Знак4 Знак Знак15"/>
    <w:uiPriority w:val="99"/>
    <w:locked/>
    <w:rsid w:val="00264D60"/>
    <w:rPr>
      <w:rFonts w:ascii="Arial" w:hAnsi="Arial"/>
      <w:b/>
      <w:kern w:val="32"/>
      <w:sz w:val="32"/>
      <w:lang w:val="ru-RU" w:eastAsia="ru-RU"/>
    </w:rPr>
  </w:style>
  <w:style w:type="character" w:customStyle="1" w:styleId="2131">
    <w:name w:val="Знак2 Знак Знак13"/>
    <w:uiPriority w:val="99"/>
    <w:locked/>
    <w:rsid w:val="00264D60"/>
    <w:rPr>
      <w:b/>
      <w:sz w:val="27"/>
      <w:lang w:val="ru-RU" w:eastAsia="ru-RU"/>
    </w:rPr>
  </w:style>
  <w:style w:type="character" w:customStyle="1" w:styleId="43a">
    <w:name w:val="Знак4 Знак Знак3"/>
    <w:uiPriority w:val="99"/>
    <w:locked/>
    <w:rsid w:val="00264D60"/>
    <w:rPr>
      <w:rFonts w:ascii="Arial" w:hAnsi="Arial"/>
      <w:b/>
      <w:kern w:val="32"/>
      <w:sz w:val="32"/>
      <w:lang w:val="ru-RU" w:eastAsia="ru-RU"/>
    </w:rPr>
  </w:style>
  <w:style w:type="character" w:customStyle="1" w:styleId="246">
    <w:name w:val="Знак2 Знак Знак4"/>
    <w:uiPriority w:val="99"/>
    <w:semiHidden/>
    <w:locked/>
    <w:rsid w:val="00264D60"/>
    <w:rPr>
      <w:rFonts w:ascii="Arial" w:hAnsi="Arial"/>
      <w:b/>
      <w:sz w:val="26"/>
      <w:lang w:val="ru-RU" w:eastAsia="ru-RU"/>
    </w:rPr>
  </w:style>
  <w:style w:type="character" w:customStyle="1" w:styleId="FontStyle270">
    <w:name w:val="Font Style27"/>
    <w:uiPriority w:val="99"/>
    <w:qFormat/>
    <w:rsid w:val="00264D60"/>
    <w:rPr>
      <w:rFonts w:ascii="Times New Roman" w:hAnsi="Times New Roman"/>
      <w:sz w:val="26"/>
    </w:rPr>
  </w:style>
  <w:style w:type="character" w:customStyle="1" w:styleId="2116">
    <w:name w:val="Знак Знак211"/>
    <w:uiPriority w:val="99"/>
    <w:qFormat/>
    <w:locked/>
    <w:rsid w:val="00264D60"/>
    <w:rPr>
      <w:rFonts w:ascii="Calibri" w:hAnsi="Calibri"/>
      <w:i/>
      <w:sz w:val="24"/>
    </w:rPr>
  </w:style>
  <w:style w:type="character" w:customStyle="1" w:styleId="Heading123">
    <w:name w:val="Heading 12 Знак Знак3"/>
    <w:uiPriority w:val="99"/>
    <w:locked/>
    <w:rsid w:val="00264D60"/>
    <w:rPr>
      <w:rFonts w:ascii="Courier New" w:hAnsi="Courier New"/>
      <w:sz w:val="20"/>
    </w:rPr>
  </w:style>
  <w:style w:type="character" w:customStyle="1" w:styleId="1310">
    <w:name w:val="Знак Знак131"/>
    <w:uiPriority w:val="99"/>
    <w:qFormat/>
    <w:locked/>
    <w:rsid w:val="00264D60"/>
    <w:rPr>
      <w:rFonts w:ascii="Times New Roman" w:hAnsi="Times New Roman"/>
      <w:sz w:val="24"/>
      <w:lang w:val="en-US"/>
    </w:rPr>
  </w:style>
  <w:style w:type="character" w:customStyle="1" w:styleId="1118">
    <w:name w:val="Знак Знак111"/>
    <w:uiPriority w:val="99"/>
    <w:qFormat/>
    <w:locked/>
    <w:rsid w:val="00264D60"/>
    <w:rPr>
      <w:sz w:val="16"/>
    </w:rPr>
  </w:style>
  <w:style w:type="character" w:customStyle="1" w:styleId="1211">
    <w:name w:val="Знак Знак121"/>
    <w:uiPriority w:val="99"/>
    <w:qFormat/>
    <w:locked/>
    <w:rsid w:val="00264D60"/>
    <w:rPr>
      <w:rFonts w:ascii="Times New Roman" w:hAnsi="Times New Roman"/>
      <w:sz w:val="20"/>
      <w:lang w:eastAsia="ru-RU"/>
    </w:rPr>
  </w:style>
  <w:style w:type="character" w:customStyle="1" w:styleId="913">
    <w:name w:val="Знак Знак91"/>
    <w:uiPriority w:val="99"/>
    <w:qFormat/>
    <w:locked/>
    <w:rsid w:val="00264D60"/>
    <w:rPr>
      <w:rFonts w:ascii="Times New Roman" w:hAnsi="Times New Roman"/>
      <w:sz w:val="24"/>
    </w:rPr>
  </w:style>
  <w:style w:type="character" w:customStyle="1" w:styleId="5101">
    <w:name w:val="Знак Знак510"/>
    <w:uiPriority w:val="99"/>
    <w:locked/>
    <w:rsid w:val="00264D60"/>
    <w:rPr>
      <w:rFonts w:ascii="Courier New" w:hAnsi="Courier New"/>
      <w:sz w:val="20"/>
      <w:lang w:eastAsia="ru-RU"/>
    </w:rPr>
  </w:style>
  <w:style w:type="character" w:customStyle="1" w:styleId="4100">
    <w:name w:val="Знак Знак410"/>
    <w:uiPriority w:val="99"/>
    <w:locked/>
    <w:rsid w:val="00264D60"/>
    <w:rPr>
      <w:i/>
      <w:sz w:val="24"/>
      <w:lang w:eastAsia="ru-RU"/>
    </w:rPr>
  </w:style>
  <w:style w:type="character" w:customStyle="1" w:styleId="2100">
    <w:name w:val="Знак Знак210"/>
    <w:uiPriority w:val="99"/>
    <w:locked/>
    <w:rsid w:val="00264D60"/>
    <w:rPr>
      <w:rFonts w:ascii="Arial" w:hAnsi="Arial"/>
      <w:vanish/>
      <w:sz w:val="16"/>
      <w:lang w:eastAsia="ru-RU"/>
    </w:rPr>
  </w:style>
  <w:style w:type="paragraph" w:customStyle="1" w:styleId="11ff1">
    <w:name w:val="Стиль11"/>
    <w:basedOn w:val="a2"/>
    <w:next w:val="affb"/>
    <w:link w:val="afffffffffd"/>
    <w:uiPriority w:val="99"/>
    <w:qFormat/>
    <w:rsid w:val="00264D60"/>
    <w:pPr>
      <w:widowControl/>
      <w:snapToGrid/>
      <w:spacing w:before="0" w:after="0"/>
      <w:jc w:val="center"/>
    </w:pPr>
    <w:rPr>
      <w:lang w:val="en-US"/>
    </w:rPr>
  </w:style>
  <w:style w:type="character" w:customStyle="1" w:styleId="afffffffffd">
    <w:name w:val="Заголовок Знак"/>
    <w:link w:val="11ff1"/>
    <w:uiPriority w:val="99"/>
    <w:qFormat/>
    <w:locked/>
    <w:rsid w:val="00264D60"/>
    <w:rPr>
      <w:rFonts w:ascii="Times New Roman" w:eastAsia="Calibri" w:hAnsi="Times New Roman" w:cs="Times New Roman"/>
      <w:sz w:val="24"/>
      <w:szCs w:val="20"/>
      <w:lang w:val="en-US" w:eastAsia="ru-RU"/>
    </w:rPr>
  </w:style>
  <w:style w:type="character" w:customStyle="1" w:styleId="5f4">
    <w:name w:val="Слабое выделение5"/>
    <w:uiPriority w:val="99"/>
    <w:rsid w:val="00264D60"/>
    <w:rPr>
      <w:i/>
      <w:color w:val="808080"/>
    </w:rPr>
  </w:style>
  <w:style w:type="paragraph" w:customStyle="1" w:styleId="2fffa">
    <w:name w:val="Заголовок оглавления2"/>
    <w:basedOn w:val="10"/>
    <w:next w:val="a2"/>
    <w:uiPriority w:val="99"/>
    <w:qFormat/>
    <w:rsid w:val="00264D6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5f5">
    <w:name w:val="Сильное выделение5"/>
    <w:uiPriority w:val="99"/>
    <w:rsid w:val="00264D60"/>
    <w:rPr>
      <w:b/>
      <w:i/>
      <w:color w:val="4F81BD"/>
    </w:rPr>
  </w:style>
  <w:style w:type="character" w:customStyle="1" w:styleId="2fffb">
    <w:name w:val="Слабая ссылка2"/>
    <w:uiPriority w:val="99"/>
    <w:rsid w:val="00264D60"/>
    <w:rPr>
      <w:smallCaps/>
      <w:color w:val="C0504D"/>
      <w:u w:val="single"/>
    </w:rPr>
  </w:style>
  <w:style w:type="character" w:customStyle="1" w:styleId="2fffc">
    <w:name w:val="Сильная ссылка2"/>
    <w:uiPriority w:val="99"/>
    <w:rsid w:val="00264D60"/>
    <w:rPr>
      <w:b/>
      <w:smallCaps/>
      <w:color w:val="C0504D"/>
      <w:spacing w:val="5"/>
      <w:u w:val="single"/>
    </w:rPr>
  </w:style>
  <w:style w:type="character" w:customStyle="1" w:styleId="2fffd">
    <w:name w:val="Название книги2"/>
    <w:uiPriority w:val="99"/>
    <w:rsid w:val="00264D60"/>
    <w:rPr>
      <w:b/>
      <w:smallCaps/>
      <w:spacing w:val="5"/>
    </w:rPr>
  </w:style>
  <w:style w:type="character" w:customStyle="1" w:styleId="4fc">
    <w:name w:val="Замещающий текст4"/>
    <w:uiPriority w:val="99"/>
    <w:rsid w:val="00264D60"/>
    <w:rPr>
      <w:color w:val="808080"/>
    </w:rPr>
  </w:style>
  <w:style w:type="character" w:customStyle="1" w:styleId="Heading4Char1">
    <w:name w:val="Heading 4 Char1"/>
    <w:uiPriority w:val="99"/>
    <w:locked/>
    <w:rsid w:val="00264D60"/>
    <w:rPr>
      <w:rFonts w:ascii="Times New Roman" w:hAnsi="Times New Roman"/>
      <w:b/>
      <w:sz w:val="28"/>
    </w:rPr>
  </w:style>
  <w:style w:type="character" w:customStyle="1" w:styleId="Heading5Char1">
    <w:name w:val="Heading 5 Char1"/>
    <w:uiPriority w:val="99"/>
    <w:locked/>
    <w:rsid w:val="00264D60"/>
    <w:rPr>
      <w:rFonts w:ascii="Times New Roman" w:hAnsi="Times New Roman"/>
      <w:b/>
      <w:i/>
      <w:sz w:val="26"/>
    </w:rPr>
  </w:style>
  <w:style w:type="character" w:customStyle="1" w:styleId="Heading6Char1">
    <w:name w:val="Heading 6 Char1"/>
    <w:uiPriority w:val="99"/>
    <w:locked/>
    <w:rsid w:val="00264D60"/>
    <w:rPr>
      <w:rFonts w:ascii="Times New Roman" w:hAnsi="Times New Roman"/>
      <w:b/>
      <w:lang w:eastAsia="ru-RU"/>
    </w:rPr>
  </w:style>
  <w:style w:type="character" w:customStyle="1" w:styleId="Heading7Char1">
    <w:name w:val="Heading 7 Char1"/>
    <w:uiPriority w:val="99"/>
    <w:locked/>
    <w:rsid w:val="00264D60"/>
    <w:rPr>
      <w:rFonts w:ascii="Times New Roman" w:hAnsi="Times New Roman"/>
      <w:sz w:val="20"/>
      <w:lang w:eastAsia="ru-RU"/>
    </w:rPr>
  </w:style>
  <w:style w:type="character" w:customStyle="1" w:styleId="Heading8Char1">
    <w:name w:val="Heading 8 Char1"/>
    <w:uiPriority w:val="99"/>
    <w:locked/>
    <w:rsid w:val="00264D60"/>
    <w:rPr>
      <w:rFonts w:ascii="Calibri" w:hAnsi="Calibri"/>
      <w:i/>
      <w:sz w:val="24"/>
    </w:rPr>
  </w:style>
  <w:style w:type="character" w:customStyle="1" w:styleId="Heading9Char1">
    <w:name w:val="Heading 9 Char1"/>
    <w:uiPriority w:val="99"/>
    <w:locked/>
    <w:rsid w:val="00264D60"/>
    <w:rPr>
      <w:rFonts w:ascii="Arial" w:hAnsi="Arial"/>
      <w:lang w:eastAsia="ru-RU"/>
    </w:rPr>
  </w:style>
  <w:style w:type="character" w:customStyle="1" w:styleId="Heading1Char2">
    <w:name w:val="Heading 1 Char2"/>
    <w:uiPriority w:val="99"/>
    <w:locked/>
    <w:rsid w:val="00264D60"/>
    <w:rPr>
      <w:rFonts w:ascii="Arial" w:hAnsi="Arial"/>
      <w:b/>
      <w:kern w:val="32"/>
      <w:sz w:val="32"/>
      <w:lang w:eastAsia="ru-RU"/>
    </w:rPr>
  </w:style>
  <w:style w:type="character" w:customStyle="1" w:styleId="Heading3Char1">
    <w:name w:val="Heading 3 Char1"/>
    <w:uiPriority w:val="99"/>
    <w:locked/>
    <w:rsid w:val="00264D60"/>
    <w:rPr>
      <w:rFonts w:ascii="Arial" w:hAnsi="Arial"/>
      <w:b/>
      <w:sz w:val="26"/>
      <w:lang w:val="ru-RU" w:eastAsia="ru-RU"/>
    </w:rPr>
  </w:style>
  <w:style w:type="character" w:customStyle="1" w:styleId="BodyText3Char2">
    <w:name w:val="Body Text 3 Char2"/>
    <w:uiPriority w:val="99"/>
    <w:locked/>
    <w:rsid w:val="00264D60"/>
    <w:rPr>
      <w:rFonts w:ascii="Times New Roman" w:hAnsi="Times New Roman"/>
      <w:sz w:val="16"/>
    </w:rPr>
  </w:style>
  <w:style w:type="character" w:customStyle="1" w:styleId="BodyTextFirstIndent2Char2">
    <w:name w:val="Body Text First Indent 2 Char2"/>
    <w:uiPriority w:val="99"/>
    <w:locked/>
    <w:rsid w:val="00264D60"/>
    <w:rPr>
      <w:rFonts w:ascii="Times New Roman" w:hAnsi="Times New Roman"/>
      <w:sz w:val="24"/>
      <w:lang w:eastAsia="ru-RU"/>
    </w:rPr>
  </w:style>
  <w:style w:type="character" w:customStyle="1" w:styleId="HTMLPreformattedChar1">
    <w:name w:val="HTML Preformatted Char1"/>
    <w:uiPriority w:val="99"/>
    <w:locked/>
    <w:rsid w:val="00264D60"/>
    <w:rPr>
      <w:rFonts w:ascii="Courier New" w:hAnsi="Courier New"/>
      <w:sz w:val="20"/>
      <w:lang w:eastAsia="ru-RU"/>
    </w:rPr>
  </w:style>
  <w:style w:type="character" w:customStyle="1" w:styleId="FontStyle89">
    <w:name w:val="Font Style89"/>
    <w:uiPriority w:val="99"/>
    <w:qFormat/>
    <w:rsid w:val="00264D60"/>
    <w:rPr>
      <w:rFonts w:ascii="Times New Roman" w:hAnsi="Times New Roman"/>
      <w:i/>
      <w:sz w:val="14"/>
    </w:rPr>
  </w:style>
  <w:style w:type="paragraph" w:customStyle="1" w:styleId="10c">
    <w:name w:val="Стиль10"/>
    <w:basedOn w:val="a2"/>
    <w:next w:val="aff1"/>
    <w:uiPriority w:val="99"/>
    <w:qFormat/>
    <w:rsid w:val="00264D60"/>
    <w:pPr>
      <w:keepNext/>
      <w:widowControl/>
      <w:suppressAutoHyphens/>
      <w:snapToGrid/>
      <w:spacing w:before="240" w:after="120" w:line="276" w:lineRule="auto"/>
    </w:pPr>
    <w:rPr>
      <w:rFonts w:ascii="Arial" w:eastAsia="MS Mincho" w:hAnsi="Arial" w:cs="Tahoma"/>
      <w:sz w:val="28"/>
      <w:szCs w:val="28"/>
      <w:lang w:eastAsia="ar-SA"/>
    </w:rPr>
  </w:style>
  <w:style w:type="character" w:customStyle="1" w:styleId="2fffe">
    <w:name w:val="Заголовок Знак2"/>
    <w:uiPriority w:val="99"/>
    <w:qFormat/>
    <w:locked/>
    <w:rsid w:val="00264D60"/>
    <w:rPr>
      <w:spacing w:val="-20"/>
      <w:sz w:val="28"/>
      <w:u w:val="single"/>
      <w:lang w:val="ru-RU" w:eastAsia="ru-RU"/>
    </w:rPr>
  </w:style>
  <w:style w:type="character" w:customStyle="1" w:styleId="7e">
    <w:name w:val="стиль7"/>
    <w:basedOn w:val="a3"/>
    <w:uiPriority w:val="99"/>
    <w:qFormat/>
    <w:rsid w:val="00264D60"/>
    <w:rPr>
      <w:rFonts w:cs="Times New Roman"/>
    </w:rPr>
  </w:style>
  <w:style w:type="paragraph" w:customStyle="1" w:styleId="10d">
    <w:name w:val="Обычный10"/>
    <w:uiPriority w:val="99"/>
    <w:qFormat/>
    <w:rsid w:val="00264D60"/>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2">
    <w:name w:val="Текст6"/>
    <w:basedOn w:val="a2"/>
    <w:uiPriority w:val="99"/>
    <w:qFormat/>
    <w:rsid w:val="00264D60"/>
    <w:pPr>
      <w:snapToGrid/>
      <w:spacing w:before="0" w:after="0"/>
    </w:pPr>
    <w:rPr>
      <w:rFonts w:ascii="Courier New" w:eastAsia="Times New Roman" w:hAnsi="Courier New"/>
      <w:sz w:val="20"/>
    </w:rPr>
  </w:style>
  <w:style w:type="character" w:customStyle="1" w:styleId="title1">
    <w:name w:val="title1"/>
    <w:uiPriority w:val="99"/>
    <w:qFormat/>
    <w:rsid w:val="00264D60"/>
    <w:rPr>
      <w:rFonts w:ascii="Verdana" w:hAnsi="Verdana"/>
      <w:color w:val="301007"/>
      <w:sz w:val="30"/>
    </w:rPr>
  </w:style>
  <w:style w:type="paragraph" w:customStyle="1" w:styleId="7f">
    <w:name w:val="Абзац списка7"/>
    <w:basedOn w:val="a2"/>
    <w:uiPriority w:val="99"/>
    <w:qFormat/>
    <w:rsid w:val="00264D60"/>
    <w:pPr>
      <w:widowControl/>
      <w:snapToGrid/>
      <w:spacing w:before="0" w:after="0"/>
      <w:ind w:left="720"/>
      <w:contextualSpacing/>
    </w:pPr>
    <w:rPr>
      <w:rFonts w:eastAsia="Times New Roman"/>
      <w:szCs w:val="24"/>
    </w:rPr>
  </w:style>
  <w:style w:type="character" w:customStyle="1" w:styleId="7120">
    <w:name w:val="Знак Знак712"/>
    <w:uiPriority w:val="99"/>
    <w:rsid w:val="00264D60"/>
    <w:rPr>
      <w:sz w:val="16"/>
      <w:lang w:val="ru-RU" w:eastAsia="ru-RU"/>
    </w:rPr>
  </w:style>
  <w:style w:type="paragraph" w:customStyle="1" w:styleId="12e">
    <w:name w:val="Знак Знак Знак Знак Знак Знак Знак Знак Знак Знак Знак Знак Знак12"/>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7f0">
    <w:name w:val="Основной текст7"/>
    <w:basedOn w:val="a2"/>
    <w:uiPriority w:val="99"/>
    <w:qFormat/>
    <w:rsid w:val="00264D60"/>
    <w:pPr>
      <w:spacing w:before="0" w:after="0"/>
      <w:jc w:val="both"/>
    </w:pPr>
    <w:rPr>
      <w:rFonts w:eastAsia="Times New Roman"/>
    </w:rPr>
  </w:style>
  <w:style w:type="paragraph" w:customStyle="1" w:styleId="25b">
    <w:name w:val="Основной текст с отступом 25"/>
    <w:basedOn w:val="a2"/>
    <w:uiPriority w:val="99"/>
    <w:qFormat/>
    <w:rsid w:val="00264D60"/>
    <w:pPr>
      <w:overflowPunct w:val="0"/>
      <w:autoSpaceDE w:val="0"/>
      <w:autoSpaceDN w:val="0"/>
      <w:adjustRightInd w:val="0"/>
      <w:snapToGrid/>
      <w:spacing w:before="0" w:after="0"/>
      <w:ind w:firstLine="720"/>
    </w:pPr>
    <w:rPr>
      <w:rFonts w:eastAsia="Times New Roman"/>
    </w:rPr>
  </w:style>
  <w:style w:type="paragraph" w:customStyle="1" w:styleId="style39">
    <w:name w:val="style3"/>
    <w:basedOn w:val="a2"/>
    <w:uiPriority w:val="99"/>
    <w:qFormat/>
    <w:rsid w:val="00264D60"/>
    <w:pPr>
      <w:widowControl/>
      <w:snapToGrid/>
      <w:spacing w:beforeAutospacing="1" w:afterAutospacing="1"/>
    </w:pPr>
    <w:rPr>
      <w:rFonts w:eastAsia="Times New Roman"/>
      <w:szCs w:val="24"/>
    </w:rPr>
  </w:style>
  <w:style w:type="paragraph" w:customStyle="1" w:styleId="afffffffffe">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830">
    <w:name w:val="Знак Знак83"/>
    <w:uiPriority w:val="99"/>
    <w:qFormat/>
    <w:locked/>
    <w:rsid w:val="00264D60"/>
    <w:rPr>
      <w:sz w:val="24"/>
    </w:rPr>
  </w:style>
  <w:style w:type="character" w:customStyle="1" w:styleId="624">
    <w:name w:val="Знак Знак624"/>
    <w:uiPriority w:val="99"/>
    <w:locked/>
    <w:rsid w:val="00264D60"/>
    <w:rPr>
      <w:b/>
      <w:caps/>
      <w:sz w:val="24"/>
      <w:lang w:val="ru-RU" w:eastAsia="ru-RU"/>
    </w:rPr>
  </w:style>
  <w:style w:type="character" w:customStyle="1" w:styleId="5190">
    <w:name w:val="Знак Знак519"/>
    <w:uiPriority w:val="99"/>
    <w:locked/>
    <w:rsid w:val="00264D60"/>
    <w:rPr>
      <w:b/>
      <w:sz w:val="27"/>
      <w:lang w:val="ru-RU" w:eastAsia="ru-RU"/>
    </w:rPr>
  </w:style>
  <w:style w:type="paragraph" w:customStyle="1" w:styleId="264">
    <w:name w:val="Основной текст 26"/>
    <w:basedOn w:val="a2"/>
    <w:uiPriority w:val="99"/>
    <w:qFormat/>
    <w:rsid w:val="00264D60"/>
    <w:pPr>
      <w:widowControl/>
      <w:shd w:val="clear" w:color="auto" w:fill="FFFFFF"/>
      <w:snapToGrid/>
      <w:spacing w:before="233" w:after="0" w:line="360" w:lineRule="auto"/>
      <w:ind w:left="1701" w:hanging="567"/>
    </w:pPr>
    <w:rPr>
      <w:rFonts w:eastAsia="Times New Roman"/>
      <w:b/>
      <w:color w:val="000000"/>
      <w:spacing w:val="-5"/>
      <w:sz w:val="28"/>
    </w:rPr>
  </w:style>
  <w:style w:type="character" w:customStyle="1" w:styleId="bold1">
    <w:name w:val="bold1"/>
    <w:uiPriority w:val="99"/>
    <w:qFormat/>
    <w:rsid w:val="00264D60"/>
    <w:rPr>
      <w:rFonts w:ascii="Arial" w:hAnsi="Arial"/>
      <w:b/>
    </w:rPr>
  </w:style>
  <w:style w:type="character" w:customStyle="1" w:styleId="b-serp-itemtextpassage1">
    <w:name w:val="b-serp-item__text_passage1"/>
    <w:uiPriority w:val="99"/>
    <w:qFormat/>
    <w:rsid w:val="00264D60"/>
    <w:rPr>
      <w:b/>
    </w:rPr>
  </w:style>
  <w:style w:type="character" w:customStyle="1" w:styleId="affffffffff">
    <w:name w:val="текст Знак Знак"/>
    <w:uiPriority w:val="99"/>
    <w:qFormat/>
    <w:rsid w:val="00264D60"/>
    <w:rPr>
      <w:sz w:val="24"/>
      <w:lang w:val="ru-RU" w:eastAsia="ru-RU"/>
    </w:rPr>
  </w:style>
  <w:style w:type="paragraph" w:customStyle="1" w:styleId="1fffff4">
    <w:name w:val="Стиль Заголовок 1 (тем обзор)"/>
    <w:basedOn w:val="10"/>
    <w:link w:val="1fffff5"/>
    <w:uiPriority w:val="99"/>
    <w:qFormat/>
    <w:rsid w:val="00264D60"/>
    <w:pPr>
      <w:widowControl w:val="0"/>
      <w:tabs>
        <w:tab w:val="clear" w:pos="567"/>
        <w:tab w:val="clear" w:pos="680"/>
        <w:tab w:val="clear" w:pos="1106"/>
        <w:tab w:val="clear" w:pos="1729"/>
        <w:tab w:val="clear" w:pos="7002"/>
      </w:tabs>
      <w:autoSpaceDE/>
      <w:autoSpaceDN/>
      <w:adjustRightInd/>
      <w:spacing w:line="312" w:lineRule="auto"/>
      <w:jc w:val="right"/>
    </w:pPr>
    <w:rPr>
      <w:rFonts w:ascii="Times New Roman" w:hAnsi="Times New Roman"/>
      <w:b/>
      <w:caps/>
      <w:color w:val="000000"/>
      <w:kern w:val="32"/>
      <w:sz w:val="24"/>
    </w:rPr>
  </w:style>
  <w:style w:type="character" w:customStyle="1" w:styleId="1fffff5">
    <w:name w:val="Стиль Заголовок 1 (тем обзор) Знак"/>
    <w:link w:val="1fffff4"/>
    <w:uiPriority w:val="99"/>
    <w:qFormat/>
    <w:locked/>
    <w:rsid w:val="00264D60"/>
    <w:rPr>
      <w:rFonts w:ascii="Times New Roman" w:eastAsia="Calibri" w:hAnsi="Times New Roman" w:cs="Times New Roman"/>
      <w:b/>
      <w:caps/>
      <w:color w:val="000000"/>
      <w:kern w:val="32"/>
      <w:sz w:val="24"/>
      <w:szCs w:val="20"/>
      <w:lang w:eastAsia="ru-RU"/>
    </w:rPr>
  </w:style>
  <w:style w:type="paragraph" w:customStyle="1" w:styleId="364">
    <w:name w:val="Основной текст с отступом 36"/>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47a">
    <w:name w:val="Заголовок 47"/>
    <w:basedOn w:val="10d"/>
    <w:next w:val="10d"/>
    <w:uiPriority w:val="99"/>
    <w:qFormat/>
    <w:rsid w:val="00264D60"/>
    <w:pPr>
      <w:keepNext/>
      <w:spacing w:line="240" w:lineRule="auto"/>
      <w:ind w:right="0" w:firstLine="0"/>
    </w:pPr>
  </w:style>
  <w:style w:type="paragraph" w:customStyle="1" w:styleId="res-desc1">
    <w:name w:val="res-desc1"/>
    <w:basedOn w:val="a2"/>
    <w:uiPriority w:val="99"/>
    <w:qFormat/>
    <w:rsid w:val="00264D60"/>
    <w:pPr>
      <w:widowControl/>
      <w:snapToGrid/>
      <w:spacing w:before="72" w:after="0"/>
    </w:pPr>
    <w:rPr>
      <w:rFonts w:ascii="a_Timer" w:eastAsia="Times New Roman" w:hAnsi="a_Timer" w:cs="a_Timer"/>
      <w:color w:val="000000"/>
      <w:szCs w:val="24"/>
    </w:rPr>
  </w:style>
  <w:style w:type="paragraph" w:customStyle="1" w:styleId="-2">
    <w:name w:val="А - об"/>
    <w:basedOn w:val="a2"/>
    <w:uiPriority w:val="99"/>
    <w:qFormat/>
    <w:rsid w:val="00264D60"/>
    <w:pPr>
      <w:widowControl/>
      <w:snapToGrid/>
      <w:spacing w:before="0" w:after="0" w:line="360" w:lineRule="auto"/>
      <w:ind w:firstLine="397"/>
    </w:pPr>
    <w:rPr>
      <w:rFonts w:eastAsia="Times New Roman"/>
      <w:b/>
      <w:sz w:val="20"/>
    </w:rPr>
  </w:style>
  <w:style w:type="paragraph" w:customStyle="1" w:styleId="365">
    <w:name w:val="Основной текст 36"/>
    <w:basedOn w:val="10d"/>
    <w:uiPriority w:val="99"/>
    <w:qFormat/>
    <w:rsid w:val="00264D60"/>
    <w:pPr>
      <w:spacing w:line="240" w:lineRule="auto"/>
      <w:ind w:right="0" w:firstLine="0"/>
      <w:jc w:val="both"/>
    </w:pPr>
    <w:rPr>
      <w:i/>
      <w:sz w:val="26"/>
    </w:rPr>
  </w:style>
  <w:style w:type="character" w:customStyle="1" w:styleId="description1">
    <w:name w:val="description1"/>
    <w:uiPriority w:val="99"/>
    <w:qFormat/>
    <w:rsid w:val="00264D60"/>
    <w:rPr>
      <w:color w:val="000000"/>
      <w:sz w:val="17"/>
    </w:rPr>
  </w:style>
  <w:style w:type="paragraph" w:customStyle="1" w:styleId="1fffff6">
    <w:name w:val="1_темы"/>
    <w:basedOn w:val="a2"/>
    <w:uiPriority w:val="99"/>
    <w:qFormat/>
    <w:rsid w:val="00264D60"/>
    <w:pPr>
      <w:widowControl/>
      <w:snapToGrid/>
      <w:spacing w:before="0" w:after="0"/>
      <w:ind w:left="567"/>
      <w:jc w:val="both"/>
    </w:pPr>
    <w:rPr>
      <w:rFonts w:eastAsia="Times New Roman"/>
      <w:b/>
      <w:szCs w:val="24"/>
      <w:lang w:eastAsia="fr-FR"/>
    </w:rPr>
  </w:style>
  <w:style w:type="paragraph" w:customStyle="1" w:styleId="372">
    <w:name w:val="Заголовок 37"/>
    <w:basedOn w:val="a2"/>
    <w:next w:val="a2"/>
    <w:uiPriority w:val="99"/>
    <w:qFormat/>
    <w:rsid w:val="00264D60"/>
    <w:pPr>
      <w:keepNext/>
      <w:widowControl/>
      <w:spacing w:before="240" w:after="60"/>
    </w:pPr>
    <w:rPr>
      <w:rFonts w:ascii="Arial" w:eastAsia="Times New Roman" w:hAnsi="Arial"/>
    </w:rPr>
  </w:style>
  <w:style w:type="character" w:customStyle="1" w:styleId="940">
    <w:name w:val="Знак Знак94"/>
    <w:uiPriority w:val="99"/>
    <w:rsid w:val="00264D60"/>
    <w:rPr>
      <w:rFonts w:ascii="Times New Roman" w:hAnsi="Times New Roman"/>
      <w:sz w:val="24"/>
    </w:rPr>
  </w:style>
  <w:style w:type="character" w:customStyle="1" w:styleId="1340">
    <w:name w:val="Знак Знак134"/>
    <w:uiPriority w:val="99"/>
    <w:locked/>
    <w:rsid w:val="00264D60"/>
    <w:rPr>
      <w:rFonts w:ascii="Arial" w:hAnsi="Arial"/>
      <w:b/>
      <w:kern w:val="32"/>
      <w:sz w:val="32"/>
      <w:lang w:val="ru-RU" w:eastAsia="ru-RU"/>
    </w:rPr>
  </w:style>
  <w:style w:type="character" w:customStyle="1" w:styleId="bibliocaption1">
    <w:name w:val="bibliocaption1"/>
    <w:uiPriority w:val="99"/>
    <w:qFormat/>
    <w:rsid w:val="00264D60"/>
    <w:rPr>
      <w:rFonts w:ascii="Verdana" w:hAnsi="Verdana"/>
      <w:b/>
      <w:color w:val="080000"/>
      <w:sz w:val="22"/>
      <w:u w:val="none"/>
    </w:rPr>
  </w:style>
  <w:style w:type="paragraph" w:customStyle="1" w:styleId="affffffffff0">
    <w:name w:val="Знак Знак Знак Знак Знак Знак Знак Знак Знак"/>
    <w:basedOn w:val="a2"/>
    <w:uiPriority w:val="99"/>
    <w:qFormat/>
    <w:rsid w:val="00264D60"/>
    <w:pPr>
      <w:widowControl/>
      <w:snapToGrid/>
      <w:spacing w:before="0" w:after="160" w:line="240" w:lineRule="exact"/>
    </w:pPr>
    <w:rPr>
      <w:rFonts w:ascii="Verdana" w:eastAsia="Times New Roman" w:hAnsi="Verdana" w:cs="Verdana"/>
      <w:sz w:val="20"/>
      <w:lang w:val="en-US" w:eastAsia="en-US"/>
    </w:rPr>
  </w:style>
  <w:style w:type="paragraph" w:customStyle="1" w:styleId="affffffffff1">
    <w:name w:val="ͮ𬠫"/>
    <w:uiPriority w:val="99"/>
    <w:qFormat/>
    <w:rsid w:val="00264D60"/>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basedOn w:val="a3"/>
    <w:uiPriority w:val="99"/>
    <w:qFormat/>
    <w:rsid w:val="00264D60"/>
    <w:rPr>
      <w:rFonts w:cs="Times New Roman"/>
    </w:rPr>
  </w:style>
  <w:style w:type="character" w:customStyle="1" w:styleId="ft1067">
    <w:name w:val="ft1067"/>
    <w:basedOn w:val="a3"/>
    <w:uiPriority w:val="99"/>
    <w:qFormat/>
    <w:rsid w:val="00264D60"/>
    <w:rPr>
      <w:rFonts w:cs="Times New Roman"/>
    </w:rPr>
  </w:style>
  <w:style w:type="character" w:customStyle="1" w:styleId="ft1144">
    <w:name w:val="ft1144"/>
    <w:basedOn w:val="a3"/>
    <w:uiPriority w:val="99"/>
    <w:qFormat/>
    <w:rsid w:val="00264D60"/>
    <w:rPr>
      <w:rFonts w:cs="Times New Roman"/>
    </w:rPr>
  </w:style>
  <w:style w:type="character" w:customStyle="1" w:styleId="ft1207">
    <w:name w:val="ft1207"/>
    <w:basedOn w:val="a3"/>
    <w:uiPriority w:val="99"/>
    <w:qFormat/>
    <w:rsid w:val="00264D60"/>
    <w:rPr>
      <w:rFonts w:cs="Times New Roman"/>
    </w:rPr>
  </w:style>
  <w:style w:type="character" w:customStyle="1" w:styleId="ft1213">
    <w:name w:val="ft1213"/>
    <w:basedOn w:val="a3"/>
    <w:uiPriority w:val="99"/>
    <w:qFormat/>
    <w:rsid w:val="00264D60"/>
    <w:rPr>
      <w:rFonts w:cs="Times New Roman"/>
    </w:rPr>
  </w:style>
  <w:style w:type="character" w:customStyle="1" w:styleId="ft1214">
    <w:name w:val="ft1214"/>
    <w:basedOn w:val="a3"/>
    <w:uiPriority w:val="99"/>
    <w:qFormat/>
    <w:rsid w:val="00264D60"/>
    <w:rPr>
      <w:rFonts w:cs="Times New Roman"/>
    </w:rPr>
  </w:style>
  <w:style w:type="character" w:customStyle="1" w:styleId="ft1289">
    <w:name w:val="ft1289"/>
    <w:basedOn w:val="a3"/>
    <w:uiPriority w:val="99"/>
    <w:qFormat/>
    <w:rsid w:val="00264D60"/>
    <w:rPr>
      <w:rFonts w:cs="Times New Roman"/>
    </w:rPr>
  </w:style>
  <w:style w:type="character" w:customStyle="1" w:styleId="ft1311">
    <w:name w:val="ft1311"/>
    <w:basedOn w:val="a3"/>
    <w:uiPriority w:val="99"/>
    <w:qFormat/>
    <w:rsid w:val="00264D60"/>
    <w:rPr>
      <w:rFonts w:cs="Times New Roman"/>
    </w:rPr>
  </w:style>
  <w:style w:type="character" w:customStyle="1" w:styleId="ft3008">
    <w:name w:val="ft3008"/>
    <w:basedOn w:val="a3"/>
    <w:uiPriority w:val="99"/>
    <w:qFormat/>
    <w:rsid w:val="00264D60"/>
    <w:rPr>
      <w:rFonts w:cs="Times New Roman"/>
    </w:rPr>
  </w:style>
  <w:style w:type="character" w:customStyle="1" w:styleId="ft3181">
    <w:name w:val="ft3181"/>
    <w:basedOn w:val="a3"/>
    <w:uiPriority w:val="99"/>
    <w:qFormat/>
    <w:rsid w:val="00264D60"/>
    <w:rPr>
      <w:rFonts w:cs="Times New Roman"/>
    </w:rPr>
  </w:style>
  <w:style w:type="character" w:customStyle="1" w:styleId="ft722">
    <w:name w:val="ft722"/>
    <w:basedOn w:val="a3"/>
    <w:uiPriority w:val="99"/>
    <w:qFormat/>
    <w:rsid w:val="00264D60"/>
    <w:rPr>
      <w:rFonts w:cs="Times New Roman"/>
    </w:rPr>
  </w:style>
  <w:style w:type="character" w:customStyle="1" w:styleId="ft728">
    <w:name w:val="ft728"/>
    <w:basedOn w:val="a3"/>
    <w:uiPriority w:val="99"/>
    <w:qFormat/>
    <w:rsid w:val="00264D60"/>
    <w:rPr>
      <w:rFonts w:cs="Times New Roman"/>
    </w:rPr>
  </w:style>
  <w:style w:type="character" w:customStyle="1" w:styleId="ft730">
    <w:name w:val="ft730"/>
    <w:basedOn w:val="a3"/>
    <w:uiPriority w:val="99"/>
    <w:qFormat/>
    <w:rsid w:val="00264D60"/>
    <w:rPr>
      <w:rFonts w:cs="Times New Roman"/>
    </w:rPr>
  </w:style>
  <w:style w:type="character" w:customStyle="1" w:styleId="ft72">
    <w:name w:val="ft72"/>
    <w:basedOn w:val="a3"/>
    <w:uiPriority w:val="99"/>
    <w:qFormat/>
    <w:rsid w:val="00264D60"/>
    <w:rPr>
      <w:rFonts w:cs="Times New Roman"/>
    </w:rPr>
  </w:style>
  <w:style w:type="character" w:customStyle="1" w:styleId="ft731">
    <w:name w:val="ft731"/>
    <w:basedOn w:val="a3"/>
    <w:uiPriority w:val="99"/>
    <w:qFormat/>
    <w:rsid w:val="00264D60"/>
    <w:rPr>
      <w:rFonts w:cs="Times New Roman"/>
    </w:rPr>
  </w:style>
  <w:style w:type="character" w:customStyle="1" w:styleId="ft732">
    <w:name w:val="ft732"/>
    <w:basedOn w:val="a3"/>
    <w:uiPriority w:val="99"/>
    <w:qFormat/>
    <w:rsid w:val="00264D60"/>
    <w:rPr>
      <w:rFonts w:cs="Times New Roman"/>
    </w:rPr>
  </w:style>
  <w:style w:type="character" w:customStyle="1" w:styleId="ft735">
    <w:name w:val="ft735"/>
    <w:basedOn w:val="a3"/>
    <w:uiPriority w:val="99"/>
    <w:qFormat/>
    <w:rsid w:val="00264D60"/>
    <w:rPr>
      <w:rFonts w:cs="Times New Roman"/>
    </w:rPr>
  </w:style>
  <w:style w:type="character" w:customStyle="1" w:styleId="ft738">
    <w:name w:val="ft738"/>
    <w:basedOn w:val="a3"/>
    <w:uiPriority w:val="99"/>
    <w:qFormat/>
    <w:rsid w:val="00264D60"/>
    <w:rPr>
      <w:rFonts w:cs="Times New Roman"/>
    </w:rPr>
  </w:style>
  <w:style w:type="character" w:customStyle="1" w:styleId="ft747">
    <w:name w:val="ft747"/>
    <w:basedOn w:val="a3"/>
    <w:uiPriority w:val="99"/>
    <w:qFormat/>
    <w:rsid w:val="00264D60"/>
    <w:rPr>
      <w:rFonts w:cs="Times New Roman"/>
    </w:rPr>
  </w:style>
  <w:style w:type="character" w:customStyle="1" w:styleId="ft758">
    <w:name w:val="ft758"/>
    <w:basedOn w:val="a3"/>
    <w:uiPriority w:val="99"/>
    <w:qFormat/>
    <w:rsid w:val="00264D60"/>
    <w:rPr>
      <w:rFonts w:cs="Times New Roman"/>
    </w:rPr>
  </w:style>
  <w:style w:type="paragraph" w:customStyle="1" w:styleId="Picture">
    <w:name w:val="Picture"/>
    <w:basedOn w:val="a2"/>
    <w:next w:val="a2"/>
    <w:uiPriority w:val="99"/>
    <w:qFormat/>
    <w:rsid w:val="00264D60"/>
    <w:pPr>
      <w:widowControl/>
      <w:autoSpaceDE w:val="0"/>
      <w:autoSpaceDN w:val="0"/>
      <w:adjustRightInd w:val="0"/>
      <w:snapToGrid/>
      <w:spacing w:before="0" w:after="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264D60"/>
    <w:rPr>
      <w:color w:val="auto"/>
      <w:lang w:val="en-US" w:eastAsia="en-US"/>
    </w:rPr>
  </w:style>
  <w:style w:type="paragraph" w:customStyle="1" w:styleId="1fffff7">
    <w:name w:val="Çàãîëîâîê 1"/>
    <w:basedOn w:val="Default"/>
    <w:next w:val="Default"/>
    <w:uiPriority w:val="99"/>
    <w:qFormat/>
    <w:rsid w:val="00264D60"/>
    <w:rPr>
      <w:color w:val="auto"/>
      <w:lang w:val="en-US" w:eastAsia="en-US"/>
    </w:rPr>
  </w:style>
  <w:style w:type="character" w:customStyle="1" w:styleId="ft2100">
    <w:name w:val="ft2100"/>
    <w:basedOn w:val="a3"/>
    <w:uiPriority w:val="99"/>
    <w:qFormat/>
    <w:rsid w:val="00264D60"/>
    <w:rPr>
      <w:rFonts w:cs="Times New Roman"/>
    </w:rPr>
  </w:style>
  <w:style w:type="character" w:customStyle="1" w:styleId="ft2109">
    <w:name w:val="ft2109"/>
    <w:basedOn w:val="a3"/>
    <w:uiPriority w:val="99"/>
    <w:qFormat/>
    <w:rsid w:val="00264D60"/>
    <w:rPr>
      <w:rFonts w:cs="Times New Roman"/>
    </w:rPr>
  </w:style>
  <w:style w:type="character" w:customStyle="1" w:styleId="ft2121">
    <w:name w:val="ft2121"/>
    <w:basedOn w:val="a3"/>
    <w:uiPriority w:val="99"/>
    <w:qFormat/>
    <w:rsid w:val="00264D60"/>
    <w:rPr>
      <w:rFonts w:cs="Times New Roman"/>
    </w:rPr>
  </w:style>
  <w:style w:type="character" w:customStyle="1" w:styleId="ft2130">
    <w:name w:val="ft2130"/>
    <w:basedOn w:val="a3"/>
    <w:uiPriority w:val="99"/>
    <w:qFormat/>
    <w:rsid w:val="00264D60"/>
    <w:rPr>
      <w:rFonts w:cs="Times New Roman"/>
    </w:rPr>
  </w:style>
  <w:style w:type="character" w:customStyle="1" w:styleId="ft24421">
    <w:name w:val="ft24421"/>
    <w:uiPriority w:val="99"/>
    <w:qFormat/>
    <w:rsid w:val="00264D60"/>
    <w:rPr>
      <w:rFonts w:ascii="Times" w:hAnsi="Times"/>
      <w:b/>
      <w:color w:val="000000"/>
      <w:spacing w:val="15"/>
      <w:sz w:val="27"/>
    </w:rPr>
  </w:style>
  <w:style w:type="paragraph" w:customStyle="1" w:styleId="affffffffff2">
    <w:name w:val="Стиль для методичек"/>
    <w:basedOn w:val="a2"/>
    <w:uiPriority w:val="99"/>
    <w:qFormat/>
    <w:rsid w:val="00264D60"/>
    <w:pPr>
      <w:widowControl/>
      <w:snapToGrid/>
      <w:spacing w:before="0" w:after="0"/>
      <w:ind w:left="284" w:firstLine="340"/>
      <w:jc w:val="both"/>
    </w:pPr>
    <w:rPr>
      <w:rFonts w:ascii="Calibri" w:eastAsia="Times New Roman" w:hAnsi="Calibri" w:cs="Calibri"/>
      <w:sz w:val="28"/>
      <w:szCs w:val="28"/>
    </w:rPr>
  </w:style>
  <w:style w:type="paragraph" w:customStyle="1" w:styleId="Preformatted">
    <w:name w:val="Preformatted"/>
    <w:basedOn w:val="a2"/>
    <w:uiPriority w:val="99"/>
    <w:qFormat/>
    <w:rsid w:val="00264D6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spacing w:before="0" w:after="0"/>
    </w:pPr>
    <w:rPr>
      <w:rFonts w:ascii="Courier New" w:eastAsia="Times New Roman" w:hAnsi="Courier New" w:cs="Courier New"/>
      <w:sz w:val="20"/>
      <w:lang w:eastAsia="ar-SA"/>
    </w:rPr>
  </w:style>
  <w:style w:type="character" w:customStyle="1" w:styleId="FontStyle49">
    <w:name w:val="Font Style49"/>
    <w:uiPriority w:val="99"/>
    <w:qFormat/>
    <w:rsid w:val="00264D60"/>
    <w:rPr>
      <w:rFonts w:ascii="Times New Roman" w:hAnsi="Times New Roman"/>
      <w:i/>
      <w:sz w:val="26"/>
    </w:rPr>
  </w:style>
  <w:style w:type="character" w:customStyle="1" w:styleId="rvts9">
    <w:name w:val="rvts9"/>
    <w:basedOn w:val="a3"/>
    <w:uiPriority w:val="99"/>
    <w:qFormat/>
    <w:rsid w:val="00264D60"/>
    <w:rPr>
      <w:rFonts w:cs="Times New Roman"/>
    </w:rPr>
  </w:style>
  <w:style w:type="character" w:customStyle="1" w:styleId="rvts15">
    <w:name w:val="rvts15"/>
    <w:basedOn w:val="a3"/>
    <w:uiPriority w:val="99"/>
    <w:qFormat/>
    <w:rsid w:val="00264D60"/>
    <w:rPr>
      <w:rFonts w:cs="Times New Roman"/>
    </w:rPr>
  </w:style>
  <w:style w:type="paragraph" w:customStyle="1" w:styleId="2TimesNewW1">
    <w:name w:val="Стиль Заголовок 2 + Times New (W1)"/>
    <w:basedOn w:val="20"/>
    <w:uiPriority w:val="99"/>
    <w:qFormat/>
    <w:rsid w:val="00264D60"/>
    <w:pPr>
      <w:keepNext/>
      <w:tabs>
        <w:tab w:val="clear" w:pos="567"/>
        <w:tab w:val="clear" w:pos="680"/>
        <w:tab w:val="clear" w:pos="1106"/>
        <w:tab w:val="clear" w:pos="1729"/>
        <w:tab w:val="clear" w:pos="7002"/>
      </w:tabs>
      <w:autoSpaceDE/>
      <w:autoSpaceDN/>
      <w:adjustRightInd/>
      <w:spacing w:line="312" w:lineRule="auto"/>
      <w:ind w:firstLine="454"/>
      <w:jc w:val="right"/>
    </w:pPr>
    <w:rPr>
      <w:rFonts w:ascii="Times New Roman" w:hAnsi="Times New Roman"/>
      <w:bCs/>
      <w:caps/>
      <w:sz w:val="24"/>
      <w:szCs w:val="24"/>
    </w:rPr>
  </w:style>
  <w:style w:type="paragraph" w:customStyle="1" w:styleId="consplusnormal1">
    <w:name w:val="consplusnormal"/>
    <w:basedOn w:val="a2"/>
    <w:uiPriority w:val="99"/>
    <w:qFormat/>
    <w:rsid w:val="00264D60"/>
    <w:pPr>
      <w:widowControl/>
      <w:snapToGrid/>
      <w:spacing w:beforeAutospacing="1" w:afterAutospacing="1"/>
    </w:pPr>
    <w:rPr>
      <w:rFonts w:eastAsia="Times New Roman"/>
      <w:szCs w:val="24"/>
    </w:rPr>
  </w:style>
  <w:style w:type="paragraph" w:customStyle="1" w:styleId="1125">
    <w:name w:val="Стиль Заголовок 1 + по ширине Первая строка:  125 см"/>
    <w:basedOn w:val="10"/>
    <w:uiPriority w:val="99"/>
    <w:qFormat/>
    <w:rsid w:val="00264D60"/>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1fffff8">
    <w:name w:val="Стиль Заголовок 1"/>
    <w:basedOn w:val="10"/>
    <w:uiPriority w:val="99"/>
    <w:qFormat/>
    <w:rsid w:val="00264D60"/>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211pt">
    <w:name w:val="Стиль Заголовок 2 + 11 pt не курсив Авто все прописные"/>
    <w:basedOn w:val="20"/>
    <w:uiPriority w:val="99"/>
    <w:qFormat/>
    <w:rsid w:val="00264D60"/>
    <w:pPr>
      <w:keepNext/>
      <w:tabs>
        <w:tab w:val="clear" w:pos="567"/>
        <w:tab w:val="clear" w:pos="680"/>
        <w:tab w:val="clear" w:pos="1106"/>
        <w:tab w:val="clear" w:pos="1729"/>
        <w:tab w:val="clear" w:pos="7002"/>
      </w:tabs>
      <w:autoSpaceDE/>
      <w:autoSpaceDN/>
      <w:adjustRightInd/>
      <w:spacing w:line="312" w:lineRule="auto"/>
      <w:ind w:firstLine="454"/>
      <w:jc w:val="center"/>
    </w:pPr>
    <w:rPr>
      <w:rFonts w:ascii="Times New Roman" w:hAnsi="Times New Roman" w:cs="Arial"/>
      <w:b/>
      <w:bCs/>
      <w:i/>
      <w:sz w:val="24"/>
      <w:szCs w:val="24"/>
    </w:rPr>
  </w:style>
  <w:style w:type="paragraph" w:customStyle="1" w:styleId="1fffff9">
    <w:name w:val="Стиль Заголовок 1 + Авто"/>
    <w:basedOn w:val="10"/>
    <w:link w:val="1fffffa"/>
    <w:uiPriority w:val="99"/>
    <w:qFormat/>
    <w:rsid w:val="00264D60"/>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caps/>
      <w:color w:val="000000"/>
      <w:spacing w:val="1"/>
      <w:sz w:val="24"/>
    </w:rPr>
  </w:style>
  <w:style w:type="character" w:customStyle="1" w:styleId="1fffffa">
    <w:name w:val="Стиль Заголовок 1 + Авто Знак"/>
    <w:link w:val="1fffff9"/>
    <w:uiPriority w:val="99"/>
    <w:qFormat/>
    <w:locked/>
    <w:rsid w:val="00264D60"/>
    <w:rPr>
      <w:rFonts w:ascii="Times New Roman ??????????" w:eastAsia="Calibri" w:hAnsi="Times New Roman ??????????" w:cs="Times New Roman"/>
      <w:b/>
      <w:caps/>
      <w:color w:val="000000"/>
      <w:spacing w:val="1"/>
      <w:sz w:val="24"/>
      <w:szCs w:val="20"/>
      <w:shd w:val="clear" w:color="auto" w:fill="FFFFFF"/>
      <w:lang w:eastAsia="ru-RU"/>
    </w:rPr>
  </w:style>
  <w:style w:type="paragraph" w:customStyle="1" w:styleId="2ffff">
    <w:name w:val="ЗАГ 2 УМК"/>
    <w:basedOn w:val="20"/>
    <w:uiPriority w:val="99"/>
    <w:qFormat/>
    <w:rsid w:val="00264D60"/>
    <w:pPr>
      <w:keepLines/>
      <w:tabs>
        <w:tab w:val="clear" w:pos="567"/>
        <w:tab w:val="clear" w:pos="680"/>
        <w:tab w:val="clear" w:pos="1106"/>
        <w:tab w:val="clear" w:pos="1729"/>
        <w:tab w:val="clear" w:pos="7002"/>
      </w:tabs>
      <w:autoSpaceDE/>
      <w:autoSpaceDN/>
      <w:adjustRightInd/>
      <w:spacing w:line="360" w:lineRule="auto"/>
      <w:ind w:left="-567" w:right="-675" w:firstLine="567"/>
    </w:pPr>
    <w:rPr>
      <w:rFonts w:ascii="Times New Roman" w:hAnsi="Times New Roman"/>
      <w:bCs/>
      <w:iCs/>
      <w:sz w:val="28"/>
      <w:szCs w:val="28"/>
    </w:rPr>
  </w:style>
  <w:style w:type="character" w:customStyle="1" w:styleId="ft401">
    <w:name w:val="ft401"/>
    <w:basedOn w:val="a3"/>
    <w:uiPriority w:val="99"/>
    <w:qFormat/>
    <w:rsid w:val="00264D60"/>
    <w:rPr>
      <w:rFonts w:cs="Times New Roman"/>
    </w:rPr>
  </w:style>
  <w:style w:type="character" w:customStyle="1" w:styleId="ft404">
    <w:name w:val="ft404"/>
    <w:basedOn w:val="a3"/>
    <w:uiPriority w:val="99"/>
    <w:qFormat/>
    <w:rsid w:val="00264D60"/>
    <w:rPr>
      <w:rFonts w:cs="Times New Roman"/>
    </w:rPr>
  </w:style>
  <w:style w:type="character" w:customStyle="1" w:styleId="ft2">
    <w:name w:val="ft2"/>
    <w:basedOn w:val="a3"/>
    <w:uiPriority w:val="99"/>
    <w:qFormat/>
    <w:rsid w:val="00264D60"/>
    <w:rPr>
      <w:rFonts w:cs="Times New Roman"/>
    </w:rPr>
  </w:style>
  <w:style w:type="character" w:customStyle="1" w:styleId="ft405">
    <w:name w:val="ft405"/>
    <w:basedOn w:val="a3"/>
    <w:uiPriority w:val="99"/>
    <w:qFormat/>
    <w:rsid w:val="00264D60"/>
    <w:rPr>
      <w:rFonts w:cs="Times New Roman"/>
    </w:rPr>
  </w:style>
  <w:style w:type="character" w:customStyle="1" w:styleId="ft407">
    <w:name w:val="ft407"/>
    <w:basedOn w:val="a3"/>
    <w:uiPriority w:val="99"/>
    <w:qFormat/>
    <w:rsid w:val="00264D60"/>
    <w:rPr>
      <w:rFonts w:cs="Times New Roman"/>
    </w:rPr>
  </w:style>
  <w:style w:type="character" w:customStyle="1" w:styleId="ft411">
    <w:name w:val="ft411"/>
    <w:basedOn w:val="a3"/>
    <w:uiPriority w:val="99"/>
    <w:qFormat/>
    <w:rsid w:val="00264D60"/>
    <w:rPr>
      <w:rFonts w:cs="Times New Roman"/>
    </w:rPr>
  </w:style>
  <w:style w:type="character" w:customStyle="1" w:styleId="ft416">
    <w:name w:val="ft416"/>
    <w:basedOn w:val="a3"/>
    <w:uiPriority w:val="99"/>
    <w:qFormat/>
    <w:rsid w:val="00264D60"/>
    <w:rPr>
      <w:rFonts w:cs="Times New Roman"/>
    </w:rPr>
  </w:style>
  <w:style w:type="character" w:customStyle="1" w:styleId="ft438">
    <w:name w:val="ft438"/>
    <w:basedOn w:val="a3"/>
    <w:uiPriority w:val="99"/>
    <w:qFormat/>
    <w:rsid w:val="00264D60"/>
    <w:rPr>
      <w:rFonts w:cs="Times New Roman"/>
    </w:rPr>
  </w:style>
  <w:style w:type="character" w:customStyle="1" w:styleId="ft461">
    <w:name w:val="ft461"/>
    <w:basedOn w:val="a3"/>
    <w:uiPriority w:val="99"/>
    <w:qFormat/>
    <w:rsid w:val="00264D60"/>
    <w:rPr>
      <w:rFonts w:cs="Times New Roman"/>
    </w:rPr>
  </w:style>
  <w:style w:type="character" w:customStyle="1" w:styleId="ft485">
    <w:name w:val="ft485"/>
    <w:basedOn w:val="a3"/>
    <w:uiPriority w:val="99"/>
    <w:qFormat/>
    <w:rsid w:val="00264D60"/>
    <w:rPr>
      <w:rFonts w:cs="Times New Roman"/>
    </w:rPr>
  </w:style>
  <w:style w:type="character" w:customStyle="1" w:styleId="ft507">
    <w:name w:val="ft507"/>
    <w:basedOn w:val="a3"/>
    <w:uiPriority w:val="99"/>
    <w:qFormat/>
    <w:rsid w:val="00264D60"/>
    <w:rPr>
      <w:rFonts w:cs="Times New Roman"/>
    </w:rPr>
  </w:style>
  <w:style w:type="character" w:customStyle="1" w:styleId="ft464">
    <w:name w:val="ft464"/>
    <w:basedOn w:val="a3"/>
    <w:uiPriority w:val="99"/>
    <w:qFormat/>
    <w:rsid w:val="00264D60"/>
    <w:rPr>
      <w:rFonts w:cs="Times New Roman"/>
    </w:rPr>
  </w:style>
  <w:style w:type="character" w:customStyle="1" w:styleId="ft515">
    <w:name w:val="ft515"/>
    <w:basedOn w:val="a3"/>
    <w:uiPriority w:val="99"/>
    <w:qFormat/>
    <w:rsid w:val="00264D60"/>
    <w:rPr>
      <w:rFonts w:cs="Times New Roman"/>
    </w:rPr>
  </w:style>
  <w:style w:type="character" w:customStyle="1" w:styleId="ft518">
    <w:name w:val="ft518"/>
    <w:basedOn w:val="a3"/>
    <w:uiPriority w:val="99"/>
    <w:qFormat/>
    <w:rsid w:val="00264D60"/>
    <w:rPr>
      <w:rFonts w:cs="Times New Roman"/>
    </w:rPr>
  </w:style>
  <w:style w:type="character" w:customStyle="1" w:styleId="ft521">
    <w:name w:val="ft521"/>
    <w:basedOn w:val="a3"/>
    <w:uiPriority w:val="99"/>
    <w:qFormat/>
    <w:rsid w:val="00264D60"/>
    <w:rPr>
      <w:rFonts w:cs="Times New Roman"/>
    </w:rPr>
  </w:style>
  <w:style w:type="character" w:customStyle="1" w:styleId="ft525">
    <w:name w:val="ft525"/>
    <w:basedOn w:val="a3"/>
    <w:uiPriority w:val="99"/>
    <w:qFormat/>
    <w:rsid w:val="00264D60"/>
    <w:rPr>
      <w:rFonts w:cs="Times New Roman"/>
    </w:rPr>
  </w:style>
  <w:style w:type="character" w:customStyle="1" w:styleId="ft549">
    <w:name w:val="ft549"/>
    <w:basedOn w:val="a3"/>
    <w:uiPriority w:val="99"/>
    <w:qFormat/>
    <w:rsid w:val="00264D60"/>
    <w:rPr>
      <w:rFonts w:cs="Times New Roman"/>
    </w:rPr>
  </w:style>
  <w:style w:type="character" w:customStyle="1" w:styleId="ft554">
    <w:name w:val="ft554"/>
    <w:basedOn w:val="a3"/>
    <w:uiPriority w:val="99"/>
    <w:qFormat/>
    <w:rsid w:val="00264D60"/>
    <w:rPr>
      <w:rFonts w:cs="Times New Roman"/>
    </w:rPr>
  </w:style>
  <w:style w:type="character" w:customStyle="1" w:styleId="ft557">
    <w:name w:val="ft557"/>
    <w:basedOn w:val="a3"/>
    <w:uiPriority w:val="99"/>
    <w:qFormat/>
    <w:rsid w:val="00264D60"/>
    <w:rPr>
      <w:rFonts w:cs="Times New Roman"/>
    </w:rPr>
  </w:style>
  <w:style w:type="character" w:customStyle="1" w:styleId="ft561">
    <w:name w:val="ft561"/>
    <w:basedOn w:val="a3"/>
    <w:uiPriority w:val="99"/>
    <w:qFormat/>
    <w:rsid w:val="00264D60"/>
    <w:rPr>
      <w:rFonts w:cs="Times New Roman"/>
    </w:rPr>
  </w:style>
  <w:style w:type="character" w:customStyle="1" w:styleId="ft565">
    <w:name w:val="ft565"/>
    <w:basedOn w:val="a3"/>
    <w:uiPriority w:val="99"/>
    <w:qFormat/>
    <w:rsid w:val="00264D60"/>
    <w:rPr>
      <w:rFonts w:cs="Times New Roman"/>
    </w:rPr>
  </w:style>
  <w:style w:type="character" w:customStyle="1" w:styleId="ft570">
    <w:name w:val="ft570"/>
    <w:basedOn w:val="a3"/>
    <w:uiPriority w:val="99"/>
    <w:qFormat/>
    <w:rsid w:val="00264D60"/>
    <w:rPr>
      <w:rFonts w:cs="Times New Roman"/>
    </w:rPr>
  </w:style>
  <w:style w:type="character" w:customStyle="1" w:styleId="ft594">
    <w:name w:val="ft594"/>
    <w:basedOn w:val="a3"/>
    <w:uiPriority w:val="99"/>
    <w:qFormat/>
    <w:rsid w:val="00264D60"/>
    <w:rPr>
      <w:rFonts w:cs="Times New Roman"/>
    </w:rPr>
  </w:style>
  <w:style w:type="character" w:customStyle="1" w:styleId="ft600">
    <w:name w:val="ft600"/>
    <w:basedOn w:val="a3"/>
    <w:uiPriority w:val="99"/>
    <w:qFormat/>
    <w:rsid w:val="00264D60"/>
    <w:rPr>
      <w:rFonts w:cs="Times New Roman"/>
    </w:rPr>
  </w:style>
  <w:style w:type="character" w:customStyle="1" w:styleId="ft625">
    <w:name w:val="ft625"/>
    <w:basedOn w:val="a3"/>
    <w:uiPriority w:val="99"/>
    <w:qFormat/>
    <w:rsid w:val="00264D60"/>
    <w:rPr>
      <w:rFonts w:cs="Times New Roman"/>
    </w:rPr>
  </w:style>
  <w:style w:type="character" w:customStyle="1" w:styleId="ft646">
    <w:name w:val="ft646"/>
    <w:basedOn w:val="a3"/>
    <w:uiPriority w:val="99"/>
    <w:qFormat/>
    <w:rsid w:val="00264D60"/>
    <w:rPr>
      <w:rFonts w:cs="Times New Roman"/>
    </w:rPr>
  </w:style>
  <w:style w:type="character" w:customStyle="1" w:styleId="ft648">
    <w:name w:val="ft648"/>
    <w:basedOn w:val="a3"/>
    <w:uiPriority w:val="99"/>
    <w:qFormat/>
    <w:rsid w:val="00264D60"/>
    <w:rPr>
      <w:rFonts w:cs="Times New Roman"/>
    </w:rPr>
  </w:style>
  <w:style w:type="character" w:customStyle="1" w:styleId="ft650">
    <w:name w:val="ft650"/>
    <w:basedOn w:val="a3"/>
    <w:uiPriority w:val="99"/>
    <w:qFormat/>
    <w:rsid w:val="00264D60"/>
    <w:rPr>
      <w:rFonts w:cs="Times New Roman"/>
    </w:rPr>
  </w:style>
  <w:style w:type="character" w:customStyle="1" w:styleId="ft651">
    <w:name w:val="ft651"/>
    <w:basedOn w:val="a3"/>
    <w:uiPriority w:val="99"/>
    <w:qFormat/>
    <w:rsid w:val="00264D60"/>
    <w:rPr>
      <w:rFonts w:cs="Times New Roman"/>
    </w:rPr>
  </w:style>
  <w:style w:type="character" w:customStyle="1" w:styleId="ft654">
    <w:name w:val="ft654"/>
    <w:basedOn w:val="a3"/>
    <w:uiPriority w:val="99"/>
    <w:qFormat/>
    <w:rsid w:val="00264D60"/>
    <w:rPr>
      <w:rFonts w:cs="Times New Roman"/>
    </w:rPr>
  </w:style>
  <w:style w:type="character" w:customStyle="1" w:styleId="ft655">
    <w:name w:val="ft655"/>
    <w:basedOn w:val="a3"/>
    <w:uiPriority w:val="99"/>
    <w:qFormat/>
    <w:rsid w:val="00264D60"/>
    <w:rPr>
      <w:rFonts w:cs="Times New Roman"/>
    </w:rPr>
  </w:style>
  <w:style w:type="character" w:customStyle="1" w:styleId="ft674">
    <w:name w:val="ft674"/>
    <w:basedOn w:val="a3"/>
    <w:uiPriority w:val="99"/>
    <w:qFormat/>
    <w:rsid w:val="00264D60"/>
    <w:rPr>
      <w:rFonts w:cs="Times New Roman"/>
    </w:rPr>
  </w:style>
  <w:style w:type="character" w:customStyle="1" w:styleId="ft698">
    <w:name w:val="ft698"/>
    <w:basedOn w:val="a3"/>
    <w:uiPriority w:val="99"/>
    <w:qFormat/>
    <w:rsid w:val="00264D60"/>
    <w:rPr>
      <w:rFonts w:cs="Times New Roman"/>
    </w:rPr>
  </w:style>
  <w:style w:type="character" w:customStyle="1" w:styleId="ft709">
    <w:name w:val="ft709"/>
    <w:basedOn w:val="a3"/>
    <w:uiPriority w:val="99"/>
    <w:qFormat/>
    <w:rsid w:val="00264D60"/>
    <w:rPr>
      <w:rFonts w:cs="Times New Roman"/>
    </w:rPr>
  </w:style>
  <w:style w:type="character" w:customStyle="1" w:styleId="ft723">
    <w:name w:val="ft723"/>
    <w:basedOn w:val="a3"/>
    <w:uiPriority w:val="99"/>
    <w:qFormat/>
    <w:rsid w:val="00264D60"/>
    <w:rPr>
      <w:rFonts w:cs="Times New Roman"/>
    </w:rPr>
  </w:style>
  <w:style w:type="character" w:customStyle="1" w:styleId="ft746">
    <w:name w:val="ft746"/>
    <w:basedOn w:val="a3"/>
    <w:uiPriority w:val="99"/>
    <w:qFormat/>
    <w:rsid w:val="00264D60"/>
    <w:rPr>
      <w:rFonts w:cs="Times New Roman"/>
    </w:rPr>
  </w:style>
  <w:style w:type="character" w:customStyle="1" w:styleId="ft770">
    <w:name w:val="ft770"/>
    <w:basedOn w:val="a3"/>
    <w:uiPriority w:val="99"/>
    <w:qFormat/>
    <w:rsid w:val="00264D60"/>
    <w:rPr>
      <w:rFonts w:cs="Times New Roman"/>
    </w:rPr>
  </w:style>
  <w:style w:type="character" w:customStyle="1" w:styleId="ft772">
    <w:name w:val="ft772"/>
    <w:basedOn w:val="a3"/>
    <w:uiPriority w:val="99"/>
    <w:qFormat/>
    <w:rsid w:val="00264D60"/>
    <w:rPr>
      <w:rFonts w:cs="Times New Roman"/>
    </w:rPr>
  </w:style>
  <w:style w:type="character" w:customStyle="1" w:styleId="ft774">
    <w:name w:val="ft774"/>
    <w:basedOn w:val="a3"/>
    <w:uiPriority w:val="99"/>
    <w:qFormat/>
    <w:rsid w:val="00264D60"/>
    <w:rPr>
      <w:rFonts w:cs="Times New Roman"/>
    </w:rPr>
  </w:style>
  <w:style w:type="character" w:customStyle="1" w:styleId="ft777">
    <w:name w:val="ft777"/>
    <w:basedOn w:val="a3"/>
    <w:uiPriority w:val="99"/>
    <w:qFormat/>
    <w:rsid w:val="00264D60"/>
    <w:rPr>
      <w:rFonts w:cs="Times New Roman"/>
    </w:rPr>
  </w:style>
  <w:style w:type="character" w:customStyle="1" w:styleId="ft778">
    <w:name w:val="ft778"/>
    <w:basedOn w:val="a3"/>
    <w:uiPriority w:val="99"/>
    <w:qFormat/>
    <w:rsid w:val="00264D60"/>
    <w:rPr>
      <w:rFonts w:cs="Times New Roman"/>
    </w:rPr>
  </w:style>
  <w:style w:type="character" w:customStyle="1" w:styleId="ft780">
    <w:name w:val="ft780"/>
    <w:basedOn w:val="a3"/>
    <w:uiPriority w:val="99"/>
    <w:qFormat/>
    <w:rsid w:val="00264D60"/>
    <w:rPr>
      <w:rFonts w:cs="Times New Roman"/>
    </w:rPr>
  </w:style>
  <w:style w:type="character" w:customStyle="1" w:styleId="ft794">
    <w:name w:val="ft794"/>
    <w:basedOn w:val="a3"/>
    <w:uiPriority w:val="99"/>
    <w:qFormat/>
    <w:rsid w:val="00264D60"/>
    <w:rPr>
      <w:rFonts w:cs="Times New Roman"/>
    </w:rPr>
  </w:style>
  <w:style w:type="character" w:customStyle="1" w:styleId="ft813">
    <w:name w:val="ft813"/>
    <w:basedOn w:val="a3"/>
    <w:uiPriority w:val="99"/>
    <w:qFormat/>
    <w:rsid w:val="00264D60"/>
    <w:rPr>
      <w:rFonts w:cs="Times New Roman"/>
    </w:rPr>
  </w:style>
  <w:style w:type="character" w:customStyle="1" w:styleId="ft845">
    <w:name w:val="ft845"/>
    <w:basedOn w:val="a3"/>
    <w:uiPriority w:val="99"/>
    <w:qFormat/>
    <w:rsid w:val="00264D60"/>
    <w:rPr>
      <w:rFonts w:cs="Times New Roman"/>
    </w:rPr>
  </w:style>
  <w:style w:type="character" w:customStyle="1" w:styleId="ft846">
    <w:name w:val="ft846"/>
    <w:basedOn w:val="a3"/>
    <w:uiPriority w:val="99"/>
    <w:qFormat/>
    <w:rsid w:val="00264D60"/>
    <w:rPr>
      <w:rFonts w:cs="Times New Roman"/>
    </w:rPr>
  </w:style>
  <w:style w:type="character" w:customStyle="1" w:styleId="ft869">
    <w:name w:val="ft869"/>
    <w:basedOn w:val="a3"/>
    <w:uiPriority w:val="99"/>
    <w:qFormat/>
    <w:rsid w:val="00264D60"/>
    <w:rPr>
      <w:rFonts w:cs="Times New Roman"/>
    </w:rPr>
  </w:style>
  <w:style w:type="character" w:customStyle="1" w:styleId="ft345">
    <w:name w:val="ft345"/>
    <w:basedOn w:val="a3"/>
    <w:uiPriority w:val="99"/>
    <w:qFormat/>
    <w:rsid w:val="00264D60"/>
    <w:rPr>
      <w:rFonts w:cs="Times New Roman"/>
    </w:rPr>
  </w:style>
  <w:style w:type="character" w:customStyle="1" w:styleId="ft348">
    <w:name w:val="ft348"/>
    <w:basedOn w:val="a3"/>
    <w:uiPriority w:val="99"/>
    <w:qFormat/>
    <w:rsid w:val="00264D60"/>
    <w:rPr>
      <w:rFonts w:cs="Times New Roman"/>
    </w:rPr>
  </w:style>
  <w:style w:type="character" w:customStyle="1" w:styleId="ft350">
    <w:name w:val="ft350"/>
    <w:basedOn w:val="a3"/>
    <w:uiPriority w:val="99"/>
    <w:qFormat/>
    <w:rsid w:val="00264D60"/>
    <w:rPr>
      <w:rFonts w:cs="Times New Roman"/>
    </w:rPr>
  </w:style>
  <w:style w:type="character" w:customStyle="1" w:styleId="ft351">
    <w:name w:val="ft351"/>
    <w:basedOn w:val="a3"/>
    <w:uiPriority w:val="99"/>
    <w:qFormat/>
    <w:rsid w:val="00264D60"/>
    <w:rPr>
      <w:rFonts w:cs="Times New Roman"/>
    </w:rPr>
  </w:style>
  <w:style w:type="character" w:customStyle="1" w:styleId="ft353">
    <w:name w:val="ft353"/>
    <w:basedOn w:val="a3"/>
    <w:uiPriority w:val="99"/>
    <w:qFormat/>
    <w:rsid w:val="00264D60"/>
    <w:rPr>
      <w:rFonts w:cs="Times New Roman"/>
    </w:rPr>
  </w:style>
  <w:style w:type="character" w:customStyle="1" w:styleId="ft355">
    <w:name w:val="ft355"/>
    <w:basedOn w:val="a3"/>
    <w:uiPriority w:val="99"/>
    <w:qFormat/>
    <w:rsid w:val="00264D60"/>
    <w:rPr>
      <w:rFonts w:cs="Times New Roman"/>
    </w:rPr>
  </w:style>
  <w:style w:type="character" w:customStyle="1" w:styleId="ft372">
    <w:name w:val="ft372"/>
    <w:basedOn w:val="a3"/>
    <w:uiPriority w:val="99"/>
    <w:qFormat/>
    <w:rsid w:val="00264D60"/>
    <w:rPr>
      <w:rFonts w:cs="Times New Roman"/>
    </w:rPr>
  </w:style>
  <w:style w:type="character" w:customStyle="1" w:styleId="ft219">
    <w:name w:val="ft219"/>
    <w:basedOn w:val="a3"/>
    <w:uiPriority w:val="99"/>
    <w:qFormat/>
    <w:rsid w:val="00264D60"/>
    <w:rPr>
      <w:rFonts w:cs="Times New Roman"/>
    </w:rPr>
  </w:style>
  <w:style w:type="character" w:customStyle="1" w:styleId="ft255">
    <w:name w:val="ft255"/>
    <w:basedOn w:val="a3"/>
    <w:uiPriority w:val="99"/>
    <w:qFormat/>
    <w:rsid w:val="00264D60"/>
    <w:rPr>
      <w:rFonts w:cs="Times New Roman"/>
    </w:rPr>
  </w:style>
  <w:style w:type="character" w:customStyle="1" w:styleId="ft264">
    <w:name w:val="ft264"/>
    <w:basedOn w:val="a3"/>
    <w:uiPriority w:val="99"/>
    <w:qFormat/>
    <w:rsid w:val="00264D60"/>
    <w:rPr>
      <w:rFonts w:cs="Times New Roman"/>
    </w:rPr>
  </w:style>
  <w:style w:type="character" w:customStyle="1" w:styleId="ft269">
    <w:name w:val="ft269"/>
    <w:basedOn w:val="a3"/>
    <w:uiPriority w:val="99"/>
    <w:qFormat/>
    <w:rsid w:val="00264D60"/>
    <w:rPr>
      <w:rFonts w:cs="Times New Roman"/>
    </w:rPr>
  </w:style>
  <w:style w:type="character" w:customStyle="1" w:styleId="ft292">
    <w:name w:val="ft292"/>
    <w:basedOn w:val="a3"/>
    <w:uiPriority w:val="99"/>
    <w:qFormat/>
    <w:rsid w:val="00264D60"/>
    <w:rPr>
      <w:rFonts w:cs="Times New Roman"/>
    </w:rPr>
  </w:style>
  <w:style w:type="character" w:customStyle="1" w:styleId="ft300">
    <w:name w:val="ft300"/>
    <w:basedOn w:val="a3"/>
    <w:uiPriority w:val="99"/>
    <w:qFormat/>
    <w:rsid w:val="00264D60"/>
    <w:rPr>
      <w:rFonts w:cs="Times New Roman"/>
    </w:rPr>
  </w:style>
  <w:style w:type="character" w:customStyle="1" w:styleId="ft308">
    <w:name w:val="ft308"/>
    <w:basedOn w:val="a3"/>
    <w:uiPriority w:val="99"/>
    <w:qFormat/>
    <w:rsid w:val="00264D60"/>
    <w:rPr>
      <w:rFonts w:cs="Times New Roman"/>
    </w:rPr>
  </w:style>
  <w:style w:type="character" w:customStyle="1" w:styleId="ft334">
    <w:name w:val="ft334"/>
    <w:basedOn w:val="a3"/>
    <w:uiPriority w:val="99"/>
    <w:qFormat/>
    <w:rsid w:val="00264D60"/>
    <w:rPr>
      <w:rFonts w:cs="Times New Roman"/>
    </w:rPr>
  </w:style>
  <w:style w:type="character" w:customStyle="1" w:styleId="ft346">
    <w:name w:val="ft346"/>
    <w:basedOn w:val="a3"/>
    <w:uiPriority w:val="99"/>
    <w:qFormat/>
    <w:rsid w:val="00264D60"/>
    <w:rPr>
      <w:rFonts w:cs="Times New Roman"/>
    </w:rPr>
  </w:style>
  <w:style w:type="character" w:customStyle="1" w:styleId="ft3">
    <w:name w:val="ft3"/>
    <w:basedOn w:val="a3"/>
    <w:uiPriority w:val="99"/>
    <w:qFormat/>
    <w:rsid w:val="00264D60"/>
    <w:rPr>
      <w:rFonts w:cs="Times New Roman"/>
    </w:rPr>
  </w:style>
  <w:style w:type="character" w:customStyle="1" w:styleId="ft381">
    <w:name w:val="ft381"/>
    <w:basedOn w:val="a3"/>
    <w:uiPriority w:val="99"/>
    <w:qFormat/>
    <w:rsid w:val="00264D60"/>
    <w:rPr>
      <w:rFonts w:cs="Times New Roman"/>
    </w:rPr>
  </w:style>
  <w:style w:type="character" w:customStyle="1" w:styleId="ft391">
    <w:name w:val="ft391"/>
    <w:basedOn w:val="a3"/>
    <w:uiPriority w:val="99"/>
    <w:qFormat/>
    <w:rsid w:val="00264D60"/>
    <w:rPr>
      <w:rFonts w:cs="Times New Roman"/>
    </w:rPr>
  </w:style>
  <w:style w:type="character" w:customStyle="1" w:styleId="ft397">
    <w:name w:val="ft397"/>
    <w:basedOn w:val="a3"/>
    <w:uiPriority w:val="99"/>
    <w:qFormat/>
    <w:rsid w:val="00264D60"/>
    <w:rPr>
      <w:rFonts w:cs="Times New Roman"/>
    </w:rPr>
  </w:style>
  <w:style w:type="character" w:customStyle="1" w:styleId="ft176">
    <w:name w:val="ft176"/>
    <w:basedOn w:val="a3"/>
    <w:uiPriority w:val="99"/>
    <w:qFormat/>
    <w:rsid w:val="00264D60"/>
    <w:rPr>
      <w:rFonts w:cs="Times New Roman"/>
    </w:rPr>
  </w:style>
  <w:style w:type="character" w:customStyle="1" w:styleId="ft410">
    <w:name w:val="ft410"/>
    <w:basedOn w:val="a3"/>
    <w:uiPriority w:val="99"/>
    <w:qFormat/>
    <w:rsid w:val="00264D60"/>
    <w:rPr>
      <w:rFonts w:cs="Times New Roman"/>
    </w:rPr>
  </w:style>
  <w:style w:type="character" w:customStyle="1" w:styleId="ft421">
    <w:name w:val="ft421"/>
    <w:basedOn w:val="a3"/>
    <w:uiPriority w:val="99"/>
    <w:qFormat/>
    <w:rsid w:val="00264D60"/>
    <w:rPr>
      <w:rFonts w:cs="Times New Roman"/>
    </w:rPr>
  </w:style>
  <w:style w:type="character" w:customStyle="1" w:styleId="ft467">
    <w:name w:val="ft467"/>
    <w:basedOn w:val="a3"/>
    <w:uiPriority w:val="99"/>
    <w:qFormat/>
    <w:rsid w:val="00264D60"/>
    <w:rPr>
      <w:rFonts w:cs="Times New Roman"/>
    </w:rPr>
  </w:style>
  <w:style w:type="character" w:customStyle="1" w:styleId="ft479">
    <w:name w:val="ft479"/>
    <w:basedOn w:val="a3"/>
    <w:uiPriority w:val="99"/>
    <w:qFormat/>
    <w:rsid w:val="00264D60"/>
    <w:rPr>
      <w:rFonts w:cs="Times New Roman"/>
    </w:rPr>
  </w:style>
  <w:style w:type="character" w:customStyle="1" w:styleId="ft578">
    <w:name w:val="ft578"/>
    <w:basedOn w:val="a3"/>
    <w:uiPriority w:val="99"/>
    <w:qFormat/>
    <w:rsid w:val="00264D60"/>
    <w:rPr>
      <w:rFonts w:cs="Times New Roman"/>
    </w:rPr>
  </w:style>
  <w:style w:type="character" w:customStyle="1" w:styleId="ft624">
    <w:name w:val="ft624"/>
    <w:basedOn w:val="a3"/>
    <w:uiPriority w:val="99"/>
    <w:qFormat/>
    <w:rsid w:val="00264D60"/>
    <w:rPr>
      <w:rFonts w:cs="Times New Roman"/>
    </w:rPr>
  </w:style>
  <w:style w:type="character" w:customStyle="1" w:styleId="ft631">
    <w:name w:val="ft631"/>
    <w:basedOn w:val="a3"/>
    <w:uiPriority w:val="99"/>
    <w:qFormat/>
    <w:rsid w:val="00264D60"/>
    <w:rPr>
      <w:rFonts w:cs="Times New Roman"/>
    </w:rPr>
  </w:style>
  <w:style w:type="character" w:customStyle="1" w:styleId="ft679">
    <w:name w:val="ft679"/>
    <w:basedOn w:val="a3"/>
    <w:uiPriority w:val="99"/>
    <w:qFormat/>
    <w:rsid w:val="00264D60"/>
    <w:rPr>
      <w:rFonts w:cs="Times New Roman"/>
    </w:rPr>
  </w:style>
  <w:style w:type="character" w:customStyle="1" w:styleId="ft725">
    <w:name w:val="ft725"/>
    <w:basedOn w:val="a3"/>
    <w:uiPriority w:val="99"/>
    <w:qFormat/>
    <w:rsid w:val="00264D60"/>
    <w:rPr>
      <w:rFonts w:cs="Times New Roman"/>
    </w:rPr>
  </w:style>
  <w:style w:type="character" w:customStyle="1" w:styleId="ft769">
    <w:name w:val="ft769"/>
    <w:basedOn w:val="a3"/>
    <w:uiPriority w:val="99"/>
    <w:qFormat/>
    <w:rsid w:val="00264D60"/>
    <w:rPr>
      <w:rFonts w:cs="Times New Roman"/>
    </w:rPr>
  </w:style>
  <w:style w:type="character" w:customStyle="1" w:styleId="ft819">
    <w:name w:val="ft819"/>
    <w:basedOn w:val="a3"/>
    <w:uiPriority w:val="99"/>
    <w:qFormat/>
    <w:rsid w:val="00264D60"/>
    <w:rPr>
      <w:rFonts w:cs="Times New Roman"/>
    </w:rPr>
  </w:style>
  <w:style w:type="character" w:customStyle="1" w:styleId="ft877">
    <w:name w:val="ft877"/>
    <w:basedOn w:val="a3"/>
    <w:uiPriority w:val="99"/>
    <w:qFormat/>
    <w:rsid w:val="00264D60"/>
    <w:rPr>
      <w:rFonts w:cs="Times New Roman"/>
    </w:rPr>
  </w:style>
  <w:style w:type="character" w:customStyle="1" w:styleId="ft275">
    <w:name w:val="ft275"/>
    <w:basedOn w:val="a3"/>
    <w:uiPriority w:val="99"/>
    <w:qFormat/>
    <w:rsid w:val="00264D60"/>
    <w:rPr>
      <w:rFonts w:cs="Times New Roman"/>
    </w:rPr>
  </w:style>
  <w:style w:type="character" w:customStyle="1" w:styleId="ft935">
    <w:name w:val="ft935"/>
    <w:basedOn w:val="a3"/>
    <w:uiPriority w:val="99"/>
    <w:qFormat/>
    <w:rsid w:val="00264D60"/>
    <w:rPr>
      <w:rFonts w:cs="Times New Roman"/>
    </w:rPr>
  </w:style>
  <w:style w:type="character" w:customStyle="1" w:styleId="ft969">
    <w:name w:val="ft969"/>
    <w:basedOn w:val="a3"/>
    <w:uiPriority w:val="99"/>
    <w:qFormat/>
    <w:rsid w:val="00264D60"/>
    <w:rPr>
      <w:rFonts w:cs="Times New Roman"/>
    </w:rPr>
  </w:style>
  <w:style w:type="character" w:customStyle="1" w:styleId="ft1010">
    <w:name w:val="ft1010"/>
    <w:basedOn w:val="a3"/>
    <w:uiPriority w:val="99"/>
    <w:qFormat/>
    <w:rsid w:val="00264D60"/>
    <w:rPr>
      <w:rFonts w:cs="Times New Roman"/>
    </w:rPr>
  </w:style>
  <w:style w:type="character" w:customStyle="1" w:styleId="ft1058">
    <w:name w:val="ft1058"/>
    <w:basedOn w:val="a3"/>
    <w:uiPriority w:val="99"/>
    <w:qFormat/>
    <w:rsid w:val="00264D60"/>
    <w:rPr>
      <w:rFonts w:cs="Times New Roman"/>
    </w:rPr>
  </w:style>
  <w:style w:type="character" w:customStyle="1" w:styleId="ft1101">
    <w:name w:val="ft1101"/>
    <w:basedOn w:val="a3"/>
    <w:uiPriority w:val="99"/>
    <w:qFormat/>
    <w:rsid w:val="00264D60"/>
    <w:rPr>
      <w:rFonts w:cs="Times New Roman"/>
    </w:rPr>
  </w:style>
  <w:style w:type="character" w:customStyle="1" w:styleId="ft1162">
    <w:name w:val="ft1162"/>
    <w:basedOn w:val="a3"/>
    <w:uiPriority w:val="99"/>
    <w:qFormat/>
    <w:rsid w:val="00264D60"/>
    <w:rPr>
      <w:rFonts w:cs="Times New Roman"/>
    </w:rPr>
  </w:style>
  <w:style w:type="character" w:customStyle="1" w:styleId="ft1197">
    <w:name w:val="ft1197"/>
    <w:basedOn w:val="a3"/>
    <w:uiPriority w:val="99"/>
    <w:qFormat/>
    <w:rsid w:val="00264D60"/>
    <w:rPr>
      <w:rFonts w:cs="Times New Roman"/>
    </w:rPr>
  </w:style>
  <w:style w:type="character" w:customStyle="1" w:styleId="ft1248">
    <w:name w:val="ft1248"/>
    <w:basedOn w:val="a3"/>
    <w:uiPriority w:val="99"/>
    <w:qFormat/>
    <w:rsid w:val="00264D60"/>
    <w:rPr>
      <w:rFonts w:cs="Times New Roman"/>
    </w:rPr>
  </w:style>
  <w:style w:type="character" w:customStyle="1" w:styleId="ft1293">
    <w:name w:val="ft1293"/>
    <w:basedOn w:val="a3"/>
    <w:uiPriority w:val="99"/>
    <w:qFormat/>
    <w:rsid w:val="00264D60"/>
    <w:rPr>
      <w:rFonts w:cs="Times New Roman"/>
    </w:rPr>
  </w:style>
  <w:style w:type="character" w:customStyle="1" w:styleId="ft1308">
    <w:name w:val="ft1308"/>
    <w:basedOn w:val="a3"/>
    <w:uiPriority w:val="99"/>
    <w:qFormat/>
    <w:rsid w:val="00264D60"/>
    <w:rPr>
      <w:rFonts w:cs="Times New Roman"/>
    </w:rPr>
  </w:style>
  <w:style w:type="character" w:customStyle="1" w:styleId="ft1366">
    <w:name w:val="ft1366"/>
    <w:basedOn w:val="a3"/>
    <w:uiPriority w:val="99"/>
    <w:qFormat/>
    <w:rsid w:val="00264D60"/>
    <w:rPr>
      <w:rFonts w:cs="Times New Roman"/>
    </w:rPr>
  </w:style>
  <w:style w:type="character" w:customStyle="1" w:styleId="ft1377">
    <w:name w:val="ft1377"/>
    <w:basedOn w:val="a3"/>
    <w:uiPriority w:val="99"/>
    <w:qFormat/>
    <w:rsid w:val="00264D60"/>
    <w:rPr>
      <w:rFonts w:cs="Times New Roman"/>
    </w:rPr>
  </w:style>
  <w:style w:type="character" w:customStyle="1" w:styleId="ft1380">
    <w:name w:val="ft1380"/>
    <w:basedOn w:val="a3"/>
    <w:uiPriority w:val="99"/>
    <w:qFormat/>
    <w:rsid w:val="00264D60"/>
    <w:rPr>
      <w:rFonts w:cs="Times New Roman"/>
    </w:rPr>
  </w:style>
  <w:style w:type="character" w:customStyle="1" w:styleId="ft1389">
    <w:name w:val="ft1389"/>
    <w:basedOn w:val="a3"/>
    <w:uiPriority w:val="99"/>
    <w:qFormat/>
    <w:rsid w:val="00264D60"/>
    <w:rPr>
      <w:rFonts w:cs="Times New Roman"/>
    </w:rPr>
  </w:style>
  <w:style w:type="character" w:customStyle="1" w:styleId="ft1393">
    <w:name w:val="ft1393"/>
    <w:basedOn w:val="a3"/>
    <w:uiPriority w:val="99"/>
    <w:qFormat/>
    <w:rsid w:val="00264D60"/>
    <w:rPr>
      <w:rFonts w:cs="Times New Roman"/>
    </w:rPr>
  </w:style>
  <w:style w:type="character" w:customStyle="1" w:styleId="ft1400">
    <w:name w:val="ft1400"/>
    <w:basedOn w:val="a3"/>
    <w:uiPriority w:val="99"/>
    <w:qFormat/>
    <w:rsid w:val="00264D60"/>
    <w:rPr>
      <w:rFonts w:cs="Times New Roman"/>
    </w:rPr>
  </w:style>
  <w:style w:type="character" w:customStyle="1" w:styleId="ft1407">
    <w:name w:val="ft1407"/>
    <w:basedOn w:val="a3"/>
    <w:uiPriority w:val="99"/>
    <w:qFormat/>
    <w:rsid w:val="00264D60"/>
    <w:rPr>
      <w:rFonts w:cs="Times New Roman"/>
    </w:rPr>
  </w:style>
  <w:style w:type="character" w:customStyle="1" w:styleId="ft1410">
    <w:name w:val="ft1410"/>
    <w:basedOn w:val="a3"/>
    <w:uiPriority w:val="99"/>
    <w:qFormat/>
    <w:rsid w:val="00264D60"/>
    <w:rPr>
      <w:rFonts w:cs="Times New Roman"/>
    </w:rPr>
  </w:style>
  <w:style w:type="character" w:customStyle="1" w:styleId="ft1427">
    <w:name w:val="ft1427"/>
    <w:basedOn w:val="a3"/>
    <w:uiPriority w:val="99"/>
    <w:qFormat/>
    <w:rsid w:val="00264D60"/>
    <w:rPr>
      <w:rFonts w:cs="Times New Roman"/>
    </w:rPr>
  </w:style>
  <w:style w:type="character" w:customStyle="1" w:styleId="ft1478">
    <w:name w:val="ft1478"/>
    <w:basedOn w:val="a3"/>
    <w:uiPriority w:val="99"/>
    <w:qFormat/>
    <w:rsid w:val="00264D60"/>
    <w:rPr>
      <w:rFonts w:cs="Times New Roman"/>
    </w:rPr>
  </w:style>
  <w:style w:type="character" w:customStyle="1" w:styleId="ft1533">
    <w:name w:val="ft1533"/>
    <w:basedOn w:val="a3"/>
    <w:uiPriority w:val="99"/>
    <w:qFormat/>
    <w:rsid w:val="00264D60"/>
    <w:rPr>
      <w:rFonts w:cs="Times New Roman"/>
    </w:rPr>
  </w:style>
  <w:style w:type="character" w:customStyle="1" w:styleId="ft1586">
    <w:name w:val="ft1586"/>
    <w:basedOn w:val="a3"/>
    <w:uiPriority w:val="99"/>
    <w:qFormat/>
    <w:rsid w:val="00264D60"/>
    <w:rPr>
      <w:rFonts w:cs="Times New Roman"/>
    </w:rPr>
  </w:style>
  <w:style w:type="character" w:customStyle="1" w:styleId="ft1627">
    <w:name w:val="ft1627"/>
    <w:basedOn w:val="a3"/>
    <w:uiPriority w:val="99"/>
    <w:qFormat/>
    <w:rsid w:val="00264D60"/>
    <w:rPr>
      <w:rFonts w:cs="Times New Roman"/>
    </w:rPr>
  </w:style>
  <w:style w:type="character" w:customStyle="1" w:styleId="ft1634">
    <w:name w:val="ft1634"/>
    <w:basedOn w:val="a3"/>
    <w:uiPriority w:val="99"/>
    <w:qFormat/>
    <w:rsid w:val="00264D60"/>
    <w:rPr>
      <w:rFonts w:cs="Times New Roman"/>
    </w:rPr>
  </w:style>
  <w:style w:type="character" w:customStyle="1" w:styleId="ft1638">
    <w:name w:val="ft1638"/>
    <w:basedOn w:val="a3"/>
    <w:uiPriority w:val="99"/>
    <w:qFormat/>
    <w:rsid w:val="00264D60"/>
    <w:rPr>
      <w:rFonts w:cs="Times New Roman"/>
    </w:rPr>
  </w:style>
  <w:style w:type="character" w:customStyle="1" w:styleId="ft1643">
    <w:name w:val="ft1643"/>
    <w:basedOn w:val="a3"/>
    <w:uiPriority w:val="99"/>
    <w:qFormat/>
    <w:rsid w:val="00264D60"/>
    <w:rPr>
      <w:rFonts w:cs="Times New Roman"/>
    </w:rPr>
  </w:style>
  <w:style w:type="character" w:customStyle="1" w:styleId="ft1659">
    <w:name w:val="ft1659"/>
    <w:basedOn w:val="a3"/>
    <w:uiPriority w:val="99"/>
    <w:qFormat/>
    <w:rsid w:val="00264D60"/>
    <w:rPr>
      <w:rFonts w:cs="Times New Roman"/>
    </w:rPr>
  </w:style>
  <w:style w:type="character" w:customStyle="1" w:styleId="ft1665">
    <w:name w:val="ft1665"/>
    <w:basedOn w:val="a3"/>
    <w:uiPriority w:val="99"/>
    <w:qFormat/>
    <w:rsid w:val="00264D60"/>
    <w:rPr>
      <w:rFonts w:cs="Times New Roman"/>
    </w:rPr>
  </w:style>
  <w:style w:type="character" w:customStyle="1" w:styleId="ft1711">
    <w:name w:val="ft1711"/>
    <w:basedOn w:val="a3"/>
    <w:uiPriority w:val="99"/>
    <w:qFormat/>
    <w:rsid w:val="00264D60"/>
    <w:rPr>
      <w:rFonts w:cs="Times New Roman"/>
    </w:rPr>
  </w:style>
  <w:style w:type="character" w:customStyle="1" w:styleId="ft1757">
    <w:name w:val="ft1757"/>
    <w:basedOn w:val="a3"/>
    <w:uiPriority w:val="99"/>
    <w:qFormat/>
    <w:rsid w:val="00264D60"/>
    <w:rPr>
      <w:rFonts w:cs="Times New Roman"/>
    </w:rPr>
  </w:style>
  <w:style w:type="character" w:customStyle="1" w:styleId="ft1804">
    <w:name w:val="ft1804"/>
    <w:basedOn w:val="a3"/>
    <w:uiPriority w:val="99"/>
    <w:qFormat/>
    <w:rsid w:val="00264D60"/>
    <w:rPr>
      <w:rFonts w:cs="Times New Roman"/>
    </w:rPr>
  </w:style>
  <w:style w:type="character" w:customStyle="1" w:styleId="ft1855">
    <w:name w:val="ft1855"/>
    <w:basedOn w:val="a3"/>
    <w:uiPriority w:val="99"/>
    <w:qFormat/>
    <w:rsid w:val="00264D60"/>
    <w:rPr>
      <w:rFonts w:cs="Times New Roman"/>
    </w:rPr>
  </w:style>
  <w:style w:type="character" w:customStyle="1" w:styleId="ft1883">
    <w:name w:val="ft1883"/>
    <w:basedOn w:val="a3"/>
    <w:uiPriority w:val="99"/>
    <w:qFormat/>
    <w:rsid w:val="00264D60"/>
    <w:rPr>
      <w:rFonts w:cs="Times New Roman"/>
    </w:rPr>
  </w:style>
  <w:style w:type="character" w:customStyle="1" w:styleId="ft1937">
    <w:name w:val="ft1937"/>
    <w:basedOn w:val="a3"/>
    <w:uiPriority w:val="99"/>
    <w:qFormat/>
    <w:rsid w:val="00264D60"/>
    <w:rPr>
      <w:rFonts w:cs="Times New Roman"/>
    </w:rPr>
  </w:style>
  <w:style w:type="character" w:customStyle="1" w:styleId="ft1983">
    <w:name w:val="ft1983"/>
    <w:basedOn w:val="a3"/>
    <w:uiPriority w:val="99"/>
    <w:qFormat/>
    <w:rsid w:val="00264D60"/>
    <w:rPr>
      <w:rFonts w:cs="Times New Roman"/>
    </w:rPr>
  </w:style>
  <w:style w:type="character" w:customStyle="1" w:styleId="ft2028">
    <w:name w:val="ft2028"/>
    <w:basedOn w:val="a3"/>
    <w:uiPriority w:val="99"/>
    <w:qFormat/>
    <w:rsid w:val="00264D60"/>
    <w:rPr>
      <w:rFonts w:cs="Times New Roman"/>
    </w:rPr>
  </w:style>
  <w:style w:type="character" w:customStyle="1" w:styleId="ft2049">
    <w:name w:val="ft2049"/>
    <w:basedOn w:val="a3"/>
    <w:uiPriority w:val="99"/>
    <w:qFormat/>
    <w:rsid w:val="00264D60"/>
    <w:rPr>
      <w:rFonts w:cs="Times New Roman"/>
    </w:rPr>
  </w:style>
  <w:style w:type="character" w:customStyle="1" w:styleId="ft2096">
    <w:name w:val="ft2096"/>
    <w:basedOn w:val="a3"/>
    <w:uiPriority w:val="99"/>
    <w:qFormat/>
    <w:rsid w:val="00264D60"/>
    <w:rPr>
      <w:rFonts w:cs="Times New Roman"/>
    </w:rPr>
  </w:style>
  <w:style w:type="character" w:customStyle="1" w:styleId="ft2144">
    <w:name w:val="ft2144"/>
    <w:basedOn w:val="a3"/>
    <w:uiPriority w:val="99"/>
    <w:qFormat/>
    <w:rsid w:val="00264D60"/>
    <w:rPr>
      <w:rFonts w:cs="Times New Roman"/>
    </w:rPr>
  </w:style>
  <w:style w:type="character" w:customStyle="1" w:styleId="ft2234">
    <w:name w:val="ft2234"/>
    <w:basedOn w:val="a3"/>
    <w:uiPriority w:val="99"/>
    <w:qFormat/>
    <w:rsid w:val="00264D60"/>
    <w:rPr>
      <w:rFonts w:cs="Times New Roman"/>
    </w:rPr>
  </w:style>
  <w:style w:type="character" w:customStyle="1" w:styleId="ft2289">
    <w:name w:val="ft2289"/>
    <w:basedOn w:val="a3"/>
    <w:uiPriority w:val="99"/>
    <w:qFormat/>
    <w:rsid w:val="00264D60"/>
    <w:rPr>
      <w:rFonts w:cs="Times New Roman"/>
    </w:rPr>
  </w:style>
  <w:style w:type="character" w:customStyle="1" w:styleId="ft1884">
    <w:name w:val="ft1884"/>
    <w:basedOn w:val="a3"/>
    <w:uiPriority w:val="99"/>
    <w:qFormat/>
    <w:rsid w:val="00264D60"/>
    <w:rPr>
      <w:rFonts w:cs="Times New Roman"/>
    </w:rPr>
  </w:style>
  <w:style w:type="character" w:customStyle="1" w:styleId="ft2343">
    <w:name w:val="ft2343"/>
    <w:basedOn w:val="a3"/>
    <w:uiPriority w:val="99"/>
    <w:qFormat/>
    <w:rsid w:val="00264D60"/>
    <w:rPr>
      <w:rFonts w:cs="Times New Roman"/>
    </w:rPr>
  </w:style>
  <w:style w:type="character" w:customStyle="1" w:styleId="ft2392">
    <w:name w:val="ft2392"/>
    <w:basedOn w:val="a3"/>
    <w:uiPriority w:val="99"/>
    <w:qFormat/>
    <w:rsid w:val="00264D60"/>
    <w:rPr>
      <w:rFonts w:cs="Times New Roman"/>
    </w:rPr>
  </w:style>
  <w:style w:type="character" w:customStyle="1" w:styleId="ft2439">
    <w:name w:val="ft2439"/>
    <w:basedOn w:val="a3"/>
    <w:uiPriority w:val="99"/>
    <w:qFormat/>
    <w:rsid w:val="00264D60"/>
    <w:rPr>
      <w:rFonts w:cs="Times New Roman"/>
    </w:rPr>
  </w:style>
  <w:style w:type="character" w:customStyle="1" w:styleId="ft2489">
    <w:name w:val="ft2489"/>
    <w:basedOn w:val="a3"/>
    <w:uiPriority w:val="99"/>
    <w:qFormat/>
    <w:rsid w:val="00264D60"/>
    <w:rPr>
      <w:rFonts w:cs="Times New Roman"/>
    </w:rPr>
  </w:style>
  <w:style w:type="character" w:customStyle="1" w:styleId="ft2500">
    <w:name w:val="ft2500"/>
    <w:basedOn w:val="a3"/>
    <w:uiPriority w:val="99"/>
    <w:qFormat/>
    <w:rsid w:val="00264D60"/>
    <w:rPr>
      <w:rFonts w:cs="Times New Roman"/>
    </w:rPr>
  </w:style>
  <w:style w:type="character" w:customStyle="1" w:styleId="ft2555">
    <w:name w:val="ft2555"/>
    <w:basedOn w:val="a3"/>
    <w:uiPriority w:val="99"/>
    <w:qFormat/>
    <w:rsid w:val="00264D60"/>
    <w:rPr>
      <w:rFonts w:cs="Times New Roman"/>
    </w:rPr>
  </w:style>
  <w:style w:type="character" w:customStyle="1" w:styleId="ft2562">
    <w:name w:val="ft2562"/>
    <w:basedOn w:val="a3"/>
    <w:uiPriority w:val="99"/>
    <w:qFormat/>
    <w:rsid w:val="00264D60"/>
    <w:rPr>
      <w:rFonts w:cs="Times New Roman"/>
    </w:rPr>
  </w:style>
  <w:style w:type="character" w:customStyle="1" w:styleId="ft2569">
    <w:name w:val="ft2569"/>
    <w:basedOn w:val="a3"/>
    <w:uiPriority w:val="99"/>
    <w:qFormat/>
    <w:rsid w:val="00264D60"/>
    <w:rPr>
      <w:rFonts w:cs="Times New Roman"/>
    </w:rPr>
  </w:style>
  <w:style w:type="character" w:customStyle="1" w:styleId="ft2572">
    <w:name w:val="ft2572"/>
    <w:basedOn w:val="a3"/>
    <w:uiPriority w:val="99"/>
    <w:qFormat/>
    <w:rsid w:val="00264D60"/>
    <w:rPr>
      <w:rFonts w:cs="Times New Roman"/>
    </w:rPr>
  </w:style>
  <w:style w:type="character" w:customStyle="1" w:styleId="ft2581">
    <w:name w:val="ft2581"/>
    <w:basedOn w:val="a3"/>
    <w:uiPriority w:val="99"/>
    <w:qFormat/>
    <w:rsid w:val="00264D60"/>
    <w:rPr>
      <w:rFonts w:cs="Times New Roman"/>
    </w:rPr>
  </w:style>
  <w:style w:type="character" w:customStyle="1" w:styleId="ft2590">
    <w:name w:val="ft2590"/>
    <w:basedOn w:val="a3"/>
    <w:uiPriority w:val="99"/>
    <w:qFormat/>
    <w:rsid w:val="00264D60"/>
    <w:rPr>
      <w:rFonts w:cs="Times New Roman"/>
    </w:rPr>
  </w:style>
  <w:style w:type="character" w:customStyle="1" w:styleId="ft2624">
    <w:name w:val="ft2624"/>
    <w:basedOn w:val="a3"/>
    <w:uiPriority w:val="99"/>
    <w:qFormat/>
    <w:rsid w:val="00264D60"/>
    <w:rPr>
      <w:rFonts w:cs="Times New Roman"/>
    </w:rPr>
  </w:style>
  <w:style w:type="character" w:customStyle="1" w:styleId="ft2669">
    <w:name w:val="ft2669"/>
    <w:basedOn w:val="a3"/>
    <w:uiPriority w:val="99"/>
    <w:qFormat/>
    <w:rsid w:val="00264D60"/>
    <w:rPr>
      <w:rFonts w:cs="Times New Roman"/>
    </w:rPr>
  </w:style>
  <w:style w:type="character" w:customStyle="1" w:styleId="ft2679">
    <w:name w:val="ft2679"/>
    <w:basedOn w:val="a3"/>
    <w:uiPriority w:val="99"/>
    <w:qFormat/>
    <w:rsid w:val="00264D60"/>
    <w:rPr>
      <w:rFonts w:cs="Times New Roman"/>
    </w:rPr>
  </w:style>
  <w:style w:type="character" w:customStyle="1" w:styleId="ft2716">
    <w:name w:val="ft2716"/>
    <w:basedOn w:val="a3"/>
    <w:uiPriority w:val="99"/>
    <w:qFormat/>
    <w:rsid w:val="00264D60"/>
    <w:rPr>
      <w:rFonts w:cs="Times New Roman"/>
    </w:rPr>
  </w:style>
  <w:style w:type="character" w:customStyle="1" w:styleId="ft2726">
    <w:name w:val="ft2726"/>
    <w:basedOn w:val="a3"/>
    <w:uiPriority w:val="99"/>
    <w:qFormat/>
    <w:rsid w:val="00264D60"/>
    <w:rPr>
      <w:rFonts w:cs="Times New Roman"/>
    </w:rPr>
  </w:style>
  <w:style w:type="character" w:customStyle="1" w:styleId="ft2773">
    <w:name w:val="ft2773"/>
    <w:basedOn w:val="a3"/>
    <w:uiPriority w:val="99"/>
    <w:qFormat/>
    <w:rsid w:val="00264D60"/>
    <w:rPr>
      <w:rFonts w:cs="Times New Roman"/>
    </w:rPr>
  </w:style>
  <w:style w:type="character" w:customStyle="1" w:styleId="ft2782">
    <w:name w:val="ft2782"/>
    <w:basedOn w:val="a3"/>
    <w:uiPriority w:val="99"/>
    <w:qFormat/>
    <w:rsid w:val="00264D60"/>
    <w:rPr>
      <w:rFonts w:cs="Times New Roman"/>
    </w:rPr>
  </w:style>
  <w:style w:type="character" w:customStyle="1" w:styleId="ft2828">
    <w:name w:val="ft2828"/>
    <w:basedOn w:val="a3"/>
    <w:uiPriority w:val="99"/>
    <w:qFormat/>
    <w:rsid w:val="00264D60"/>
    <w:rPr>
      <w:rFonts w:cs="Times New Roman"/>
    </w:rPr>
  </w:style>
  <w:style w:type="character" w:customStyle="1" w:styleId="ft2877">
    <w:name w:val="ft2877"/>
    <w:basedOn w:val="a3"/>
    <w:uiPriority w:val="99"/>
    <w:qFormat/>
    <w:rsid w:val="00264D60"/>
    <w:rPr>
      <w:rFonts w:cs="Times New Roman"/>
    </w:rPr>
  </w:style>
  <w:style w:type="character" w:customStyle="1" w:styleId="ft2921">
    <w:name w:val="ft2921"/>
    <w:basedOn w:val="a3"/>
    <w:uiPriority w:val="99"/>
    <w:qFormat/>
    <w:rsid w:val="00264D60"/>
    <w:rPr>
      <w:rFonts w:cs="Times New Roman"/>
    </w:rPr>
  </w:style>
  <w:style w:type="character" w:customStyle="1" w:styleId="ft2927">
    <w:name w:val="ft2927"/>
    <w:basedOn w:val="a3"/>
    <w:uiPriority w:val="99"/>
    <w:qFormat/>
    <w:rsid w:val="00264D60"/>
    <w:rPr>
      <w:rFonts w:cs="Times New Roman"/>
    </w:rPr>
  </w:style>
  <w:style w:type="character" w:customStyle="1" w:styleId="ft2935">
    <w:name w:val="ft2935"/>
    <w:basedOn w:val="a3"/>
    <w:uiPriority w:val="99"/>
    <w:qFormat/>
    <w:rsid w:val="00264D60"/>
    <w:rPr>
      <w:rFonts w:cs="Times New Roman"/>
    </w:rPr>
  </w:style>
  <w:style w:type="character" w:customStyle="1" w:styleId="ft2943">
    <w:name w:val="ft2943"/>
    <w:basedOn w:val="a3"/>
    <w:uiPriority w:val="99"/>
    <w:qFormat/>
    <w:rsid w:val="00264D60"/>
    <w:rPr>
      <w:rFonts w:cs="Times New Roman"/>
    </w:rPr>
  </w:style>
  <w:style w:type="character" w:customStyle="1" w:styleId="ft2952">
    <w:name w:val="ft2952"/>
    <w:basedOn w:val="a3"/>
    <w:uiPriority w:val="99"/>
    <w:qFormat/>
    <w:rsid w:val="00264D60"/>
    <w:rPr>
      <w:rFonts w:cs="Times New Roman"/>
    </w:rPr>
  </w:style>
  <w:style w:type="character" w:customStyle="1" w:styleId="ft2954">
    <w:name w:val="ft2954"/>
    <w:basedOn w:val="a3"/>
    <w:uiPriority w:val="99"/>
    <w:qFormat/>
    <w:rsid w:val="00264D60"/>
    <w:rPr>
      <w:rFonts w:cs="Times New Roman"/>
    </w:rPr>
  </w:style>
  <w:style w:type="character" w:customStyle="1" w:styleId="ft2955">
    <w:name w:val="ft2955"/>
    <w:basedOn w:val="a3"/>
    <w:uiPriority w:val="99"/>
    <w:qFormat/>
    <w:rsid w:val="00264D60"/>
    <w:rPr>
      <w:rFonts w:cs="Times New Roman"/>
    </w:rPr>
  </w:style>
  <w:style w:type="character" w:customStyle="1" w:styleId="ft2962">
    <w:name w:val="ft2962"/>
    <w:basedOn w:val="a3"/>
    <w:uiPriority w:val="99"/>
    <w:qFormat/>
    <w:rsid w:val="00264D60"/>
    <w:rPr>
      <w:rFonts w:cs="Times New Roman"/>
    </w:rPr>
  </w:style>
  <w:style w:type="character" w:customStyle="1" w:styleId="ft2968">
    <w:name w:val="ft2968"/>
    <w:basedOn w:val="a3"/>
    <w:uiPriority w:val="99"/>
    <w:qFormat/>
    <w:rsid w:val="00264D60"/>
    <w:rPr>
      <w:rFonts w:cs="Times New Roman"/>
    </w:rPr>
  </w:style>
  <w:style w:type="character" w:customStyle="1" w:styleId="ft2973">
    <w:name w:val="ft2973"/>
    <w:basedOn w:val="a3"/>
    <w:uiPriority w:val="99"/>
    <w:qFormat/>
    <w:rsid w:val="00264D60"/>
    <w:rPr>
      <w:rFonts w:cs="Times New Roman"/>
    </w:rPr>
  </w:style>
  <w:style w:type="character" w:customStyle="1" w:styleId="ft2974">
    <w:name w:val="ft2974"/>
    <w:basedOn w:val="a3"/>
    <w:uiPriority w:val="99"/>
    <w:qFormat/>
    <w:rsid w:val="00264D60"/>
    <w:rPr>
      <w:rFonts w:cs="Times New Roman"/>
    </w:rPr>
  </w:style>
  <w:style w:type="character" w:customStyle="1" w:styleId="ft2976">
    <w:name w:val="ft2976"/>
    <w:basedOn w:val="a3"/>
    <w:uiPriority w:val="99"/>
    <w:qFormat/>
    <w:rsid w:val="00264D60"/>
    <w:rPr>
      <w:rFonts w:cs="Times New Roman"/>
    </w:rPr>
  </w:style>
  <w:style w:type="character" w:customStyle="1" w:styleId="ft2985">
    <w:name w:val="ft2985"/>
    <w:basedOn w:val="a3"/>
    <w:uiPriority w:val="99"/>
    <w:qFormat/>
    <w:rsid w:val="00264D60"/>
    <w:rPr>
      <w:rFonts w:cs="Times New Roman"/>
    </w:rPr>
  </w:style>
  <w:style w:type="character" w:customStyle="1" w:styleId="ft3002">
    <w:name w:val="ft3002"/>
    <w:basedOn w:val="a3"/>
    <w:uiPriority w:val="99"/>
    <w:qFormat/>
    <w:rsid w:val="00264D60"/>
    <w:rPr>
      <w:rFonts w:cs="Times New Roman"/>
    </w:rPr>
  </w:style>
  <w:style w:type="character" w:customStyle="1" w:styleId="ft3037">
    <w:name w:val="ft3037"/>
    <w:basedOn w:val="a3"/>
    <w:uiPriority w:val="99"/>
    <w:qFormat/>
    <w:rsid w:val="00264D60"/>
    <w:rPr>
      <w:rFonts w:cs="Times New Roman"/>
    </w:rPr>
  </w:style>
  <w:style w:type="character" w:customStyle="1" w:styleId="ft3084">
    <w:name w:val="ft3084"/>
    <w:basedOn w:val="a3"/>
    <w:uiPriority w:val="99"/>
    <w:qFormat/>
    <w:rsid w:val="00264D60"/>
    <w:rPr>
      <w:rFonts w:cs="Times New Roman"/>
    </w:rPr>
  </w:style>
  <w:style w:type="character" w:customStyle="1" w:styleId="ft3127">
    <w:name w:val="ft3127"/>
    <w:basedOn w:val="a3"/>
    <w:uiPriority w:val="99"/>
    <w:qFormat/>
    <w:rsid w:val="00264D60"/>
    <w:rPr>
      <w:rFonts w:cs="Times New Roman"/>
    </w:rPr>
  </w:style>
  <w:style w:type="character" w:customStyle="1" w:styleId="ft3156">
    <w:name w:val="ft3156"/>
    <w:basedOn w:val="a3"/>
    <w:uiPriority w:val="99"/>
    <w:qFormat/>
    <w:rsid w:val="00264D60"/>
    <w:rPr>
      <w:rFonts w:cs="Times New Roman"/>
    </w:rPr>
  </w:style>
  <w:style w:type="character" w:customStyle="1" w:styleId="ft3206">
    <w:name w:val="ft3206"/>
    <w:basedOn w:val="a3"/>
    <w:uiPriority w:val="99"/>
    <w:qFormat/>
    <w:rsid w:val="00264D60"/>
    <w:rPr>
      <w:rFonts w:cs="Times New Roman"/>
    </w:rPr>
  </w:style>
  <w:style w:type="character" w:customStyle="1" w:styleId="ft3264">
    <w:name w:val="ft3264"/>
    <w:basedOn w:val="a3"/>
    <w:uiPriority w:val="99"/>
    <w:qFormat/>
    <w:rsid w:val="00264D60"/>
    <w:rPr>
      <w:rFonts w:cs="Times New Roman"/>
    </w:rPr>
  </w:style>
  <w:style w:type="character" w:customStyle="1" w:styleId="ft3315">
    <w:name w:val="ft3315"/>
    <w:basedOn w:val="a3"/>
    <w:uiPriority w:val="99"/>
    <w:qFormat/>
    <w:rsid w:val="00264D60"/>
    <w:rPr>
      <w:rFonts w:cs="Times New Roman"/>
    </w:rPr>
  </w:style>
  <w:style w:type="character" w:customStyle="1" w:styleId="ft3373">
    <w:name w:val="ft3373"/>
    <w:basedOn w:val="a3"/>
    <w:uiPriority w:val="99"/>
    <w:qFormat/>
    <w:rsid w:val="00264D60"/>
    <w:rPr>
      <w:rFonts w:cs="Times New Roman"/>
    </w:rPr>
  </w:style>
  <w:style w:type="character" w:customStyle="1" w:styleId="ft3432">
    <w:name w:val="ft3432"/>
    <w:basedOn w:val="a3"/>
    <w:uiPriority w:val="99"/>
    <w:qFormat/>
    <w:rsid w:val="00264D60"/>
    <w:rPr>
      <w:rFonts w:cs="Times New Roman"/>
    </w:rPr>
  </w:style>
  <w:style w:type="character" w:customStyle="1" w:styleId="ft3489">
    <w:name w:val="ft3489"/>
    <w:basedOn w:val="a3"/>
    <w:uiPriority w:val="99"/>
    <w:qFormat/>
    <w:rsid w:val="00264D60"/>
    <w:rPr>
      <w:rFonts w:cs="Times New Roman"/>
    </w:rPr>
  </w:style>
  <w:style w:type="character" w:customStyle="1" w:styleId="ft3546">
    <w:name w:val="ft3546"/>
    <w:basedOn w:val="a3"/>
    <w:uiPriority w:val="99"/>
    <w:qFormat/>
    <w:rsid w:val="00264D60"/>
    <w:rPr>
      <w:rFonts w:cs="Times New Roman"/>
    </w:rPr>
  </w:style>
  <w:style w:type="character" w:customStyle="1" w:styleId="ft3608">
    <w:name w:val="ft3608"/>
    <w:basedOn w:val="a3"/>
    <w:uiPriority w:val="99"/>
    <w:qFormat/>
    <w:rsid w:val="00264D60"/>
    <w:rPr>
      <w:rFonts w:cs="Times New Roman"/>
    </w:rPr>
  </w:style>
  <w:style w:type="character" w:customStyle="1" w:styleId="ft3651">
    <w:name w:val="ft3651"/>
    <w:basedOn w:val="a3"/>
    <w:uiPriority w:val="99"/>
    <w:qFormat/>
    <w:rsid w:val="00264D60"/>
    <w:rPr>
      <w:rFonts w:cs="Times New Roman"/>
    </w:rPr>
  </w:style>
  <w:style w:type="paragraph" w:customStyle="1" w:styleId="c4c8c7c24">
    <w:name w:val="c4 c8 c7 c24"/>
    <w:basedOn w:val="a2"/>
    <w:uiPriority w:val="99"/>
    <w:qFormat/>
    <w:rsid w:val="00264D60"/>
    <w:pPr>
      <w:widowControl/>
      <w:snapToGrid/>
      <w:spacing w:before="90" w:after="90"/>
    </w:pPr>
    <w:rPr>
      <w:rFonts w:eastAsia="Times New Roman"/>
      <w:szCs w:val="24"/>
    </w:rPr>
  </w:style>
  <w:style w:type="character" w:customStyle="1" w:styleId="c5">
    <w:name w:val="c5"/>
    <w:basedOn w:val="a3"/>
    <w:uiPriority w:val="99"/>
    <w:qFormat/>
    <w:rsid w:val="00264D60"/>
    <w:rPr>
      <w:rFonts w:cs="Times New Roman"/>
    </w:rPr>
  </w:style>
  <w:style w:type="character" w:customStyle="1" w:styleId="1142">
    <w:name w:val="Знак Знак114"/>
    <w:uiPriority w:val="99"/>
    <w:locked/>
    <w:rsid w:val="00264D60"/>
    <w:rPr>
      <w:rFonts w:ascii="Arial" w:hAnsi="Arial"/>
      <w:b/>
      <w:color w:val="000000"/>
      <w:sz w:val="26"/>
      <w:lang w:val="ru-RU" w:eastAsia="ru-RU"/>
    </w:rPr>
  </w:style>
  <w:style w:type="paragraph" w:customStyle="1" w:styleId="1122">
    <w:name w:val="Стиль Заголовок 1 + 12 пт"/>
    <w:basedOn w:val="10"/>
    <w:uiPriority w:val="99"/>
    <w:qFormat/>
    <w:rsid w:val="00264D60"/>
    <w:pPr>
      <w:widowControl w:val="0"/>
      <w:tabs>
        <w:tab w:val="clear" w:pos="567"/>
        <w:tab w:val="clear" w:pos="680"/>
        <w:tab w:val="clear" w:pos="1106"/>
        <w:tab w:val="clear" w:pos="1729"/>
        <w:tab w:val="clear" w:pos="7002"/>
      </w:tabs>
      <w:suppressAutoHyphens/>
      <w:spacing w:line="312" w:lineRule="auto"/>
      <w:ind w:firstLine="454"/>
      <w:jc w:val="left"/>
    </w:pPr>
    <w:rPr>
      <w:rFonts w:ascii="Times New Roman ??????????" w:hAnsi="Times New Roman ??????????"/>
      <w:b/>
      <w:bCs/>
      <w:caps/>
      <w:sz w:val="24"/>
    </w:rPr>
  </w:style>
  <w:style w:type="character" w:customStyle="1" w:styleId="ft9267">
    <w:name w:val="ft9267"/>
    <w:uiPriority w:val="99"/>
    <w:qFormat/>
    <w:rsid w:val="00264D60"/>
  </w:style>
  <w:style w:type="character" w:customStyle="1" w:styleId="ft9274">
    <w:name w:val="ft9274"/>
    <w:uiPriority w:val="99"/>
    <w:qFormat/>
    <w:rsid w:val="00264D60"/>
  </w:style>
  <w:style w:type="character" w:customStyle="1" w:styleId="ft9282">
    <w:name w:val="ft9282"/>
    <w:uiPriority w:val="99"/>
    <w:qFormat/>
    <w:rsid w:val="00264D60"/>
  </w:style>
  <w:style w:type="character" w:customStyle="1" w:styleId="ft9284">
    <w:name w:val="ft9284"/>
    <w:uiPriority w:val="99"/>
    <w:qFormat/>
    <w:rsid w:val="00264D60"/>
  </w:style>
  <w:style w:type="character" w:customStyle="1" w:styleId="ft9287">
    <w:name w:val="ft9287"/>
    <w:uiPriority w:val="99"/>
    <w:qFormat/>
    <w:rsid w:val="00264D60"/>
  </w:style>
  <w:style w:type="character" w:customStyle="1" w:styleId="ft9293">
    <w:name w:val="ft9293"/>
    <w:uiPriority w:val="99"/>
    <w:qFormat/>
    <w:rsid w:val="00264D60"/>
  </w:style>
  <w:style w:type="character" w:customStyle="1" w:styleId="ft9299">
    <w:name w:val="ft9299"/>
    <w:uiPriority w:val="99"/>
    <w:qFormat/>
    <w:rsid w:val="00264D60"/>
  </w:style>
  <w:style w:type="character" w:customStyle="1" w:styleId="ft9306">
    <w:name w:val="ft9306"/>
    <w:uiPriority w:val="99"/>
    <w:qFormat/>
    <w:rsid w:val="00264D60"/>
  </w:style>
  <w:style w:type="character" w:customStyle="1" w:styleId="ft8849">
    <w:name w:val="ft8849"/>
    <w:uiPriority w:val="99"/>
    <w:qFormat/>
    <w:rsid w:val="00264D60"/>
  </w:style>
  <w:style w:type="character" w:customStyle="1" w:styleId="ft9312">
    <w:name w:val="ft9312"/>
    <w:uiPriority w:val="99"/>
    <w:qFormat/>
    <w:rsid w:val="00264D60"/>
  </w:style>
  <w:style w:type="character" w:customStyle="1" w:styleId="ft9316">
    <w:name w:val="ft9316"/>
    <w:uiPriority w:val="99"/>
    <w:qFormat/>
    <w:rsid w:val="00264D60"/>
  </w:style>
  <w:style w:type="character" w:customStyle="1" w:styleId="ft9324">
    <w:name w:val="ft9324"/>
    <w:uiPriority w:val="99"/>
    <w:qFormat/>
    <w:rsid w:val="00264D60"/>
  </w:style>
  <w:style w:type="character" w:customStyle="1" w:styleId="ft9330">
    <w:name w:val="ft9330"/>
    <w:uiPriority w:val="99"/>
    <w:qFormat/>
    <w:rsid w:val="00264D60"/>
  </w:style>
  <w:style w:type="character" w:customStyle="1" w:styleId="18100">
    <w:name w:val="Знак Знак1810"/>
    <w:uiPriority w:val="99"/>
    <w:rsid w:val="00264D60"/>
    <w:rPr>
      <w:rFonts w:eastAsia="SimSun"/>
      <w:b/>
      <w:caps/>
      <w:sz w:val="24"/>
      <w:lang w:val="ru-RU" w:eastAsia="ru-RU"/>
    </w:rPr>
  </w:style>
  <w:style w:type="paragraph" w:customStyle="1" w:styleId="1fffffb">
    <w:name w:val="1 уровень Знак"/>
    <w:basedOn w:val="a2"/>
    <w:link w:val="1fffffc"/>
    <w:uiPriority w:val="99"/>
    <w:qFormat/>
    <w:rsid w:val="00264D60"/>
    <w:pPr>
      <w:keepNext/>
      <w:shd w:val="clear" w:color="auto" w:fill="FFFFFF"/>
      <w:autoSpaceDE w:val="0"/>
      <w:autoSpaceDN w:val="0"/>
      <w:adjustRightInd w:val="0"/>
      <w:snapToGrid/>
      <w:spacing w:before="520" w:after="260" w:line="312" w:lineRule="auto"/>
      <w:jc w:val="center"/>
      <w:outlineLvl w:val="0"/>
    </w:pPr>
    <w:rPr>
      <w:b/>
      <w:color w:val="000000"/>
    </w:rPr>
  </w:style>
  <w:style w:type="character" w:customStyle="1" w:styleId="1fffffc">
    <w:name w:val="1 уровень Знак Знак"/>
    <w:link w:val="1fffffb"/>
    <w:uiPriority w:val="99"/>
    <w:qFormat/>
    <w:locked/>
    <w:rsid w:val="00264D60"/>
    <w:rPr>
      <w:rFonts w:ascii="Times New Roman" w:eastAsia="Calibri" w:hAnsi="Times New Roman" w:cs="Times New Roman"/>
      <w:b/>
      <w:color w:val="000000"/>
      <w:sz w:val="24"/>
      <w:szCs w:val="20"/>
      <w:shd w:val="clear" w:color="auto" w:fill="FFFFFF"/>
      <w:lang w:eastAsia="ru-RU"/>
    </w:rPr>
  </w:style>
  <w:style w:type="character" w:customStyle="1" w:styleId="WW8Num36z0">
    <w:name w:val="WW8Num36z0"/>
    <w:uiPriority w:val="99"/>
    <w:qFormat/>
    <w:rsid w:val="00264D60"/>
    <w:rPr>
      <w:rFonts w:ascii="Wingdings" w:hAnsi="Wingdings"/>
    </w:rPr>
  </w:style>
  <w:style w:type="character" w:customStyle="1" w:styleId="WW8Num39z0">
    <w:name w:val="WW8Num39z0"/>
    <w:uiPriority w:val="99"/>
    <w:qFormat/>
    <w:rsid w:val="00264D60"/>
    <w:rPr>
      <w:rFonts w:ascii="Wingdings" w:hAnsi="Wingdings"/>
    </w:rPr>
  </w:style>
  <w:style w:type="character" w:customStyle="1" w:styleId="WW8Num42z0">
    <w:name w:val="WW8Num42z0"/>
    <w:uiPriority w:val="99"/>
    <w:qFormat/>
    <w:rsid w:val="00264D60"/>
    <w:rPr>
      <w:rFonts w:ascii="Wingdings" w:hAnsi="Wingdings"/>
    </w:rPr>
  </w:style>
  <w:style w:type="character" w:customStyle="1" w:styleId="WW8Num44z0">
    <w:name w:val="WW8Num44z0"/>
    <w:uiPriority w:val="99"/>
    <w:qFormat/>
    <w:rsid w:val="00264D60"/>
    <w:rPr>
      <w:rFonts w:ascii="Wingdings" w:hAnsi="Wingdings"/>
    </w:rPr>
  </w:style>
  <w:style w:type="character" w:customStyle="1" w:styleId="WW8Num44z1">
    <w:name w:val="WW8Num44z1"/>
    <w:uiPriority w:val="99"/>
    <w:qFormat/>
    <w:rsid w:val="00264D60"/>
    <w:rPr>
      <w:rFonts w:ascii="Courier New" w:hAnsi="Courier New"/>
    </w:rPr>
  </w:style>
  <w:style w:type="character" w:customStyle="1" w:styleId="WW8Num44z3">
    <w:name w:val="WW8Num44z3"/>
    <w:uiPriority w:val="99"/>
    <w:qFormat/>
    <w:rsid w:val="00264D60"/>
    <w:rPr>
      <w:rFonts w:ascii="Symbol" w:hAnsi="Symbol"/>
    </w:rPr>
  </w:style>
  <w:style w:type="character" w:customStyle="1" w:styleId="WW8Num47z0">
    <w:name w:val="WW8Num47z0"/>
    <w:uiPriority w:val="99"/>
    <w:qFormat/>
    <w:rsid w:val="00264D60"/>
    <w:rPr>
      <w:rFonts w:ascii="Wingdings" w:hAnsi="Wingdings"/>
    </w:rPr>
  </w:style>
  <w:style w:type="character" w:customStyle="1" w:styleId="WW8Num47z1">
    <w:name w:val="WW8Num47z1"/>
    <w:uiPriority w:val="99"/>
    <w:qFormat/>
    <w:rsid w:val="00264D60"/>
    <w:rPr>
      <w:rFonts w:ascii="Courier New" w:hAnsi="Courier New"/>
    </w:rPr>
  </w:style>
  <w:style w:type="character" w:customStyle="1" w:styleId="WW8Num47z3">
    <w:name w:val="WW8Num47z3"/>
    <w:uiPriority w:val="99"/>
    <w:qFormat/>
    <w:rsid w:val="00264D60"/>
    <w:rPr>
      <w:rFonts w:ascii="Symbol" w:hAnsi="Symbol"/>
    </w:rPr>
  </w:style>
  <w:style w:type="character" w:customStyle="1" w:styleId="WW8Num50z0">
    <w:name w:val="WW8Num50z0"/>
    <w:uiPriority w:val="99"/>
    <w:qFormat/>
    <w:rsid w:val="00264D60"/>
    <w:rPr>
      <w:rFonts w:ascii="Wingdings" w:hAnsi="Wingdings"/>
    </w:rPr>
  </w:style>
  <w:style w:type="character" w:customStyle="1" w:styleId="WW8Num51z0">
    <w:name w:val="WW8Num51z0"/>
    <w:uiPriority w:val="99"/>
    <w:qFormat/>
    <w:rsid w:val="00264D60"/>
    <w:rPr>
      <w:rFonts w:ascii="Wingdings" w:hAnsi="Wingdings"/>
    </w:rPr>
  </w:style>
  <w:style w:type="character" w:customStyle="1" w:styleId="WW8Num52z0">
    <w:name w:val="WW8Num52z0"/>
    <w:uiPriority w:val="99"/>
    <w:qFormat/>
    <w:rsid w:val="00264D60"/>
    <w:rPr>
      <w:rFonts w:ascii="Symbol" w:hAnsi="Symbol"/>
    </w:rPr>
  </w:style>
  <w:style w:type="character" w:customStyle="1" w:styleId="WW8Num53z0">
    <w:name w:val="WW8Num53z0"/>
    <w:uiPriority w:val="99"/>
    <w:qFormat/>
    <w:rsid w:val="00264D60"/>
    <w:rPr>
      <w:rFonts w:ascii="Wingdings" w:hAnsi="Wingdings"/>
    </w:rPr>
  </w:style>
  <w:style w:type="character" w:customStyle="1" w:styleId="WW8Num53z1">
    <w:name w:val="WW8Num53z1"/>
    <w:uiPriority w:val="99"/>
    <w:qFormat/>
    <w:rsid w:val="00264D60"/>
    <w:rPr>
      <w:rFonts w:ascii="Courier New" w:hAnsi="Courier New"/>
    </w:rPr>
  </w:style>
  <w:style w:type="character" w:customStyle="1" w:styleId="WW8Num53z3">
    <w:name w:val="WW8Num53z3"/>
    <w:uiPriority w:val="99"/>
    <w:qFormat/>
    <w:rsid w:val="00264D60"/>
    <w:rPr>
      <w:rFonts w:ascii="Symbol" w:hAnsi="Symbol"/>
    </w:rPr>
  </w:style>
  <w:style w:type="character" w:customStyle="1" w:styleId="WW8Num55z0">
    <w:name w:val="WW8Num55z0"/>
    <w:uiPriority w:val="99"/>
    <w:qFormat/>
    <w:rsid w:val="00264D60"/>
    <w:rPr>
      <w:rFonts w:ascii="Symbol" w:hAnsi="Symbol"/>
    </w:rPr>
  </w:style>
  <w:style w:type="character" w:customStyle="1" w:styleId="WW8Num56z0">
    <w:name w:val="WW8Num56z0"/>
    <w:uiPriority w:val="99"/>
    <w:qFormat/>
    <w:rsid w:val="00264D60"/>
    <w:rPr>
      <w:rFonts w:ascii="Symbol" w:hAnsi="Symbol"/>
    </w:rPr>
  </w:style>
  <w:style w:type="character" w:customStyle="1" w:styleId="WW8Num59z0">
    <w:name w:val="WW8Num59z0"/>
    <w:uiPriority w:val="99"/>
    <w:qFormat/>
    <w:rsid w:val="00264D60"/>
    <w:rPr>
      <w:rFonts w:ascii="Symbol" w:hAnsi="Symbol"/>
    </w:rPr>
  </w:style>
  <w:style w:type="character" w:customStyle="1" w:styleId="WW8Num63z0">
    <w:name w:val="WW8Num63z0"/>
    <w:uiPriority w:val="99"/>
    <w:qFormat/>
    <w:rsid w:val="00264D60"/>
    <w:rPr>
      <w:rFonts w:ascii="Symbol" w:hAnsi="Symbol"/>
    </w:rPr>
  </w:style>
  <w:style w:type="character" w:customStyle="1" w:styleId="WW8Num66z0">
    <w:name w:val="WW8Num66z0"/>
    <w:uiPriority w:val="99"/>
    <w:qFormat/>
    <w:rsid w:val="00264D60"/>
    <w:rPr>
      <w:rFonts w:ascii="Symbol" w:hAnsi="Symbol"/>
    </w:rPr>
  </w:style>
  <w:style w:type="character" w:customStyle="1" w:styleId="WW8Num69z1">
    <w:name w:val="WW8Num69z1"/>
    <w:uiPriority w:val="99"/>
    <w:qFormat/>
    <w:rsid w:val="00264D60"/>
    <w:rPr>
      <w:rFonts w:ascii="Wingdings" w:hAnsi="Wingdings"/>
    </w:rPr>
  </w:style>
  <w:style w:type="character" w:customStyle="1" w:styleId="WW8Num72z0">
    <w:name w:val="WW8Num72z0"/>
    <w:uiPriority w:val="99"/>
    <w:qFormat/>
    <w:rsid w:val="00264D60"/>
    <w:rPr>
      <w:rFonts w:ascii="Symbol" w:hAnsi="Symbol"/>
    </w:rPr>
  </w:style>
  <w:style w:type="character" w:customStyle="1" w:styleId="WW8Num72z1">
    <w:name w:val="WW8Num72z1"/>
    <w:uiPriority w:val="99"/>
    <w:qFormat/>
    <w:rsid w:val="00264D60"/>
    <w:rPr>
      <w:rFonts w:ascii="Courier New" w:hAnsi="Courier New"/>
    </w:rPr>
  </w:style>
  <w:style w:type="character" w:customStyle="1" w:styleId="WW8Num72z2">
    <w:name w:val="WW8Num72z2"/>
    <w:uiPriority w:val="99"/>
    <w:qFormat/>
    <w:rsid w:val="00264D60"/>
    <w:rPr>
      <w:rFonts w:ascii="Wingdings" w:hAnsi="Wingdings"/>
    </w:rPr>
  </w:style>
  <w:style w:type="character" w:customStyle="1" w:styleId="WW8Num74z0">
    <w:name w:val="WW8Num74z0"/>
    <w:uiPriority w:val="99"/>
    <w:qFormat/>
    <w:rsid w:val="00264D60"/>
    <w:rPr>
      <w:rFonts w:ascii="Symbol" w:hAnsi="Symbol"/>
    </w:rPr>
  </w:style>
  <w:style w:type="character" w:customStyle="1" w:styleId="WW8Num75z0">
    <w:name w:val="WW8Num75z0"/>
    <w:uiPriority w:val="99"/>
    <w:qFormat/>
    <w:rsid w:val="00264D60"/>
    <w:rPr>
      <w:rFonts w:ascii="Wingdings" w:hAnsi="Wingdings"/>
    </w:rPr>
  </w:style>
  <w:style w:type="character" w:customStyle="1" w:styleId="WW8Num75z1">
    <w:name w:val="WW8Num75z1"/>
    <w:uiPriority w:val="99"/>
    <w:qFormat/>
    <w:rsid w:val="00264D60"/>
    <w:rPr>
      <w:rFonts w:ascii="Courier New" w:hAnsi="Courier New"/>
    </w:rPr>
  </w:style>
  <w:style w:type="character" w:customStyle="1" w:styleId="WW8Num75z3">
    <w:name w:val="WW8Num75z3"/>
    <w:uiPriority w:val="99"/>
    <w:qFormat/>
    <w:rsid w:val="00264D60"/>
    <w:rPr>
      <w:rFonts w:ascii="Symbol" w:hAnsi="Symbol"/>
    </w:rPr>
  </w:style>
  <w:style w:type="character" w:customStyle="1" w:styleId="WW8Num77z0">
    <w:name w:val="WW8Num77z0"/>
    <w:uiPriority w:val="99"/>
    <w:qFormat/>
    <w:rsid w:val="00264D60"/>
    <w:rPr>
      <w:rFonts w:ascii="Symbol" w:hAnsi="Symbol"/>
    </w:rPr>
  </w:style>
  <w:style w:type="character" w:customStyle="1" w:styleId="WW8Num78z0">
    <w:name w:val="WW8Num78z0"/>
    <w:uiPriority w:val="99"/>
    <w:qFormat/>
    <w:rsid w:val="00264D60"/>
    <w:rPr>
      <w:rFonts w:ascii="Wingdings" w:hAnsi="Wingdings"/>
    </w:rPr>
  </w:style>
  <w:style w:type="character" w:customStyle="1" w:styleId="WW8Num78z1">
    <w:name w:val="WW8Num78z1"/>
    <w:uiPriority w:val="99"/>
    <w:qFormat/>
    <w:rsid w:val="00264D60"/>
    <w:rPr>
      <w:rFonts w:ascii="Courier New" w:hAnsi="Courier New"/>
    </w:rPr>
  </w:style>
  <w:style w:type="character" w:customStyle="1" w:styleId="WW8Num78z3">
    <w:name w:val="WW8Num78z3"/>
    <w:uiPriority w:val="99"/>
    <w:qFormat/>
    <w:rsid w:val="00264D60"/>
    <w:rPr>
      <w:rFonts w:ascii="Symbol" w:hAnsi="Symbol"/>
    </w:rPr>
  </w:style>
  <w:style w:type="character" w:customStyle="1" w:styleId="WW8Num79z0">
    <w:name w:val="WW8Num79z0"/>
    <w:uiPriority w:val="99"/>
    <w:qFormat/>
    <w:rsid w:val="00264D60"/>
    <w:rPr>
      <w:rFonts w:ascii="Symbol" w:hAnsi="Symbol"/>
    </w:rPr>
  </w:style>
  <w:style w:type="character" w:customStyle="1" w:styleId="WW8Num86z0">
    <w:name w:val="WW8Num86z0"/>
    <w:uiPriority w:val="99"/>
    <w:qFormat/>
    <w:rsid w:val="00264D60"/>
    <w:rPr>
      <w:rFonts w:ascii="Wingdings" w:hAnsi="Wingdings"/>
    </w:rPr>
  </w:style>
  <w:style w:type="character" w:customStyle="1" w:styleId="WW8Num86z1">
    <w:name w:val="WW8Num86z1"/>
    <w:uiPriority w:val="99"/>
    <w:qFormat/>
    <w:rsid w:val="00264D60"/>
    <w:rPr>
      <w:rFonts w:ascii="Courier New" w:hAnsi="Courier New"/>
    </w:rPr>
  </w:style>
  <w:style w:type="character" w:customStyle="1" w:styleId="WW8Num86z3">
    <w:name w:val="WW8Num86z3"/>
    <w:uiPriority w:val="99"/>
    <w:qFormat/>
    <w:rsid w:val="00264D60"/>
    <w:rPr>
      <w:rFonts w:ascii="Symbol" w:hAnsi="Symbol"/>
    </w:rPr>
  </w:style>
  <w:style w:type="character" w:customStyle="1" w:styleId="WW8Num87z0">
    <w:name w:val="WW8Num87z0"/>
    <w:uiPriority w:val="99"/>
    <w:qFormat/>
    <w:rsid w:val="00264D60"/>
    <w:rPr>
      <w:rFonts w:ascii="Symbol" w:hAnsi="Symbol"/>
    </w:rPr>
  </w:style>
  <w:style w:type="character" w:customStyle="1" w:styleId="WW8Num89z0">
    <w:name w:val="WW8Num89z0"/>
    <w:uiPriority w:val="99"/>
    <w:qFormat/>
    <w:rsid w:val="00264D60"/>
    <w:rPr>
      <w:rFonts w:ascii="Symbol" w:hAnsi="Symbol"/>
    </w:rPr>
  </w:style>
  <w:style w:type="character" w:customStyle="1" w:styleId="WW8Num90z0">
    <w:name w:val="WW8Num90z0"/>
    <w:uiPriority w:val="99"/>
    <w:qFormat/>
    <w:rsid w:val="00264D60"/>
    <w:rPr>
      <w:rFonts w:ascii="Symbol" w:hAnsi="Symbol"/>
    </w:rPr>
  </w:style>
  <w:style w:type="character" w:customStyle="1" w:styleId="WW8Num92z0">
    <w:name w:val="WW8Num92z0"/>
    <w:uiPriority w:val="99"/>
    <w:qFormat/>
    <w:rsid w:val="00264D60"/>
    <w:rPr>
      <w:rFonts w:ascii="Symbol" w:hAnsi="Symbol"/>
    </w:rPr>
  </w:style>
  <w:style w:type="character" w:customStyle="1" w:styleId="WW8Num93z0">
    <w:name w:val="WW8Num93z0"/>
    <w:uiPriority w:val="99"/>
    <w:qFormat/>
    <w:rsid w:val="00264D60"/>
    <w:rPr>
      <w:rFonts w:ascii="Wingdings" w:hAnsi="Wingdings"/>
    </w:rPr>
  </w:style>
  <w:style w:type="character" w:customStyle="1" w:styleId="WW8Num93z1">
    <w:name w:val="WW8Num93z1"/>
    <w:uiPriority w:val="99"/>
    <w:qFormat/>
    <w:rsid w:val="00264D60"/>
    <w:rPr>
      <w:rFonts w:ascii="Courier New" w:hAnsi="Courier New"/>
    </w:rPr>
  </w:style>
  <w:style w:type="character" w:customStyle="1" w:styleId="WW8Num93z3">
    <w:name w:val="WW8Num93z3"/>
    <w:uiPriority w:val="99"/>
    <w:qFormat/>
    <w:rsid w:val="00264D60"/>
    <w:rPr>
      <w:rFonts w:ascii="Symbol" w:hAnsi="Symbol"/>
    </w:rPr>
  </w:style>
  <w:style w:type="character" w:customStyle="1" w:styleId="WW8Num94z0">
    <w:name w:val="WW8Num94z0"/>
    <w:uiPriority w:val="99"/>
    <w:qFormat/>
    <w:rsid w:val="00264D60"/>
    <w:rPr>
      <w:rFonts w:ascii="Symbol" w:hAnsi="Symbol"/>
    </w:rPr>
  </w:style>
  <w:style w:type="character" w:customStyle="1" w:styleId="WW8Num97z0">
    <w:name w:val="WW8Num97z0"/>
    <w:uiPriority w:val="99"/>
    <w:qFormat/>
    <w:rsid w:val="00264D60"/>
    <w:rPr>
      <w:rFonts w:ascii="Symbol" w:hAnsi="Symbol"/>
    </w:rPr>
  </w:style>
  <w:style w:type="character" w:customStyle="1" w:styleId="WW8Num99z0">
    <w:name w:val="WW8Num99z0"/>
    <w:uiPriority w:val="99"/>
    <w:qFormat/>
    <w:rsid w:val="00264D60"/>
    <w:rPr>
      <w:rFonts w:ascii="Symbol" w:hAnsi="Symbol"/>
    </w:rPr>
  </w:style>
  <w:style w:type="character" w:customStyle="1" w:styleId="WW8Num101z0">
    <w:name w:val="WW8Num101z0"/>
    <w:uiPriority w:val="99"/>
    <w:qFormat/>
    <w:rsid w:val="00264D60"/>
    <w:rPr>
      <w:rFonts w:ascii="Symbol" w:hAnsi="Symbol"/>
    </w:rPr>
  </w:style>
  <w:style w:type="character" w:customStyle="1" w:styleId="WW8Num104z0">
    <w:name w:val="WW8Num104z0"/>
    <w:uiPriority w:val="99"/>
    <w:qFormat/>
    <w:rsid w:val="00264D60"/>
    <w:rPr>
      <w:rFonts w:ascii="Symbol" w:hAnsi="Symbol"/>
    </w:rPr>
  </w:style>
  <w:style w:type="character" w:customStyle="1" w:styleId="WW8Num107z0">
    <w:name w:val="WW8Num107z0"/>
    <w:uiPriority w:val="99"/>
    <w:qFormat/>
    <w:rsid w:val="00264D60"/>
    <w:rPr>
      <w:rFonts w:ascii="Symbol" w:hAnsi="Symbol"/>
    </w:rPr>
  </w:style>
  <w:style w:type="character" w:customStyle="1" w:styleId="WW8Num109z0">
    <w:name w:val="WW8Num109z0"/>
    <w:uiPriority w:val="99"/>
    <w:qFormat/>
    <w:rsid w:val="00264D60"/>
    <w:rPr>
      <w:rFonts w:ascii="Symbol" w:hAnsi="Symbol"/>
    </w:rPr>
  </w:style>
  <w:style w:type="character" w:customStyle="1" w:styleId="WW8Num112z1">
    <w:name w:val="WW8Num112z1"/>
    <w:uiPriority w:val="99"/>
    <w:qFormat/>
    <w:rsid w:val="00264D60"/>
    <w:rPr>
      <w:color w:val="000000"/>
    </w:rPr>
  </w:style>
  <w:style w:type="character" w:customStyle="1" w:styleId="WW8Num114z0">
    <w:name w:val="WW8Num114z0"/>
    <w:uiPriority w:val="99"/>
    <w:qFormat/>
    <w:rsid w:val="00264D60"/>
    <w:rPr>
      <w:rFonts w:ascii="Symbol" w:hAnsi="Symbol"/>
    </w:rPr>
  </w:style>
  <w:style w:type="character" w:customStyle="1" w:styleId="WW8Num117z0">
    <w:name w:val="WW8Num117z0"/>
    <w:uiPriority w:val="99"/>
    <w:qFormat/>
    <w:rsid w:val="00264D60"/>
    <w:rPr>
      <w:rFonts w:ascii="Symbol" w:hAnsi="Symbol"/>
    </w:rPr>
  </w:style>
  <w:style w:type="character" w:customStyle="1" w:styleId="WW8Num118z0">
    <w:name w:val="WW8Num118z0"/>
    <w:uiPriority w:val="99"/>
    <w:qFormat/>
    <w:rsid w:val="00264D60"/>
    <w:rPr>
      <w:rFonts w:ascii="Wingdings" w:hAnsi="Wingdings"/>
    </w:rPr>
  </w:style>
  <w:style w:type="character" w:customStyle="1" w:styleId="WW8Num118z1">
    <w:name w:val="WW8Num118z1"/>
    <w:uiPriority w:val="99"/>
    <w:qFormat/>
    <w:rsid w:val="00264D60"/>
    <w:rPr>
      <w:rFonts w:ascii="Courier New" w:hAnsi="Courier New"/>
    </w:rPr>
  </w:style>
  <w:style w:type="character" w:customStyle="1" w:styleId="WW8Num118z3">
    <w:name w:val="WW8Num118z3"/>
    <w:uiPriority w:val="99"/>
    <w:qFormat/>
    <w:rsid w:val="00264D60"/>
    <w:rPr>
      <w:rFonts w:ascii="Symbol" w:hAnsi="Symbol"/>
    </w:rPr>
  </w:style>
  <w:style w:type="character" w:customStyle="1" w:styleId="WW8Num120z0">
    <w:name w:val="WW8Num120z0"/>
    <w:uiPriority w:val="99"/>
    <w:qFormat/>
    <w:rsid w:val="00264D60"/>
    <w:rPr>
      <w:rFonts w:ascii="Symbol" w:hAnsi="Symbol"/>
    </w:rPr>
  </w:style>
  <w:style w:type="character" w:customStyle="1" w:styleId="WW8Num121z0">
    <w:name w:val="WW8Num121z0"/>
    <w:uiPriority w:val="99"/>
    <w:qFormat/>
    <w:rsid w:val="00264D60"/>
    <w:rPr>
      <w:rFonts w:ascii="Symbol" w:hAnsi="Symbol"/>
    </w:rPr>
  </w:style>
  <w:style w:type="character" w:customStyle="1" w:styleId="WW8Num124z0">
    <w:name w:val="WW8Num124z0"/>
    <w:uiPriority w:val="99"/>
    <w:qFormat/>
    <w:rsid w:val="00264D60"/>
    <w:rPr>
      <w:rFonts w:ascii="Symbol" w:hAnsi="Symbol"/>
    </w:rPr>
  </w:style>
  <w:style w:type="character" w:customStyle="1" w:styleId="WW8Num125z0">
    <w:name w:val="WW8Num125z0"/>
    <w:uiPriority w:val="99"/>
    <w:qFormat/>
    <w:rsid w:val="00264D60"/>
    <w:rPr>
      <w:rFonts w:ascii="Wingdings" w:hAnsi="Wingdings"/>
    </w:rPr>
  </w:style>
  <w:style w:type="character" w:customStyle="1" w:styleId="WW8Num125z1">
    <w:name w:val="WW8Num125z1"/>
    <w:uiPriority w:val="99"/>
    <w:qFormat/>
    <w:rsid w:val="00264D60"/>
    <w:rPr>
      <w:rFonts w:ascii="Courier New" w:hAnsi="Courier New"/>
    </w:rPr>
  </w:style>
  <w:style w:type="character" w:customStyle="1" w:styleId="WW8Num125z3">
    <w:name w:val="WW8Num125z3"/>
    <w:uiPriority w:val="99"/>
    <w:qFormat/>
    <w:rsid w:val="00264D60"/>
    <w:rPr>
      <w:rFonts w:ascii="Symbol" w:hAnsi="Symbol"/>
    </w:rPr>
  </w:style>
  <w:style w:type="character" w:customStyle="1" w:styleId="WW8Num126z0">
    <w:name w:val="WW8Num126z0"/>
    <w:uiPriority w:val="99"/>
    <w:qFormat/>
    <w:rsid w:val="00264D60"/>
    <w:rPr>
      <w:rFonts w:ascii="Symbol" w:hAnsi="Symbol"/>
    </w:rPr>
  </w:style>
  <w:style w:type="character" w:customStyle="1" w:styleId="WW8Num127z0">
    <w:name w:val="WW8Num127z0"/>
    <w:uiPriority w:val="99"/>
    <w:qFormat/>
    <w:rsid w:val="00264D60"/>
    <w:rPr>
      <w:rFonts w:ascii="Symbol" w:hAnsi="Symbol"/>
    </w:rPr>
  </w:style>
  <w:style w:type="character" w:customStyle="1" w:styleId="WW8Num130z0">
    <w:name w:val="WW8Num130z0"/>
    <w:uiPriority w:val="99"/>
    <w:qFormat/>
    <w:rsid w:val="00264D60"/>
    <w:rPr>
      <w:rFonts w:ascii="Symbol" w:hAnsi="Symbol"/>
    </w:rPr>
  </w:style>
  <w:style w:type="character" w:customStyle="1" w:styleId="WW8Num131z0">
    <w:name w:val="WW8Num131z0"/>
    <w:uiPriority w:val="99"/>
    <w:qFormat/>
    <w:rsid w:val="00264D60"/>
    <w:rPr>
      <w:rFonts w:ascii="Symbol" w:hAnsi="Symbol"/>
    </w:rPr>
  </w:style>
  <w:style w:type="character" w:customStyle="1" w:styleId="WW8Num132z0">
    <w:name w:val="WW8Num132z0"/>
    <w:uiPriority w:val="99"/>
    <w:qFormat/>
    <w:rsid w:val="00264D60"/>
    <w:rPr>
      <w:rFonts w:ascii="Symbol" w:hAnsi="Symbol"/>
    </w:rPr>
  </w:style>
  <w:style w:type="character" w:customStyle="1" w:styleId="WW8Num134z0">
    <w:name w:val="WW8Num134z0"/>
    <w:uiPriority w:val="99"/>
    <w:qFormat/>
    <w:rsid w:val="00264D60"/>
    <w:rPr>
      <w:rFonts w:ascii="Wingdings" w:hAnsi="Wingdings"/>
    </w:rPr>
  </w:style>
  <w:style w:type="character" w:customStyle="1" w:styleId="WW8Num136z0">
    <w:name w:val="WW8Num136z0"/>
    <w:uiPriority w:val="99"/>
    <w:qFormat/>
    <w:rsid w:val="00264D60"/>
    <w:rPr>
      <w:rFonts w:ascii="Symbol" w:hAnsi="Symbol"/>
    </w:rPr>
  </w:style>
  <w:style w:type="character" w:customStyle="1" w:styleId="WW8Num139z0">
    <w:name w:val="WW8Num139z0"/>
    <w:uiPriority w:val="99"/>
    <w:qFormat/>
    <w:rsid w:val="00264D60"/>
    <w:rPr>
      <w:rFonts w:ascii="Symbol" w:hAnsi="Symbol"/>
    </w:rPr>
  </w:style>
  <w:style w:type="character" w:customStyle="1" w:styleId="WW8Num143z0">
    <w:name w:val="WW8Num143z0"/>
    <w:uiPriority w:val="99"/>
    <w:qFormat/>
    <w:rsid w:val="00264D60"/>
    <w:rPr>
      <w:rFonts w:ascii="Symbol" w:hAnsi="Symbol"/>
    </w:rPr>
  </w:style>
  <w:style w:type="character" w:customStyle="1" w:styleId="WW8Num144z0">
    <w:name w:val="WW8Num144z0"/>
    <w:uiPriority w:val="99"/>
    <w:qFormat/>
    <w:rsid w:val="00264D60"/>
    <w:rPr>
      <w:rFonts w:ascii="Symbol" w:hAnsi="Symbol"/>
    </w:rPr>
  </w:style>
  <w:style w:type="character" w:customStyle="1" w:styleId="WW8Num145z0">
    <w:name w:val="WW8Num145z0"/>
    <w:uiPriority w:val="99"/>
    <w:qFormat/>
    <w:rsid w:val="00264D60"/>
    <w:rPr>
      <w:rFonts w:ascii="Symbol" w:hAnsi="Symbol"/>
    </w:rPr>
  </w:style>
  <w:style w:type="character" w:customStyle="1" w:styleId="WW8Num146z0">
    <w:name w:val="WW8Num146z0"/>
    <w:uiPriority w:val="99"/>
    <w:qFormat/>
    <w:rsid w:val="00264D60"/>
    <w:rPr>
      <w:rFonts w:ascii="Symbol" w:hAnsi="Symbol"/>
    </w:rPr>
  </w:style>
  <w:style w:type="character" w:customStyle="1" w:styleId="WW8Num147z0">
    <w:name w:val="WW8Num147z0"/>
    <w:uiPriority w:val="99"/>
    <w:qFormat/>
    <w:rsid w:val="00264D60"/>
    <w:rPr>
      <w:rFonts w:ascii="Wingdings" w:hAnsi="Wingdings"/>
    </w:rPr>
  </w:style>
  <w:style w:type="character" w:customStyle="1" w:styleId="WW8Num147z1">
    <w:name w:val="WW8Num147z1"/>
    <w:uiPriority w:val="99"/>
    <w:qFormat/>
    <w:rsid w:val="00264D60"/>
    <w:rPr>
      <w:rFonts w:ascii="Courier New" w:hAnsi="Courier New"/>
    </w:rPr>
  </w:style>
  <w:style w:type="character" w:customStyle="1" w:styleId="WW8Num147z3">
    <w:name w:val="WW8Num147z3"/>
    <w:uiPriority w:val="99"/>
    <w:qFormat/>
    <w:rsid w:val="00264D60"/>
    <w:rPr>
      <w:rFonts w:ascii="Symbol" w:hAnsi="Symbol"/>
    </w:rPr>
  </w:style>
  <w:style w:type="character" w:customStyle="1" w:styleId="WW8Num150z0">
    <w:name w:val="WW8Num150z0"/>
    <w:uiPriority w:val="99"/>
    <w:qFormat/>
    <w:rsid w:val="00264D60"/>
    <w:rPr>
      <w:rFonts w:ascii="Symbol" w:hAnsi="Symbol"/>
    </w:rPr>
  </w:style>
  <w:style w:type="character" w:customStyle="1" w:styleId="WW8Num157z0">
    <w:name w:val="WW8Num157z0"/>
    <w:uiPriority w:val="99"/>
    <w:qFormat/>
    <w:rsid w:val="00264D60"/>
    <w:rPr>
      <w:rFonts w:ascii="Symbol" w:hAnsi="Symbol"/>
    </w:rPr>
  </w:style>
  <w:style w:type="character" w:customStyle="1" w:styleId="WW8Num159z0">
    <w:name w:val="WW8Num159z0"/>
    <w:uiPriority w:val="99"/>
    <w:qFormat/>
    <w:rsid w:val="00264D60"/>
    <w:rPr>
      <w:rFonts w:ascii="Symbol" w:hAnsi="Symbol"/>
    </w:rPr>
  </w:style>
  <w:style w:type="character" w:customStyle="1" w:styleId="WW8Num160z0">
    <w:name w:val="WW8Num160z0"/>
    <w:uiPriority w:val="99"/>
    <w:qFormat/>
    <w:rsid w:val="00264D60"/>
    <w:rPr>
      <w:rFonts w:ascii="Symbol" w:hAnsi="Symbol"/>
    </w:rPr>
  </w:style>
  <w:style w:type="character" w:customStyle="1" w:styleId="WW8Num162z0">
    <w:name w:val="WW8Num162z0"/>
    <w:uiPriority w:val="99"/>
    <w:qFormat/>
    <w:rsid w:val="00264D60"/>
    <w:rPr>
      <w:rFonts w:ascii="Symbol" w:hAnsi="Symbol"/>
    </w:rPr>
  </w:style>
  <w:style w:type="character" w:customStyle="1" w:styleId="WW8Num163z0">
    <w:name w:val="WW8Num163z0"/>
    <w:uiPriority w:val="99"/>
    <w:qFormat/>
    <w:rsid w:val="00264D60"/>
    <w:rPr>
      <w:rFonts w:ascii="Symbol" w:hAnsi="Symbol"/>
    </w:rPr>
  </w:style>
  <w:style w:type="character" w:customStyle="1" w:styleId="WW8Num164z0">
    <w:name w:val="WW8Num164z0"/>
    <w:uiPriority w:val="99"/>
    <w:qFormat/>
    <w:rsid w:val="00264D60"/>
    <w:rPr>
      <w:rFonts w:ascii="Wingdings" w:hAnsi="Wingdings"/>
    </w:rPr>
  </w:style>
  <w:style w:type="character" w:customStyle="1" w:styleId="WW8Num164z1">
    <w:name w:val="WW8Num164z1"/>
    <w:uiPriority w:val="99"/>
    <w:qFormat/>
    <w:rsid w:val="00264D60"/>
    <w:rPr>
      <w:rFonts w:ascii="Courier New" w:hAnsi="Courier New"/>
    </w:rPr>
  </w:style>
  <w:style w:type="character" w:customStyle="1" w:styleId="WW8Num164z3">
    <w:name w:val="WW8Num164z3"/>
    <w:uiPriority w:val="99"/>
    <w:qFormat/>
    <w:rsid w:val="00264D60"/>
    <w:rPr>
      <w:rFonts w:ascii="Symbol" w:hAnsi="Symbol"/>
    </w:rPr>
  </w:style>
  <w:style w:type="character" w:customStyle="1" w:styleId="WW8Num168z0">
    <w:name w:val="WW8Num168z0"/>
    <w:uiPriority w:val="99"/>
    <w:qFormat/>
    <w:rsid w:val="00264D60"/>
    <w:rPr>
      <w:rFonts w:ascii="Symbol" w:hAnsi="Symbol"/>
    </w:rPr>
  </w:style>
  <w:style w:type="character" w:customStyle="1" w:styleId="WW8Num169z0">
    <w:name w:val="WW8Num169z0"/>
    <w:uiPriority w:val="99"/>
    <w:qFormat/>
    <w:rsid w:val="00264D60"/>
    <w:rPr>
      <w:rFonts w:ascii="Symbol" w:hAnsi="Symbol"/>
    </w:rPr>
  </w:style>
  <w:style w:type="character" w:customStyle="1" w:styleId="WW8Num170z0">
    <w:name w:val="WW8Num170z0"/>
    <w:uiPriority w:val="99"/>
    <w:qFormat/>
    <w:rsid w:val="00264D60"/>
    <w:rPr>
      <w:rFonts w:ascii="Symbol" w:hAnsi="Symbol"/>
    </w:rPr>
  </w:style>
  <w:style w:type="character" w:customStyle="1" w:styleId="WW8Num174z0">
    <w:name w:val="WW8Num174z0"/>
    <w:uiPriority w:val="99"/>
    <w:qFormat/>
    <w:rsid w:val="00264D60"/>
    <w:rPr>
      <w:rFonts w:ascii="Symbol" w:hAnsi="Symbol"/>
    </w:rPr>
  </w:style>
  <w:style w:type="character" w:customStyle="1" w:styleId="WW8Num177z0">
    <w:name w:val="WW8Num177z0"/>
    <w:uiPriority w:val="99"/>
    <w:qFormat/>
    <w:rsid w:val="00264D60"/>
    <w:rPr>
      <w:rFonts w:ascii="Symbol" w:hAnsi="Symbol"/>
    </w:rPr>
  </w:style>
  <w:style w:type="character" w:customStyle="1" w:styleId="WW8Num178z0">
    <w:name w:val="WW8Num178z0"/>
    <w:uiPriority w:val="99"/>
    <w:qFormat/>
    <w:rsid w:val="00264D60"/>
    <w:rPr>
      <w:rFonts w:ascii="Symbol" w:hAnsi="Symbol"/>
    </w:rPr>
  </w:style>
  <w:style w:type="character" w:customStyle="1" w:styleId="WW8Num182z0">
    <w:name w:val="WW8Num182z0"/>
    <w:uiPriority w:val="99"/>
    <w:qFormat/>
    <w:rsid w:val="00264D60"/>
    <w:rPr>
      <w:rFonts w:ascii="Symbol" w:hAnsi="Symbol"/>
    </w:rPr>
  </w:style>
  <w:style w:type="character" w:customStyle="1" w:styleId="WW8Num37z0">
    <w:name w:val="WW8Num37z0"/>
    <w:uiPriority w:val="99"/>
    <w:qFormat/>
    <w:rsid w:val="00264D60"/>
    <w:rPr>
      <w:rFonts w:ascii="Wingdings" w:hAnsi="Wingdings"/>
    </w:rPr>
  </w:style>
  <w:style w:type="character" w:customStyle="1" w:styleId="WW8Num38z0">
    <w:name w:val="WW8Num38z0"/>
    <w:uiPriority w:val="99"/>
    <w:qFormat/>
    <w:rsid w:val="00264D60"/>
    <w:rPr>
      <w:rFonts w:ascii="Wingdings" w:hAnsi="Wingdings"/>
    </w:rPr>
  </w:style>
  <w:style w:type="character" w:customStyle="1" w:styleId="WW8Num40z0">
    <w:name w:val="WW8Num40z0"/>
    <w:uiPriority w:val="99"/>
    <w:qFormat/>
    <w:rsid w:val="00264D60"/>
    <w:rPr>
      <w:rFonts w:ascii="Wingdings" w:hAnsi="Wingdings"/>
    </w:rPr>
  </w:style>
  <w:style w:type="character" w:customStyle="1" w:styleId="WW8Num41z0">
    <w:name w:val="WW8Num41z0"/>
    <w:uiPriority w:val="99"/>
    <w:qFormat/>
    <w:rsid w:val="00264D60"/>
    <w:rPr>
      <w:rFonts w:ascii="Wingdings" w:hAnsi="Wingdings"/>
    </w:rPr>
  </w:style>
  <w:style w:type="character" w:customStyle="1" w:styleId="WW8Num43z0">
    <w:name w:val="WW8Num43z0"/>
    <w:uiPriority w:val="99"/>
    <w:qFormat/>
    <w:rsid w:val="00264D60"/>
    <w:rPr>
      <w:rFonts w:ascii="Wingdings" w:hAnsi="Wingdings"/>
    </w:rPr>
  </w:style>
  <w:style w:type="character" w:customStyle="1" w:styleId="WW8Num20z1">
    <w:name w:val="WW8Num20z1"/>
    <w:uiPriority w:val="99"/>
    <w:qFormat/>
    <w:rsid w:val="00264D60"/>
    <w:rPr>
      <w:rFonts w:ascii="Courier New" w:hAnsi="Courier New"/>
    </w:rPr>
  </w:style>
  <w:style w:type="character" w:customStyle="1" w:styleId="WW8Num20z3">
    <w:name w:val="WW8Num20z3"/>
    <w:uiPriority w:val="99"/>
    <w:qFormat/>
    <w:rsid w:val="00264D60"/>
    <w:rPr>
      <w:rFonts w:ascii="Symbol" w:hAnsi="Symbol"/>
    </w:rPr>
  </w:style>
  <w:style w:type="character" w:customStyle="1" w:styleId="WW8Num26z3">
    <w:name w:val="WW8Num26z3"/>
    <w:uiPriority w:val="99"/>
    <w:qFormat/>
    <w:rsid w:val="00264D60"/>
    <w:rPr>
      <w:rFonts w:ascii="Symbol" w:hAnsi="Symbol"/>
    </w:rPr>
  </w:style>
  <w:style w:type="character" w:customStyle="1" w:styleId="WW8Num33z0">
    <w:name w:val="WW8Num33z0"/>
    <w:uiPriority w:val="99"/>
    <w:qFormat/>
    <w:rsid w:val="00264D60"/>
    <w:rPr>
      <w:rFonts w:ascii="Wingdings" w:hAnsi="Wingdings"/>
    </w:rPr>
  </w:style>
  <w:style w:type="character" w:customStyle="1" w:styleId="WW8Num33z3">
    <w:name w:val="WW8Num33z3"/>
    <w:uiPriority w:val="99"/>
    <w:qFormat/>
    <w:rsid w:val="00264D60"/>
    <w:rPr>
      <w:rFonts w:ascii="Symbol" w:hAnsi="Symbol"/>
    </w:rPr>
  </w:style>
  <w:style w:type="character" w:customStyle="1" w:styleId="WW8Num33z4">
    <w:name w:val="WW8Num33z4"/>
    <w:uiPriority w:val="99"/>
    <w:qFormat/>
    <w:rsid w:val="00264D60"/>
    <w:rPr>
      <w:rFonts w:ascii="Courier New" w:hAnsi="Courier New"/>
    </w:rPr>
  </w:style>
  <w:style w:type="character" w:customStyle="1" w:styleId="WW8Num34z0">
    <w:name w:val="WW8Num34z0"/>
    <w:uiPriority w:val="99"/>
    <w:qFormat/>
    <w:rsid w:val="00264D60"/>
    <w:rPr>
      <w:rFonts w:ascii="Wingdings" w:hAnsi="Wingdings"/>
    </w:rPr>
  </w:style>
  <w:style w:type="character" w:customStyle="1" w:styleId="WW8Num34z1">
    <w:name w:val="WW8Num34z1"/>
    <w:uiPriority w:val="99"/>
    <w:qFormat/>
    <w:rsid w:val="00264D60"/>
    <w:rPr>
      <w:rFonts w:ascii="Courier New" w:hAnsi="Courier New"/>
    </w:rPr>
  </w:style>
  <w:style w:type="character" w:customStyle="1" w:styleId="WW8Num34z3">
    <w:name w:val="WW8Num34z3"/>
    <w:uiPriority w:val="99"/>
    <w:qFormat/>
    <w:rsid w:val="00264D60"/>
    <w:rPr>
      <w:rFonts w:ascii="Symbol" w:hAnsi="Symbol"/>
    </w:rPr>
  </w:style>
  <w:style w:type="character" w:customStyle="1" w:styleId="WW8Num35z0">
    <w:name w:val="WW8Num35z0"/>
    <w:uiPriority w:val="99"/>
    <w:qFormat/>
    <w:rsid w:val="00264D60"/>
    <w:rPr>
      <w:rFonts w:ascii="Wingdings" w:hAnsi="Wingdings"/>
    </w:rPr>
  </w:style>
  <w:style w:type="character" w:customStyle="1" w:styleId="WW8Num35z1">
    <w:name w:val="WW8Num35z1"/>
    <w:uiPriority w:val="99"/>
    <w:qFormat/>
    <w:rsid w:val="00264D60"/>
    <w:rPr>
      <w:rFonts w:ascii="Courier New" w:hAnsi="Courier New"/>
    </w:rPr>
  </w:style>
  <w:style w:type="character" w:customStyle="1" w:styleId="WW8Num35z3">
    <w:name w:val="WW8Num35z3"/>
    <w:uiPriority w:val="99"/>
    <w:qFormat/>
    <w:rsid w:val="00264D60"/>
    <w:rPr>
      <w:rFonts w:ascii="Symbol" w:hAnsi="Symbol"/>
    </w:rPr>
  </w:style>
  <w:style w:type="character" w:customStyle="1" w:styleId="WW8Num36z1">
    <w:name w:val="WW8Num36z1"/>
    <w:uiPriority w:val="99"/>
    <w:qFormat/>
    <w:rsid w:val="00264D60"/>
    <w:rPr>
      <w:rFonts w:ascii="Courier New" w:hAnsi="Courier New"/>
    </w:rPr>
  </w:style>
  <w:style w:type="character" w:customStyle="1" w:styleId="WW8Num36z3">
    <w:name w:val="WW8Num36z3"/>
    <w:uiPriority w:val="99"/>
    <w:qFormat/>
    <w:rsid w:val="00264D60"/>
    <w:rPr>
      <w:rFonts w:ascii="Symbol" w:hAnsi="Symbol"/>
    </w:rPr>
  </w:style>
  <w:style w:type="character" w:customStyle="1" w:styleId="WW8Num37z1">
    <w:name w:val="WW8Num37z1"/>
    <w:uiPriority w:val="99"/>
    <w:qFormat/>
    <w:rsid w:val="00264D60"/>
    <w:rPr>
      <w:rFonts w:ascii="Courier New" w:hAnsi="Courier New"/>
    </w:rPr>
  </w:style>
  <w:style w:type="character" w:customStyle="1" w:styleId="WW8Num37z3">
    <w:name w:val="WW8Num37z3"/>
    <w:uiPriority w:val="99"/>
    <w:qFormat/>
    <w:rsid w:val="00264D60"/>
    <w:rPr>
      <w:rFonts w:ascii="Symbol" w:hAnsi="Symbol"/>
    </w:rPr>
  </w:style>
  <w:style w:type="character" w:customStyle="1" w:styleId="WW8Num39z1">
    <w:name w:val="WW8Num39z1"/>
    <w:uiPriority w:val="99"/>
    <w:qFormat/>
    <w:rsid w:val="00264D60"/>
    <w:rPr>
      <w:rFonts w:ascii="Times New Roman" w:hAnsi="Times New Roman"/>
    </w:rPr>
  </w:style>
  <w:style w:type="character" w:customStyle="1" w:styleId="WW8Num39z3">
    <w:name w:val="WW8Num39z3"/>
    <w:uiPriority w:val="99"/>
    <w:qFormat/>
    <w:rsid w:val="00264D60"/>
    <w:rPr>
      <w:rFonts w:ascii="Symbol" w:hAnsi="Symbol"/>
    </w:rPr>
  </w:style>
  <w:style w:type="character" w:customStyle="1" w:styleId="WW8Num39z4">
    <w:name w:val="WW8Num39z4"/>
    <w:uiPriority w:val="99"/>
    <w:qFormat/>
    <w:rsid w:val="00264D60"/>
    <w:rPr>
      <w:rFonts w:ascii="Courier New" w:hAnsi="Courier New"/>
    </w:rPr>
  </w:style>
  <w:style w:type="character" w:customStyle="1" w:styleId="WW8Num42z1">
    <w:name w:val="WW8Num42z1"/>
    <w:uiPriority w:val="99"/>
    <w:qFormat/>
    <w:rsid w:val="00264D60"/>
    <w:rPr>
      <w:rFonts w:ascii="Courier New" w:hAnsi="Courier New"/>
    </w:rPr>
  </w:style>
  <w:style w:type="character" w:customStyle="1" w:styleId="WW8Num42z3">
    <w:name w:val="WW8Num42z3"/>
    <w:uiPriority w:val="99"/>
    <w:qFormat/>
    <w:rsid w:val="00264D60"/>
    <w:rPr>
      <w:rFonts w:ascii="Symbol" w:hAnsi="Symbol"/>
    </w:rPr>
  </w:style>
  <w:style w:type="character" w:customStyle="1" w:styleId="WW8Num45z0">
    <w:name w:val="WW8Num45z0"/>
    <w:uiPriority w:val="99"/>
    <w:qFormat/>
    <w:rsid w:val="00264D60"/>
    <w:rPr>
      <w:rFonts w:ascii="Wingdings" w:hAnsi="Wingdings"/>
    </w:rPr>
  </w:style>
  <w:style w:type="character" w:customStyle="1" w:styleId="WW8Num45z1">
    <w:name w:val="WW8Num45z1"/>
    <w:uiPriority w:val="99"/>
    <w:qFormat/>
    <w:rsid w:val="00264D60"/>
    <w:rPr>
      <w:rFonts w:ascii="Courier New" w:hAnsi="Courier New"/>
    </w:rPr>
  </w:style>
  <w:style w:type="character" w:customStyle="1" w:styleId="WW8Num45z3">
    <w:name w:val="WW8Num45z3"/>
    <w:uiPriority w:val="99"/>
    <w:qFormat/>
    <w:rsid w:val="00264D60"/>
    <w:rPr>
      <w:rFonts w:ascii="Symbol" w:hAnsi="Symbol"/>
    </w:rPr>
  </w:style>
  <w:style w:type="character" w:customStyle="1" w:styleId="WW8Num46z0">
    <w:name w:val="WW8Num46z0"/>
    <w:uiPriority w:val="99"/>
    <w:qFormat/>
    <w:rsid w:val="00264D60"/>
    <w:rPr>
      <w:rFonts w:ascii="Wingdings" w:hAnsi="Wingdings"/>
    </w:rPr>
  </w:style>
  <w:style w:type="character" w:customStyle="1" w:styleId="WW8Num46z1">
    <w:name w:val="WW8Num46z1"/>
    <w:uiPriority w:val="99"/>
    <w:qFormat/>
    <w:rsid w:val="00264D60"/>
    <w:rPr>
      <w:rFonts w:ascii="Courier New" w:hAnsi="Courier New"/>
    </w:rPr>
  </w:style>
  <w:style w:type="character" w:customStyle="1" w:styleId="WW8Num46z3">
    <w:name w:val="WW8Num46z3"/>
    <w:uiPriority w:val="99"/>
    <w:qFormat/>
    <w:rsid w:val="00264D60"/>
    <w:rPr>
      <w:rFonts w:ascii="Symbol" w:hAnsi="Symbol"/>
    </w:rPr>
  </w:style>
  <w:style w:type="character" w:customStyle="1" w:styleId="WW8Num48z0">
    <w:name w:val="WW8Num48z0"/>
    <w:uiPriority w:val="99"/>
    <w:qFormat/>
    <w:rsid w:val="00264D60"/>
    <w:rPr>
      <w:rFonts w:ascii="Wingdings" w:hAnsi="Wingdings"/>
    </w:rPr>
  </w:style>
  <w:style w:type="character" w:customStyle="1" w:styleId="WW8Num48z1">
    <w:name w:val="WW8Num48z1"/>
    <w:uiPriority w:val="99"/>
    <w:qFormat/>
    <w:rsid w:val="00264D60"/>
    <w:rPr>
      <w:rFonts w:ascii="Courier New" w:hAnsi="Courier New"/>
    </w:rPr>
  </w:style>
  <w:style w:type="character" w:customStyle="1" w:styleId="WW8Num48z3">
    <w:name w:val="WW8Num48z3"/>
    <w:uiPriority w:val="99"/>
    <w:qFormat/>
    <w:rsid w:val="00264D60"/>
    <w:rPr>
      <w:rFonts w:ascii="Symbol" w:hAnsi="Symbol"/>
    </w:rPr>
  </w:style>
  <w:style w:type="character" w:customStyle="1" w:styleId="WW8Num49z0">
    <w:name w:val="WW8Num49z0"/>
    <w:uiPriority w:val="99"/>
    <w:qFormat/>
    <w:rsid w:val="00264D60"/>
    <w:rPr>
      <w:rFonts w:ascii="Wingdings" w:hAnsi="Wingdings"/>
    </w:rPr>
  </w:style>
  <w:style w:type="character" w:customStyle="1" w:styleId="WW8Num49z1">
    <w:name w:val="WW8Num49z1"/>
    <w:uiPriority w:val="99"/>
    <w:qFormat/>
    <w:rsid w:val="00264D60"/>
    <w:rPr>
      <w:rFonts w:ascii="Courier New" w:hAnsi="Courier New"/>
    </w:rPr>
  </w:style>
  <w:style w:type="character" w:customStyle="1" w:styleId="WW8Num49z3">
    <w:name w:val="WW8Num49z3"/>
    <w:uiPriority w:val="99"/>
    <w:qFormat/>
    <w:rsid w:val="00264D60"/>
    <w:rPr>
      <w:rFonts w:ascii="Symbol" w:hAnsi="Symbol"/>
    </w:rPr>
  </w:style>
  <w:style w:type="character" w:customStyle="1" w:styleId="WW8Num50z1">
    <w:name w:val="WW8Num50z1"/>
    <w:uiPriority w:val="99"/>
    <w:qFormat/>
    <w:rsid w:val="00264D60"/>
    <w:rPr>
      <w:rFonts w:ascii="Courier New" w:hAnsi="Courier New"/>
    </w:rPr>
  </w:style>
  <w:style w:type="character" w:customStyle="1" w:styleId="WW8Num50z3">
    <w:name w:val="WW8Num50z3"/>
    <w:uiPriority w:val="99"/>
    <w:qFormat/>
    <w:rsid w:val="00264D60"/>
    <w:rPr>
      <w:rFonts w:ascii="Symbol" w:hAnsi="Symbol"/>
    </w:rPr>
  </w:style>
  <w:style w:type="character" w:customStyle="1" w:styleId="WW8Num51z1">
    <w:name w:val="WW8Num51z1"/>
    <w:uiPriority w:val="99"/>
    <w:qFormat/>
    <w:rsid w:val="00264D60"/>
    <w:rPr>
      <w:rFonts w:ascii="Courier New" w:hAnsi="Courier New"/>
    </w:rPr>
  </w:style>
  <w:style w:type="character" w:customStyle="1" w:styleId="WW8Num51z3">
    <w:name w:val="WW8Num51z3"/>
    <w:uiPriority w:val="99"/>
    <w:qFormat/>
    <w:rsid w:val="00264D60"/>
    <w:rPr>
      <w:rFonts w:ascii="Symbol" w:hAnsi="Symbol"/>
    </w:rPr>
  </w:style>
  <w:style w:type="character" w:customStyle="1" w:styleId="WW-">
    <w:name w:val="WW-Основной шрифт абзаца"/>
    <w:uiPriority w:val="99"/>
    <w:qFormat/>
    <w:rsid w:val="00264D60"/>
  </w:style>
  <w:style w:type="character" w:customStyle="1" w:styleId="FontStyle1600">
    <w:name w:val="Font Style160"/>
    <w:uiPriority w:val="99"/>
    <w:qFormat/>
    <w:rsid w:val="00264D60"/>
    <w:rPr>
      <w:rFonts w:ascii="Bookman Old Style" w:hAnsi="Bookman Old Style"/>
      <w:sz w:val="18"/>
    </w:rPr>
  </w:style>
  <w:style w:type="character" w:customStyle="1" w:styleId="FontStyle116">
    <w:name w:val="Font Style116"/>
    <w:uiPriority w:val="99"/>
    <w:qFormat/>
    <w:rsid w:val="00264D60"/>
    <w:rPr>
      <w:rFonts w:ascii="Bookman Old Style" w:hAnsi="Bookman Old Style"/>
      <w:sz w:val="18"/>
    </w:rPr>
  </w:style>
  <w:style w:type="character" w:customStyle="1" w:styleId="FontStyle131">
    <w:name w:val="Font Style131"/>
    <w:uiPriority w:val="99"/>
    <w:qFormat/>
    <w:rsid w:val="00264D60"/>
    <w:rPr>
      <w:rFonts w:ascii="Arial" w:hAnsi="Arial"/>
      <w:b/>
      <w:sz w:val="16"/>
    </w:rPr>
  </w:style>
  <w:style w:type="character" w:customStyle="1" w:styleId="FontStyle221">
    <w:name w:val="Font Style221"/>
    <w:uiPriority w:val="99"/>
    <w:qFormat/>
    <w:rsid w:val="00264D60"/>
    <w:rPr>
      <w:rFonts w:ascii="Times New Roman" w:hAnsi="Times New Roman"/>
      <w:sz w:val="20"/>
    </w:rPr>
  </w:style>
  <w:style w:type="paragraph" w:customStyle="1" w:styleId="3ffc">
    <w:name w:val="Заголовок оглавления3"/>
    <w:basedOn w:val="10"/>
    <w:next w:val="a2"/>
    <w:uiPriority w:val="99"/>
    <w:qFormat/>
    <w:rsid w:val="00264D60"/>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paragraph" w:customStyle="1" w:styleId="10e">
    <w:name w:val="Оглавление 10"/>
    <w:basedOn w:val="aff3"/>
    <w:uiPriority w:val="99"/>
    <w:qFormat/>
    <w:rsid w:val="00264D60"/>
    <w:pPr>
      <w:tabs>
        <w:tab w:val="right" w:leader="dot" w:pos="9637"/>
      </w:tabs>
      <w:spacing w:after="200" w:line="276" w:lineRule="auto"/>
      <w:ind w:left="2547"/>
    </w:pPr>
    <w:rPr>
      <w:rFonts w:ascii="Calibri" w:hAnsi="Calibri"/>
      <w:sz w:val="22"/>
      <w:szCs w:val="22"/>
    </w:rPr>
  </w:style>
  <w:style w:type="paragraph" w:customStyle="1" w:styleId="affffffffff3">
    <w:name w:val="Рисунок"/>
    <w:basedOn w:val="affb"/>
    <w:uiPriority w:val="99"/>
    <w:qFormat/>
    <w:rsid w:val="00264D60"/>
    <w:pPr>
      <w:suppressLineNumbers/>
      <w:suppressAutoHyphens/>
      <w:spacing w:before="120" w:after="120" w:line="276" w:lineRule="auto"/>
      <w:jc w:val="left"/>
    </w:pPr>
    <w:rPr>
      <w:rFonts w:ascii="Calibri" w:hAnsi="Calibri" w:cs="Tahoma"/>
      <w:i/>
      <w:iCs/>
      <w:sz w:val="24"/>
      <w:lang w:val="ru-RU" w:eastAsia="ar-SA"/>
    </w:rPr>
  </w:style>
  <w:style w:type="paragraph" w:customStyle="1" w:styleId="summary">
    <w:name w:val="summary"/>
    <w:basedOn w:val="a2"/>
    <w:uiPriority w:val="99"/>
    <w:qFormat/>
    <w:rsid w:val="00264D60"/>
    <w:pPr>
      <w:widowControl/>
      <w:snapToGrid/>
      <w:spacing w:beforeAutospacing="1" w:afterAutospacing="1"/>
    </w:pPr>
    <w:rPr>
      <w:rFonts w:eastAsia="Times New Roman"/>
      <w:szCs w:val="24"/>
    </w:rPr>
  </w:style>
  <w:style w:type="character" w:customStyle="1" w:styleId="31c">
    <w:name w:val="Основной текст + Полужирный31"/>
    <w:uiPriority w:val="99"/>
    <w:qFormat/>
    <w:rsid w:val="00264D60"/>
    <w:rPr>
      <w:rFonts w:ascii="Microsoft Sans Serif" w:hAnsi="Microsoft Sans Serif"/>
      <w:b/>
      <w:spacing w:val="10"/>
      <w:sz w:val="26"/>
    </w:rPr>
  </w:style>
  <w:style w:type="character" w:customStyle="1" w:styleId="303">
    <w:name w:val="Основной текст + Полужирный30"/>
    <w:uiPriority w:val="99"/>
    <w:qFormat/>
    <w:rsid w:val="00264D60"/>
    <w:rPr>
      <w:rFonts w:ascii="Microsoft Sans Serif" w:hAnsi="Microsoft Sans Serif"/>
      <w:b/>
      <w:spacing w:val="10"/>
      <w:sz w:val="26"/>
    </w:rPr>
  </w:style>
  <w:style w:type="character" w:customStyle="1" w:styleId="291">
    <w:name w:val="Основной текст + Полужирный29"/>
    <w:uiPriority w:val="99"/>
    <w:qFormat/>
    <w:rsid w:val="00264D60"/>
    <w:rPr>
      <w:rFonts w:ascii="Microsoft Sans Serif" w:hAnsi="Microsoft Sans Serif"/>
      <w:b/>
      <w:spacing w:val="10"/>
      <w:sz w:val="26"/>
    </w:rPr>
  </w:style>
  <w:style w:type="character" w:customStyle="1" w:styleId="282">
    <w:name w:val="Основной текст + Полужирный28"/>
    <w:uiPriority w:val="99"/>
    <w:qFormat/>
    <w:rsid w:val="00264D60"/>
    <w:rPr>
      <w:rFonts w:ascii="Microsoft Sans Serif" w:hAnsi="Microsoft Sans Serif"/>
      <w:b/>
      <w:spacing w:val="10"/>
      <w:sz w:val="26"/>
    </w:rPr>
  </w:style>
  <w:style w:type="character" w:customStyle="1" w:styleId="274">
    <w:name w:val="Основной текст + Полужирный27"/>
    <w:uiPriority w:val="99"/>
    <w:rsid w:val="00264D60"/>
    <w:rPr>
      <w:rFonts w:ascii="Microsoft Sans Serif" w:hAnsi="Microsoft Sans Serif"/>
      <w:b/>
      <w:spacing w:val="10"/>
      <w:sz w:val="26"/>
    </w:rPr>
  </w:style>
  <w:style w:type="character" w:customStyle="1" w:styleId="12pt21">
    <w:name w:val="Основной текст + 12 pt21"/>
    <w:uiPriority w:val="99"/>
    <w:qFormat/>
    <w:rsid w:val="00264D60"/>
    <w:rPr>
      <w:rFonts w:ascii="Microsoft Sans Serif" w:hAnsi="Microsoft Sans Serif"/>
      <w:i/>
      <w:spacing w:val="30"/>
      <w:sz w:val="24"/>
    </w:rPr>
  </w:style>
  <w:style w:type="character" w:customStyle="1" w:styleId="12pt20">
    <w:name w:val="Основной текст + 12 pt20"/>
    <w:uiPriority w:val="99"/>
    <w:qFormat/>
    <w:rsid w:val="00264D60"/>
    <w:rPr>
      <w:rFonts w:ascii="Microsoft Sans Serif" w:hAnsi="Microsoft Sans Serif"/>
      <w:i/>
      <w:spacing w:val="30"/>
      <w:sz w:val="24"/>
    </w:rPr>
  </w:style>
  <w:style w:type="character" w:customStyle="1" w:styleId="12pt19">
    <w:name w:val="Основной текст + 12 pt19"/>
    <w:uiPriority w:val="99"/>
    <w:qFormat/>
    <w:rsid w:val="00264D60"/>
    <w:rPr>
      <w:rFonts w:ascii="Microsoft Sans Serif" w:hAnsi="Microsoft Sans Serif"/>
      <w:i/>
      <w:spacing w:val="30"/>
      <w:sz w:val="24"/>
    </w:rPr>
  </w:style>
  <w:style w:type="character" w:customStyle="1" w:styleId="6f3">
    <w:name w:val="Заголовок №6_"/>
    <w:link w:val="6f4"/>
    <w:uiPriority w:val="99"/>
    <w:qFormat/>
    <w:locked/>
    <w:rsid w:val="00264D60"/>
    <w:rPr>
      <w:rFonts w:ascii="Microsoft Sans Serif" w:hAnsi="Microsoft Sans Serif"/>
      <w:b/>
      <w:spacing w:val="10"/>
      <w:sz w:val="26"/>
      <w:shd w:val="clear" w:color="auto" w:fill="FFFFFF"/>
    </w:rPr>
  </w:style>
  <w:style w:type="paragraph" w:customStyle="1" w:styleId="6f4">
    <w:name w:val="Заголовок №6"/>
    <w:basedOn w:val="a2"/>
    <w:link w:val="6f3"/>
    <w:uiPriority w:val="99"/>
    <w:qFormat/>
    <w:rsid w:val="00264D60"/>
    <w:pPr>
      <w:widowControl/>
      <w:shd w:val="clear" w:color="auto" w:fill="FFFFFF"/>
      <w:snapToGrid/>
      <w:spacing w:before="1200" w:after="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264D60"/>
    <w:pPr>
      <w:widowControl/>
      <w:shd w:val="clear" w:color="auto" w:fill="FFFFFF"/>
      <w:snapToGrid/>
      <w:spacing w:before="0" w:after="0" w:line="293" w:lineRule="exact"/>
      <w:jc w:val="right"/>
    </w:pPr>
    <w:rPr>
      <w:sz w:val="22"/>
      <w:szCs w:val="22"/>
    </w:rPr>
  </w:style>
  <w:style w:type="character" w:customStyle="1" w:styleId="12pt18">
    <w:name w:val="Основной текст + 12 pt18"/>
    <w:uiPriority w:val="99"/>
    <w:qFormat/>
    <w:rsid w:val="00264D60"/>
    <w:rPr>
      <w:rFonts w:ascii="Microsoft Sans Serif" w:hAnsi="Microsoft Sans Serif"/>
      <w:i/>
      <w:spacing w:val="30"/>
      <w:sz w:val="24"/>
    </w:rPr>
  </w:style>
  <w:style w:type="character" w:customStyle="1" w:styleId="12pt17">
    <w:name w:val="Основной текст + 12 pt17"/>
    <w:uiPriority w:val="99"/>
    <w:qFormat/>
    <w:rsid w:val="00264D60"/>
    <w:rPr>
      <w:rFonts w:ascii="Microsoft Sans Serif" w:hAnsi="Microsoft Sans Serif"/>
      <w:i/>
      <w:spacing w:val="30"/>
      <w:sz w:val="24"/>
    </w:rPr>
  </w:style>
  <w:style w:type="character" w:customStyle="1" w:styleId="265">
    <w:name w:val="Основной текст + Полужирный26"/>
    <w:uiPriority w:val="99"/>
    <w:qFormat/>
    <w:rsid w:val="00264D60"/>
    <w:rPr>
      <w:rFonts w:ascii="Microsoft Sans Serif" w:hAnsi="Microsoft Sans Serif"/>
      <w:b/>
      <w:spacing w:val="10"/>
      <w:sz w:val="26"/>
    </w:rPr>
  </w:style>
  <w:style w:type="character" w:customStyle="1" w:styleId="25c">
    <w:name w:val="Основной текст + Полужирный25"/>
    <w:uiPriority w:val="99"/>
    <w:qFormat/>
    <w:rsid w:val="00264D60"/>
    <w:rPr>
      <w:rFonts w:ascii="Microsoft Sans Serif" w:hAnsi="Microsoft Sans Serif"/>
      <w:b/>
      <w:spacing w:val="10"/>
      <w:sz w:val="26"/>
    </w:rPr>
  </w:style>
  <w:style w:type="character" w:customStyle="1" w:styleId="247">
    <w:name w:val="Основной текст + Полужирный24"/>
    <w:uiPriority w:val="99"/>
    <w:qFormat/>
    <w:rsid w:val="00264D60"/>
    <w:rPr>
      <w:rFonts w:ascii="Microsoft Sans Serif" w:hAnsi="Microsoft Sans Serif"/>
      <w:b/>
      <w:spacing w:val="10"/>
      <w:sz w:val="26"/>
    </w:rPr>
  </w:style>
  <w:style w:type="character" w:customStyle="1" w:styleId="12pt16">
    <w:name w:val="Основной текст + 12 pt16"/>
    <w:uiPriority w:val="99"/>
    <w:qFormat/>
    <w:rsid w:val="00264D60"/>
    <w:rPr>
      <w:rFonts w:ascii="Microsoft Sans Serif" w:hAnsi="Microsoft Sans Serif"/>
      <w:i/>
      <w:spacing w:val="30"/>
      <w:sz w:val="24"/>
    </w:rPr>
  </w:style>
  <w:style w:type="character" w:customStyle="1" w:styleId="23d">
    <w:name w:val="Основной текст + Полужирный23"/>
    <w:uiPriority w:val="99"/>
    <w:qFormat/>
    <w:rsid w:val="00264D60"/>
    <w:rPr>
      <w:rFonts w:ascii="Microsoft Sans Serif" w:hAnsi="Microsoft Sans Serif"/>
      <w:b/>
      <w:spacing w:val="10"/>
      <w:sz w:val="26"/>
    </w:rPr>
  </w:style>
  <w:style w:type="character" w:customStyle="1" w:styleId="22e">
    <w:name w:val="Основной текст + Полужирный22"/>
    <w:uiPriority w:val="99"/>
    <w:qFormat/>
    <w:rsid w:val="00264D60"/>
    <w:rPr>
      <w:rFonts w:ascii="Microsoft Sans Serif" w:hAnsi="Microsoft Sans Serif"/>
      <w:b/>
      <w:spacing w:val="10"/>
      <w:sz w:val="26"/>
    </w:rPr>
  </w:style>
  <w:style w:type="character" w:customStyle="1" w:styleId="21f4">
    <w:name w:val="Основной текст + Полужирный21"/>
    <w:uiPriority w:val="99"/>
    <w:qFormat/>
    <w:rsid w:val="00264D60"/>
    <w:rPr>
      <w:rFonts w:ascii="Microsoft Sans Serif" w:hAnsi="Microsoft Sans Serif"/>
      <w:b/>
      <w:spacing w:val="10"/>
      <w:sz w:val="26"/>
    </w:rPr>
  </w:style>
  <w:style w:type="character" w:customStyle="1" w:styleId="20a">
    <w:name w:val="Основной текст + Полужирный20"/>
    <w:uiPriority w:val="99"/>
    <w:qFormat/>
    <w:rsid w:val="00264D60"/>
    <w:rPr>
      <w:rFonts w:ascii="Microsoft Sans Serif" w:hAnsi="Microsoft Sans Serif"/>
      <w:b/>
      <w:spacing w:val="10"/>
      <w:sz w:val="26"/>
    </w:rPr>
  </w:style>
  <w:style w:type="character" w:customStyle="1" w:styleId="4pt">
    <w:name w:val="Основной текст + Интервал 4 pt"/>
    <w:uiPriority w:val="99"/>
    <w:qFormat/>
    <w:rsid w:val="00264D60"/>
    <w:rPr>
      <w:rFonts w:ascii="Microsoft Sans Serif" w:hAnsi="Microsoft Sans Serif"/>
      <w:spacing w:val="80"/>
      <w:sz w:val="26"/>
    </w:rPr>
  </w:style>
  <w:style w:type="character" w:customStyle="1" w:styleId="19a">
    <w:name w:val="Основной текст + Полужирный19"/>
    <w:uiPriority w:val="99"/>
    <w:qFormat/>
    <w:rsid w:val="00264D60"/>
    <w:rPr>
      <w:rFonts w:ascii="Microsoft Sans Serif" w:hAnsi="Microsoft Sans Serif"/>
      <w:b/>
      <w:spacing w:val="10"/>
      <w:sz w:val="26"/>
    </w:rPr>
  </w:style>
  <w:style w:type="character" w:customStyle="1" w:styleId="189">
    <w:name w:val="Основной текст + Полужирный18"/>
    <w:uiPriority w:val="99"/>
    <w:qFormat/>
    <w:rsid w:val="00264D60"/>
    <w:rPr>
      <w:rFonts w:ascii="Microsoft Sans Serif" w:hAnsi="Microsoft Sans Serif"/>
      <w:b/>
      <w:spacing w:val="10"/>
      <w:sz w:val="26"/>
    </w:rPr>
  </w:style>
  <w:style w:type="character" w:customStyle="1" w:styleId="17a">
    <w:name w:val="Основной текст + Полужирный17"/>
    <w:uiPriority w:val="99"/>
    <w:qFormat/>
    <w:rsid w:val="00264D60"/>
    <w:rPr>
      <w:rFonts w:ascii="Microsoft Sans Serif" w:hAnsi="Microsoft Sans Serif"/>
      <w:b/>
      <w:spacing w:val="10"/>
      <w:sz w:val="26"/>
    </w:rPr>
  </w:style>
  <w:style w:type="character" w:customStyle="1" w:styleId="12pt14">
    <w:name w:val="Основной текст + 12 pt14"/>
    <w:uiPriority w:val="99"/>
    <w:qFormat/>
    <w:rsid w:val="00264D60"/>
    <w:rPr>
      <w:rFonts w:ascii="Microsoft Sans Serif" w:hAnsi="Microsoft Sans Serif"/>
      <w:i/>
      <w:spacing w:val="30"/>
      <w:sz w:val="24"/>
    </w:rPr>
  </w:style>
  <w:style w:type="character" w:customStyle="1" w:styleId="16a">
    <w:name w:val="Основной текст + Полужирный16"/>
    <w:uiPriority w:val="99"/>
    <w:qFormat/>
    <w:rsid w:val="00264D60"/>
    <w:rPr>
      <w:rFonts w:ascii="Microsoft Sans Serif" w:hAnsi="Microsoft Sans Serif"/>
      <w:b/>
      <w:spacing w:val="10"/>
      <w:sz w:val="26"/>
    </w:rPr>
  </w:style>
  <w:style w:type="character" w:customStyle="1" w:styleId="17b">
    <w:name w:val="Основной текст (17)_"/>
    <w:link w:val="17c"/>
    <w:uiPriority w:val="99"/>
    <w:qFormat/>
    <w:locked/>
    <w:rsid w:val="00264D60"/>
    <w:rPr>
      <w:i/>
      <w:spacing w:val="20"/>
      <w:sz w:val="26"/>
      <w:shd w:val="clear" w:color="auto" w:fill="FFFFFF"/>
      <w:lang w:val="en-US"/>
    </w:rPr>
  </w:style>
  <w:style w:type="paragraph" w:customStyle="1" w:styleId="17c">
    <w:name w:val="Основной текст (17)"/>
    <w:basedOn w:val="a2"/>
    <w:link w:val="17b"/>
    <w:uiPriority w:val="99"/>
    <w:qFormat/>
    <w:rsid w:val="00264D60"/>
    <w:pPr>
      <w:widowControl/>
      <w:shd w:val="clear" w:color="auto" w:fill="FFFFFF"/>
      <w:snapToGrid/>
      <w:spacing w:before="60" w:after="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264D60"/>
    <w:rPr>
      <w:rFonts w:ascii="Microsoft Sans Serif" w:eastAsia="SimSun" w:hAnsi="Microsoft Sans Serif"/>
      <w:spacing w:val="130"/>
      <w:sz w:val="27"/>
      <w:u w:val="none"/>
      <w:lang w:val="ru-RU" w:eastAsia="zh-CN"/>
    </w:rPr>
  </w:style>
  <w:style w:type="paragraph" w:customStyle="1" w:styleId="1fffffd">
    <w:name w:val="Подпись к таблице1"/>
    <w:basedOn w:val="a2"/>
    <w:uiPriority w:val="99"/>
    <w:qFormat/>
    <w:rsid w:val="00264D60"/>
    <w:pPr>
      <w:widowControl/>
      <w:shd w:val="clear" w:color="auto" w:fill="FFFFFF"/>
      <w:snapToGrid/>
      <w:spacing w:before="0" w:after="0" w:line="240" w:lineRule="atLeast"/>
    </w:pPr>
    <w:rPr>
      <w:rFonts w:ascii="Microsoft Sans Serif" w:eastAsia="Times New Roman" w:hAnsi="Microsoft Sans Serif"/>
      <w:spacing w:val="10"/>
      <w:sz w:val="26"/>
      <w:szCs w:val="26"/>
      <w:shd w:val="clear" w:color="auto" w:fill="FFFFFF"/>
    </w:rPr>
  </w:style>
  <w:style w:type="character" w:customStyle="1" w:styleId="12pt13">
    <w:name w:val="Основной текст + 12 pt13"/>
    <w:uiPriority w:val="99"/>
    <w:qFormat/>
    <w:rsid w:val="00264D60"/>
    <w:rPr>
      <w:rFonts w:ascii="Microsoft Sans Serif" w:hAnsi="Microsoft Sans Serif"/>
      <w:i/>
      <w:spacing w:val="30"/>
      <w:sz w:val="24"/>
    </w:rPr>
  </w:style>
  <w:style w:type="character" w:customStyle="1" w:styleId="12pt12">
    <w:name w:val="Основной текст + 12 pt12"/>
    <w:uiPriority w:val="99"/>
    <w:qFormat/>
    <w:rsid w:val="00264D60"/>
    <w:rPr>
      <w:rFonts w:ascii="Microsoft Sans Serif" w:hAnsi="Microsoft Sans Serif"/>
      <w:i/>
      <w:spacing w:val="30"/>
      <w:sz w:val="24"/>
    </w:rPr>
  </w:style>
  <w:style w:type="character" w:customStyle="1" w:styleId="15a">
    <w:name w:val="Основной текст + Полужирный15"/>
    <w:uiPriority w:val="99"/>
    <w:qFormat/>
    <w:rsid w:val="00264D60"/>
    <w:rPr>
      <w:rFonts w:ascii="Microsoft Sans Serif" w:hAnsi="Microsoft Sans Serif"/>
      <w:b/>
      <w:spacing w:val="10"/>
      <w:sz w:val="26"/>
    </w:rPr>
  </w:style>
  <w:style w:type="character" w:customStyle="1" w:styleId="2ffff0">
    <w:name w:val="Основной текст + Полужирный2"/>
    <w:uiPriority w:val="99"/>
    <w:qFormat/>
    <w:rsid w:val="00264D60"/>
    <w:rPr>
      <w:rFonts w:ascii="Microsoft Sans Serif" w:hAnsi="Microsoft Sans Serif"/>
      <w:b/>
      <w:spacing w:val="10"/>
      <w:sz w:val="26"/>
    </w:rPr>
  </w:style>
  <w:style w:type="character" w:customStyle="1" w:styleId="12pt5">
    <w:name w:val="Основной текст + 12 pt5"/>
    <w:uiPriority w:val="99"/>
    <w:qFormat/>
    <w:rsid w:val="00264D60"/>
    <w:rPr>
      <w:rFonts w:ascii="Microsoft Sans Serif" w:hAnsi="Microsoft Sans Serif"/>
      <w:i/>
      <w:spacing w:val="30"/>
      <w:sz w:val="24"/>
    </w:rPr>
  </w:style>
  <w:style w:type="character" w:customStyle="1" w:styleId="affffffffff4">
    <w:name w:val="Подпись к картинке_"/>
    <w:link w:val="affffffffff5"/>
    <w:uiPriority w:val="99"/>
    <w:qFormat/>
    <w:locked/>
    <w:rsid w:val="00264D60"/>
    <w:rPr>
      <w:rFonts w:ascii="Microsoft Sans Serif" w:hAnsi="Microsoft Sans Serif"/>
      <w:b/>
      <w:spacing w:val="10"/>
      <w:sz w:val="26"/>
      <w:shd w:val="clear" w:color="auto" w:fill="FFFFFF"/>
    </w:rPr>
  </w:style>
  <w:style w:type="paragraph" w:customStyle="1" w:styleId="affffffffff5">
    <w:name w:val="Подпись к картинке"/>
    <w:basedOn w:val="a2"/>
    <w:link w:val="affffffffff4"/>
    <w:uiPriority w:val="99"/>
    <w:qFormat/>
    <w:rsid w:val="00264D60"/>
    <w:pPr>
      <w:widowControl/>
      <w:shd w:val="clear" w:color="auto" w:fill="FFFFFF"/>
      <w:snapToGrid/>
      <w:spacing w:before="0" w:after="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uiPriority w:val="99"/>
    <w:qFormat/>
    <w:rsid w:val="00264D60"/>
    <w:rPr>
      <w:rFonts w:ascii="Microsoft Sans Serif" w:hAnsi="Microsoft Sans Serif"/>
      <w:i/>
      <w:spacing w:val="30"/>
      <w:sz w:val="24"/>
    </w:rPr>
  </w:style>
  <w:style w:type="character" w:customStyle="1" w:styleId="affffffffff6">
    <w:name w:val="Колонтитул_"/>
    <w:link w:val="affffffffff7"/>
    <w:uiPriority w:val="99"/>
    <w:qFormat/>
    <w:locked/>
    <w:rsid w:val="00264D60"/>
    <w:rPr>
      <w:shd w:val="clear" w:color="auto" w:fill="FFFFFF"/>
    </w:rPr>
  </w:style>
  <w:style w:type="paragraph" w:customStyle="1" w:styleId="affffffffff7">
    <w:name w:val="Колонтитул"/>
    <w:basedOn w:val="a2"/>
    <w:link w:val="affffffffff6"/>
    <w:uiPriority w:val="99"/>
    <w:qFormat/>
    <w:rsid w:val="00264D60"/>
    <w:pPr>
      <w:widowControl/>
      <w:shd w:val="clear" w:color="auto" w:fill="FFFFFF"/>
      <w:snapToGrid/>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uiPriority w:val="99"/>
    <w:qFormat/>
    <w:rsid w:val="00264D60"/>
    <w:rPr>
      <w:rFonts w:ascii="Microsoft Sans Serif" w:hAnsi="Microsoft Sans Serif"/>
      <w:spacing w:val="20"/>
      <w:sz w:val="22"/>
      <w:shd w:val="clear" w:color="auto" w:fill="FFFFFF"/>
    </w:rPr>
  </w:style>
  <w:style w:type="character" w:customStyle="1" w:styleId="12pt2">
    <w:name w:val="Основной текст + 12 pt2"/>
    <w:uiPriority w:val="99"/>
    <w:qFormat/>
    <w:rsid w:val="00264D60"/>
    <w:rPr>
      <w:rFonts w:ascii="Microsoft Sans Serif" w:hAnsi="Microsoft Sans Serif"/>
      <w:i/>
      <w:spacing w:val="30"/>
      <w:sz w:val="24"/>
    </w:rPr>
  </w:style>
  <w:style w:type="character" w:customStyle="1" w:styleId="12pt1">
    <w:name w:val="Основной текст + 12 pt1"/>
    <w:uiPriority w:val="99"/>
    <w:qFormat/>
    <w:rsid w:val="00264D60"/>
    <w:rPr>
      <w:rFonts w:ascii="Microsoft Sans Serif" w:hAnsi="Microsoft Sans Serif"/>
      <w:i/>
      <w:spacing w:val="30"/>
      <w:sz w:val="24"/>
    </w:rPr>
  </w:style>
  <w:style w:type="paragraph" w:customStyle="1" w:styleId="msonospacing0">
    <w:name w:val="msonospacing"/>
    <w:basedOn w:val="a2"/>
    <w:uiPriority w:val="99"/>
    <w:qFormat/>
    <w:rsid w:val="00264D60"/>
    <w:pPr>
      <w:widowControl/>
      <w:snapToGrid/>
      <w:spacing w:beforeAutospacing="1" w:afterAutospacing="1"/>
    </w:pPr>
    <w:rPr>
      <w:rFonts w:eastAsia="Times New Roman"/>
      <w:szCs w:val="24"/>
    </w:rPr>
  </w:style>
  <w:style w:type="paragraph" w:customStyle="1" w:styleId="affffffffff8">
    <w:name w:val="Стиль Обычный (веб)"/>
    <w:basedOn w:val="afff1"/>
    <w:uiPriority w:val="99"/>
    <w:qFormat/>
    <w:rsid w:val="00264D60"/>
    <w:pPr>
      <w:spacing w:beforeAutospacing="1" w:afterAutospacing="1" w:line="233" w:lineRule="auto"/>
      <w:jc w:val="both"/>
    </w:pPr>
  </w:style>
  <w:style w:type="character" w:customStyle="1" w:styleId="2ffff1">
    <w:name w:val="Основной текст (2) + Полужирный"/>
    <w:uiPriority w:val="99"/>
    <w:qFormat/>
    <w:rsid w:val="00264D60"/>
    <w:rPr>
      <w:rFonts w:ascii="Times New Roman" w:hAnsi="Times New Roman"/>
      <w:b/>
      <w:sz w:val="19"/>
      <w:shd w:val="clear" w:color="auto" w:fill="FFFFFF"/>
    </w:rPr>
  </w:style>
  <w:style w:type="paragraph" w:customStyle="1" w:styleId="pic">
    <w:name w:val="pic"/>
    <w:basedOn w:val="a2"/>
    <w:uiPriority w:val="99"/>
    <w:qFormat/>
    <w:rsid w:val="00264D60"/>
    <w:pPr>
      <w:widowControl/>
      <w:snapToGrid/>
      <w:spacing w:before="0" w:after="0"/>
      <w:ind w:firstLine="480"/>
    </w:pPr>
    <w:rPr>
      <w:rFonts w:eastAsia="Times New Roman"/>
      <w:szCs w:val="24"/>
    </w:rPr>
  </w:style>
  <w:style w:type="paragraph" w:customStyle="1" w:styleId="wysiwyg-text-align-center">
    <w:name w:val="wysiwyg-text-align-center"/>
    <w:basedOn w:val="a2"/>
    <w:uiPriority w:val="99"/>
    <w:qFormat/>
    <w:rsid w:val="00264D60"/>
    <w:pPr>
      <w:widowControl/>
      <w:snapToGrid/>
      <w:spacing w:beforeAutospacing="1" w:afterAutospacing="1"/>
    </w:pPr>
    <w:rPr>
      <w:rFonts w:eastAsia="Times New Roman"/>
      <w:szCs w:val="24"/>
    </w:rPr>
  </w:style>
  <w:style w:type="paragraph" w:customStyle="1" w:styleId="wysiwyg-text-align-right">
    <w:name w:val="wysiwyg-text-align-right"/>
    <w:basedOn w:val="a2"/>
    <w:uiPriority w:val="99"/>
    <w:qFormat/>
    <w:rsid w:val="00264D60"/>
    <w:pPr>
      <w:widowControl/>
      <w:snapToGrid/>
      <w:spacing w:beforeAutospacing="1" w:afterAutospacing="1"/>
    </w:pPr>
    <w:rPr>
      <w:rFonts w:eastAsia="Times New Roman"/>
      <w:szCs w:val="24"/>
    </w:rPr>
  </w:style>
  <w:style w:type="character" w:customStyle="1" w:styleId="keyword2">
    <w:name w:val="keyword2"/>
    <w:basedOn w:val="a3"/>
    <w:uiPriority w:val="99"/>
    <w:qFormat/>
    <w:rsid w:val="00264D60"/>
    <w:rPr>
      <w:rFonts w:cs="Times New Roman"/>
    </w:rPr>
  </w:style>
  <w:style w:type="character" w:customStyle="1" w:styleId="c8">
    <w:name w:val="c8"/>
    <w:basedOn w:val="a3"/>
    <w:uiPriority w:val="99"/>
    <w:qFormat/>
    <w:rsid w:val="00264D60"/>
    <w:rPr>
      <w:rFonts w:cs="Times New Roman"/>
    </w:rPr>
  </w:style>
  <w:style w:type="character" w:customStyle="1" w:styleId="FontStyle805">
    <w:name w:val="Font Style805"/>
    <w:uiPriority w:val="99"/>
    <w:qFormat/>
    <w:rsid w:val="00264D60"/>
    <w:rPr>
      <w:rFonts w:ascii="Arial Narrow" w:hAnsi="Arial Narrow"/>
      <w:i/>
      <w:sz w:val="12"/>
    </w:rPr>
  </w:style>
  <w:style w:type="character" w:customStyle="1" w:styleId="FontStyle97">
    <w:name w:val="Font Style97"/>
    <w:uiPriority w:val="99"/>
    <w:qFormat/>
    <w:rsid w:val="00264D60"/>
    <w:rPr>
      <w:rFonts w:ascii="Times New Roman" w:hAnsi="Times New Roman"/>
      <w:sz w:val="24"/>
    </w:rPr>
  </w:style>
  <w:style w:type="character" w:customStyle="1" w:styleId="FontStyle764">
    <w:name w:val="Font Style764"/>
    <w:uiPriority w:val="99"/>
    <w:qFormat/>
    <w:rsid w:val="00264D60"/>
    <w:rPr>
      <w:rFonts w:ascii="Times New Roman" w:hAnsi="Times New Roman"/>
      <w:b/>
      <w:i/>
      <w:sz w:val="20"/>
    </w:rPr>
  </w:style>
  <w:style w:type="paragraph" w:customStyle="1" w:styleId="11ff2">
    <w:name w:val="Загол11"/>
    <w:basedOn w:val="10f"/>
    <w:uiPriority w:val="99"/>
    <w:qFormat/>
    <w:rsid w:val="00264D60"/>
    <w:rPr>
      <w:sz w:val="22"/>
      <w:szCs w:val="22"/>
    </w:rPr>
  </w:style>
  <w:style w:type="paragraph" w:customStyle="1" w:styleId="10f">
    <w:name w:val="Загол10"/>
    <w:basedOn w:val="9b"/>
    <w:uiPriority w:val="99"/>
    <w:qFormat/>
    <w:rsid w:val="00264D60"/>
    <w:rPr>
      <w:caps/>
      <w:color w:val="auto"/>
      <w:sz w:val="20"/>
      <w:szCs w:val="20"/>
    </w:rPr>
  </w:style>
  <w:style w:type="paragraph" w:customStyle="1" w:styleId="9b">
    <w:name w:val="Загол9"/>
    <w:uiPriority w:val="99"/>
    <w:qFormat/>
    <w:rsid w:val="00264D60"/>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
    <w:name w:val="Абзац списка12"/>
    <w:basedOn w:val="a2"/>
    <w:uiPriority w:val="99"/>
    <w:qFormat/>
    <w:rsid w:val="00264D60"/>
    <w:pPr>
      <w:widowControl/>
      <w:snapToGrid/>
      <w:spacing w:before="0" w:after="0"/>
      <w:ind w:left="720"/>
      <w:contextualSpacing/>
    </w:pPr>
    <w:rPr>
      <w:szCs w:val="22"/>
    </w:rPr>
  </w:style>
  <w:style w:type="paragraph" w:customStyle="1" w:styleId="13c">
    <w:name w:val="Обычный13"/>
    <w:uiPriority w:val="99"/>
    <w:qFormat/>
    <w:rsid w:val="00264D60"/>
    <w:pPr>
      <w:widowControl w:val="0"/>
      <w:spacing w:after="0" w:line="259" w:lineRule="auto"/>
      <w:ind w:firstLine="460"/>
      <w:jc w:val="both"/>
    </w:pPr>
    <w:rPr>
      <w:rFonts w:ascii="Times New Roman" w:eastAsia="Calibri" w:hAnsi="Times New Roman" w:cs="Times New Roman"/>
      <w:sz w:val="18"/>
      <w:szCs w:val="20"/>
      <w:lang w:eastAsia="ru-RU"/>
    </w:rPr>
  </w:style>
  <w:style w:type="paragraph" w:customStyle="1" w:styleId="12f0">
    <w:name w:val="Основной текст12"/>
    <w:basedOn w:val="a2"/>
    <w:uiPriority w:val="99"/>
    <w:qFormat/>
    <w:rsid w:val="00264D60"/>
    <w:pPr>
      <w:widowControl/>
      <w:shd w:val="clear" w:color="auto" w:fill="FFFFFF"/>
      <w:snapToGrid/>
      <w:spacing w:before="180" w:after="0" w:line="235" w:lineRule="exact"/>
      <w:jc w:val="both"/>
    </w:pPr>
    <w:rPr>
      <w:rFonts w:ascii="Arial" w:eastAsia="Times New Roman" w:hAnsi="Arial"/>
      <w:sz w:val="19"/>
    </w:rPr>
  </w:style>
  <w:style w:type="paragraph" w:customStyle="1" w:styleId="2124">
    <w:name w:val="Заголовок 212"/>
    <w:basedOn w:val="a2"/>
    <w:next w:val="a2"/>
    <w:uiPriority w:val="99"/>
    <w:qFormat/>
    <w:rsid w:val="00264D60"/>
    <w:pPr>
      <w:keepNext/>
      <w:snapToGrid/>
      <w:spacing w:before="0" w:after="0"/>
      <w:jc w:val="center"/>
    </w:pPr>
    <w:rPr>
      <w:b/>
      <w:sz w:val="26"/>
    </w:rPr>
  </w:style>
  <w:style w:type="paragraph" w:customStyle="1" w:styleId="22f">
    <w:name w:val="Текст22"/>
    <w:basedOn w:val="a2"/>
    <w:uiPriority w:val="99"/>
    <w:qFormat/>
    <w:rsid w:val="00264D60"/>
    <w:pPr>
      <w:widowControl/>
      <w:snapToGrid/>
      <w:spacing w:before="0" w:after="0"/>
    </w:pPr>
    <w:rPr>
      <w:rFonts w:ascii="Courier New" w:hAnsi="Courier New"/>
      <w:sz w:val="20"/>
    </w:rPr>
  </w:style>
  <w:style w:type="paragraph" w:customStyle="1" w:styleId="11ff3">
    <w:name w:val="Верхний колонтитул11"/>
    <w:basedOn w:val="a2"/>
    <w:uiPriority w:val="99"/>
    <w:qFormat/>
    <w:rsid w:val="00264D60"/>
    <w:pPr>
      <w:widowControl/>
      <w:tabs>
        <w:tab w:val="center" w:pos="4153"/>
        <w:tab w:val="right" w:pos="8306"/>
      </w:tabs>
      <w:snapToGrid/>
      <w:spacing w:before="0" w:after="0"/>
    </w:pPr>
    <w:rPr>
      <w:rFonts w:ascii="Arial" w:hAnsi="Arial"/>
    </w:rPr>
  </w:style>
  <w:style w:type="paragraph" w:customStyle="1" w:styleId="3114">
    <w:name w:val="Заголовок 311"/>
    <w:basedOn w:val="13c"/>
    <w:next w:val="13c"/>
    <w:uiPriority w:val="99"/>
    <w:qFormat/>
    <w:rsid w:val="00264D60"/>
    <w:pPr>
      <w:keepNext/>
      <w:widowControl/>
      <w:tabs>
        <w:tab w:val="left" w:pos="3330"/>
      </w:tabs>
      <w:spacing w:line="240" w:lineRule="auto"/>
      <w:ind w:firstLine="0"/>
      <w:jc w:val="left"/>
      <w:outlineLvl w:val="2"/>
    </w:pPr>
    <w:rPr>
      <w:sz w:val="24"/>
    </w:rPr>
  </w:style>
  <w:style w:type="paragraph" w:customStyle="1" w:styleId="4121">
    <w:name w:val="Заголовок 412"/>
    <w:basedOn w:val="13c"/>
    <w:next w:val="13c"/>
    <w:uiPriority w:val="99"/>
    <w:qFormat/>
    <w:rsid w:val="00264D60"/>
    <w:pPr>
      <w:keepNext/>
      <w:widowControl/>
      <w:spacing w:line="240" w:lineRule="auto"/>
      <w:ind w:firstLine="0"/>
      <w:jc w:val="left"/>
    </w:pPr>
    <w:rPr>
      <w:rFonts w:eastAsia="Times New Roman"/>
      <w:sz w:val="24"/>
    </w:rPr>
  </w:style>
  <w:style w:type="paragraph" w:customStyle="1" w:styleId="11ff4">
    <w:name w:val="Без интервала11"/>
    <w:uiPriority w:val="99"/>
    <w:qFormat/>
    <w:rsid w:val="00264D60"/>
    <w:pPr>
      <w:spacing w:after="0" w:line="240" w:lineRule="auto"/>
    </w:pPr>
    <w:rPr>
      <w:rFonts w:ascii="Times New Roman" w:eastAsia="Times New Roman" w:hAnsi="Times New Roman" w:cs="Times New Roman"/>
      <w:sz w:val="24"/>
      <w:szCs w:val="24"/>
      <w:lang w:eastAsia="ru-RU"/>
    </w:rPr>
  </w:style>
  <w:style w:type="paragraph" w:customStyle="1" w:styleId="2211">
    <w:name w:val="Основной текст 221"/>
    <w:basedOn w:val="a2"/>
    <w:uiPriority w:val="99"/>
    <w:qFormat/>
    <w:rsid w:val="00264D60"/>
    <w:pPr>
      <w:widowControl/>
      <w:overflowPunct w:val="0"/>
      <w:autoSpaceDE w:val="0"/>
      <w:autoSpaceDN w:val="0"/>
      <w:adjustRightInd w:val="0"/>
      <w:snapToGrid/>
      <w:spacing w:before="0" w:after="0"/>
      <w:ind w:firstLine="851"/>
      <w:jc w:val="both"/>
    </w:pPr>
    <w:rPr>
      <w:sz w:val="28"/>
    </w:rPr>
  </w:style>
  <w:style w:type="paragraph" w:customStyle="1" w:styleId="3210">
    <w:name w:val="Основной текст 321"/>
    <w:basedOn w:val="2ff1"/>
    <w:uiPriority w:val="99"/>
    <w:qFormat/>
    <w:rsid w:val="00264D60"/>
    <w:pPr>
      <w:widowControl/>
      <w:spacing w:line="240" w:lineRule="auto"/>
      <w:ind w:firstLine="0"/>
    </w:pPr>
    <w:rPr>
      <w:rFonts w:eastAsia="Calibri"/>
      <w:i/>
      <w:sz w:val="26"/>
    </w:rPr>
  </w:style>
  <w:style w:type="paragraph" w:customStyle="1" w:styleId="21f5">
    <w:name w:val="Цитата21"/>
    <w:basedOn w:val="a2"/>
    <w:uiPriority w:val="99"/>
    <w:qFormat/>
    <w:rsid w:val="00264D60"/>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HTML11b">
    <w:name w:val="Стандартный HTML11"/>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paragraph" w:customStyle="1" w:styleId="msonormal0">
    <w:name w:val="msonormal"/>
    <w:basedOn w:val="a2"/>
    <w:uiPriority w:val="99"/>
    <w:qFormat/>
    <w:rsid w:val="00264D60"/>
    <w:pPr>
      <w:widowControl/>
      <w:snapToGrid/>
      <w:spacing w:beforeAutospacing="1" w:afterAutospacing="1"/>
    </w:pPr>
    <w:rPr>
      <w:szCs w:val="24"/>
    </w:rPr>
  </w:style>
  <w:style w:type="paragraph" w:customStyle="1" w:styleId="p22">
    <w:name w:val="p22"/>
    <w:basedOn w:val="a2"/>
    <w:uiPriority w:val="99"/>
    <w:qFormat/>
    <w:rsid w:val="00264D60"/>
    <w:pPr>
      <w:widowControl/>
      <w:snapToGrid/>
      <w:spacing w:beforeAutospacing="1" w:afterAutospacing="1"/>
    </w:pPr>
    <w:rPr>
      <w:szCs w:val="24"/>
    </w:rPr>
  </w:style>
  <w:style w:type="paragraph" w:customStyle="1" w:styleId="SP">
    <w:name w:val="SP"/>
    <w:uiPriority w:val="99"/>
    <w:qFormat/>
    <w:rsid w:val="00264D60"/>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21220">
    <w:name w:val="Стиль Заголовок 2 + 12 пт2"/>
    <w:basedOn w:val="20"/>
    <w:uiPriority w:val="99"/>
    <w:qFormat/>
    <w:rsid w:val="00264D60"/>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3ffd">
    <w:name w:val="3"/>
    <w:basedOn w:val="a2"/>
    <w:next w:val="affb"/>
    <w:uiPriority w:val="99"/>
    <w:qFormat/>
    <w:rsid w:val="00264D60"/>
    <w:pPr>
      <w:widowControl/>
      <w:snapToGrid/>
      <w:spacing w:before="0" w:after="0"/>
      <w:jc w:val="center"/>
    </w:pPr>
    <w:rPr>
      <w:rFonts w:eastAsia="Times New Roman"/>
      <w:sz w:val="28"/>
      <w:szCs w:val="24"/>
      <w:lang w:val="en-US"/>
    </w:rPr>
  </w:style>
  <w:style w:type="character" w:customStyle="1" w:styleId="11ff5">
    <w:name w:val="Основной шрифт абзаца11"/>
    <w:uiPriority w:val="99"/>
    <w:qFormat/>
    <w:rsid w:val="00264D60"/>
  </w:style>
  <w:style w:type="character" w:customStyle="1" w:styleId="11ff6">
    <w:name w:val="Слабое выделение11"/>
    <w:uiPriority w:val="99"/>
    <w:qFormat/>
    <w:rsid w:val="00264D60"/>
    <w:rPr>
      <w:i/>
      <w:color w:val="808080"/>
    </w:rPr>
  </w:style>
  <w:style w:type="character" w:customStyle="1" w:styleId="11ff7">
    <w:name w:val="Сильное выделение11"/>
    <w:uiPriority w:val="99"/>
    <w:qFormat/>
    <w:rsid w:val="00264D60"/>
    <w:rPr>
      <w:b/>
    </w:rPr>
  </w:style>
  <w:style w:type="character" w:customStyle="1" w:styleId="mathjax1">
    <w:name w:val="mathjax1"/>
    <w:uiPriority w:val="99"/>
    <w:qFormat/>
    <w:rsid w:val="00264D60"/>
    <w:rPr>
      <w:spacing w:val="0"/>
      <w:sz w:val="24"/>
    </w:rPr>
  </w:style>
  <w:style w:type="character" w:customStyle="1" w:styleId="2ffff2">
    <w:name w:val="Заголовок 2 Знак Знак"/>
    <w:uiPriority w:val="99"/>
    <w:qFormat/>
    <w:locked/>
    <w:rsid w:val="00264D60"/>
    <w:rPr>
      <w:rFonts w:ascii="Arial" w:hAnsi="Arial"/>
      <w:b/>
      <w:sz w:val="28"/>
      <w:lang w:val="ru-RU" w:eastAsia="en-US"/>
    </w:rPr>
  </w:style>
  <w:style w:type="character" w:customStyle="1" w:styleId="2ffff3">
    <w:name w:val="Основной текст (2)"/>
    <w:uiPriority w:val="99"/>
    <w:qFormat/>
    <w:rsid w:val="00264D60"/>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264D60"/>
    <w:rPr>
      <w:i/>
      <w:color w:val="000000"/>
      <w:sz w:val="20"/>
    </w:rPr>
  </w:style>
  <w:style w:type="character" w:customStyle="1" w:styleId="3100">
    <w:name w:val="Знак Знак310"/>
    <w:uiPriority w:val="99"/>
    <w:qFormat/>
    <w:locked/>
    <w:rsid w:val="00264D60"/>
    <w:rPr>
      <w:rFonts w:ascii="Tahoma" w:hAnsi="Tahoma"/>
      <w:sz w:val="16"/>
      <w:lang w:val="ru-RU" w:eastAsia="ru-RU"/>
    </w:rPr>
  </w:style>
  <w:style w:type="character" w:customStyle="1" w:styleId="3520">
    <w:name w:val="Знак Знак352"/>
    <w:uiPriority w:val="99"/>
    <w:qFormat/>
    <w:locked/>
    <w:rsid w:val="00264D60"/>
    <w:rPr>
      <w:sz w:val="24"/>
      <w:lang w:val="ru-RU" w:eastAsia="ru-RU"/>
    </w:rPr>
  </w:style>
  <w:style w:type="character" w:customStyle="1" w:styleId="4011">
    <w:name w:val="Знак Знак401"/>
    <w:uiPriority w:val="99"/>
    <w:qFormat/>
    <w:locked/>
    <w:rsid w:val="00264D60"/>
    <w:rPr>
      <w:b/>
      <w:sz w:val="27"/>
      <w:lang w:val="ru-RU" w:eastAsia="ru-RU"/>
    </w:rPr>
  </w:style>
  <w:style w:type="character" w:customStyle="1" w:styleId="3910">
    <w:name w:val="Знак Знак391"/>
    <w:uiPriority w:val="99"/>
    <w:qFormat/>
    <w:locked/>
    <w:rsid w:val="00264D60"/>
    <w:rPr>
      <w:b/>
      <w:sz w:val="28"/>
      <w:lang w:val="ru-RU" w:eastAsia="ru-RU"/>
    </w:rPr>
  </w:style>
  <w:style w:type="character" w:customStyle="1" w:styleId="3810">
    <w:name w:val="Знак Знак381"/>
    <w:uiPriority w:val="99"/>
    <w:qFormat/>
    <w:locked/>
    <w:rsid w:val="00264D60"/>
    <w:rPr>
      <w:b/>
      <w:i/>
      <w:sz w:val="26"/>
      <w:lang w:val="ru-RU" w:eastAsia="ru-RU"/>
    </w:rPr>
  </w:style>
  <w:style w:type="character" w:customStyle="1" w:styleId="3710">
    <w:name w:val="Знак Знак371"/>
    <w:uiPriority w:val="99"/>
    <w:qFormat/>
    <w:locked/>
    <w:rsid w:val="00264D60"/>
    <w:rPr>
      <w:sz w:val="24"/>
      <w:lang w:val="ru-RU" w:eastAsia="ru-RU"/>
    </w:rPr>
  </w:style>
  <w:style w:type="character" w:customStyle="1" w:styleId="3610">
    <w:name w:val="Знак Знак361"/>
    <w:uiPriority w:val="99"/>
    <w:qFormat/>
    <w:locked/>
    <w:rsid w:val="00264D60"/>
    <w:rPr>
      <w:sz w:val="24"/>
      <w:lang w:val="ru-RU" w:eastAsia="ru-RU"/>
    </w:rPr>
  </w:style>
  <w:style w:type="character" w:customStyle="1" w:styleId="3510">
    <w:name w:val="Знак Знак351"/>
    <w:uiPriority w:val="99"/>
    <w:qFormat/>
    <w:locked/>
    <w:rsid w:val="00264D60"/>
    <w:rPr>
      <w:i/>
      <w:sz w:val="24"/>
      <w:lang w:val="ru-RU" w:eastAsia="ru-RU"/>
    </w:rPr>
  </w:style>
  <w:style w:type="character" w:customStyle="1" w:styleId="3410">
    <w:name w:val="Знак Знак341"/>
    <w:uiPriority w:val="99"/>
    <w:qFormat/>
    <w:locked/>
    <w:rsid w:val="00264D60"/>
    <w:rPr>
      <w:rFonts w:ascii="Arial" w:hAnsi="Arial"/>
      <w:sz w:val="22"/>
      <w:lang w:val="ru-RU" w:eastAsia="ru-RU"/>
    </w:rPr>
  </w:style>
  <w:style w:type="character" w:customStyle="1" w:styleId="3310">
    <w:name w:val="Знак Знак331"/>
    <w:uiPriority w:val="99"/>
    <w:qFormat/>
    <w:locked/>
    <w:rsid w:val="00264D60"/>
    <w:rPr>
      <w:rFonts w:ascii="Courier New" w:hAnsi="Courier New"/>
      <w:lang w:val="ru-RU" w:eastAsia="ru-RU"/>
    </w:rPr>
  </w:style>
  <w:style w:type="character" w:customStyle="1" w:styleId="3211">
    <w:name w:val="Знак Знак321"/>
    <w:uiPriority w:val="99"/>
    <w:qFormat/>
    <w:locked/>
    <w:rsid w:val="00264D60"/>
    <w:rPr>
      <w:lang w:val="ru-RU" w:eastAsia="ru-RU"/>
    </w:rPr>
  </w:style>
  <w:style w:type="character" w:customStyle="1" w:styleId="3115">
    <w:name w:val="Знак Знак311"/>
    <w:uiPriority w:val="99"/>
    <w:qFormat/>
    <w:locked/>
    <w:rsid w:val="00264D60"/>
    <w:rPr>
      <w:sz w:val="24"/>
      <w:lang w:val="ru-RU" w:eastAsia="ru-RU"/>
    </w:rPr>
  </w:style>
  <w:style w:type="character" w:customStyle="1" w:styleId="2910">
    <w:name w:val="Знак Знак291"/>
    <w:uiPriority w:val="99"/>
    <w:qFormat/>
    <w:locked/>
    <w:rsid w:val="00264D60"/>
    <w:rPr>
      <w:sz w:val="16"/>
      <w:lang w:val="ru-RU" w:eastAsia="ru-RU"/>
    </w:rPr>
  </w:style>
  <w:style w:type="character" w:customStyle="1" w:styleId="2810">
    <w:name w:val="Знак Знак281"/>
    <w:uiPriority w:val="99"/>
    <w:qFormat/>
    <w:locked/>
    <w:rsid w:val="00264D60"/>
    <w:rPr>
      <w:sz w:val="16"/>
      <w:lang w:val="ru-RU" w:eastAsia="ru-RU"/>
    </w:rPr>
  </w:style>
  <w:style w:type="character" w:customStyle="1" w:styleId="2710">
    <w:name w:val="Знак Знак271"/>
    <w:uiPriority w:val="99"/>
    <w:qFormat/>
    <w:locked/>
    <w:rsid w:val="00264D60"/>
    <w:rPr>
      <w:rFonts w:ascii="Courier New" w:hAnsi="Courier New"/>
      <w:lang w:val="ru-RU" w:eastAsia="ru-RU"/>
    </w:rPr>
  </w:style>
  <w:style w:type="character" w:customStyle="1" w:styleId="1320">
    <w:name w:val="Знак Знак132"/>
    <w:uiPriority w:val="99"/>
    <w:qFormat/>
    <w:locked/>
    <w:rsid w:val="00264D60"/>
    <w:rPr>
      <w:lang w:val="ru-RU" w:eastAsia="ar-SA" w:bidi="ar-SA"/>
    </w:rPr>
  </w:style>
  <w:style w:type="character" w:customStyle="1" w:styleId="1221">
    <w:name w:val="Знак Знак122"/>
    <w:uiPriority w:val="99"/>
    <w:qFormat/>
    <w:locked/>
    <w:rsid w:val="00264D60"/>
    <w:rPr>
      <w:sz w:val="28"/>
      <w:lang w:val="ru-RU" w:eastAsia="ru-RU"/>
    </w:rPr>
  </w:style>
  <w:style w:type="character" w:customStyle="1" w:styleId="1123">
    <w:name w:val="Знак Знак112"/>
    <w:uiPriority w:val="99"/>
    <w:qFormat/>
    <w:locked/>
    <w:rsid w:val="00264D60"/>
    <w:rPr>
      <w:sz w:val="28"/>
      <w:lang w:val="ru-RU" w:eastAsia="ru-RU"/>
    </w:rPr>
  </w:style>
  <w:style w:type="character" w:customStyle="1" w:styleId="922">
    <w:name w:val="Знак Знак92"/>
    <w:uiPriority w:val="99"/>
    <w:qFormat/>
    <w:locked/>
    <w:rsid w:val="00264D60"/>
    <w:rPr>
      <w:rFonts w:ascii="Tahoma" w:hAnsi="Tahoma"/>
      <w:lang w:val="ru-RU" w:eastAsia="ru-RU"/>
    </w:rPr>
  </w:style>
  <w:style w:type="character" w:customStyle="1" w:styleId="4020">
    <w:name w:val="Знак Знак402"/>
    <w:uiPriority w:val="99"/>
    <w:qFormat/>
    <w:locked/>
    <w:rsid w:val="00264D60"/>
    <w:rPr>
      <w:rFonts w:ascii="Arial" w:hAnsi="Arial"/>
      <w:b/>
      <w:i/>
      <w:sz w:val="28"/>
      <w:lang w:val="ru-RU" w:eastAsia="zh-CN"/>
    </w:rPr>
  </w:style>
  <w:style w:type="character" w:customStyle="1" w:styleId="392">
    <w:name w:val="Знак Знак392"/>
    <w:uiPriority w:val="99"/>
    <w:qFormat/>
    <w:locked/>
    <w:rsid w:val="00264D60"/>
    <w:rPr>
      <w:b/>
      <w:sz w:val="27"/>
      <w:lang w:val="ru-RU" w:eastAsia="zh-CN"/>
    </w:rPr>
  </w:style>
  <w:style w:type="character" w:customStyle="1" w:styleId="382">
    <w:name w:val="Знак Знак382"/>
    <w:uiPriority w:val="99"/>
    <w:qFormat/>
    <w:locked/>
    <w:rsid w:val="00264D60"/>
    <w:rPr>
      <w:b/>
      <w:sz w:val="28"/>
      <w:lang w:val="ru-RU" w:eastAsia="ru-RU"/>
    </w:rPr>
  </w:style>
  <w:style w:type="character" w:customStyle="1" w:styleId="3720">
    <w:name w:val="Знак Знак372"/>
    <w:uiPriority w:val="99"/>
    <w:qFormat/>
    <w:locked/>
    <w:rsid w:val="00264D60"/>
    <w:rPr>
      <w:b/>
      <w:i/>
      <w:sz w:val="26"/>
      <w:lang w:val="ru-RU" w:eastAsia="zh-CN"/>
    </w:rPr>
  </w:style>
  <w:style w:type="character" w:customStyle="1" w:styleId="3620">
    <w:name w:val="Знак Знак362"/>
    <w:uiPriority w:val="99"/>
    <w:qFormat/>
    <w:locked/>
    <w:rsid w:val="00264D60"/>
    <w:rPr>
      <w:sz w:val="24"/>
      <w:lang w:val="ru-RU" w:eastAsia="ru-RU"/>
    </w:rPr>
  </w:style>
  <w:style w:type="character" w:customStyle="1" w:styleId="3120">
    <w:name w:val="Знак Знак312"/>
    <w:uiPriority w:val="99"/>
    <w:qFormat/>
    <w:locked/>
    <w:rsid w:val="00264D60"/>
    <w:rPr>
      <w:rFonts w:ascii="Courier New" w:hAnsi="Courier New"/>
      <w:lang w:val="ru-RU" w:eastAsia="ru-RU"/>
    </w:rPr>
  </w:style>
  <w:style w:type="character" w:customStyle="1" w:styleId="3420">
    <w:name w:val="Знак Знак342"/>
    <w:uiPriority w:val="99"/>
    <w:qFormat/>
    <w:locked/>
    <w:rsid w:val="00264D60"/>
    <w:rPr>
      <w:rFonts w:ascii="Calibri" w:hAnsi="Calibri"/>
      <w:i/>
      <w:sz w:val="24"/>
      <w:lang w:val="ru-RU" w:eastAsia="zh-CN"/>
    </w:rPr>
  </w:style>
  <w:style w:type="character" w:customStyle="1" w:styleId="3220">
    <w:name w:val="Знак Знак322"/>
    <w:uiPriority w:val="99"/>
    <w:qFormat/>
    <w:locked/>
    <w:rsid w:val="00264D60"/>
    <w:rPr>
      <w:rFonts w:ascii="Arial" w:hAnsi="Arial"/>
      <w:sz w:val="22"/>
      <w:lang w:val="ru-RU" w:eastAsia="ru-RU"/>
    </w:rPr>
  </w:style>
  <w:style w:type="character" w:customStyle="1" w:styleId="3010">
    <w:name w:val="Знак Знак301"/>
    <w:uiPriority w:val="99"/>
    <w:qFormat/>
    <w:locked/>
    <w:rsid w:val="00264D60"/>
    <w:rPr>
      <w:lang w:val="ru-RU" w:eastAsia="ru-RU"/>
    </w:rPr>
  </w:style>
  <w:style w:type="character" w:customStyle="1" w:styleId="292">
    <w:name w:val="Знак Знак292"/>
    <w:uiPriority w:val="99"/>
    <w:qFormat/>
    <w:locked/>
    <w:rsid w:val="00264D60"/>
    <w:rPr>
      <w:sz w:val="24"/>
      <w:lang w:val="ru-RU" w:eastAsia="zh-CN"/>
    </w:rPr>
  </w:style>
  <w:style w:type="character" w:customStyle="1" w:styleId="2820">
    <w:name w:val="Знак Знак282"/>
    <w:uiPriority w:val="99"/>
    <w:qFormat/>
    <w:locked/>
    <w:rsid w:val="00264D60"/>
    <w:rPr>
      <w:sz w:val="24"/>
      <w:lang w:val="ru-RU" w:eastAsia="ru-RU"/>
    </w:rPr>
  </w:style>
  <w:style w:type="character" w:customStyle="1" w:styleId="2720">
    <w:name w:val="Знак Знак272"/>
    <w:uiPriority w:val="99"/>
    <w:qFormat/>
    <w:locked/>
    <w:rsid w:val="00264D60"/>
    <w:rPr>
      <w:sz w:val="16"/>
      <w:lang w:val="ru-RU" w:eastAsia="ru-RU"/>
    </w:rPr>
  </w:style>
  <w:style w:type="character" w:customStyle="1" w:styleId="2125">
    <w:name w:val="Знак Знак212"/>
    <w:uiPriority w:val="99"/>
    <w:qFormat/>
    <w:locked/>
    <w:rsid w:val="00264D60"/>
    <w:rPr>
      <w:rFonts w:ascii="Tahoma" w:hAnsi="Tahoma"/>
      <w:lang w:val="ru-RU" w:eastAsia="ru-RU"/>
    </w:rPr>
  </w:style>
  <w:style w:type="character" w:customStyle="1" w:styleId="2620">
    <w:name w:val="Знак Знак262"/>
    <w:uiPriority w:val="99"/>
    <w:qFormat/>
    <w:rsid w:val="00264D60"/>
    <w:rPr>
      <w:rFonts w:ascii="Cambria" w:hAnsi="Cambria"/>
      <w:b/>
      <w:sz w:val="26"/>
    </w:rPr>
  </w:style>
  <w:style w:type="character" w:customStyle="1" w:styleId="2420">
    <w:name w:val="Знак Знак242"/>
    <w:uiPriority w:val="99"/>
    <w:qFormat/>
    <w:rsid w:val="00264D60"/>
    <w:rPr>
      <w:rFonts w:ascii="Times New Roman" w:hAnsi="Times New Roman"/>
      <w:b/>
      <w:i/>
      <w:sz w:val="26"/>
    </w:rPr>
  </w:style>
  <w:style w:type="character" w:customStyle="1" w:styleId="2320">
    <w:name w:val="Знак Знак232"/>
    <w:uiPriority w:val="99"/>
    <w:qFormat/>
    <w:rsid w:val="00264D60"/>
    <w:rPr>
      <w:rFonts w:ascii="Times New Roman" w:hAnsi="Times New Roman"/>
      <w:b/>
      <w:sz w:val="22"/>
    </w:rPr>
  </w:style>
  <w:style w:type="character" w:customStyle="1" w:styleId="3130">
    <w:name w:val="Знак Знак313"/>
    <w:uiPriority w:val="99"/>
    <w:qFormat/>
    <w:locked/>
    <w:rsid w:val="00264D60"/>
    <w:rPr>
      <w:rFonts w:ascii="PragmaticaCTT" w:hAnsi="PragmaticaCTT"/>
      <w:b/>
      <w:sz w:val="24"/>
      <w:lang w:val="ru-RU" w:eastAsia="ru-RU"/>
    </w:rPr>
  </w:style>
  <w:style w:type="character" w:customStyle="1" w:styleId="2015">
    <w:name w:val="Знак Знак2015"/>
    <w:uiPriority w:val="99"/>
    <w:rsid w:val="00264D60"/>
    <w:rPr>
      <w:rFonts w:ascii="Arial" w:hAnsi="Arial"/>
      <w:sz w:val="22"/>
    </w:rPr>
  </w:style>
  <w:style w:type="character" w:customStyle="1" w:styleId="font55">
    <w:name w:val="font55"/>
    <w:basedOn w:val="a3"/>
    <w:uiPriority w:val="99"/>
    <w:rsid w:val="00264D60"/>
    <w:rPr>
      <w:rFonts w:cs="Times New Roman"/>
    </w:rPr>
  </w:style>
  <w:style w:type="character" w:customStyle="1" w:styleId="WW8Num24z4">
    <w:name w:val="WW8Num24z4"/>
    <w:uiPriority w:val="99"/>
    <w:rsid w:val="00264D60"/>
  </w:style>
  <w:style w:type="character" w:customStyle="1" w:styleId="WW8Num24z5">
    <w:name w:val="WW8Num24z5"/>
    <w:uiPriority w:val="99"/>
    <w:rsid w:val="00264D60"/>
  </w:style>
  <w:style w:type="character" w:customStyle="1" w:styleId="WW8Num24z6">
    <w:name w:val="WW8Num24z6"/>
    <w:uiPriority w:val="99"/>
    <w:rsid w:val="00264D60"/>
  </w:style>
  <w:style w:type="character" w:customStyle="1" w:styleId="WW8Num24z7">
    <w:name w:val="WW8Num24z7"/>
    <w:uiPriority w:val="99"/>
    <w:rsid w:val="00264D60"/>
  </w:style>
  <w:style w:type="character" w:customStyle="1" w:styleId="WW8Num24z8">
    <w:name w:val="WW8Num24z8"/>
    <w:uiPriority w:val="99"/>
    <w:rsid w:val="00264D60"/>
  </w:style>
  <w:style w:type="character" w:customStyle="1" w:styleId="WW8Num25z4">
    <w:name w:val="WW8Num25z4"/>
    <w:uiPriority w:val="99"/>
    <w:rsid w:val="00264D60"/>
  </w:style>
  <w:style w:type="character" w:customStyle="1" w:styleId="WW8Num25z5">
    <w:name w:val="WW8Num25z5"/>
    <w:uiPriority w:val="99"/>
    <w:rsid w:val="00264D60"/>
  </w:style>
  <w:style w:type="character" w:customStyle="1" w:styleId="WW8Num25z6">
    <w:name w:val="WW8Num25z6"/>
    <w:uiPriority w:val="99"/>
    <w:rsid w:val="00264D60"/>
  </w:style>
  <w:style w:type="character" w:customStyle="1" w:styleId="WW8Num25z7">
    <w:name w:val="WW8Num25z7"/>
    <w:uiPriority w:val="99"/>
    <w:rsid w:val="00264D60"/>
  </w:style>
  <w:style w:type="character" w:customStyle="1" w:styleId="WW8Num25z8">
    <w:name w:val="WW8Num25z8"/>
    <w:uiPriority w:val="99"/>
    <w:rsid w:val="00264D60"/>
  </w:style>
  <w:style w:type="character" w:customStyle="1" w:styleId="WW8Num30z2">
    <w:name w:val="WW8Num30z2"/>
    <w:uiPriority w:val="99"/>
    <w:rsid w:val="00264D60"/>
  </w:style>
  <w:style w:type="character" w:customStyle="1" w:styleId="WW8Num30z4">
    <w:name w:val="WW8Num30z4"/>
    <w:uiPriority w:val="99"/>
    <w:rsid w:val="00264D60"/>
  </w:style>
  <w:style w:type="character" w:customStyle="1" w:styleId="WW8Num30z5">
    <w:name w:val="WW8Num30z5"/>
    <w:uiPriority w:val="99"/>
    <w:rsid w:val="00264D60"/>
  </w:style>
  <w:style w:type="character" w:customStyle="1" w:styleId="WW8Num30z6">
    <w:name w:val="WW8Num30z6"/>
    <w:uiPriority w:val="99"/>
    <w:rsid w:val="00264D60"/>
  </w:style>
  <w:style w:type="character" w:customStyle="1" w:styleId="WW8Num30z7">
    <w:name w:val="WW8Num30z7"/>
    <w:uiPriority w:val="99"/>
    <w:rsid w:val="00264D60"/>
  </w:style>
  <w:style w:type="character" w:customStyle="1" w:styleId="WW8Num30z8">
    <w:name w:val="WW8Num30z8"/>
    <w:uiPriority w:val="99"/>
    <w:rsid w:val="00264D60"/>
  </w:style>
  <w:style w:type="character" w:customStyle="1" w:styleId="WW8Num32z4">
    <w:name w:val="WW8Num32z4"/>
    <w:uiPriority w:val="99"/>
    <w:rsid w:val="00264D60"/>
  </w:style>
  <w:style w:type="character" w:customStyle="1" w:styleId="WW8Num32z5">
    <w:name w:val="WW8Num32z5"/>
    <w:uiPriority w:val="99"/>
    <w:rsid w:val="00264D60"/>
  </w:style>
  <w:style w:type="character" w:customStyle="1" w:styleId="WW8Num32z6">
    <w:name w:val="WW8Num32z6"/>
    <w:uiPriority w:val="99"/>
    <w:rsid w:val="00264D60"/>
  </w:style>
  <w:style w:type="character" w:customStyle="1" w:styleId="WW8Num32z7">
    <w:name w:val="WW8Num32z7"/>
    <w:uiPriority w:val="99"/>
    <w:rsid w:val="00264D60"/>
  </w:style>
  <w:style w:type="character" w:customStyle="1" w:styleId="WW8Num32z8">
    <w:name w:val="WW8Num32z8"/>
    <w:uiPriority w:val="99"/>
    <w:rsid w:val="00264D60"/>
  </w:style>
  <w:style w:type="character" w:customStyle="1" w:styleId="WW8Num33z1">
    <w:name w:val="WW8Num33z1"/>
    <w:uiPriority w:val="99"/>
    <w:rsid w:val="00264D60"/>
  </w:style>
  <w:style w:type="character" w:customStyle="1" w:styleId="WW8Num33z2">
    <w:name w:val="WW8Num33z2"/>
    <w:uiPriority w:val="99"/>
    <w:rsid w:val="00264D60"/>
  </w:style>
  <w:style w:type="character" w:customStyle="1" w:styleId="WW8Num33z5">
    <w:name w:val="WW8Num33z5"/>
    <w:uiPriority w:val="99"/>
    <w:rsid w:val="00264D60"/>
  </w:style>
  <w:style w:type="character" w:customStyle="1" w:styleId="WW8Num33z6">
    <w:name w:val="WW8Num33z6"/>
    <w:uiPriority w:val="99"/>
    <w:rsid w:val="00264D60"/>
  </w:style>
  <w:style w:type="character" w:customStyle="1" w:styleId="WW8Num33z7">
    <w:name w:val="WW8Num33z7"/>
    <w:uiPriority w:val="99"/>
    <w:rsid w:val="00264D60"/>
  </w:style>
  <w:style w:type="character" w:customStyle="1" w:styleId="WW8Num33z8">
    <w:name w:val="WW8Num33z8"/>
    <w:uiPriority w:val="99"/>
    <w:rsid w:val="00264D60"/>
  </w:style>
  <w:style w:type="character" w:customStyle="1" w:styleId="WW8Num35z2">
    <w:name w:val="WW8Num35z2"/>
    <w:uiPriority w:val="99"/>
    <w:rsid w:val="00264D60"/>
  </w:style>
  <w:style w:type="character" w:customStyle="1" w:styleId="WW8Num35z4">
    <w:name w:val="WW8Num35z4"/>
    <w:uiPriority w:val="99"/>
    <w:rsid w:val="00264D60"/>
  </w:style>
  <w:style w:type="character" w:customStyle="1" w:styleId="WW8Num35z5">
    <w:name w:val="WW8Num35z5"/>
    <w:uiPriority w:val="99"/>
    <w:rsid w:val="00264D60"/>
  </w:style>
  <w:style w:type="character" w:customStyle="1" w:styleId="WW8Num35z6">
    <w:name w:val="WW8Num35z6"/>
    <w:uiPriority w:val="99"/>
    <w:rsid w:val="00264D60"/>
  </w:style>
  <w:style w:type="character" w:customStyle="1" w:styleId="WW8Num35z7">
    <w:name w:val="WW8Num35z7"/>
    <w:uiPriority w:val="99"/>
    <w:rsid w:val="00264D60"/>
  </w:style>
  <w:style w:type="character" w:customStyle="1" w:styleId="WW8Num35z8">
    <w:name w:val="WW8Num35z8"/>
    <w:uiPriority w:val="99"/>
    <w:rsid w:val="00264D60"/>
  </w:style>
  <w:style w:type="character" w:customStyle="1" w:styleId="WW8Num37z2">
    <w:name w:val="WW8Num37z2"/>
    <w:uiPriority w:val="99"/>
    <w:rsid w:val="00264D60"/>
  </w:style>
  <w:style w:type="character" w:customStyle="1" w:styleId="WW8Num37z4">
    <w:name w:val="WW8Num37z4"/>
    <w:uiPriority w:val="99"/>
    <w:rsid w:val="00264D60"/>
  </w:style>
  <w:style w:type="character" w:customStyle="1" w:styleId="WW8Num37z5">
    <w:name w:val="WW8Num37z5"/>
    <w:uiPriority w:val="99"/>
    <w:qFormat/>
    <w:rsid w:val="00264D60"/>
  </w:style>
  <w:style w:type="character" w:customStyle="1" w:styleId="WW8Num37z6">
    <w:name w:val="WW8Num37z6"/>
    <w:uiPriority w:val="99"/>
    <w:rsid w:val="00264D60"/>
  </w:style>
  <w:style w:type="character" w:customStyle="1" w:styleId="WW8Num37z7">
    <w:name w:val="WW8Num37z7"/>
    <w:uiPriority w:val="99"/>
    <w:rsid w:val="00264D60"/>
  </w:style>
  <w:style w:type="character" w:customStyle="1" w:styleId="WW8Num37z8">
    <w:name w:val="WW8Num37z8"/>
    <w:uiPriority w:val="99"/>
    <w:rsid w:val="00264D60"/>
  </w:style>
  <w:style w:type="character" w:customStyle="1" w:styleId="WW8Num38z1">
    <w:name w:val="WW8Num38z1"/>
    <w:uiPriority w:val="99"/>
    <w:rsid w:val="00264D60"/>
  </w:style>
  <w:style w:type="character" w:customStyle="1" w:styleId="WW8Num38z2">
    <w:name w:val="WW8Num38z2"/>
    <w:uiPriority w:val="99"/>
    <w:rsid w:val="00264D60"/>
  </w:style>
  <w:style w:type="character" w:customStyle="1" w:styleId="WW8Num38z3">
    <w:name w:val="WW8Num38z3"/>
    <w:uiPriority w:val="99"/>
    <w:rsid w:val="00264D60"/>
  </w:style>
  <w:style w:type="character" w:customStyle="1" w:styleId="WW8Num38z4">
    <w:name w:val="WW8Num38z4"/>
    <w:uiPriority w:val="99"/>
    <w:rsid w:val="00264D60"/>
  </w:style>
  <w:style w:type="character" w:customStyle="1" w:styleId="WW8Num38z5">
    <w:name w:val="WW8Num38z5"/>
    <w:uiPriority w:val="99"/>
    <w:rsid w:val="00264D60"/>
  </w:style>
  <w:style w:type="character" w:customStyle="1" w:styleId="WW8Num38z6">
    <w:name w:val="WW8Num38z6"/>
    <w:uiPriority w:val="99"/>
    <w:rsid w:val="00264D60"/>
  </w:style>
  <w:style w:type="character" w:customStyle="1" w:styleId="WW8Num38z7">
    <w:name w:val="WW8Num38z7"/>
    <w:uiPriority w:val="99"/>
    <w:rsid w:val="00264D60"/>
  </w:style>
  <w:style w:type="character" w:customStyle="1" w:styleId="WW8Num38z8">
    <w:name w:val="WW8Num38z8"/>
    <w:uiPriority w:val="99"/>
    <w:rsid w:val="00264D60"/>
  </w:style>
  <w:style w:type="character" w:customStyle="1" w:styleId="WW8Num40z1">
    <w:name w:val="WW8Num40z1"/>
    <w:uiPriority w:val="99"/>
    <w:rsid w:val="00264D60"/>
    <w:rPr>
      <w:rFonts w:ascii="Courier New" w:hAnsi="Courier New"/>
    </w:rPr>
  </w:style>
  <w:style w:type="character" w:customStyle="1" w:styleId="WW8Num40z2">
    <w:name w:val="WW8Num40z2"/>
    <w:uiPriority w:val="99"/>
    <w:rsid w:val="00264D60"/>
    <w:rPr>
      <w:rFonts w:ascii="Wingdings" w:hAnsi="Wingdings"/>
    </w:rPr>
  </w:style>
  <w:style w:type="character" w:customStyle="1" w:styleId="WW8Num41z1">
    <w:name w:val="WW8Num41z1"/>
    <w:uiPriority w:val="99"/>
    <w:rsid w:val="00264D60"/>
  </w:style>
  <w:style w:type="character" w:customStyle="1" w:styleId="WW8Num41z2">
    <w:name w:val="WW8Num41z2"/>
    <w:uiPriority w:val="99"/>
    <w:rsid w:val="00264D60"/>
  </w:style>
  <w:style w:type="character" w:customStyle="1" w:styleId="WW8Num41z3">
    <w:name w:val="WW8Num41z3"/>
    <w:uiPriority w:val="99"/>
    <w:rsid w:val="00264D60"/>
  </w:style>
  <w:style w:type="character" w:customStyle="1" w:styleId="WW8Num41z4">
    <w:name w:val="WW8Num41z4"/>
    <w:uiPriority w:val="99"/>
    <w:rsid w:val="00264D60"/>
  </w:style>
  <w:style w:type="character" w:customStyle="1" w:styleId="WW8Num41z5">
    <w:name w:val="WW8Num41z5"/>
    <w:uiPriority w:val="99"/>
    <w:rsid w:val="00264D60"/>
  </w:style>
  <w:style w:type="character" w:customStyle="1" w:styleId="WW8Num41z6">
    <w:name w:val="WW8Num41z6"/>
    <w:uiPriority w:val="99"/>
    <w:rsid w:val="00264D60"/>
  </w:style>
  <w:style w:type="character" w:customStyle="1" w:styleId="WW8Num41z7">
    <w:name w:val="WW8Num41z7"/>
    <w:uiPriority w:val="99"/>
    <w:rsid w:val="00264D60"/>
  </w:style>
  <w:style w:type="character" w:customStyle="1" w:styleId="WW8Num41z8">
    <w:name w:val="WW8Num41z8"/>
    <w:uiPriority w:val="99"/>
    <w:rsid w:val="00264D60"/>
  </w:style>
  <w:style w:type="character" w:customStyle="1" w:styleId="WW8Num43z1">
    <w:name w:val="WW8Num43z1"/>
    <w:uiPriority w:val="99"/>
    <w:rsid w:val="00264D60"/>
  </w:style>
  <w:style w:type="character" w:customStyle="1" w:styleId="WW8Num43z2">
    <w:name w:val="WW8Num43z2"/>
    <w:uiPriority w:val="99"/>
    <w:rsid w:val="00264D60"/>
  </w:style>
  <w:style w:type="character" w:customStyle="1" w:styleId="WW8Num43z3">
    <w:name w:val="WW8Num43z3"/>
    <w:uiPriority w:val="99"/>
    <w:rsid w:val="00264D60"/>
  </w:style>
  <w:style w:type="character" w:customStyle="1" w:styleId="WW8Num43z4">
    <w:name w:val="WW8Num43z4"/>
    <w:uiPriority w:val="99"/>
    <w:rsid w:val="00264D60"/>
  </w:style>
  <w:style w:type="character" w:customStyle="1" w:styleId="WW8Num43z5">
    <w:name w:val="WW8Num43z5"/>
    <w:uiPriority w:val="99"/>
    <w:rsid w:val="00264D60"/>
  </w:style>
  <w:style w:type="character" w:customStyle="1" w:styleId="WW8Num43z6">
    <w:name w:val="WW8Num43z6"/>
    <w:uiPriority w:val="99"/>
    <w:rsid w:val="00264D60"/>
  </w:style>
  <w:style w:type="character" w:customStyle="1" w:styleId="WW8Num43z7">
    <w:name w:val="WW8Num43z7"/>
    <w:uiPriority w:val="99"/>
    <w:rsid w:val="00264D60"/>
  </w:style>
  <w:style w:type="character" w:customStyle="1" w:styleId="WW8Num43z8">
    <w:name w:val="WW8Num43z8"/>
    <w:uiPriority w:val="99"/>
    <w:rsid w:val="00264D60"/>
  </w:style>
  <w:style w:type="character" w:customStyle="1" w:styleId="WW8Num44z2">
    <w:name w:val="WW8Num44z2"/>
    <w:uiPriority w:val="99"/>
    <w:rsid w:val="00264D60"/>
    <w:rPr>
      <w:rFonts w:ascii="Wingdings" w:hAnsi="Wingdings"/>
    </w:rPr>
  </w:style>
  <w:style w:type="character" w:customStyle="1" w:styleId="WW8Num46z2">
    <w:name w:val="WW8Num46z2"/>
    <w:uiPriority w:val="99"/>
    <w:rsid w:val="00264D60"/>
    <w:rPr>
      <w:rFonts w:ascii="Wingdings" w:hAnsi="Wingdings"/>
    </w:rPr>
  </w:style>
  <w:style w:type="character" w:customStyle="1" w:styleId="WW8Num47z2">
    <w:name w:val="WW8Num47z2"/>
    <w:uiPriority w:val="99"/>
    <w:rsid w:val="00264D60"/>
    <w:rPr>
      <w:rFonts w:ascii="Wingdings" w:hAnsi="Wingdings"/>
    </w:rPr>
  </w:style>
  <w:style w:type="character" w:customStyle="1" w:styleId="WW8NumSt31z0">
    <w:name w:val="WW8NumSt31z0"/>
    <w:uiPriority w:val="99"/>
    <w:rsid w:val="00264D60"/>
    <w:rPr>
      <w:rFonts w:ascii="Times New Roman" w:hAnsi="Times New Roman"/>
      <w:sz w:val="20"/>
    </w:rPr>
  </w:style>
  <w:style w:type="character" w:customStyle="1" w:styleId="FootnoteCharacters">
    <w:name w:val="Footnote Characters"/>
    <w:uiPriority w:val="99"/>
    <w:rsid w:val="00264D60"/>
    <w:rPr>
      <w:vertAlign w:val="superscript"/>
    </w:rPr>
  </w:style>
  <w:style w:type="character" w:customStyle="1" w:styleId="1fffffe">
    <w:name w:val="Знак примечания1"/>
    <w:uiPriority w:val="99"/>
    <w:rsid w:val="00264D60"/>
    <w:rPr>
      <w:sz w:val="16"/>
    </w:rPr>
  </w:style>
  <w:style w:type="character" w:customStyle="1" w:styleId="EndnoteCharacters">
    <w:name w:val="Endnote Characters"/>
    <w:uiPriority w:val="99"/>
    <w:rsid w:val="00264D60"/>
    <w:rPr>
      <w:vertAlign w:val="superscript"/>
    </w:rPr>
  </w:style>
  <w:style w:type="paragraph" w:customStyle="1" w:styleId="LO-Normal1">
    <w:name w:val="LO-Normal1"/>
    <w:uiPriority w:val="99"/>
    <w:qFormat/>
    <w:rsid w:val="00264D60"/>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4">
    <w:name w:val="Схема документа2"/>
    <w:basedOn w:val="a2"/>
    <w:uiPriority w:val="99"/>
    <w:qFormat/>
    <w:rsid w:val="00264D60"/>
    <w:pPr>
      <w:widowControl/>
      <w:shd w:val="clear" w:color="auto" w:fill="000080"/>
      <w:suppressAutoHyphens/>
      <w:snapToGrid/>
      <w:spacing w:before="0" w:after="0"/>
    </w:pPr>
    <w:rPr>
      <w:rFonts w:ascii="Tahoma" w:eastAsia="Times New Roman" w:hAnsi="Tahoma" w:cs="Tahoma"/>
      <w:szCs w:val="24"/>
      <w:lang w:eastAsia="zh-CN"/>
    </w:rPr>
  </w:style>
  <w:style w:type="paragraph" w:customStyle="1" w:styleId="22f0">
    <w:name w:val="Список 22"/>
    <w:basedOn w:val="a2"/>
    <w:uiPriority w:val="99"/>
    <w:qFormat/>
    <w:rsid w:val="00264D60"/>
    <w:pPr>
      <w:widowControl/>
      <w:suppressAutoHyphens/>
      <w:snapToGrid/>
      <w:spacing w:before="0" w:after="0"/>
      <w:ind w:left="566" w:hanging="283"/>
    </w:pPr>
    <w:rPr>
      <w:rFonts w:eastAsia="Times New Roman"/>
      <w:szCs w:val="24"/>
      <w:lang w:eastAsia="zh-CN"/>
    </w:rPr>
  </w:style>
  <w:style w:type="paragraph" w:customStyle="1" w:styleId="31d">
    <w:name w:val="Список 31"/>
    <w:basedOn w:val="a2"/>
    <w:uiPriority w:val="99"/>
    <w:qFormat/>
    <w:rsid w:val="00264D60"/>
    <w:pPr>
      <w:widowControl/>
      <w:suppressAutoHyphens/>
      <w:snapToGrid/>
      <w:spacing w:before="0" w:after="0"/>
      <w:ind w:left="849" w:hanging="283"/>
    </w:pPr>
    <w:rPr>
      <w:rFonts w:eastAsia="Times New Roman"/>
      <w:szCs w:val="24"/>
      <w:lang w:eastAsia="zh-CN"/>
    </w:rPr>
  </w:style>
  <w:style w:type="paragraph" w:customStyle="1" w:styleId="1ffffff">
    <w:name w:val="Обычный отступ1"/>
    <w:basedOn w:val="a2"/>
    <w:uiPriority w:val="99"/>
    <w:qFormat/>
    <w:rsid w:val="00264D60"/>
    <w:pPr>
      <w:widowControl/>
      <w:suppressAutoHyphens/>
      <w:snapToGrid/>
      <w:spacing w:before="0" w:after="0"/>
      <w:ind w:firstLine="720"/>
      <w:jc w:val="both"/>
    </w:pPr>
    <w:rPr>
      <w:rFonts w:eastAsia="Times New Roman"/>
      <w:sz w:val="28"/>
      <w:lang w:eastAsia="zh-CN"/>
    </w:rPr>
  </w:style>
  <w:style w:type="paragraph" w:customStyle="1" w:styleId="2">
    <w:name w:val="Нумерованный список2"/>
    <w:basedOn w:val="a2"/>
    <w:uiPriority w:val="99"/>
    <w:qFormat/>
    <w:rsid w:val="00264D60"/>
    <w:pPr>
      <w:keepNext/>
      <w:widowControl/>
      <w:numPr>
        <w:numId w:val="9"/>
      </w:numPr>
      <w:suppressAutoHyphens/>
      <w:snapToGrid/>
      <w:spacing w:before="0" w:after="0"/>
      <w:jc w:val="both"/>
    </w:pPr>
    <w:rPr>
      <w:rFonts w:eastAsia="Times New Roman"/>
      <w:b/>
      <w:szCs w:val="24"/>
      <w:lang w:val="en-US" w:eastAsia="zh-CN"/>
    </w:rPr>
  </w:style>
  <w:style w:type="paragraph" w:customStyle="1" w:styleId="1ffffff0">
    <w:name w:val="Красная строка1"/>
    <w:basedOn w:val="aff1"/>
    <w:uiPriority w:val="99"/>
    <w:qFormat/>
    <w:rsid w:val="00264D60"/>
    <w:pPr>
      <w:suppressAutoHyphens/>
      <w:spacing w:after="120" w:line="240" w:lineRule="auto"/>
      <w:ind w:firstLine="210"/>
    </w:pPr>
    <w:rPr>
      <w:szCs w:val="24"/>
      <w:lang w:eastAsia="zh-CN"/>
    </w:rPr>
  </w:style>
  <w:style w:type="paragraph" w:customStyle="1" w:styleId="21">
    <w:name w:val="Нумерованный список 21"/>
    <w:basedOn w:val="a2"/>
    <w:uiPriority w:val="99"/>
    <w:qFormat/>
    <w:rsid w:val="00264D60"/>
    <w:pPr>
      <w:widowControl/>
      <w:numPr>
        <w:numId w:val="10"/>
      </w:numPr>
      <w:suppressAutoHyphens/>
      <w:snapToGrid/>
      <w:spacing w:before="0" w:after="0"/>
    </w:pPr>
    <w:rPr>
      <w:rFonts w:eastAsia="Times New Roman"/>
      <w:szCs w:val="24"/>
      <w:lang w:eastAsia="zh-CN"/>
    </w:rPr>
  </w:style>
  <w:style w:type="paragraph" w:customStyle="1" w:styleId="42a">
    <w:name w:val="Список 42"/>
    <w:basedOn w:val="a2"/>
    <w:uiPriority w:val="99"/>
    <w:qFormat/>
    <w:rsid w:val="00264D60"/>
    <w:pPr>
      <w:widowControl/>
      <w:suppressAutoHyphens/>
      <w:snapToGrid/>
      <w:spacing w:before="0" w:after="0"/>
      <w:ind w:left="1132" w:hanging="283"/>
    </w:pPr>
    <w:rPr>
      <w:rFonts w:eastAsia="Times New Roman"/>
      <w:szCs w:val="24"/>
      <w:lang w:eastAsia="zh-CN"/>
    </w:rPr>
  </w:style>
  <w:style w:type="paragraph" w:customStyle="1" w:styleId="22f1">
    <w:name w:val="Маркированный список 22"/>
    <w:basedOn w:val="a2"/>
    <w:uiPriority w:val="99"/>
    <w:qFormat/>
    <w:rsid w:val="00264D60"/>
    <w:pPr>
      <w:widowControl/>
      <w:tabs>
        <w:tab w:val="left" w:pos="720"/>
        <w:tab w:val="left" w:pos="851"/>
      </w:tabs>
      <w:suppressAutoHyphens/>
      <w:snapToGrid/>
      <w:spacing w:before="0" w:after="0"/>
      <w:ind w:left="851" w:hanging="363"/>
    </w:pPr>
    <w:rPr>
      <w:rFonts w:eastAsia="Times New Roman"/>
      <w:szCs w:val="24"/>
      <w:lang w:eastAsia="zh-CN"/>
    </w:rPr>
  </w:style>
  <w:style w:type="paragraph" w:customStyle="1" w:styleId="31e">
    <w:name w:val="Маркированный список 31"/>
    <w:basedOn w:val="a2"/>
    <w:uiPriority w:val="99"/>
    <w:qFormat/>
    <w:rsid w:val="00264D60"/>
    <w:pPr>
      <w:widowControl/>
      <w:tabs>
        <w:tab w:val="left" w:pos="708"/>
      </w:tabs>
      <w:suppressAutoHyphens/>
      <w:snapToGrid/>
      <w:spacing w:before="0" w:after="0"/>
      <w:jc w:val="both"/>
    </w:pPr>
    <w:rPr>
      <w:rFonts w:eastAsia="Times New Roman"/>
      <w:bCs/>
      <w:iCs/>
      <w:sz w:val="28"/>
      <w:szCs w:val="28"/>
      <w:lang w:eastAsia="zh-CN"/>
    </w:rPr>
  </w:style>
  <w:style w:type="paragraph" w:customStyle="1" w:styleId="2ffff5">
    <w:name w:val="Текст примечания2"/>
    <w:basedOn w:val="a2"/>
    <w:uiPriority w:val="99"/>
    <w:qFormat/>
    <w:rsid w:val="00264D60"/>
    <w:pPr>
      <w:widowControl/>
      <w:suppressAutoHyphens/>
      <w:snapToGrid/>
      <w:spacing w:before="0" w:after="0"/>
    </w:pPr>
    <w:rPr>
      <w:rFonts w:eastAsia="Times New Roman"/>
      <w:sz w:val="20"/>
      <w:lang w:eastAsia="zh-CN"/>
    </w:rPr>
  </w:style>
  <w:style w:type="paragraph" w:customStyle="1" w:styleId="2ffff6">
    <w:name w:val="Название объекта2"/>
    <w:basedOn w:val="a2"/>
    <w:next w:val="a2"/>
    <w:uiPriority w:val="99"/>
    <w:qFormat/>
    <w:rsid w:val="00264D60"/>
    <w:pPr>
      <w:shd w:val="clear" w:color="auto" w:fill="FFFFFF"/>
      <w:suppressAutoHyphens/>
      <w:autoSpaceDE w:val="0"/>
      <w:snapToGrid/>
      <w:spacing w:before="0" w:after="0"/>
      <w:ind w:firstLine="284"/>
      <w:jc w:val="right"/>
    </w:pPr>
    <w:rPr>
      <w:rFonts w:eastAsia="Times New Roman"/>
      <w:i/>
      <w:iCs/>
      <w:color w:val="000000"/>
      <w:lang w:eastAsia="zh-CN"/>
    </w:rPr>
  </w:style>
  <w:style w:type="paragraph" w:customStyle="1" w:styleId="WW-Heading3">
    <w:name w:val="WW-Heading 3"/>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264D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1">
    <w:name w:val="Маркированный список1"/>
    <w:basedOn w:val="a2"/>
    <w:uiPriority w:val="99"/>
    <w:qFormat/>
    <w:rsid w:val="00264D60"/>
    <w:pPr>
      <w:widowControl/>
      <w:tabs>
        <w:tab w:val="left" w:pos="360"/>
      </w:tabs>
      <w:suppressAutoHyphens/>
      <w:snapToGrid/>
      <w:spacing w:before="0" w:after="0"/>
      <w:ind w:left="360" w:hanging="360"/>
    </w:pPr>
    <w:rPr>
      <w:rFonts w:eastAsia="Times New Roman"/>
      <w:sz w:val="20"/>
      <w:lang w:val="en-US" w:eastAsia="zh-CN"/>
    </w:rPr>
  </w:style>
  <w:style w:type="paragraph" w:customStyle="1" w:styleId="22f2">
    <w:name w:val="Красная строка 22"/>
    <w:basedOn w:val="aff8"/>
    <w:uiPriority w:val="99"/>
    <w:qFormat/>
    <w:rsid w:val="00264D60"/>
    <w:pPr>
      <w:widowControl/>
      <w:suppressAutoHyphens/>
      <w:snapToGrid/>
      <w:spacing w:before="0"/>
      <w:ind w:firstLine="210"/>
    </w:pPr>
    <w:rPr>
      <w:rFonts w:cs="PragmaticaCTT"/>
      <w:szCs w:val="24"/>
      <w:lang w:eastAsia="zh-CN"/>
    </w:rPr>
  </w:style>
  <w:style w:type="paragraph" w:customStyle="1" w:styleId="WW-Heading">
    <w:name w:val="WW-Heading"/>
    <w:uiPriority w:val="99"/>
    <w:qFormat/>
    <w:rsid w:val="00264D60"/>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2"/>
    <w:uiPriority w:val="99"/>
    <w:qFormat/>
    <w:rsid w:val="00264D60"/>
    <w:pPr>
      <w:widowControl/>
      <w:suppressAutoHyphens/>
      <w:snapToGrid/>
      <w:spacing w:before="280" w:after="280"/>
    </w:pPr>
    <w:rPr>
      <w:rFonts w:eastAsia="Times New Roman"/>
      <w:szCs w:val="24"/>
      <w:lang w:eastAsia="zh-CN"/>
    </w:rPr>
  </w:style>
  <w:style w:type="paragraph" w:customStyle="1" w:styleId="1ffffff2">
    <w:name w:val="Текст макроса1"/>
    <w:uiPriority w:val="99"/>
    <w:qFormat/>
    <w:rsid w:val="00264D6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2"/>
    <w:uiPriority w:val="99"/>
    <w:qFormat/>
    <w:rsid w:val="00264D60"/>
    <w:pPr>
      <w:widowControl/>
      <w:suppressAutoHyphens/>
      <w:snapToGrid/>
      <w:spacing w:before="0" w:after="0"/>
      <w:ind w:left="720" w:hanging="360"/>
    </w:pPr>
    <w:rPr>
      <w:rFonts w:eastAsia="Times New Roman"/>
      <w:szCs w:val="24"/>
      <w:lang w:eastAsia="zh-CN"/>
    </w:rPr>
  </w:style>
  <w:style w:type="paragraph" w:customStyle="1" w:styleId="WW-TextBody">
    <w:name w:val="WW-Text Body"/>
    <w:basedOn w:val="a2"/>
    <w:uiPriority w:val="99"/>
    <w:qFormat/>
    <w:rsid w:val="00264D60"/>
    <w:pPr>
      <w:widowControl/>
      <w:suppressAutoHyphens/>
      <w:snapToGrid/>
      <w:spacing w:before="0" w:after="120"/>
    </w:pPr>
    <w:rPr>
      <w:rFonts w:eastAsia="Times New Roman"/>
      <w:szCs w:val="24"/>
      <w:lang w:val="en-US" w:eastAsia="zh-CN"/>
    </w:rPr>
  </w:style>
  <w:style w:type="paragraph" w:customStyle="1" w:styleId="WW-Heading4">
    <w:name w:val="WW-Heading 4"/>
    <w:basedOn w:val="a2"/>
    <w:next w:val="a2"/>
    <w:uiPriority w:val="99"/>
    <w:qFormat/>
    <w:rsid w:val="00264D60"/>
    <w:pPr>
      <w:keepNext/>
      <w:widowControl/>
      <w:tabs>
        <w:tab w:val="left" w:pos="864"/>
      </w:tabs>
      <w:suppressAutoHyphens/>
      <w:snapToGrid/>
      <w:spacing w:before="240" w:after="60"/>
      <w:ind w:left="864" w:hanging="864"/>
    </w:pPr>
    <w:rPr>
      <w:rFonts w:eastAsia="Times New Roman"/>
      <w:b/>
      <w:bCs/>
      <w:sz w:val="28"/>
      <w:szCs w:val="28"/>
      <w:lang w:eastAsia="zh-CN"/>
    </w:rPr>
  </w:style>
  <w:style w:type="paragraph" w:customStyle="1" w:styleId="WW-Heading8">
    <w:name w:val="WW-Heading 8"/>
    <w:basedOn w:val="a2"/>
    <w:next w:val="a2"/>
    <w:uiPriority w:val="99"/>
    <w:qFormat/>
    <w:rsid w:val="00264D60"/>
    <w:pPr>
      <w:widowControl/>
      <w:tabs>
        <w:tab w:val="left" w:pos="1440"/>
      </w:tabs>
      <w:suppressAutoHyphens/>
      <w:snapToGrid/>
      <w:spacing w:before="240" w:after="60"/>
      <w:ind w:left="1440" w:hanging="1440"/>
    </w:pPr>
    <w:rPr>
      <w:rFonts w:eastAsia="Times New Roman"/>
      <w:i/>
      <w:iCs/>
      <w:szCs w:val="24"/>
      <w:lang w:eastAsia="zh-CN"/>
    </w:rPr>
  </w:style>
  <w:style w:type="paragraph" w:customStyle="1" w:styleId="21f6">
    <w:name w:val="Продолжение списка 21"/>
    <w:basedOn w:val="a2"/>
    <w:uiPriority w:val="99"/>
    <w:qFormat/>
    <w:rsid w:val="00264D60"/>
    <w:pPr>
      <w:widowControl/>
      <w:suppressAutoHyphens/>
      <w:snapToGrid/>
      <w:spacing w:before="0" w:after="120"/>
      <w:ind w:left="566"/>
    </w:pPr>
    <w:rPr>
      <w:rFonts w:eastAsia="Times New Roman"/>
      <w:sz w:val="20"/>
      <w:lang w:eastAsia="zh-CN"/>
    </w:rPr>
  </w:style>
  <w:style w:type="paragraph" w:customStyle="1" w:styleId="31f">
    <w:name w:val="Нумерованный список 31"/>
    <w:basedOn w:val="a2"/>
    <w:uiPriority w:val="99"/>
    <w:qFormat/>
    <w:rsid w:val="00264D60"/>
    <w:pPr>
      <w:widowControl/>
      <w:tabs>
        <w:tab w:val="left" w:pos="360"/>
      </w:tabs>
      <w:suppressAutoHyphens/>
      <w:snapToGrid/>
      <w:spacing w:before="0" w:after="0"/>
      <w:ind w:left="360" w:hanging="360"/>
    </w:pPr>
    <w:rPr>
      <w:rFonts w:eastAsia="Times New Roman"/>
      <w:szCs w:val="24"/>
      <w:lang w:eastAsia="zh-CN"/>
    </w:rPr>
  </w:style>
  <w:style w:type="paragraph" w:customStyle="1" w:styleId="TableContents">
    <w:name w:val="Table Contents"/>
    <w:basedOn w:val="a2"/>
    <w:qFormat/>
    <w:rsid w:val="00264D60"/>
    <w:pPr>
      <w:widowControl/>
      <w:suppressLineNumbers/>
      <w:suppressAutoHyphens/>
      <w:snapToGrid/>
      <w:spacing w:before="0" w:after="0"/>
    </w:pPr>
    <w:rPr>
      <w:rFonts w:eastAsia="Times New Roman"/>
      <w:szCs w:val="24"/>
      <w:lang w:eastAsia="zh-CN"/>
    </w:rPr>
  </w:style>
  <w:style w:type="paragraph" w:customStyle="1" w:styleId="TableHeading">
    <w:name w:val="Table Heading"/>
    <w:basedOn w:val="TableContents"/>
    <w:uiPriority w:val="99"/>
    <w:qFormat/>
    <w:rsid w:val="00264D60"/>
    <w:pPr>
      <w:jc w:val="center"/>
    </w:pPr>
    <w:rPr>
      <w:b/>
      <w:bCs/>
    </w:rPr>
  </w:style>
  <w:style w:type="character" w:customStyle="1" w:styleId="InternetLink">
    <w:name w:val="Internet Link"/>
    <w:uiPriority w:val="99"/>
    <w:rsid w:val="00264D60"/>
    <w:rPr>
      <w:color w:val="0000FF"/>
      <w:u w:val="single"/>
    </w:rPr>
  </w:style>
  <w:style w:type="character" w:customStyle="1" w:styleId="23e">
    <w:name w:val="Основной текст с отступом 2 Знак3"/>
    <w:uiPriority w:val="99"/>
    <w:qFormat/>
    <w:rsid w:val="00264D60"/>
    <w:rPr>
      <w:rFonts w:ascii="Microsoft Sans Serif" w:hAnsi="Microsoft Sans Serif"/>
      <w:b/>
      <w:spacing w:val="10"/>
      <w:sz w:val="26"/>
    </w:rPr>
  </w:style>
  <w:style w:type="character" w:customStyle="1" w:styleId="34a">
    <w:name w:val="Основной текст с отступом 3 Знак4"/>
    <w:uiPriority w:val="99"/>
    <w:qFormat/>
    <w:locked/>
    <w:rsid w:val="00264D60"/>
    <w:rPr>
      <w:rFonts w:ascii="Times New Roman" w:hAnsi="Times New Roman"/>
      <w:sz w:val="24"/>
      <w:lang w:val="en-US"/>
    </w:rPr>
  </w:style>
  <w:style w:type="character" w:customStyle="1" w:styleId="326">
    <w:name w:val="Основной текст 3 Знак2"/>
    <w:uiPriority w:val="99"/>
    <w:qFormat/>
    <w:locked/>
    <w:rsid w:val="00264D60"/>
    <w:rPr>
      <w:rFonts w:ascii="Garamond" w:hAnsi="Garamond"/>
      <w:sz w:val="24"/>
      <w:shd w:val="clear" w:color="auto" w:fill="FFFFFF"/>
    </w:rPr>
  </w:style>
  <w:style w:type="character" w:customStyle="1" w:styleId="ListLabel7">
    <w:name w:val="ListLabel 7"/>
    <w:uiPriority w:val="99"/>
    <w:qFormat/>
    <w:rsid w:val="00264D60"/>
  </w:style>
  <w:style w:type="character" w:customStyle="1" w:styleId="ListLabel8">
    <w:name w:val="ListLabel 8"/>
    <w:uiPriority w:val="99"/>
    <w:qFormat/>
    <w:rsid w:val="00264D60"/>
  </w:style>
  <w:style w:type="character" w:customStyle="1" w:styleId="ListLabel9">
    <w:name w:val="ListLabel 9"/>
    <w:uiPriority w:val="99"/>
    <w:qFormat/>
    <w:rsid w:val="00264D60"/>
  </w:style>
  <w:style w:type="character" w:customStyle="1" w:styleId="ListLabel10">
    <w:name w:val="ListLabel 10"/>
    <w:uiPriority w:val="99"/>
    <w:qFormat/>
    <w:rsid w:val="00264D60"/>
  </w:style>
  <w:style w:type="character" w:customStyle="1" w:styleId="ListLabel11">
    <w:name w:val="ListLabel 11"/>
    <w:uiPriority w:val="99"/>
    <w:qFormat/>
    <w:rsid w:val="00264D60"/>
  </w:style>
  <w:style w:type="character" w:customStyle="1" w:styleId="ListLabel12">
    <w:name w:val="ListLabel 12"/>
    <w:uiPriority w:val="99"/>
    <w:qFormat/>
    <w:rsid w:val="00264D60"/>
  </w:style>
  <w:style w:type="character" w:customStyle="1" w:styleId="ListLabel13">
    <w:name w:val="ListLabel 13"/>
    <w:uiPriority w:val="99"/>
    <w:qFormat/>
    <w:rsid w:val="00264D60"/>
  </w:style>
  <w:style w:type="character" w:customStyle="1" w:styleId="ListLabel14">
    <w:name w:val="ListLabel 14"/>
    <w:uiPriority w:val="99"/>
    <w:qFormat/>
    <w:rsid w:val="00264D60"/>
  </w:style>
  <w:style w:type="character" w:customStyle="1" w:styleId="ListLabel15">
    <w:name w:val="ListLabel 15"/>
    <w:uiPriority w:val="99"/>
    <w:qFormat/>
    <w:rsid w:val="00264D60"/>
  </w:style>
  <w:style w:type="character" w:customStyle="1" w:styleId="ListLabel16">
    <w:name w:val="ListLabel 16"/>
    <w:uiPriority w:val="99"/>
    <w:qFormat/>
    <w:rsid w:val="00264D60"/>
  </w:style>
  <w:style w:type="character" w:customStyle="1" w:styleId="ListLabel17">
    <w:name w:val="ListLabel 17"/>
    <w:uiPriority w:val="99"/>
    <w:qFormat/>
    <w:rsid w:val="00264D60"/>
  </w:style>
  <w:style w:type="character" w:customStyle="1" w:styleId="ListLabel18">
    <w:name w:val="ListLabel 18"/>
    <w:uiPriority w:val="99"/>
    <w:qFormat/>
    <w:rsid w:val="00264D60"/>
  </w:style>
  <w:style w:type="character" w:customStyle="1" w:styleId="ListLabel19">
    <w:name w:val="ListLabel 19"/>
    <w:uiPriority w:val="99"/>
    <w:qFormat/>
    <w:rsid w:val="00264D60"/>
  </w:style>
  <w:style w:type="character" w:customStyle="1" w:styleId="ListLabel20">
    <w:name w:val="ListLabel 20"/>
    <w:uiPriority w:val="99"/>
    <w:qFormat/>
    <w:rsid w:val="00264D60"/>
  </w:style>
  <w:style w:type="character" w:customStyle="1" w:styleId="ListLabel21">
    <w:name w:val="ListLabel 21"/>
    <w:uiPriority w:val="99"/>
    <w:qFormat/>
    <w:rsid w:val="00264D60"/>
  </w:style>
  <w:style w:type="character" w:customStyle="1" w:styleId="ListLabel22">
    <w:name w:val="ListLabel 22"/>
    <w:uiPriority w:val="99"/>
    <w:qFormat/>
    <w:rsid w:val="00264D60"/>
  </w:style>
  <w:style w:type="character" w:customStyle="1" w:styleId="ListLabel23">
    <w:name w:val="ListLabel 23"/>
    <w:uiPriority w:val="99"/>
    <w:qFormat/>
    <w:rsid w:val="00264D60"/>
  </w:style>
  <w:style w:type="character" w:customStyle="1" w:styleId="ListLabel24">
    <w:name w:val="ListLabel 24"/>
    <w:uiPriority w:val="99"/>
    <w:qFormat/>
    <w:rsid w:val="00264D60"/>
  </w:style>
  <w:style w:type="character" w:customStyle="1" w:styleId="ListLabel25">
    <w:name w:val="ListLabel 25"/>
    <w:uiPriority w:val="99"/>
    <w:qFormat/>
    <w:rsid w:val="00264D60"/>
  </w:style>
  <w:style w:type="character" w:customStyle="1" w:styleId="ListLabel26">
    <w:name w:val="ListLabel 26"/>
    <w:uiPriority w:val="99"/>
    <w:qFormat/>
    <w:rsid w:val="00264D60"/>
  </w:style>
  <w:style w:type="character" w:customStyle="1" w:styleId="ListLabel27">
    <w:name w:val="ListLabel 27"/>
    <w:uiPriority w:val="99"/>
    <w:qFormat/>
    <w:rsid w:val="00264D60"/>
  </w:style>
  <w:style w:type="character" w:customStyle="1" w:styleId="ListLabel28">
    <w:name w:val="ListLabel 28"/>
    <w:uiPriority w:val="99"/>
    <w:qFormat/>
    <w:rsid w:val="00264D60"/>
  </w:style>
  <w:style w:type="character" w:customStyle="1" w:styleId="ListLabel29">
    <w:name w:val="ListLabel 29"/>
    <w:uiPriority w:val="99"/>
    <w:qFormat/>
    <w:rsid w:val="00264D60"/>
  </w:style>
  <w:style w:type="character" w:customStyle="1" w:styleId="ListLabel30">
    <w:name w:val="ListLabel 30"/>
    <w:uiPriority w:val="99"/>
    <w:qFormat/>
    <w:rsid w:val="00264D60"/>
  </w:style>
  <w:style w:type="character" w:customStyle="1" w:styleId="ListLabel31">
    <w:name w:val="ListLabel 31"/>
    <w:uiPriority w:val="99"/>
    <w:qFormat/>
    <w:rsid w:val="00264D60"/>
  </w:style>
  <w:style w:type="character" w:customStyle="1" w:styleId="ListLabel32">
    <w:name w:val="ListLabel 32"/>
    <w:uiPriority w:val="99"/>
    <w:qFormat/>
    <w:rsid w:val="00264D60"/>
  </w:style>
  <w:style w:type="character" w:customStyle="1" w:styleId="ListLabel33">
    <w:name w:val="ListLabel 33"/>
    <w:uiPriority w:val="99"/>
    <w:qFormat/>
    <w:rsid w:val="00264D60"/>
  </w:style>
  <w:style w:type="character" w:customStyle="1" w:styleId="ListLabel34">
    <w:name w:val="ListLabel 34"/>
    <w:uiPriority w:val="99"/>
    <w:qFormat/>
    <w:rsid w:val="00264D60"/>
    <w:rPr>
      <w:color w:val="00000A"/>
    </w:rPr>
  </w:style>
  <w:style w:type="character" w:customStyle="1" w:styleId="ListLabel35">
    <w:name w:val="ListLabel 35"/>
    <w:uiPriority w:val="99"/>
    <w:qFormat/>
    <w:rsid w:val="00264D60"/>
  </w:style>
  <w:style w:type="character" w:customStyle="1" w:styleId="ListLabel36">
    <w:name w:val="ListLabel 36"/>
    <w:uiPriority w:val="99"/>
    <w:qFormat/>
    <w:rsid w:val="00264D60"/>
  </w:style>
  <w:style w:type="character" w:customStyle="1" w:styleId="ListLabel37">
    <w:name w:val="ListLabel 37"/>
    <w:uiPriority w:val="99"/>
    <w:qFormat/>
    <w:rsid w:val="00264D60"/>
  </w:style>
  <w:style w:type="character" w:customStyle="1" w:styleId="ListLabel38">
    <w:name w:val="ListLabel 38"/>
    <w:uiPriority w:val="99"/>
    <w:qFormat/>
    <w:rsid w:val="00264D60"/>
  </w:style>
  <w:style w:type="character" w:customStyle="1" w:styleId="ListLabel39">
    <w:name w:val="ListLabel 39"/>
    <w:uiPriority w:val="99"/>
    <w:qFormat/>
    <w:rsid w:val="00264D60"/>
  </w:style>
  <w:style w:type="character" w:customStyle="1" w:styleId="ListLabel40">
    <w:name w:val="ListLabel 40"/>
    <w:uiPriority w:val="99"/>
    <w:qFormat/>
    <w:rsid w:val="00264D60"/>
  </w:style>
  <w:style w:type="character" w:customStyle="1" w:styleId="ListLabel41">
    <w:name w:val="ListLabel 41"/>
    <w:uiPriority w:val="99"/>
    <w:qFormat/>
    <w:rsid w:val="00264D60"/>
  </w:style>
  <w:style w:type="character" w:customStyle="1" w:styleId="ListLabel42">
    <w:name w:val="ListLabel 42"/>
    <w:uiPriority w:val="99"/>
    <w:qFormat/>
    <w:rsid w:val="00264D60"/>
  </w:style>
  <w:style w:type="character" w:customStyle="1" w:styleId="ListLabel43">
    <w:name w:val="ListLabel 43"/>
    <w:uiPriority w:val="99"/>
    <w:qFormat/>
    <w:rsid w:val="00264D60"/>
  </w:style>
  <w:style w:type="character" w:customStyle="1" w:styleId="ListLabel44">
    <w:name w:val="ListLabel 44"/>
    <w:uiPriority w:val="99"/>
    <w:qFormat/>
    <w:rsid w:val="00264D60"/>
  </w:style>
  <w:style w:type="character" w:customStyle="1" w:styleId="ListLabel45">
    <w:name w:val="ListLabel 45"/>
    <w:uiPriority w:val="99"/>
    <w:qFormat/>
    <w:rsid w:val="00264D60"/>
  </w:style>
  <w:style w:type="character" w:customStyle="1" w:styleId="ListLabel46">
    <w:name w:val="ListLabel 46"/>
    <w:uiPriority w:val="99"/>
    <w:qFormat/>
    <w:rsid w:val="00264D60"/>
  </w:style>
  <w:style w:type="character" w:customStyle="1" w:styleId="ListLabel47">
    <w:name w:val="ListLabel 47"/>
    <w:uiPriority w:val="99"/>
    <w:qFormat/>
    <w:rsid w:val="00264D60"/>
  </w:style>
  <w:style w:type="character" w:customStyle="1" w:styleId="ListLabel48">
    <w:name w:val="ListLabel 48"/>
    <w:uiPriority w:val="99"/>
    <w:qFormat/>
    <w:rsid w:val="00264D60"/>
  </w:style>
  <w:style w:type="character" w:customStyle="1" w:styleId="ListLabel49">
    <w:name w:val="ListLabel 49"/>
    <w:uiPriority w:val="99"/>
    <w:qFormat/>
    <w:rsid w:val="00264D60"/>
  </w:style>
  <w:style w:type="character" w:customStyle="1" w:styleId="ListLabel50">
    <w:name w:val="ListLabel 50"/>
    <w:uiPriority w:val="99"/>
    <w:qFormat/>
    <w:rsid w:val="00264D60"/>
  </w:style>
  <w:style w:type="character" w:customStyle="1" w:styleId="ListLabel51">
    <w:name w:val="ListLabel 51"/>
    <w:uiPriority w:val="99"/>
    <w:qFormat/>
    <w:rsid w:val="00264D60"/>
  </w:style>
  <w:style w:type="character" w:customStyle="1" w:styleId="ListLabel52">
    <w:name w:val="ListLabel 52"/>
    <w:uiPriority w:val="99"/>
    <w:qFormat/>
    <w:rsid w:val="00264D60"/>
  </w:style>
  <w:style w:type="character" w:customStyle="1" w:styleId="ListLabel53">
    <w:name w:val="ListLabel 53"/>
    <w:uiPriority w:val="99"/>
    <w:qFormat/>
    <w:rsid w:val="00264D60"/>
    <w:rPr>
      <w:color w:val="00000A"/>
      <w:position w:val="0"/>
      <w:sz w:val="24"/>
      <w:u w:val="none"/>
      <w:vertAlign w:val="baseline"/>
    </w:rPr>
  </w:style>
  <w:style w:type="character" w:customStyle="1" w:styleId="ListLabel54">
    <w:name w:val="ListLabel 54"/>
    <w:uiPriority w:val="99"/>
    <w:qFormat/>
    <w:rsid w:val="00264D60"/>
    <w:rPr>
      <w:position w:val="0"/>
      <w:sz w:val="20"/>
      <w:u w:val="none"/>
      <w:vertAlign w:val="baseline"/>
    </w:rPr>
  </w:style>
  <w:style w:type="character" w:customStyle="1" w:styleId="ListLabel55">
    <w:name w:val="ListLabel 55"/>
    <w:uiPriority w:val="99"/>
    <w:qFormat/>
    <w:rsid w:val="00264D60"/>
    <w:rPr>
      <w:position w:val="0"/>
      <w:sz w:val="20"/>
      <w:u w:val="none"/>
      <w:vertAlign w:val="baseline"/>
    </w:rPr>
  </w:style>
  <w:style w:type="character" w:customStyle="1" w:styleId="ListLabel56">
    <w:name w:val="ListLabel 56"/>
    <w:uiPriority w:val="99"/>
    <w:qFormat/>
    <w:rsid w:val="00264D60"/>
  </w:style>
  <w:style w:type="character" w:customStyle="1" w:styleId="ListLabel57">
    <w:name w:val="ListLabel 57"/>
    <w:uiPriority w:val="99"/>
    <w:qFormat/>
    <w:rsid w:val="00264D60"/>
  </w:style>
  <w:style w:type="character" w:customStyle="1" w:styleId="ListLabel58">
    <w:name w:val="ListLabel 58"/>
    <w:uiPriority w:val="99"/>
    <w:qFormat/>
    <w:rsid w:val="00264D60"/>
  </w:style>
  <w:style w:type="character" w:customStyle="1" w:styleId="ListLabel59">
    <w:name w:val="ListLabel 59"/>
    <w:uiPriority w:val="99"/>
    <w:qFormat/>
    <w:rsid w:val="00264D60"/>
  </w:style>
  <w:style w:type="character" w:customStyle="1" w:styleId="ListLabel60">
    <w:name w:val="ListLabel 60"/>
    <w:uiPriority w:val="99"/>
    <w:qFormat/>
    <w:rsid w:val="00264D60"/>
  </w:style>
  <w:style w:type="character" w:customStyle="1" w:styleId="ListLabel61">
    <w:name w:val="ListLabel 61"/>
    <w:uiPriority w:val="99"/>
    <w:qFormat/>
    <w:rsid w:val="00264D60"/>
  </w:style>
  <w:style w:type="character" w:customStyle="1" w:styleId="ListLabel62">
    <w:name w:val="ListLabel 62"/>
    <w:uiPriority w:val="99"/>
    <w:qFormat/>
    <w:rsid w:val="00264D60"/>
  </w:style>
  <w:style w:type="character" w:customStyle="1" w:styleId="ListLabel63">
    <w:name w:val="ListLabel 63"/>
    <w:uiPriority w:val="99"/>
    <w:qFormat/>
    <w:rsid w:val="00264D60"/>
    <w:rPr>
      <w:sz w:val="24"/>
    </w:rPr>
  </w:style>
  <w:style w:type="character" w:customStyle="1" w:styleId="ListLabel64">
    <w:name w:val="ListLabel 64"/>
    <w:uiPriority w:val="99"/>
    <w:qFormat/>
    <w:rsid w:val="00264D60"/>
  </w:style>
  <w:style w:type="character" w:customStyle="1" w:styleId="ListLabel65">
    <w:name w:val="ListLabel 65"/>
    <w:uiPriority w:val="99"/>
    <w:qFormat/>
    <w:rsid w:val="00264D60"/>
  </w:style>
  <w:style w:type="character" w:customStyle="1" w:styleId="ListLabel66">
    <w:name w:val="ListLabel 66"/>
    <w:uiPriority w:val="99"/>
    <w:qFormat/>
    <w:rsid w:val="00264D60"/>
  </w:style>
  <w:style w:type="character" w:customStyle="1" w:styleId="ListLabel67">
    <w:name w:val="ListLabel 67"/>
    <w:uiPriority w:val="99"/>
    <w:qFormat/>
    <w:rsid w:val="00264D60"/>
  </w:style>
  <w:style w:type="character" w:customStyle="1" w:styleId="ListLabel68">
    <w:name w:val="ListLabel 68"/>
    <w:uiPriority w:val="99"/>
    <w:qFormat/>
    <w:rsid w:val="00264D60"/>
  </w:style>
  <w:style w:type="character" w:customStyle="1" w:styleId="ListLabel69">
    <w:name w:val="ListLabel 69"/>
    <w:uiPriority w:val="99"/>
    <w:qFormat/>
    <w:rsid w:val="00264D60"/>
  </w:style>
  <w:style w:type="character" w:customStyle="1" w:styleId="ListLabel70">
    <w:name w:val="ListLabel 70"/>
    <w:uiPriority w:val="99"/>
    <w:qFormat/>
    <w:rsid w:val="00264D60"/>
  </w:style>
  <w:style w:type="character" w:customStyle="1" w:styleId="ListLabel71">
    <w:name w:val="ListLabel 71"/>
    <w:uiPriority w:val="99"/>
    <w:qFormat/>
    <w:rsid w:val="00264D60"/>
  </w:style>
  <w:style w:type="character" w:customStyle="1" w:styleId="ListLabel72">
    <w:name w:val="ListLabel 72"/>
    <w:uiPriority w:val="99"/>
    <w:qFormat/>
    <w:rsid w:val="00264D60"/>
  </w:style>
  <w:style w:type="character" w:customStyle="1" w:styleId="ListLabel73">
    <w:name w:val="ListLabel 73"/>
    <w:uiPriority w:val="99"/>
    <w:qFormat/>
    <w:rsid w:val="00264D60"/>
  </w:style>
  <w:style w:type="character" w:customStyle="1" w:styleId="ListLabel74">
    <w:name w:val="ListLabel 74"/>
    <w:uiPriority w:val="99"/>
    <w:qFormat/>
    <w:rsid w:val="00264D60"/>
  </w:style>
  <w:style w:type="character" w:customStyle="1" w:styleId="ListLabel75">
    <w:name w:val="ListLabel 75"/>
    <w:uiPriority w:val="99"/>
    <w:qFormat/>
    <w:rsid w:val="00264D60"/>
  </w:style>
  <w:style w:type="character" w:customStyle="1" w:styleId="ListLabel76">
    <w:name w:val="ListLabel 76"/>
    <w:uiPriority w:val="99"/>
    <w:qFormat/>
    <w:rsid w:val="00264D60"/>
  </w:style>
  <w:style w:type="character" w:customStyle="1" w:styleId="ListLabel77">
    <w:name w:val="ListLabel 77"/>
    <w:uiPriority w:val="99"/>
    <w:qFormat/>
    <w:rsid w:val="00264D60"/>
  </w:style>
  <w:style w:type="character" w:customStyle="1" w:styleId="ListLabel78">
    <w:name w:val="ListLabel 78"/>
    <w:uiPriority w:val="99"/>
    <w:qFormat/>
    <w:rsid w:val="00264D60"/>
    <w:rPr>
      <w:sz w:val="24"/>
    </w:rPr>
  </w:style>
  <w:style w:type="character" w:customStyle="1" w:styleId="ListLabel79">
    <w:name w:val="ListLabel 79"/>
    <w:uiPriority w:val="99"/>
    <w:qFormat/>
    <w:rsid w:val="00264D60"/>
  </w:style>
  <w:style w:type="character" w:customStyle="1" w:styleId="ListLabel80">
    <w:name w:val="ListLabel 80"/>
    <w:uiPriority w:val="99"/>
    <w:qFormat/>
    <w:rsid w:val="00264D60"/>
  </w:style>
  <w:style w:type="character" w:customStyle="1" w:styleId="ListLabel81">
    <w:name w:val="ListLabel 81"/>
    <w:uiPriority w:val="99"/>
    <w:qFormat/>
    <w:rsid w:val="00264D60"/>
  </w:style>
  <w:style w:type="character" w:customStyle="1" w:styleId="ListLabel82">
    <w:name w:val="ListLabel 82"/>
    <w:uiPriority w:val="99"/>
    <w:qFormat/>
    <w:rsid w:val="00264D60"/>
  </w:style>
  <w:style w:type="character" w:customStyle="1" w:styleId="ListLabel83">
    <w:name w:val="ListLabel 83"/>
    <w:uiPriority w:val="99"/>
    <w:qFormat/>
    <w:rsid w:val="00264D60"/>
  </w:style>
  <w:style w:type="character" w:customStyle="1" w:styleId="ListLabel84">
    <w:name w:val="ListLabel 84"/>
    <w:uiPriority w:val="99"/>
    <w:qFormat/>
    <w:rsid w:val="00264D60"/>
  </w:style>
  <w:style w:type="character" w:customStyle="1" w:styleId="ListLabel85">
    <w:name w:val="ListLabel 85"/>
    <w:uiPriority w:val="99"/>
    <w:qFormat/>
    <w:rsid w:val="00264D60"/>
  </w:style>
  <w:style w:type="character" w:customStyle="1" w:styleId="ListLabel86">
    <w:name w:val="ListLabel 86"/>
    <w:uiPriority w:val="99"/>
    <w:qFormat/>
    <w:rsid w:val="00264D60"/>
  </w:style>
  <w:style w:type="character" w:customStyle="1" w:styleId="ListLabel87">
    <w:name w:val="ListLabel 87"/>
    <w:uiPriority w:val="99"/>
    <w:qFormat/>
    <w:rsid w:val="00264D60"/>
  </w:style>
  <w:style w:type="character" w:customStyle="1" w:styleId="ListLabel88">
    <w:name w:val="ListLabel 88"/>
    <w:uiPriority w:val="99"/>
    <w:qFormat/>
    <w:rsid w:val="00264D60"/>
  </w:style>
  <w:style w:type="character" w:customStyle="1" w:styleId="ListLabel89">
    <w:name w:val="ListLabel 89"/>
    <w:uiPriority w:val="99"/>
    <w:qFormat/>
    <w:rsid w:val="00264D60"/>
  </w:style>
  <w:style w:type="character" w:customStyle="1" w:styleId="ListLabel90">
    <w:name w:val="ListLabel 90"/>
    <w:uiPriority w:val="99"/>
    <w:qFormat/>
    <w:rsid w:val="00264D60"/>
  </w:style>
  <w:style w:type="character" w:customStyle="1" w:styleId="ListLabel91">
    <w:name w:val="ListLabel 91"/>
    <w:uiPriority w:val="99"/>
    <w:qFormat/>
    <w:rsid w:val="00264D60"/>
  </w:style>
  <w:style w:type="character" w:customStyle="1" w:styleId="ListLabel92">
    <w:name w:val="ListLabel 92"/>
    <w:uiPriority w:val="99"/>
    <w:qFormat/>
    <w:rsid w:val="00264D60"/>
  </w:style>
  <w:style w:type="character" w:customStyle="1" w:styleId="ListLabel93">
    <w:name w:val="ListLabel 93"/>
    <w:uiPriority w:val="99"/>
    <w:qFormat/>
    <w:rsid w:val="00264D60"/>
  </w:style>
  <w:style w:type="character" w:customStyle="1" w:styleId="ListLabel94">
    <w:name w:val="ListLabel 94"/>
    <w:uiPriority w:val="99"/>
    <w:qFormat/>
    <w:rsid w:val="00264D60"/>
  </w:style>
  <w:style w:type="character" w:customStyle="1" w:styleId="ListLabel95">
    <w:name w:val="ListLabel 95"/>
    <w:uiPriority w:val="99"/>
    <w:qFormat/>
    <w:rsid w:val="00264D60"/>
  </w:style>
  <w:style w:type="character" w:customStyle="1" w:styleId="ListLabel96">
    <w:name w:val="ListLabel 96"/>
    <w:uiPriority w:val="99"/>
    <w:qFormat/>
    <w:rsid w:val="00264D60"/>
    <w:rPr>
      <w:sz w:val="24"/>
    </w:rPr>
  </w:style>
  <w:style w:type="character" w:customStyle="1" w:styleId="ListLabel97">
    <w:name w:val="ListLabel 97"/>
    <w:uiPriority w:val="99"/>
    <w:qFormat/>
    <w:rsid w:val="00264D60"/>
  </w:style>
  <w:style w:type="character" w:customStyle="1" w:styleId="ListLabel98">
    <w:name w:val="ListLabel 98"/>
    <w:uiPriority w:val="99"/>
    <w:qFormat/>
    <w:rsid w:val="00264D60"/>
  </w:style>
  <w:style w:type="character" w:customStyle="1" w:styleId="ListLabel99">
    <w:name w:val="ListLabel 99"/>
    <w:uiPriority w:val="99"/>
    <w:qFormat/>
    <w:rsid w:val="00264D60"/>
  </w:style>
  <w:style w:type="character" w:customStyle="1" w:styleId="ListLabel100">
    <w:name w:val="ListLabel 100"/>
    <w:uiPriority w:val="99"/>
    <w:qFormat/>
    <w:rsid w:val="00264D60"/>
  </w:style>
  <w:style w:type="character" w:customStyle="1" w:styleId="ListLabel101">
    <w:name w:val="ListLabel 101"/>
    <w:uiPriority w:val="99"/>
    <w:qFormat/>
    <w:rsid w:val="00264D60"/>
  </w:style>
  <w:style w:type="character" w:customStyle="1" w:styleId="ListLabel102">
    <w:name w:val="ListLabel 102"/>
    <w:uiPriority w:val="99"/>
    <w:qFormat/>
    <w:rsid w:val="00264D60"/>
  </w:style>
  <w:style w:type="character" w:customStyle="1" w:styleId="ListLabel103">
    <w:name w:val="ListLabel 103"/>
    <w:uiPriority w:val="99"/>
    <w:qFormat/>
    <w:rsid w:val="00264D60"/>
  </w:style>
  <w:style w:type="character" w:customStyle="1" w:styleId="ListLabel104">
    <w:name w:val="ListLabel 104"/>
    <w:uiPriority w:val="99"/>
    <w:qFormat/>
    <w:rsid w:val="00264D60"/>
  </w:style>
  <w:style w:type="character" w:customStyle="1" w:styleId="ListLabel105">
    <w:name w:val="ListLabel 105"/>
    <w:uiPriority w:val="99"/>
    <w:qFormat/>
    <w:rsid w:val="00264D60"/>
  </w:style>
  <w:style w:type="character" w:customStyle="1" w:styleId="ListLabel106">
    <w:name w:val="ListLabel 106"/>
    <w:uiPriority w:val="99"/>
    <w:qFormat/>
    <w:rsid w:val="00264D60"/>
  </w:style>
  <w:style w:type="character" w:customStyle="1" w:styleId="ListLabel107">
    <w:name w:val="ListLabel 107"/>
    <w:uiPriority w:val="99"/>
    <w:qFormat/>
    <w:rsid w:val="00264D60"/>
  </w:style>
  <w:style w:type="character" w:customStyle="1" w:styleId="ListLabel108">
    <w:name w:val="ListLabel 108"/>
    <w:uiPriority w:val="99"/>
    <w:qFormat/>
    <w:rsid w:val="00264D60"/>
  </w:style>
  <w:style w:type="character" w:customStyle="1" w:styleId="ListLabel109">
    <w:name w:val="ListLabel 109"/>
    <w:uiPriority w:val="99"/>
    <w:qFormat/>
    <w:rsid w:val="00264D60"/>
  </w:style>
  <w:style w:type="character" w:customStyle="1" w:styleId="ListLabel110">
    <w:name w:val="ListLabel 110"/>
    <w:uiPriority w:val="99"/>
    <w:qFormat/>
    <w:rsid w:val="00264D60"/>
  </w:style>
  <w:style w:type="character" w:customStyle="1" w:styleId="ListLabel111">
    <w:name w:val="ListLabel 111"/>
    <w:uiPriority w:val="99"/>
    <w:qFormat/>
    <w:rsid w:val="00264D60"/>
  </w:style>
  <w:style w:type="character" w:customStyle="1" w:styleId="ListLabel112">
    <w:name w:val="ListLabel 112"/>
    <w:uiPriority w:val="99"/>
    <w:qFormat/>
    <w:rsid w:val="00264D60"/>
  </w:style>
  <w:style w:type="character" w:customStyle="1" w:styleId="ListLabel113">
    <w:name w:val="ListLabel 113"/>
    <w:uiPriority w:val="99"/>
    <w:qFormat/>
    <w:rsid w:val="00264D60"/>
  </w:style>
  <w:style w:type="character" w:customStyle="1" w:styleId="ListLabel114">
    <w:name w:val="ListLabel 114"/>
    <w:uiPriority w:val="99"/>
    <w:qFormat/>
    <w:rsid w:val="00264D60"/>
    <w:rPr>
      <w:sz w:val="24"/>
    </w:rPr>
  </w:style>
  <w:style w:type="character" w:customStyle="1" w:styleId="ListLabel115">
    <w:name w:val="ListLabel 115"/>
    <w:uiPriority w:val="99"/>
    <w:qFormat/>
    <w:rsid w:val="00264D60"/>
  </w:style>
  <w:style w:type="character" w:customStyle="1" w:styleId="ListLabel116">
    <w:name w:val="ListLabel 116"/>
    <w:uiPriority w:val="99"/>
    <w:qFormat/>
    <w:rsid w:val="00264D60"/>
  </w:style>
  <w:style w:type="character" w:customStyle="1" w:styleId="ListLabel117">
    <w:name w:val="ListLabel 117"/>
    <w:uiPriority w:val="99"/>
    <w:qFormat/>
    <w:rsid w:val="00264D60"/>
  </w:style>
  <w:style w:type="character" w:customStyle="1" w:styleId="ListLabel118">
    <w:name w:val="ListLabel 118"/>
    <w:uiPriority w:val="99"/>
    <w:qFormat/>
    <w:rsid w:val="00264D60"/>
  </w:style>
  <w:style w:type="character" w:customStyle="1" w:styleId="ListLabel119">
    <w:name w:val="ListLabel 119"/>
    <w:uiPriority w:val="99"/>
    <w:qFormat/>
    <w:rsid w:val="00264D60"/>
  </w:style>
  <w:style w:type="character" w:customStyle="1" w:styleId="ListLabel120">
    <w:name w:val="ListLabel 120"/>
    <w:uiPriority w:val="99"/>
    <w:qFormat/>
    <w:rsid w:val="00264D60"/>
  </w:style>
  <w:style w:type="character" w:customStyle="1" w:styleId="ListLabel121">
    <w:name w:val="ListLabel 121"/>
    <w:uiPriority w:val="99"/>
    <w:qFormat/>
    <w:rsid w:val="00264D60"/>
  </w:style>
  <w:style w:type="character" w:customStyle="1" w:styleId="ListLabel122">
    <w:name w:val="ListLabel 122"/>
    <w:uiPriority w:val="99"/>
    <w:qFormat/>
    <w:rsid w:val="00264D60"/>
  </w:style>
  <w:style w:type="character" w:customStyle="1" w:styleId="ListLabel123">
    <w:name w:val="ListLabel 123"/>
    <w:uiPriority w:val="99"/>
    <w:qFormat/>
    <w:rsid w:val="00264D60"/>
  </w:style>
  <w:style w:type="character" w:customStyle="1" w:styleId="ListLabel124">
    <w:name w:val="ListLabel 124"/>
    <w:uiPriority w:val="99"/>
    <w:qFormat/>
    <w:rsid w:val="00264D60"/>
  </w:style>
  <w:style w:type="character" w:customStyle="1" w:styleId="ListLabel125">
    <w:name w:val="ListLabel 125"/>
    <w:uiPriority w:val="99"/>
    <w:qFormat/>
    <w:rsid w:val="00264D60"/>
  </w:style>
  <w:style w:type="character" w:customStyle="1" w:styleId="ListLabel126">
    <w:name w:val="ListLabel 126"/>
    <w:uiPriority w:val="99"/>
    <w:qFormat/>
    <w:rsid w:val="00264D60"/>
  </w:style>
  <w:style w:type="character" w:customStyle="1" w:styleId="ListLabel127">
    <w:name w:val="ListLabel 127"/>
    <w:uiPriority w:val="99"/>
    <w:qFormat/>
    <w:rsid w:val="00264D60"/>
  </w:style>
  <w:style w:type="character" w:customStyle="1" w:styleId="ListLabel128">
    <w:name w:val="ListLabel 128"/>
    <w:uiPriority w:val="99"/>
    <w:qFormat/>
    <w:rsid w:val="00264D60"/>
  </w:style>
  <w:style w:type="character" w:customStyle="1" w:styleId="ListLabel129">
    <w:name w:val="ListLabel 129"/>
    <w:uiPriority w:val="99"/>
    <w:qFormat/>
    <w:rsid w:val="00264D60"/>
  </w:style>
  <w:style w:type="character" w:customStyle="1" w:styleId="ListLabel130">
    <w:name w:val="ListLabel 130"/>
    <w:uiPriority w:val="99"/>
    <w:qFormat/>
    <w:rsid w:val="00264D60"/>
  </w:style>
  <w:style w:type="character" w:customStyle="1" w:styleId="ListLabel131">
    <w:name w:val="ListLabel 131"/>
    <w:uiPriority w:val="99"/>
    <w:qFormat/>
    <w:rsid w:val="00264D60"/>
  </w:style>
  <w:style w:type="character" w:customStyle="1" w:styleId="ListLabel132">
    <w:name w:val="ListLabel 132"/>
    <w:uiPriority w:val="99"/>
    <w:qFormat/>
    <w:rsid w:val="00264D60"/>
  </w:style>
  <w:style w:type="character" w:customStyle="1" w:styleId="ListLabel133">
    <w:name w:val="ListLabel 133"/>
    <w:uiPriority w:val="99"/>
    <w:qFormat/>
    <w:rsid w:val="00264D60"/>
  </w:style>
  <w:style w:type="character" w:customStyle="1" w:styleId="ListLabel134">
    <w:name w:val="ListLabel 134"/>
    <w:uiPriority w:val="99"/>
    <w:qFormat/>
    <w:rsid w:val="00264D60"/>
  </w:style>
  <w:style w:type="character" w:customStyle="1" w:styleId="ListLabel135">
    <w:name w:val="ListLabel 135"/>
    <w:uiPriority w:val="99"/>
    <w:qFormat/>
    <w:rsid w:val="00264D60"/>
  </w:style>
  <w:style w:type="character" w:customStyle="1" w:styleId="ListLabel136">
    <w:name w:val="ListLabel 136"/>
    <w:uiPriority w:val="99"/>
    <w:qFormat/>
    <w:rsid w:val="00264D60"/>
  </w:style>
  <w:style w:type="character" w:customStyle="1" w:styleId="ListLabel137">
    <w:name w:val="ListLabel 137"/>
    <w:uiPriority w:val="99"/>
    <w:qFormat/>
    <w:rsid w:val="00264D60"/>
  </w:style>
  <w:style w:type="character" w:customStyle="1" w:styleId="ListLabel138">
    <w:name w:val="ListLabel 138"/>
    <w:uiPriority w:val="99"/>
    <w:qFormat/>
    <w:rsid w:val="00264D60"/>
  </w:style>
  <w:style w:type="character" w:customStyle="1" w:styleId="ListLabel139">
    <w:name w:val="ListLabel 139"/>
    <w:uiPriority w:val="99"/>
    <w:qFormat/>
    <w:rsid w:val="00264D60"/>
  </w:style>
  <w:style w:type="character" w:customStyle="1" w:styleId="ListLabel140">
    <w:name w:val="ListLabel 140"/>
    <w:uiPriority w:val="99"/>
    <w:qFormat/>
    <w:rsid w:val="00264D60"/>
  </w:style>
  <w:style w:type="character" w:customStyle="1" w:styleId="ListLabel141">
    <w:name w:val="ListLabel 141"/>
    <w:uiPriority w:val="99"/>
    <w:qFormat/>
    <w:rsid w:val="00264D60"/>
  </w:style>
  <w:style w:type="character" w:customStyle="1" w:styleId="ListLabel142">
    <w:name w:val="ListLabel 142"/>
    <w:uiPriority w:val="99"/>
    <w:qFormat/>
    <w:rsid w:val="00264D60"/>
  </w:style>
  <w:style w:type="character" w:customStyle="1" w:styleId="ListLabel143">
    <w:name w:val="ListLabel 143"/>
    <w:uiPriority w:val="99"/>
    <w:qFormat/>
    <w:rsid w:val="00264D60"/>
  </w:style>
  <w:style w:type="character" w:customStyle="1" w:styleId="ListLabel144">
    <w:name w:val="ListLabel 144"/>
    <w:uiPriority w:val="99"/>
    <w:qFormat/>
    <w:rsid w:val="00264D60"/>
  </w:style>
  <w:style w:type="character" w:customStyle="1" w:styleId="ListLabel145">
    <w:name w:val="ListLabel 145"/>
    <w:uiPriority w:val="99"/>
    <w:qFormat/>
    <w:rsid w:val="00264D60"/>
  </w:style>
  <w:style w:type="character" w:customStyle="1" w:styleId="ListLabel146">
    <w:name w:val="ListLabel 146"/>
    <w:uiPriority w:val="99"/>
    <w:qFormat/>
    <w:rsid w:val="00264D60"/>
  </w:style>
  <w:style w:type="character" w:customStyle="1" w:styleId="ListLabel147">
    <w:name w:val="ListLabel 147"/>
    <w:uiPriority w:val="99"/>
    <w:qFormat/>
    <w:rsid w:val="00264D60"/>
  </w:style>
  <w:style w:type="character" w:customStyle="1" w:styleId="ListLabel148">
    <w:name w:val="ListLabel 148"/>
    <w:uiPriority w:val="99"/>
    <w:qFormat/>
    <w:rsid w:val="00264D60"/>
  </w:style>
  <w:style w:type="character" w:customStyle="1" w:styleId="ListLabel149">
    <w:name w:val="ListLabel 149"/>
    <w:uiPriority w:val="99"/>
    <w:qFormat/>
    <w:rsid w:val="00264D60"/>
  </w:style>
  <w:style w:type="character" w:customStyle="1" w:styleId="ListLabel150">
    <w:name w:val="ListLabel 150"/>
    <w:uiPriority w:val="99"/>
    <w:qFormat/>
    <w:rsid w:val="00264D60"/>
    <w:rPr>
      <w:sz w:val="24"/>
    </w:rPr>
  </w:style>
  <w:style w:type="character" w:customStyle="1" w:styleId="ListLabel151">
    <w:name w:val="ListLabel 151"/>
    <w:uiPriority w:val="99"/>
    <w:qFormat/>
    <w:rsid w:val="00264D60"/>
  </w:style>
  <w:style w:type="character" w:customStyle="1" w:styleId="ListLabel152">
    <w:name w:val="ListLabel 152"/>
    <w:uiPriority w:val="99"/>
    <w:qFormat/>
    <w:rsid w:val="00264D60"/>
  </w:style>
  <w:style w:type="character" w:customStyle="1" w:styleId="ListLabel153">
    <w:name w:val="ListLabel 153"/>
    <w:uiPriority w:val="99"/>
    <w:qFormat/>
    <w:rsid w:val="00264D60"/>
  </w:style>
  <w:style w:type="character" w:customStyle="1" w:styleId="ListLabel154">
    <w:name w:val="ListLabel 154"/>
    <w:uiPriority w:val="99"/>
    <w:qFormat/>
    <w:rsid w:val="00264D60"/>
  </w:style>
  <w:style w:type="character" w:customStyle="1" w:styleId="ListLabel155">
    <w:name w:val="ListLabel 155"/>
    <w:uiPriority w:val="99"/>
    <w:qFormat/>
    <w:rsid w:val="00264D60"/>
  </w:style>
  <w:style w:type="character" w:customStyle="1" w:styleId="ListLabel156">
    <w:name w:val="ListLabel 156"/>
    <w:uiPriority w:val="99"/>
    <w:qFormat/>
    <w:rsid w:val="00264D60"/>
  </w:style>
  <w:style w:type="character" w:customStyle="1" w:styleId="ListLabel157">
    <w:name w:val="ListLabel 157"/>
    <w:uiPriority w:val="99"/>
    <w:qFormat/>
    <w:rsid w:val="00264D60"/>
  </w:style>
  <w:style w:type="character" w:customStyle="1" w:styleId="ListLabel158">
    <w:name w:val="ListLabel 158"/>
    <w:uiPriority w:val="99"/>
    <w:qFormat/>
    <w:rsid w:val="00264D60"/>
  </w:style>
  <w:style w:type="character" w:customStyle="1" w:styleId="ListLabel159">
    <w:name w:val="ListLabel 159"/>
    <w:uiPriority w:val="99"/>
    <w:qFormat/>
    <w:rsid w:val="00264D60"/>
    <w:rPr>
      <w:sz w:val="24"/>
    </w:rPr>
  </w:style>
  <w:style w:type="character" w:customStyle="1" w:styleId="ListLabel160">
    <w:name w:val="ListLabel 160"/>
    <w:uiPriority w:val="99"/>
    <w:qFormat/>
    <w:rsid w:val="00264D60"/>
  </w:style>
  <w:style w:type="character" w:customStyle="1" w:styleId="ListLabel161">
    <w:name w:val="ListLabel 161"/>
    <w:uiPriority w:val="99"/>
    <w:qFormat/>
    <w:rsid w:val="00264D60"/>
  </w:style>
  <w:style w:type="character" w:customStyle="1" w:styleId="ListLabel162">
    <w:name w:val="ListLabel 162"/>
    <w:uiPriority w:val="99"/>
    <w:qFormat/>
    <w:rsid w:val="00264D60"/>
  </w:style>
  <w:style w:type="character" w:customStyle="1" w:styleId="ListLabel163">
    <w:name w:val="ListLabel 163"/>
    <w:uiPriority w:val="99"/>
    <w:qFormat/>
    <w:rsid w:val="00264D60"/>
  </w:style>
  <w:style w:type="character" w:customStyle="1" w:styleId="ListLabel164">
    <w:name w:val="ListLabel 164"/>
    <w:uiPriority w:val="99"/>
    <w:qFormat/>
    <w:rsid w:val="00264D60"/>
  </w:style>
  <w:style w:type="character" w:customStyle="1" w:styleId="ListLabel165">
    <w:name w:val="ListLabel 165"/>
    <w:uiPriority w:val="99"/>
    <w:qFormat/>
    <w:rsid w:val="00264D60"/>
  </w:style>
  <w:style w:type="character" w:customStyle="1" w:styleId="ListLabel166">
    <w:name w:val="ListLabel 166"/>
    <w:uiPriority w:val="99"/>
    <w:qFormat/>
    <w:rsid w:val="00264D60"/>
  </w:style>
  <w:style w:type="character" w:customStyle="1" w:styleId="ListLabel167">
    <w:name w:val="ListLabel 167"/>
    <w:uiPriority w:val="99"/>
    <w:qFormat/>
    <w:rsid w:val="00264D60"/>
  </w:style>
  <w:style w:type="character" w:customStyle="1" w:styleId="ListLabel168">
    <w:name w:val="ListLabel 168"/>
    <w:uiPriority w:val="99"/>
    <w:qFormat/>
    <w:rsid w:val="00264D60"/>
    <w:rPr>
      <w:sz w:val="24"/>
    </w:rPr>
  </w:style>
  <w:style w:type="character" w:customStyle="1" w:styleId="ListLabel169">
    <w:name w:val="ListLabel 169"/>
    <w:uiPriority w:val="99"/>
    <w:qFormat/>
    <w:rsid w:val="00264D60"/>
  </w:style>
  <w:style w:type="character" w:customStyle="1" w:styleId="ListLabel170">
    <w:name w:val="ListLabel 170"/>
    <w:uiPriority w:val="99"/>
    <w:qFormat/>
    <w:rsid w:val="00264D60"/>
  </w:style>
  <w:style w:type="character" w:customStyle="1" w:styleId="ListLabel171">
    <w:name w:val="ListLabel 171"/>
    <w:uiPriority w:val="99"/>
    <w:qFormat/>
    <w:rsid w:val="00264D60"/>
  </w:style>
  <w:style w:type="character" w:customStyle="1" w:styleId="ListLabel172">
    <w:name w:val="ListLabel 172"/>
    <w:uiPriority w:val="99"/>
    <w:qFormat/>
    <w:rsid w:val="00264D60"/>
  </w:style>
  <w:style w:type="character" w:customStyle="1" w:styleId="ListLabel173">
    <w:name w:val="ListLabel 173"/>
    <w:uiPriority w:val="99"/>
    <w:qFormat/>
    <w:rsid w:val="00264D60"/>
  </w:style>
  <w:style w:type="character" w:customStyle="1" w:styleId="ListLabel174">
    <w:name w:val="ListLabel 174"/>
    <w:uiPriority w:val="99"/>
    <w:qFormat/>
    <w:rsid w:val="00264D60"/>
  </w:style>
  <w:style w:type="character" w:customStyle="1" w:styleId="ListLabel175">
    <w:name w:val="ListLabel 175"/>
    <w:uiPriority w:val="99"/>
    <w:qFormat/>
    <w:rsid w:val="00264D60"/>
  </w:style>
  <w:style w:type="character" w:customStyle="1" w:styleId="ListLabel176">
    <w:name w:val="ListLabel 176"/>
    <w:uiPriority w:val="99"/>
    <w:qFormat/>
    <w:rsid w:val="00264D60"/>
  </w:style>
  <w:style w:type="character" w:customStyle="1" w:styleId="ListLabel177">
    <w:name w:val="ListLabel 177"/>
    <w:uiPriority w:val="99"/>
    <w:qFormat/>
    <w:rsid w:val="00264D60"/>
  </w:style>
  <w:style w:type="character" w:customStyle="1" w:styleId="ListLabel178">
    <w:name w:val="ListLabel 178"/>
    <w:uiPriority w:val="99"/>
    <w:qFormat/>
    <w:rsid w:val="00264D60"/>
  </w:style>
  <w:style w:type="character" w:customStyle="1" w:styleId="ListLabel179">
    <w:name w:val="ListLabel 179"/>
    <w:uiPriority w:val="99"/>
    <w:qFormat/>
    <w:rsid w:val="00264D60"/>
  </w:style>
  <w:style w:type="character" w:customStyle="1" w:styleId="ListLabel180">
    <w:name w:val="ListLabel 180"/>
    <w:uiPriority w:val="99"/>
    <w:qFormat/>
    <w:rsid w:val="00264D60"/>
  </w:style>
  <w:style w:type="character" w:customStyle="1" w:styleId="ListLabel181">
    <w:name w:val="ListLabel 181"/>
    <w:uiPriority w:val="99"/>
    <w:qFormat/>
    <w:rsid w:val="00264D60"/>
  </w:style>
  <w:style w:type="character" w:customStyle="1" w:styleId="ListLabel182">
    <w:name w:val="ListLabel 182"/>
    <w:uiPriority w:val="99"/>
    <w:qFormat/>
    <w:rsid w:val="00264D60"/>
  </w:style>
  <w:style w:type="character" w:customStyle="1" w:styleId="ListLabel183">
    <w:name w:val="ListLabel 183"/>
    <w:uiPriority w:val="99"/>
    <w:qFormat/>
    <w:rsid w:val="00264D60"/>
  </w:style>
  <w:style w:type="character" w:customStyle="1" w:styleId="ListLabel184">
    <w:name w:val="ListLabel 184"/>
    <w:uiPriority w:val="99"/>
    <w:qFormat/>
    <w:rsid w:val="00264D60"/>
  </w:style>
  <w:style w:type="character" w:customStyle="1" w:styleId="ListLabel185">
    <w:name w:val="ListLabel 185"/>
    <w:uiPriority w:val="99"/>
    <w:qFormat/>
    <w:rsid w:val="00264D60"/>
  </w:style>
  <w:style w:type="character" w:customStyle="1" w:styleId="ListLabel186">
    <w:name w:val="ListLabel 186"/>
    <w:uiPriority w:val="99"/>
    <w:qFormat/>
    <w:rsid w:val="00264D60"/>
    <w:rPr>
      <w:sz w:val="20"/>
    </w:rPr>
  </w:style>
  <w:style w:type="character" w:customStyle="1" w:styleId="ListLabel187">
    <w:name w:val="ListLabel 187"/>
    <w:uiPriority w:val="99"/>
    <w:qFormat/>
    <w:rsid w:val="00264D60"/>
  </w:style>
  <w:style w:type="character" w:customStyle="1" w:styleId="ListLabel188">
    <w:name w:val="ListLabel 188"/>
    <w:uiPriority w:val="99"/>
    <w:qFormat/>
    <w:rsid w:val="00264D60"/>
  </w:style>
  <w:style w:type="character" w:customStyle="1" w:styleId="ListLabel189">
    <w:name w:val="ListLabel 189"/>
    <w:uiPriority w:val="99"/>
    <w:qFormat/>
    <w:rsid w:val="00264D60"/>
  </w:style>
  <w:style w:type="character" w:customStyle="1" w:styleId="ListLabel190">
    <w:name w:val="ListLabel 190"/>
    <w:uiPriority w:val="99"/>
    <w:qFormat/>
    <w:rsid w:val="00264D60"/>
  </w:style>
  <w:style w:type="character" w:customStyle="1" w:styleId="ListLabel191">
    <w:name w:val="ListLabel 191"/>
    <w:uiPriority w:val="99"/>
    <w:qFormat/>
    <w:rsid w:val="00264D60"/>
  </w:style>
  <w:style w:type="character" w:customStyle="1" w:styleId="ListLabel192">
    <w:name w:val="ListLabel 192"/>
    <w:uiPriority w:val="99"/>
    <w:qFormat/>
    <w:rsid w:val="00264D60"/>
  </w:style>
  <w:style w:type="character" w:customStyle="1" w:styleId="ListLabel193">
    <w:name w:val="ListLabel 193"/>
    <w:uiPriority w:val="99"/>
    <w:qFormat/>
    <w:rsid w:val="00264D60"/>
  </w:style>
  <w:style w:type="character" w:customStyle="1" w:styleId="ListLabel194">
    <w:name w:val="ListLabel 194"/>
    <w:uiPriority w:val="99"/>
    <w:qFormat/>
    <w:rsid w:val="00264D60"/>
  </w:style>
  <w:style w:type="character" w:customStyle="1" w:styleId="ListLabel195">
    <w:name w:val="ListLabel 195"/>
    <w:uiPriority w:val="99"/>
    <w:qFormat/>
    <w:rsid w:val="00264D60"/>
    <w:rPr>
      <w:sz w:val="20"/>
    </w:rPr>
  </w:style>
  <w:style w:type="character" w:customStyle="1" w:styleId="ListLabel196">
    <w:name w:val="ListLabel 196"/>
    <w:uiPriority w:val="99"/>
    <w:qFormat/>
    <w:rsid w:val="00264D60"/>
  </w:style>
  <w:style w:type="character" w:customStyle="1" w:styleId="ListLabel197">
    <w:name w:val="ListLabel 197"/>
    <w:uiPriority w:val="99"/>
    <w:qFormat/>
    <w:rsid w:val="00264D60"/>
  </w:style>
  <w:style w:type="character" w:customStyle="1" w:styleId="ListLabel198">
    <w:name w:val="ListLabel 198"/>
    <w:uiPriority w:val="99"/>
    <w:qFormat/>
    <w:rsid w:val="00264D60"/>
  </w:style>
  <w:style w:type="character" w:customStyle="1" w:styleId="ListLabel199">
    <w:name w:val="ListLabel 199"/>
    <w:uiPriority w:val="99"/>
    <w:qFormat/>
    <w:rsid w:val="00264D60"/>
  </w:style>
  <w:style w:type="character" w:customStyle="1" w:styleId="ListLabel200">
    <w:name w:val="ListLabel 200"/>
    <w:uiPriority w:val="99"/>
    <w:qFormat/>
    <w:rsid w:val="00264D60"/>
  </w:style>
  <w:style w:type="character" w:customStyle="1" w:styleId="ListLabel201">
    <w:name w:val="ListLabel 201"/>
    <w:uiPriority w:val="99"/>
    <w:qFormat/>
    <w:rsid w:val="00264D60"/>
  </w:style>
  <w:style w:type="character" w:customStyle="1" w:styleId="ListLabel202">
    <w:name w:val="ListLabel 202"/>
    <w:uiPriority w:val="99"/>
    <w:qFormat/>
    <w:rsid w:val="00264D60"/>
  </w:style>
  <w:style w:type="character" w:customStyle="1" w:styleId="ListLabel203">
    <w:name w:val="ListLabel 203"/>
    <w:uiPriority w:val="99"/>
    <w:qFormat/>
    <w:rsid w:val="00264D60"/>
  </w:style>
  <w:style w:type="character" w:customStyle="1" w:styleId="ListLabel204">
    <w:name w:val="ListLabel 204"/>
    <w:uiPriority w:val="99"/>
    <w:qFormat/>
    <w:rsid w:val="00264D60"/>
  </w:style>
  <w:style w:type="character" w:customStyle="1" w:styleId="ListLabel205">
    <w:name w:val="ListLabel 205"/>
    <w:uiPriority w:val="99"/>
    <w:qFormat/>
    <w:rsid w:val="00264D60"/>
  </w:style>
  <w:style w:type="character" w:customStyle="1" w:styleId="ListLabel206">
    <w:name w:val="ListLabel 206"/>
    <w:uiPriority w:val="99"/>
    <w:qFormat/>
    <w:rsid w:val="00264D60"/>
  </w:style>
  <w:style w:type="character" w:customStyle="1" w:styleId="ListLabel207">
    <w:name w:val="ListLabel 207"/>
    <w:uiPriority w:val="99"/>
    <w:qFormat/>
    <w:rsid w:val="00264D60"/>
  </w:style>
  <w:style w:type="character" w:customStyle="1" w:styleId="ListLabel208">
    <w:name w:val="ListLabel 208"/>
    <w:uiPriority w:val="99"/>
    <w:qFormat/>
    <w:rsid w:val="00264D60"/>
  </w:style>
  <w:style w:type="character" w:customStyle="1" w:styleId="ListLabel209">
    <w:name w:val="ListLabel 209"/>
    <w:uiPriority w:val="99"/>
    <w:qFormat/>
    <w:rsid w:val="00264D60"/>
  </w:style>
  <w:style w:type="character" w:customStyle="1" w:styleId="ListLabel210">
    <w:name w:val="ListLabel 210"/>
    <w:uiPriority w:val="99"/>
    <w:qFormat/>
    <w:rsid w:val="00264D60"/>
  </w:style>
  <w:style w:type="character" w:customStyle="1" w:styleId="ListLabel211">
    <w:name w:val="ListLabel 211"/>
    <w:uiPriority w:val="99"/>
    <w:qFormat/>
    <w:rsid w:val="00264D60"/>
  </w:style>
  <w:style w:type="character" w:customStyle="1" w:styleId="ListLabel212">
    <w:name w:val="ListLabel 212"/>
    <w:uiPriority w:val="99"/>
    <w:qFormat/>
    <w:rsid w:val="00264D60"/>
  </w:style>
  <w:style w:type="character" w:customStyle="1" w:styleId="ListLabel213">
    <w:name w:val="ListLabel 213"/>
    <w:uiPriority w:val="99"/>
    <w:qFormat/>
    <w:rsid w:val="00264D60"/>
  </w:style>
  <w:style w:type="character" w:customStyle="1" w:styleId="ListLabel214">
    <w:name w:val="ListLabel 214"/>
    <w:uiPriority w:val="99"/>
    <w:qFormat/>
    <w:rsid w:val="00264D60"/>
  </w:style>
  <w:style w:type="character" w:customStyle="1" w:styleId="ListLabel215">
    <w:name w:val="ListLabel 215"/>
    <w:uiPriority w:val="99"/>
    <w:qFormat/>
    <w:rsid w:val="00264D60"/>
  </w:style>
  <w:style w:type="character" w:customStyle="1" w:styleId="ListLabel216">
    <w:name w:val="ListLabel 216"/>
    <w:uiPriority w:val="99"/>
    <w:qFormat/>
    <w:rsid w:val="00264D60"/>
  </w:style>
  <w:style w:type="character" w:customStyle="1" w:styleId="ListLabel217">
    <w:name w:val="ListLabel 217"/>
    <w:uiPriority w:val="99"/>
    <w:qFormat/>
    <w:rsid w:val="00264D60"/>
  </w:style>
  <w:style w:type="character" w:customStyle="1" w:styleId="ListLabel218">
    <w:name w:val="ListLabel 218"/>
    <w:uiPriority w:val="99"/>
    <w:qFormat/>
    <w:rsid w:val="00264D60"/>
  </w:style>
  <w:style w:type="character" w:customStyle="1" w:styleId="ListLabel219">
    <w:name w:val="ListLabel 219"/>
    <w:uiPriority w:val="99"/>
    <w:qFormat/>
    <w:rsid w:val="00264D60"/>
  </w:style>
  <w:style w:type="character" w:customStyle="1" w:styleId="ListLabel220">
    <w:name w:val="ListLabel 220"/>
    <w:uiPriority w:val="99"/>
    <w:qFormat/>
    <w:rsid w:val="00264D60"/>
  </w:style>
  <w:style w:type="character" w:customStyle="1" w:styleId="ListLabel221">
    <w:name w:val="ListLabel 221"/>
    <w:uiPriority w:val="99"/>
    <w:qFormat/>
    <w:rsid w:val="00264D60"/>
  </w:style>
  <w:style w:type="character" w:customStyle="1" w:styleId="ListLabel222">
    <w:name w:val="ListLabel 222"/>
    <w:uiPriority w:val="99"/>
    <w:qFormat/>
    <w:rsid w:val="00264D60"/>
  </w:style>
  <w:style w:type="character" w:customStyle="1" w:styleId="ListLabel223">
    <w:name w:val="ListLabel 223"/>
    <w:uiPriority w:val="99"/>
    <w:qFormat/>
    <w:rsid w:val="00264D60"/>
  </w:style>
  <w:style w:type="character" w:customStyle="1" w:styleId="ListLabel224">
    <w:name w:val="ListLabel 224"/>
    <w:uiPriority w:val="99"/>
    <w:qFormat/>
    <w:rsid w:val="00264D60"/>
  </w:style>
  <w:style w:type="character" w:customStyle="1" w:styleId="ListLabel225">
    <w:name w:val="ListLabel 225"/>
    <w:uiPriority w:val="99"/>
    <w:qFormat/>
    <w:rsid w:val="00264D60"/>
  </w:style>
  <w:style w:type="character" w:customStyle="1" w:styleId="ListLabel226">
    <w:name w:val="ListLabel 226"/>
    <w:uiPriority w:val="99"/>
    <w:qFormat/>
    <w:rsid w:val="00264D60"/>
    <w:rPr>
      <w:b/>
      <w:sz w:val="20"/>
    </w:rPr>
  </w:style>
  <w:style w:type="character" w:customStyle="1" w:styleId="ListLabel227">
    <w:name w:val="ListLabel 227"/>
    <w:uiPriority w:val="99"/>
    <w:qFormat/>
    <w:rsid w:val="00264D60"/>
  </w:style>
  <w:style w:type="character" w:customStyle="1" w:styleId="ListLabel228">
    <w:name w:val="ListLabel 228"/>
    <w:uiPriority w:val="99"/>
    <w:qFormat/>
    <w:rsid w:val="00264D60"/>
  </w:style>
  <w:style w:type="character" w:customStyle="1" w:styleId="ListLabel229">
    <w:name w:val="ListLabel 229"/>
    <w:uiPriority w:val="99"/>
    <w:qFormat/>
    <w:rsid w:val="00264D60"/>
  </w:style>
  <w:style w:type="character" w:customStyle="1" w:styleId="ListLabel230">
    <w:name w:val="ListLabel 230"/>
    <w:uiPriority w:val="99"/>
    <w:qFormat/>
    <w:rsid w:val="00264D60"/>
  </w:style>
  <w:style w:type="character" w:customStyle="1" w:styleId="ListLabel231">
    <w:name w:val="ListLabel 231"/>
    <w:uiPriority w:val="99"/>
    <w:qFormat/>
    <w:rsid w:val="00264D60"/>
  </w:style>
  <w:style w:type="character" w:customStyle="1" w:styleId="ListLabel232">
    <w:name w:val="ListLabel 232"/>
    <w:uiPriority w:val="99"/>
    <w:qFormat/>
    <w:rsid w:val="00264D60"/>
  </w:style>
  <w:style w:type="character" w:customStyle="1" w:styleId="ListLabel233">
    <w:name w:val="ListLabel 233"/>
    <w:uiPriority w:val="99"/>
    <w:qFormat/>
    <w:rsid w:val="00264D60"/>
  </w:style>
  <w:style w:type="character" w:customStyle="1" w:styleId="ListLabel234">
    <w:name w:val="ListLabel 234"/>
    <w:uiPriority w:val="99"/>
    <w:qFormat/>
    <w:rsid w:val="00264D60"/>
  </w:style>
  <w:style w:type="character" w:customStyle="1" w:styleId="ListLabel235">
    <w:name w:val="ListLabel 235"/>
    <w:uiPriority w:val="99"/>
    <w:qFormat/>
    <w:rsid w:val="00264D60"/>
    <w:rPr>
      <w:sz w:val="20"/>
    </w:rPr>
  </w:style>
  <w:style w:type="character" w:customStyle="1" w:styleId="ListLabel236">
    <w:name w:val="ListLabel 236"/>
    <w:uiPriority w:val="99"/>
    <w:qFormat/>
    <w:rsid w:val="00264D60"/>
  </w:style>
  <w:style w:type="character" w:customStyle="1" w:styleId="ListLabel237">
    <w:name w:val="ListLabel 237"/>
    <w:uiPriority w:val="99"/>
    <w:qFormat/>
    <w:rsid w:val="00264D60"/>
  </w:style>
  <w:style w:type="character" w:customStyle="1" w:styleId="ListLabel238">
    <w:name w:val="ListLabel 238"/>
    <w:uiPriority w:val="99"/>
    <w:qFormat/>
    <w:rsid w:val="00264D60"/>
  </w:style>
  <w:style w:type="character" w:customStyle="1" w:styleId="ListLabel239">
    <w:name w:val="ListLabel 239"/>
    <w:uiPriority w:val="99"/>
    <w:qFormat/>
    <w:rsid w:val="00264D60"/>
  </w:style>
  <w:style w:type="character" w:customStyle="1" w:styleId="ListLabel240">
    <w:name w:val="ListLabel 240"/>
    <w:uiPriority w:val="99"/>
    <w:qFormat/>
    <w:rsid w:val="00264D60"/>
  </w:style>
  <w:style w:type="character" w:customStyle="1" w:styleId="ListLabel241">
    <w:name w:val="ListLabel 241"/>
    <w:uiPriority w:val="99"/>
    <w:qFormat/>
    <w:rsid w:val="00264D60"/>
  </w:style>
  <w:style w:type="character" w:customStyle="1" w:styleId="ListLabel242">
    <w:name w:val="ListLabel 242"/>
    <w:uiPriority w:val="99"/>
    <w:qFormat/>
    <w:rsid w:val="00264D60"/>
  </w:style>
  <w:style w:type="character" w:customStyle="1" w:styleId="ListLabel243">
    <w:name w:val="ListLabel 243"/>
    <w:uiPriority w:val="99"/>
    <w:qFormat/>
    <w:rsid w:val="00264D60"/>
  </w:style>
  <w:style w:type="character" w:customStyle="1" w:styleId="ListLabel244">
    <w:name w:val="ListLabel 244"/>
    <w:uiPriority w:val="99"/>
    <w:qFormat/>
    <w:rsid w:val="00264D60"/>
    <w:rPr>
      <w:sz w:val="20"/>
    </w:rPr>
  </w:style>
  <w:style w:type="character" w:customStyle="1" w:styleId="ListLabel245">
    <w:name w:val="ListLabel 245"/>
    <w:uiPriority w:val="99"/>
    <w:qFormat/>
    <w:rsid w:val="00264D60"/>
  </w:style>
  <w:style w:type="character" w:customStyle="1" w:styleId="ListLabel246">
    <w:name w:val="ListLabel 246"/>
    <w:uiPriority w:val="99"/>
    <w:qFormat/>
    <w:rsid w:val="00264D60"/>
  </w:style>
  <w:style w:type="character" w:customStyle="1" w:styleId="ListLabel247">
    <w:name w:val="ListLabel 247"/>
    <w:uiPriority w:val="99"/>
    <w:qFormat/>
    <w:rsid w:val="00264D60"/>
  </w:style>
  <w:style w:type="character" w:customStyle="1" w:styleId="ListLabel248">
    <w:name w:val="ListLabel 248"/>
    <w:uiPriority w:val="99"/>
    <w:qFormat/>
    <w:rsid w:val="00264D60"/>
  </w:style>
  <w:style w:type="character" w:customStyle="1" w:styleId="ListLabel249">
    <w:name w:val="ListLabel 249"/>
    <w:uiPriority w:val="99"/>
    <w:qFormat/>
    <w:rsid w:val="00264D60"/>
  </w:style>
  <w:style w:type="character" w:customStyle="1" w:styleId="ListLabel250">
    <w:name w:val="ListLabel 250"/>
    <w:uiPriority w:val="99"/>
    <w:qFormat/>
    <w:rsid w:val="00264D60"/>
  </w:style>
  <w:style w:type="character" w:customStyle="1" w:styleId="ListLabel251">
    <w:name w:val="ListLabel 251"/>
    <w:uiPriority w:val="99"/>
    <w:qFormat/>
    <w:rsid w:val="00264D60"/>
  </w:style>
  <w:style w:type="character" w:customStyle="1" w:styleId="ListLabel252">
    <w:name w:val="ListLabel 252"/>
    <w:uiPriority w:val="99"/>
    <w:qFormat/>
    <w:rsid w:val="00264D60"/>
  </w:style>
  <w:style w:type="character" w:customStyle="1" w:styleId="ListLabel253">
    <w:name w:val="ListLabel 253"/>
    <w:uiPriority w:val="99"/>
    <w:qFormat/>
    <w:rsid w:val="00264D60"/>
    <w:rPr>
      <w:sz w:val="20"/>
    </w:rPr>
  </w:style>
  <w:style w:type="character" w:customStyle="1" w:styleId="ListLabel254">
    <w:name w:val="ListLabel 254"/>
    <w:uiPriority w:val="99"/>
    <w:qFormat/>
    <w:rsid w:val="00264D60"/>
  </w:style>
  <w:style w:type="character" w:customStyle="1" w:styleId="ListLabel255">
    <w:name w:val="ListLabel 255"/>
    <w:uiPriority w:val="99"/>
    <w:qFormat/>
    <w:rsid w:val="00264D60"/>
  </w:style>
  <w:style w:type="character" w:customStyle="1" w:styleId="ListLabel256">
    <w:name w:val="ListLabel 256"/>
    <w:uiPriority w:val="99"/>
    <w:qFormat/>
    <w:rsid w:val="00264D60"/>
  </w:style>
  <w:style w:type="character" w:customStyle="1" w:styleId="ListLabel257">
    <w:name w:val="ListLabel 257"/>
    <w:uiPriority w:val="99"/>
    <w:qFormat/>
    <w:rsid w:val="00264D60"/>
  </w:style>
  <w:style w:type="character" w:customStyle="1" w:styleId="ListLabel258">
    <w:name w:val="ListLabel 258"/>
    <w:uiPriority w:val="99"/>
    <w:qFormat/>
    <w:rsid w:val="00264D60"/>
  </w:style>
  <w:style w:type="character" w:customStyle="1" w:styleId="ListLabel259">
    <w:name w:val="ListLabel 259"/>
    <w:uiPriority w:val="99"/>
    <w:qFormat/>
    <w:rsid w:val="00264D60"/>
  </w:style>
  <w:style w:type="character" w:customStyle="1" w:styleId="ListLabel260">
    <w:name w:val="ListLabel 260"/>
    <w:uiPriority w:val="99"/>
    <w:qFormat/>
    <w:rsid w:val="00264D60"/>
  </w:style>
  <w:style w:type="character" w:customStyle="1" w:styleId="ListLabel261">
    <w:name w:val="ListLabel 261"/>
    <w:uiPriority w:val="99"/>
    <w:qFormat/>
    <w:rsid w:val="00264D60"/>
  </w:style>
  <w:style w:type="character" w:customStyle="1" w:styleId="ListLabel262">
    <w:name w:val="ListLabel 262"/>
    <w:uiPriority w:val="99"/>
    <w:qFormat/>
    <w:rsid w:val="00264D60"/>
    <w:rPr>
      <w:sz w:val="20"/>
    </w:rPr>
  </w:style>
  <w:style w:type="character" w:customStyle="1" w:styleId="ListLabel263">
    <w:name w:val="ListLabel 263"/>
    <w:uiPriority w:val="99"/>
    <w:qFormat/>
    <w:rsid w:val="00264D60"/>
  </w:style>
  <w:style w:type="character" w:customStyle="1" w:styleId="ListLabel264">
    <w:name w:val="ListLabel 264"/>
    <w:uiPriority w:val="99"/>
    <w:qFormat/>
    <w:rsid w:val="00264D60"/>
  </w:style>
  <w:style w:type="character" w:customStyle="1" w:styleId="ListLabel265">
    <w:name w:val="ListLabel 265"/>
    <w:uiPriority w:val="99"/>
    <w:qFormat/>
    <w:rsid w:val="00264D60"/>
  </w:style>
  <w:style w:type="character" w:customStyle="1" w:styleId="ListLabel266">
    <w:name w:val="ListLabel 266"/>
    <w:uiPriority w:val="99"/>
    <w:qFormat/>
    <w:rsid w:val="00264D60"/>
  </w:style>
  <w:style w:type="character" w:customStyle="1" w:styleId="ListLabel267">
    <w:name w:val="ListLabel 267"/>
    <w:uiPriority w:val="99"/>
    <w:qFormat/>
    <w:rsid w:val="00264D60"/>
  </w:style>
  <w:style w:type="character" w:customStyle="1" w:styleId="ListLabel268">
    <w:name w:val="ListLabel 268"/>
    <w:uiPriority w:val="99"/>
    <w:qFormat/>
    <w:rsid w:val="00264D60"/>
  </w:style>
  <w:style w:type="character" w:customStyle="1" w:styleId="ListLabel269">
    <w:name w:val="ListLabel 269"/>
    <w:uiPriority w:val="99"/>
    <w:qFormat/>
    <w:rsid w:val="00264D60"/>
  </w:style>
  <w:style w:type="character" w:customStyle="1" w:styleId="ListLabel270">
    <w:name w:val="ListLabel 270"/>
    <w:uiPriority w:val="99"/>
    <w:qFormat/>
    <w:rsid w:val="00264D60"/>
  </w:style>
  <w:style w:type="character" w:customStyle="1" w:styleId="ListLabel271">
    <w:name w:val="ListLabel 271"/>
    <w:uiPriority w:val="99"/>
    <w:qFormat/>
    <w:rsid w:val="00264D60"/>
    <w:rPr>
      <w:sz w:val="20"/>
    </w:rPr>
  </w:style>
  <w:style w:type="character" w:customStyle="1" w:styleId="ListLabel272">
    <w:name w:val="ListLabel 272"/>
    <w:uiPriority w:val="99"/>
    <w:qFormat/>
    <w:rsid w:val="00264D60"/>
  </w:style>
  <w:style w:type="character" w:customStyle="1" w:styleId="ListLabel273">
    <w:name w:val="ListLabel 273"/>
    <w:uiPriority w:val="99"/>
    <w:qFormat/>
    <w:rsid w:val="00264D60"/>
  </w:style>
  <w:style w:type="character" w:customStyle="1" w:styleId="ListLabel274">
    <w:name w:val="ListLabel 274"/>
    <w:uiPriority w:val="99"/>
    <w:qFormat/>
    <w:rsid w:val="00264D60"/>
  </w:style>
  <w:style w:type="character" w:customStyle="1" w:styleId="ListLabel275">
    <w:name w:val="ListLabel 275"/>
    <w:uiPriority w:val="99"/>
    <w:qFormat/>
    <w:rsid w:val="00264D60"/>
  </w:style>
  <w:style w:type="character" w:customStyle="1" w:styleId="ListLabel276">
    <w:name w:val="ListLabel 276"/>
    <w:uiPriority w:val="99"/>
    <w:qFormat/>
    <w:rsid w:val="00264D60"/>
  </w:style>
  <w:style w:type="character" w:customStyle="1" w:styleId="ListLabel277">
    <w:name w:val="ListLabel 277"/>
    <w:uiPriority w:val="99"/>
    <w:qFormat/>
    <w:rsid w:val="00264D60"/>
  </w:style>
  <w:style w:type="character" w:customStyle="1" w:styleId="ListLabel278">
    <w:name w:val="ListLabel 278"/>
    <w:uiPriority w:val="99"/>
    <w:qFormat/>
    <w:rsid w:val="00264D60"/>
  </w:style>
  <w:style w:type="character" w:customStyle="1" w:styleId="ListLabel279">
    <w:name w:val="ListLabel 279"/>
    <w:uiPriority w:val="99"/>
    <w:qFormat/>
    <w:rsid w:val="00264D60"/>
  </w:style>
  <w:style w:type="character" w:customStyle="1" w:styleId="ListLabel280">
    <w:name w:val="ListLabel 280"/>
    <w:uiPriority w:val="99"/>
    <w:qFormat/>
    <w:rsid w:val="00264D60"/>
    <w:rPr>
      <w:sz w:val="20"/>
    </w:rPr>
  </w:style>
  <w:style w:type="character" w:customStyle="1" w:styleId="ListLabel281">
    <w:name w:val="ListLabel 281"/>
    <w:uiPriority w:val="99"/>
    <w:qFormat/>
    <w:rsid w:val="00264D60"/>
  </w:style>
  <w:style w:type="character" w:customStyle="1" w:styleId="ListLabel282">
    <w:name w:val="ListLabel 282"/>
    <w:uiPriority w:val="99"/>
    <w:qFormat/>
    <w:rsid w:val="00264D60"/>
  </w:style>
  <w:style w:type="character" w:customStyle="1" w:styleId="ListLabel283">
    <w:name w:val="ListLabel 283"/>
    <w:uiPriority w:val="99"/>
    <w:qFormat/>
    <w:rsid w:val="00264D60"/>
  </w:style>
  <w:style w:type="character" w:customStyle="1" w:styleId="ListLabel284">
    <w:name w:val="ListLabel 284"/>
    <w:uiPriority w:val="99"/>
    <w:qFormat/>
    <w:rsid w:val="00264D60"/>
  </w:style>
  <w:style w:type="character" w:customStyle="1" w:styleId="ListLabel285">
    <w:name w:val="ListLabel 285"/>
    <w:uiPriority w:val="99"/>
    <w:qFormat/>
    <w:rsid w:val="00264D60"/>
  </w:style>
  <w:style w:type="character" w:customStyle="1" w:styleId="ListLabel286">
    <w:name w:val="ListLabel 286"/>
    <w:uiPriority w:val="99"/>
    <w:qFormat/>
    <w:rsid w:val="00264D60"/>
  </w:style>
  <w:style w:type="character" w:customStyle="1" w:styleId="ListLabel287">
    <w:name w:val="ListLabel 287"/>
    <w:uiPriority w:val="99"/>
    <w:qFormat/>
    <w:rsid w:val="00264D60"/>
  </w:style>
  <w:style w:type="character" w:customStyle="1" w:styleId="ListLabel288">
    <w:name w:val="ListLabel 288"/>
    <w:uiPriority w:val="99"/>
    <w:qFormat/>
    <w:rsid w:val="00264D60"/>
  </w:style>
  <w:style w:type="character" w:customStyle="1" w:styleId="ListLabel289">
    <w:name w:val="ListLabel 289"/>
    <w:uiPriority w:val="99"/>
    <w:qFormat/>
    <w:rsid w:val="00264D60"/>
    <w:rPr>
      <w:b/>
      <w:color w:val="00000A"/>
      <w:sz w:val="20"/>
    </w:rPr>
  </w:style>
  <w:style w:type="character" w:customStyle="1" w:styleId="ListLabel290">
    <w:name w:val="ListLabel 290"/>
    <w:uiPriority w:val="99"/>
    <w:qFormat/>
    <w:rsid w:val="00264D60"/>
  </w:style>
  <w:style w:type="character" w:customStyle="1" w:styleId="ListLabel291">
    <w:name w:val="ListLabel 291"/>
    <w:uiPriority w:val="99"/>
    <w:qFormat/>
    <w:rsid w:val="00264D60"/>
  </w:style>
  <w:style w:type="character" w:customStyle="1" w:styleId="ListLabel292">
    <w:name w:val="ListLabel 292"/>
    <w:uiPriority w:val="99"/>
    <w:qFormat/>
    <w:rsid w:val="00264D60"/>
  </w:style>
  <w:style w:type="character" w:customStyle="1" w:styleId="ListLabel293">
    <w:name w:val="ListLabel 293"/>
    <w:uiPriority w:val="99"/>
    <w:qFormat/>
    <w:rsid w:val="00264D60"/>
  </w:style>
  <w:style w:type="character" w:customStyle="1" w:styleId="ListLabel294">
    <w:name w:val="ListLabel 294"/>
    <w:uiPriority w:val="99"/>
    <w:qFormat/>
    <w:rsid w:val="00264D60"/>
  </w:style>
  <w:style w:type="character" w:customStyle="1" w:styleId="ListLabel295">
    <w:name w:val="ListLabel 295"/>
    <w:uiPriority w:val="99"/>
    <w:qFormat/>
    <w:rsid w:val="00264D60"/>
  </w:style>
  <w:style w:type="character" w:customStyle="1" w:styleId="ListLabel296">
    <w:name w:val="ListLabel 296"/>
    <w:uiPriority w:val="99"/>
    <w:qFormat/>
    <w:rsid w:val="00264D60"/>
  </w:style>
  <w:style w:type="character" w:customStyle="1" w:styleId="ListLabel297">
    <w:name w:val="ListLabel 297"/>
    <w:uiPriority w:val="99"/>
    <w:qFormat/>
    <w:rsid w:val="00264D60"/>
  </w:style>
  <w:style w:type="character" w:customStyle="1" w:styleId="ListLabel298">
    <w:name w:val="ListLabel 298"/>
    <w:uiPriority w:val="99"/>
    <w:qFormat/>
    <w:rsid w:val="00264D60"/>
    <w:rPr>
      <w:b/>
      <w:color w:val="00000A"/>
      <w:sz w:val="20"/>
    </w:rPr>
  </w:style>
  <w:style w:type="character" w:customStyle="1" w:styleId="Bullets">
    <w:name w:val="Bullets"/>
    <w:uiPriority w:val="99"/>
    <w:qFormat/>
    <w:rsid w:val="00264D60"/>
    <w:rPr>
      <w:rFonts w:ascii="OpenSymbol" w:hAnsi="OpenSymbol"/>
    </w:rPr>
  </w:style>
  <w:style w:type="character" w:customStyle="1" w:styleId="StrongEmphasis">
    <w:name w:val="Strong Emphasis"/>
    <w:uiPriority w:val="99"/>
    <w:qFormat/>
    <w:rsid w:val="00264D60"/>
    <w:rPr>
      <w:b/>
    </w:rPr>
  </w:style>
  <w:style w:type="character" w:customStyle="1" w:styleId="ListLabel299">
    <w:name w:val="ListLabel 299"/>
    <w:uiPriority w:val="99"/>
    <w:qFormat/>
    <w:rsid w:val="00264D60"/>
    <w:rPr>
      <w:sz w:val="20"/>
    </w:rPr>
  </w:style>
  <w:style w:type="character" w:customStyle="1" w:styleId="ListLabel300">
    <w:name w:val="ListLabel 300"/>
    <w:uiPriority w:val="99"/>
    <w:qFormat/>
    <w:rsid w:val="00264D60"/>
  </w:style>
  <w:style w:type="character" w:customStyle="1" w:styleId="ListLabel301">
    <w:name w:val="ListLabel 301"/>
    <w:uiPriority w:val="99"/>
    <w:qFormat/>
    <w:rsid w:val="00264D60"/>
  </w:style>
  <w:style w:type="character" w:customStyle="1" w:styleId="ListLabel302">
    <w:name w:val="ListLabel 302"/>
    <w:uiPriority w:val="99"/>
    <w:qFormat/>
    <w:rsid w:val="00264D60"/>
  </w:style>
  <w:style w:type="character" w:customStyle="1" w:styleId="ListLabel303">
    <w:name w:val="ListLabel 303"/>
    <w:uiPriority w:val="99"/>
    <w:qFormat/>
    <w:rsid w:val="00264D60"/>
  </w:style>
  <w:style w:type="character" w:customStyle="1" w:styleId="ListLabel304">
    <w:name w:val="ListLabel 304"/>
    <w:uiPriority w:val="99"/>
    <w:qFormat/>
    <w:rsid w:val="00264D60"/>
  </w:style>
  <w:style w:type="character" w:customStyle="1" w:styleId="ListLabel305">
    <w:name w:val="ListLabel 305"/>
    <w:uiPriority w:val="99"/>
    <w:qFormat/>
    <w:rsid w:val="00264D60"/>
  </w:style>
  <w:style w:type="character" w:customStyle="1" w:styleId="ListLabel306">
    <w:name w:val="ListLabel 306"/>
    <w:uiPriority w:val="99"/>
    <w:qFormat/>
    <w:rsid w:val="00264D60"/>
  </w:style>
  <w:style w:type="character" w:customStyle="1" w:styleId="ListLabel307">
    <w:name w:val="ListLabel 307"/>
    <w:uiPriority w:val="99"/>
    <w:qFormat/>
    <w:rsid w:val="00264D60"/>
  </w:style>
  <w:style w:type="character" w:customStyle="1" w:styleId="ListLabel308">
    <w:name w:val="ListLabel 308"/>
    <w:uiPriority w:val="99"/>
    <w:qFormat/>
    <w:rsid w:val="00264D60"/>
    <w:rPr>
      <w:sz w:val="20"/>
    </w:rPr>
  </w:style>
  <w:style w:type="character" w:customStyle="1" w:styleId="ListLabel309">
    <w:name w:val="ListLabel 309"/>
    <w:uiPriority w:val="99"/>
    <w:qFormat/>
    <w:rsid w:val="00264D60"/>
    <w:rPr>
      <w:sz w:val="20"/>
    </w:rPr>
  </w:style>
  <w:style w:type="character" w:customStyle="1" w:styleId="ListLabel310">
    <w:name w:val="ListLabel 310"/>
    <w:uiPriority w:val="99"/>
    <w:qFormat/>
    <w:rsid w:val="00264D60"/>
  </w:style>
  <w:style w:type="character" w:customStyle="1" w:styleId="ListLabel311">
    <w:name w:val="ListLabel 311"/>
    <w:uiPriority w:val="99"/>
    <w:qFormat/>
    <w:rsid w:val="00264D60"/>
  </w:style>
  <w:style w:type="character" w:customStyle="1" w:styleId="ListLabel312">
    <w:name w:val="ListLabel 312"/>
    <w:uiPriority w:val="99"/>
    <w:qFormat/>
    <w:rsid w:val="00264D60"/>
  </w:style>
  <w:style w:type="character" w:customStyle="1" w:styleId="ListLabel313">
    <w:name w:val="ListLabel 313"/>
    <w:uiPriority w:val="99"/>
    <w:qFormat/>
    <w:rsid w:val="00264D60"/>
  </w:style>
  <w:style w:type="character" w:customStyle="1" w:styleId="ListLabel314">
    <w:name w:val="ListLabel 314"/>
    <w:uiPriority w:val="99"/>
    <w:qFormat/>
    <w:rsid w:val="00264D60"/>
  </w:style>
  <w:style w:type="character" w:customStyle="1" w:styleId="ListLabel315">
    <w:name w:val="ListLabel 315"/>
    <w:uiPriority w:val="99"/>
    <w:qFormat/>
    <w:rsid w:val="00264D60"/>
  </w:style>
  <w:style w:type="character" w:customStyle="1" w:styleId="ListLabel316">
    <w:name w:val="ListLabel 316"/>
    <w:uiPriority w:val="99"/>
    <w:qFormat/>
    <w:rsid w:val="00264D60"/>
  </w:style>
  <w:style w:type="character" w:customStyle="1" w:styleId="ListLabel317">
    <w:name w:val="ListLabel 317"/>
    <w:uiPriority w:val="99"/>
    <w:qFormat/>
    <w:rsid w:val="00264D60"/>
  </w:style>
  <w:style w:type="character" w:customStyle="1" w:styleId="ListLabel318">
    <w:name w:val="ListLabel 318"/>
    <w:uiPriority w:val="99"/>
    <w:qFormat/>
    <w:rsid w:val="00264D60"/>
    <w:rPr>
      <w:sz w:val="20"/>
    </w:rPr>
  </w:style>
  <w:style w:type="character" w:customStyle="1" w:styleId="ListLabel319">
    <w:name w:val="ListLabel 319"/>
    <w:uiPriority w:val="99"/>
    <w:qFormat/>
    <w:rsid w:val="00264D60"/>
  </w:style>
  <w:style w:type="character" w:customStyle="1" w:styleId="ListLabel320">
    <w:name w:val="ListLabel 320"/>
    <w:uiPriority w:val="99"/>
    <w:qFormat/>
    <w:rsid w:val="00264D60"/>
  </w:style>
  <w:style w:type="character" w:customStyle="1" w:styleId="ListLabel321">
    <w:name w:val="ListLabel 321"/>
    <w:uiPriority w:val="99"/>
    <w:qFormat/>
    <w:rsid w:val="00264D60"/>
  </w:style>
  <w:style w:type="character" w:customStyle="1" w:styleId="ListLabel322">
    <w:name w:val="ListLabel 322"/>
    <w:uiPriority w:val="99"/>
    <w:qFormat/>
    <w:rsid w:val="00264D60"/>
  </w:style>
  <w:style w:type="character" w:customStyle="1" w:styleId="ListLabel323">
    <w:name w:val="ListLabel 323"/>
    <w:uiPriority w:val="99"/>
    <w:qFormat/>
    <w:rsid w:val="00264D60"/>
  </w:style>
  <w:style w:type="character" w:customStyle="1" w:styleId="ListLabel324">
    <w:name w:val="ListLabel 324"/>
    <w:uiPriority w:val="99"/>
    <w:qFormat/>
    <w:rsid w:val="00264D60"/>
  </w:style>
  <w:style w:type="character" w:customStyle="1" w:styleId="ListLabel325">
    <w:name w:val="ListLabel 325"/>
    <w:uiPriority w:val="99"/>
    <w:qFormat/>
    <w:rsid w:val="00264D60"/>
  </w:style>
  <w:style w:type="character" w:customStyle="1" w:styleId="ListLabel326">
    <w:name w:val="ListLabel 326"/>
    <w:uiPriority w:val="99"/>
    <w:qFormat/>
    <w:rsid w:val="00264D60"/>
  </w:style>
  <w:style w:type="character" w:customStyle="1" w:styleId="ListLabel327">
    <w:name w:val="ListLabel 327"/>
    <w:uiPriority w:val="99"/>
    <w:qFormat/>
    <w:rsid w:val="00264D60"/>
    <w:rPr>
      <w:b/>
      <w:sz w:val="20"/>
    </w:rPr>
  </w:style>
  <w:style w:type="character" w:customStyle="1" w:styleId="ListLabel328">
    <w:name w:val="ListLabel 328"/>
    <w:uiPriority w:val="99"/>
    <w:qFormat/>
    <w:rsid w:val="00264D60"/>
  </w:style>
  <w:style w:type="character" w:customStyle="1" w:styleId="ListLabel329">
    <w:name w:val="ListLabel 329"/>
    <w:uiPriority w:val="99"/>
    <w:qFormat/>
    <w:rsid w:val="00264D60"/>
  </w:style>
  <w:style w:type="character" w:customStyle="1" w:styleId="ListLabel330">
    <w:name w:val="ListLabel 330"/>
    <w:uiPriority w:val="99"/>
    <w:qFormat/>
    <w:rsid w:val="00264D60"/>
  </w:style>
  <w:style w:type="character" w:customStyle="1" w:styleId="ListLabel331">
    <w:name w:val="ListLabel 331"/>
    <w:uiPriority w:val="99"/>
    <w:qFormat/>
    <w:rsid w:val="00264D60"/>
  </w:style>
  <w:style w:type="character" w:customStyle="1" w:styleId="ListLabel332">
    <w:name w:val="ListLabel 332"/>
    <w:uiPriority w:val="99"/>
    <w:qFormat/>
    <w:rsid w:val="00264D60"/>
  </w:style>
  <w:style w:type="character" w:customStyle="1" w:styleId="ListLabel333">
    <w:name w:val="ListLabel 333"/>
    <w:uiPriority w:val="99"/>
    <w:qFormat/>
    <w:rsid w:val="00264D60"/>
  </w:style>
  <w:style w:type="character" w:customStyle="1" w:styleId="ListLabel334">
    <w:name w:val="ListLabel 334"/>
    <w:uiPriority w:val="99"/>
    <w:qFormat/>
    <w:rsid w:val="00264D60"/>
  </w:style>
  <w:style w:type="character" w:customStyle="1" w:styleId="ListLabel335">
    <w:name w:val="ListLabel 335"/>
    <w:uiPriority w:val="99"/>
    <w:qFormat/>
    <w:rsid w:val="00264D60"/>
  </w:style>
  <w:style w:type="character" w:customStyle="1" w:styleId="ListLabel336">
    <w:name w:val="ListLabel 336"/>
    <w:uiPriority w:val="99"/>
    <w:qFormat/>
    <w:rsid w:val="00264D60"/>
    <w:rPr>
      <w:sz w:val="20"/>
    </w:rPr>
  </w:style>
  <w:style w:type="character" w:customStyle="1" w:styleId="ListLabel337">
    <w:name w:val="ListLabel 337"/>
    <w:uiPriority w:val="99"/>
    <w:qFormat/>
    <w:rsid w:val="00264D60"/>
  </w:style>
  <w:style w:type="character" w:customStyle="1" w:styleId="ListLabel338">
    <w:name w:val="ListLabel 338"/>
    <w:uiPriority w:val="99"/>
    <w:qFormat/>
    <w:rsid w:val="00264D60"/>
  </w:style>
  <w:style w:type="character" w:customStyle="1" w:styleId="ListLabel339">
    <w:name w:val="ListLabel 339"/>
    <w:uiPriority w:val="99"/>
    <w:qFormat/>
    <w:rsid w:val="00264D60"/>
  </w:style>
  <w:style w:type="character" w:customStyle="1" w:styleId="ListLabel340">
    <w:name w:val="ListLabel 340"/>
    <w:uiPriority w:val="99"/>
    <w:qFormat/>
    <w:rsid w:val="00264D60"/>
  </w:style>
  <w:style w:type="character" w:customStyle="1" w:styleId="ListLabel341">
    <w:name w:val="ListLabel 341"/>
    <w:uiPriority w:val="99"/>
    <w:qFormat/>
    <w:rsid w:val="00264D60"/>
  </w:style>
  <w:style w:type="character" w:customStyle="1" w:styleId="ListLabel342">
    <w:name w:val="ListLabel 342"/>
    <w:uiPriority w:val="99"/>
    <w:qFormat/>
    <w:rsid w:val="00264D60"/>
  </w:style>
  <w:style w:type="character" w:customStyle="1" w:styleId="ListLabel343">
    <w:name w:val="ListLabel 343"/>
    <w:uiPriority w:val="99"/>
    <w:qFormat/>
    <w:rsid w:val="00264D60"/>
  </w:style>
  <w:style w:type="character" w:customStyle="1" w:styleId="ListLabel344">
    <w:name w:val="ListLabel 344"/>
    <w:uiPriority w:val="99"/>
    <w:qFormat/>
    <w:rsid w:val="00264D60"/>
  </w:style>
  <w:style w:type="character" w:customStyle="1" w:styleId="ListLabel345">
    <w:name w:val="ListLabel 345"/>
    <w:uiPriority w:val="99"/>
    <w:qFormat/>
    <w:rsid w:val="00264D60"/>
    <w:rPr>
      <w:sz w:val="20"/>
    </w:rPr>
  </w:style>
  <w:style w:type="character" w:customStyle="1" w:styleId="ListLabel346">
    <w:name w:val="ListLabel 346"/>
    <w:uiPriority w:val="99"/>
    <w:qFormat/>
    <w:rsid w:val="00264D60"/>
  </w:style>
  <w:style w:type="character" w:customStyle="1" w:styleId="ListLabel347">
    <w:name w:val="ListLabel 347"/>
    <w:uiPriority w:val="99"/>
    <w:qFormat/>
    <w:rsid w:val="00264D60"/>
  </w:style>
  <w:style w:type="character" w:customStyle="1" w:styleId="ListLabel348">
    <w:name w:val="ListLabel 348"/>
    <w:uiPriority w:val="99"/>
    <w:qFormat/>
    <w:rsid w:val="00264D60"/>
  </w:style>
  <w:style w:type="character" w:customStyle="1" w:styleId="ListLabel349">
    <w:name w:val="ListLabel 349"/>
    <w:uiPriority w:val="99"/>
    <w:qFormat/>
    <w:rsid w:val="00264D60"/>
  </w:style>
  <w:style w:type="character" w:customStyle="1" w:styleId="ListLabel350">
    <w:name w:val="ListLabel 350"/>
    <w:uiPriority w:val="99"/>
    <w:qFormat/>
    <w:rsid w:val="00264D60"/>
  </w:style>
  <w:style w:type="character" w:customStyle="1" w:styleId="ListLabel351">
    <w:name w:val="ListLabel 351"/>
    <w:uiPriority w:val="99"/>
    <w:qFormat/>
    <w:rsid w:val="00264D60"/>
  </w:style>
  <w:style w:type="character" w:customStyle="1" w:styleId="ListLabel352">
    <w:name w:val="ListLabel 352"/>
    <w:uiPriority w:val="99"/>
    <w:qFormat/>
    <w:rsid w:val="00264D60"/>
  </w:style>
  <w:style w:type="character" w:customStyle="1" w:styleId="ListLabel353">
    <w:name w:val="ListLabel 353"/>
    <w:uiPriority w:val="99"/>
    <w:qFormat/>
    <w:rsid w:val="00264D60"/>
  </w:style>
  <w:style w:type="character" w:customStyle="1" w:styleId="ListLabel354">
    <w:name w:val="ListLabel 354"/>
    <w:uiPriority w:val="99"/>
    <w:qFormat/>
    <w:rsid w:val="00264D60"/>
    <w:rPr>
      <w:sz w:val="20"/>
    </w:rPr>
  </w:style>
  <w:style w:type="character" w:customStyle="1" w:styleId="ListLabel355">
    <w:name w:val="ListLabel 355"/>
    <w:uiPriority w:val="99"/>
    <w:qFormat/>
    <w:rsid w:val="00264D60"/>
  </w:style>
  <w:style w:type="character" w:customStyle="1" w:styleId="ListLabel356">
    <w:name w:val="ListLabel 356"/>
    <w:uiPriority w:val="99"/>
    <w:qFormat/>
    <w:rsid w:val="00264D60"/>
  </w:style>
  <w:style w:type="character" w:customStyle="1" w:styleId="ListLabel357">
    <w:name w:val="ListLabel 357"/>
    <w:uiPriority w:val="99"/>
    <w:qFormat/>
    <w:rsid w:val="00264D60"/>
  </w:style>
  <w:style w:type="character" w:customStyle="1" w:styleId="ListLabel358">
    <w:name w:val="ListLabel 358"/>
    <w:uiPriority w:val="99"/>
    <w:qFormat/>
    <w:rsid w:val="00264D60"/>
  </w:style>
  <w:style w:type="character" w:customStyle="1" w:styleId="ListLabel359">
    <w:name w:val="ListLabel 359"/>
    <w:uiPriority w:val="99"/>
    <w:qFormat/>
    <w:rsid w:val="00264D60"/>
  </w:style>
  <w:style w:type="character" w:customStyle="1" w:styleId="ListLabel360">
    <w:name w:val="ListLabel 360"/>
    <w:uiPriority w:val="99"/>
    <w:qFormat/>
    <w:rsid w:val="00264D60"/>
  </w:style>
  <w:style w:type="character" w:customStyle="1" w:styleId="ListLabel361">
    <w:name w:val="ListLabel 361"/>
    <w:uiPriority w:val="99"/>
    <w:qFormat/>
    <w:rsid w:val="00264D60"/>
  </w:style>
  <w:style w:type="character" w:customStyle="1" w:styleId="ListLabel362">
    <w:name w:val="ListLabel 362"/>
    <w:uiPriority w:val="99"/>
    <w:qFormat/>
    <w:rsid w:val="00264D60"/>
  </w:style>
  <w:style w:type="character" w:customStyle="1" w:styleId="ListLabel363">
    <w:name w:val="ListLabel 363"/>
    <w:uiPriority w:val="99"/>
    <w:qFormat/>
    <w:rsid w:val="00264D60"/>
    <w:rPr>
      <w:sz w:val="20"/>
    </w:rPr>
  </w:style>
  <w:style w:type="character" w:customStyle="1" w:styleId="ListLabel364">
    <w:name w:val="ListLabel 364"/>
    <w:uiPriority w:val="99"/>
    <w:qFormat/>
    <w:rsid w:val="00264D60"/>
  </w:style>
  <w:style w:type="character" w:customStyle="1" w:styleId="ListLabel365">
    <w:name w:val="ListLabel 365"/>
    <w:uiPriority w:val="99"/>
    <w:qFormat/>
    <w:rsid w:val="00264D60"/>
  </w:style>
  <w:style w:type="character" w:customStyle="1" w:styleId="ListLabel366">
    <w:name w:val="ListLabel 366"/>
    <w:uiPriority w:val="99"/>
    <w:qFormat/>
    <w:rsid w:val="00264D60"/>
  </w:style>
  <w:style w:type="character" w:customStyle="1" w:styleId="ListLabel367">
    <w:name w:val="ListLabel 367"/>
    <w:uiPriority w:val="99"/>
    <w:qFormat/>
    <w:rsid w:val="00264D60"/>
  </w:style>
  <w:style w:type="character" w:customStyle="1" w:styleId="ListLabel368">
    <w:name w:val="ListLabel 368"/>
    <w:uiPriority w:val="99"/>
    <w:qFormat/>
    <w:rsid w:val="00264D60"/>
  </w:style>
  <w:style w:type="character" w:customStyle="1" w:styleId="ListLabel369">
    <w:name w:val="ListLabel 369"/>
    <w:uiPriority w:val="99"/>
    <w:qFormat/>
    <w:rsid w:val="00264D60"/>
  </w:style>
  <w:style w:type="character" w:customStyle="1" w:styleId="ListLabel370">
    <w:name w:val="ListLabel 370"/>
    <w:uiPriority w:val="99"/>
    <w:qFormat/>
    <w:rsid w:val="00264D60"/>
  </w:style>
  <w:style w:type="character" w:customStyle="1" w:styleId="ListLabel371">
    <w:name w:val="ListLabel 371"/>
    <w:uiPriority w:val="99"/>
    <w:qFormat/>
    <w:rsid w:val="00264D60"/>
  </w:style>
  <w:style w:type="character" w:customStyle="1" w:styleId="ListLabel372">
    <w:name w:val="ListLabel 372"/>
    <w:uiPriority w:val="99"/>
    <w:qFormat/>
    <w:rsid w:val="00264D60"/>
    <w:rPr>
      <w:sz w:val="20"/>
    </w:rPr>
  </w:style>
  <w:style w:type="character" w:customStyle="1" w:styleId="ListLabel373">
    <w:name w:val="ListLabel 373"/>
    <w:uiPriority w:val="99"/>
    <w:qFormat/>
    <w:rsid w:val="00264D60"/>
  </w:style>
  <w:style w:type="character" w:customStyle="1" w:styleId="ListLabel374">
    <w:name w:val="ListLabel 374"/>
    <w:uiPriority w:val="99"/>
    <w:qFormat/>
    <w:rsid w:val="00264D60"/>
  </w:style>
  <w:style w:type="character" w:customStyle="1" w:styleId="ListLabel375">
    <w:name w:val="ListLabel 375"/>
    <w:uiPriority w:val="99"/>
    <w:qFormat/>
    <w:rsid w:val="00264D60"/>
  </w:style>
  <w:style w:type="character" w:customStyle="1" w:styleId="ListLabel376">
    <w:name w:val="ListLabel 376"/>
    <w:uiPriority w:val="99"/>
    <w:qFormat/>
    <w:rsid w:val="00264D60"/>
  </w:style>
  <w:style w:type="character" w:customStyle="1" w:styleId="ListLabel377">
    <w:name w:val="ListLabel 377"/>
    <w:uiPriority w:val="99"/>
    <w:qFormat/>
    <w:rsid w:val="00264D60"/>
  </w:style>
  <w:style w:type="character" w:customStyle="1" w:styleId="ListLabel378">
    <w:name w:val="ListLabel 378"/>
    <w:uiPriority w:val="99"/>
    <w:qFormat/>
    <w:rsid w:val="00264D60"/>
  </w:style>
  <w:style w:type="character" w:customStyle="1" w:styleId="ListLabel379">
    <w:name w:val="ListLabel 379"/>
    <w:uiPriority w:val="99"/>
    <w:qFormat/>
    <w:rsid w:val="00264D60"/>
  </w:style>
  <w:style w:type="character" w:customStyle="1" w:styleId="ListLabel380">
    <w:name w:val="ListLabel 380"/>
    <w:uiPriority w:val="99"/>
    <w:qFormat/>
    <w:rsid w:val="00264D60"/>
  </w:style>
  <w:style w:type="character" w:customStyle="1" w:styleId="ListLabel381">
    <w:name w:val="ListLabel 381"/>
    <w:uiPriority w:val="99"/>
    <w:qFormat/>
    <w:rsid w:val="00264D60"/>
    <w:rPr>
      <w:b/>
      <w:color w:val="00000A"/>
      <w:sz w:val="20"/>
    </w:rPr>
  </w:style>
  <w:style w:type="character" w:customStyle="1" w:styleId="ListLabel382">
    <w:name w:val="ListLabel 382"/>
    <w:uiPriority w:val="99"/>
    <w:qFormat/>
    <w:rsid w:val="00264D60"/>
  </w:style>
  <w:style w:type="character" w:customStyle="1" w:styleId="ListLabel383">
    <w:name w:val="ListLabel 383"/>
    <w:uiPriority w:val="99"/>
    <w:qFormat/>
    <w:rsid w:val="00264D60"/>
  </w:style>
  <w:style w:type="character" w:customStyle="1" w:styleId="ListLabel384">
    <w:name w:val="ListLabel 384"/>
    <w:uiPriority w:val="99"/>
    <w:qFormat/>
    <w:rsid w:val="00264D60"/>
  </w:style>
  <w:style w:type="character" w:customStyle="1" w:styleId="ListLabel385">
    <w:name w:val="ListLabel 385"/>
    <w:uiPriority w:val="99"/>
    <w:qFormat/>
    <w:rsid w:val="00264D60"/>
  </w:style>
  <w:style w:type="character" w:customStyle="1" w:styleId="ListLabel386">
    <w:name w:val="ListLabel 386"/>
    <w:uiPriority w:val="99"/>
    <w:qFormat/>
    <w:rsid w:val="00264D60"/>
  </w:style>
  <w:style w:type="character" w:customStyle="1" w:styleId="ListLabel387">
    <w:name w:val="ListLabel 387"/>
    <w:uiPriority w:val="99"/>
    <w:qFormat/>
    <w:rsid w:val="00264D60"/>
  </w:style>
  <w:style w:type="character" w:customStyle="1" w:styleId="ListLabel388">
    <w:name w:val="ListLabel 388"/>
    <w:uiPriority w:val="99"/>
    <w:qFormat/>
    <w:rsid w:val="00264D60"/>
  </w:style>
  <w:style w:type="character" w:customStyle="1" w:styleId="ListLabel389">
    <w:name w:val="ListLabel 389"/>
    <w:uiPriority w:val="99"/>
    <w:qFormat/>
    <w:rsid w:val="00264D60"/>
  </w:style>
  <w:style w:type="character" w:customStyle="1" w:styleId="ListLabel390">
    <w:name w:val="ListLabel 390"/>
    <w:uiPriority w:val="99"/>
    <w:qFormat/>
    <w:rsid w:val="00264D60"/>
    <w:rPr>
      <w:b/>
      <w:color w:val="00000A"/>
      <w:sz w:val="20"/>
    </w:rPr>
  </w:style>
  <w:style w:type="character" w:customStyle="1" w:styleId="ListLabel391">
    <w:name w:val="ListLabel 391"/>
    <w:uiPriority w:val="99"/>
    <w:qFormat/>
    <w:rsid w:val="00264D60"/>
  </w:style>
  <w:style w:type="character" w:customStyle="1" w:styleId="ListLabel392">
    <w:name w:val="ListLabel 392"/>
    <w:uiPriority w:val="99"/>
    <w:qFormat/>
    <w:rsid w:val="00264D60"/>
  </w:style>
  <w:style w:type="character" w:customStyle="1" w:styleId="ListLabel393">
    <w:name w:val="ListLabel 393"/>
    <w:uiPriority w:val="99"/>
    <w:qFormat/>
    <w:rsid w:val="00264D60"/>
  </w:style>
  <w:style w:type="character" w:customStyle="1" w:styleId="ListLabel394">
    <w:name w:val="ListLabel 394"/>
    <w:uiPriority w:val="99"/>
    <w:qFormat/>
    <w:rsid w:val="00264D60"/>
  </w:style>
  <w:style w:type="character" w:customStyle="1" w:styleId="ListLabel395">
    <w:name w:val="ListLabel 395"/>
    <w:uiPriority w:val="99"/>
    <w:qFormat/>
    <w:rsid w:val="00264D60"/>
  </w:style>
  <w:style w:type="character" w:customStyle="1" w:styleId="ListLabel396">
    <w:name w:val="ListLabel 396"/>
    <w:uiPriority w:val="99"/>
    <w:qFormat/>
    <w:rsid w:val="00264D60"/>
  </w:style>
  <w:style w:type="character" w:customStyle="1" w:styleId="ListLabel397">
    <w:name w:val="ListLabel 397"/>
    <w:uiPriority w:val="99"/>
    <w:qFormat/>
    <w:rsid w:val="00264D60"/>
  </w:style>
  <w:style w:type="character" w:customStyle="1" w:styleId="ListLabel398">
    <w:name w:val="ListLabel 398"/>
    <w:uiPriority w:val="99"/>
    <w:qFormat/>
    <w:rsid w:val="00264D60"/>
  </w:style>
  <w:style w:type="paragraph" w:customStyle="1" w:styleId="Caption1">
    <w:name w:val="Caption1"/>
    <w:basedOn w:val="a2"/>
    <w:uiPriority w:val="99"/>
    <w:qFormat/>
    <w:rsid w:val="00264D60"/>
    <w:pPr>
      <w:widowControl/>
      <w:suppressLineNumbers/>
      <w:snapToGrid/>
      <w:spacing w:before="120" w:after="120"/>
    </w:pPr>
    <w:rPr>
      <w:rFonts w:eastAsia="Times New Roman" w:cs="FreeSans"/>
      <w:i/>
      <w:iCs/>
      <w:color w:val="00000A"/>
      <w:szCs w:val="24"/>
    </w:rPr>
  </w:style>
  <w:style w:type="paragraph" w:customStyle="1" w:styleId="Footer1">
    <w:name w:val="Footer1"/>
    <w:basedOn w:val="a2"/>
    <w:uiPriority w:val="99"/>
    <w:qFormat/>
    <w:rsid w:val="00264D60"/>
    <w:pPr>
      <w:widowControl/>
      <w:tabs>
        <w:tab w:val="center" w:pos="4677"/>
        <w:tab w:val="right" w:pos="9355"/>
      </w:tabs>
      <w:snapToGrid/>
      <w:spacing w:before="0" w:after="0"/>
    </w:pPr>
    <w:rPr>
      <w:rFonts w:eastAsia="Times New Roman"/>
      <w:color w:val="00000A"/>
      <w:szCs w:val="24"/>
    </w:rPr>
  </w:style>
  <w:style w:type="paragraph" w:customStyle="1" w:styleId="Header2">
    <w:name w:val="Header2"/>
    <w:basedOn w:val="a2"/>
    <w:uiPriority w:val="99"/>
    <w:qFormat/>
    <w:rsid w:val="00264D60"/>
    <w:pPr>
      <w:widowControl/>
      <w:tabs>
        <w:tab w:val="center" w:pos="4677"/>
        <w:tab w:val="right" w:pos="9355"/>
      </w:tabs>
      <w:snapToGrid/>
      <w:spacing w:before="0" w:after="0"/>
    </w:pPr>
    <w:rPr>
      <w:rFonts w:eastAsia="Times New Roman"/>
      <w:color w:val="00000A"/>
      <w:szCs w:val="24"/>
    </w:rPr>
  </w:style>
  <w:style w:type="paragraph" w:customStyle="1" w:styleId="TOC11">
    <w:name w:val="TOC 11"/>
    <w:basedOn w:val="a2"/>
    <w:uiPriority w:val="99"/>
    <w:qFormat/>
    <w:rsid w:val="00264D60"/>
    <w:pPr>
      <w:widowControl/>
      <w:tabs>
        <w:tab w:val="right" w:leader="dot" w:pos="10195"/>
      </w:tabs>
      <w:snapToGrid/>
      <w:spacing w:before="0" w:after="0"/>
    </w:pPr>
    <w:rPr>
      <w:rFonts w:eastAsia="Times New Roman"/>
      <w:color w:val="00000A"/>
      <w:szCs w:val="24"/>
    </w:rPr>
  </w:style>
  <w:style w:type="paragraph" w:customStyle="1" w:styleId="1ffffff3">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264D60"/>
    <w:pPr>
      <w:widowControl/>
      <w:tabs>
        <w:tab w:val="left" w:pos="643"/>
      </w:tabs>
      <w:snapToGrid/>
      <w:spacing w:before="0" w:after="160" w:line="240" w:lineRule="exact"/>
    </w:pPr>
    <w:rPr>
      <w:rFonts w:ascii="Verdana" w:eastAsia="Times New Roman" w:hAnsi="Verdana" w:cs="Verdana"/>
      <w:color w:val="00000A"/>
      <w:sz w:val="20"/>
      <w:lang w:val="en-US" w:eastAsia="en-US"/>
    </w:rPr>
  </w:style>
  <w:style w:type="paragraph" w:customStyle="1" w:styleId="TOC21">
    <w:name w:val="TOC 21"/>
    <w:basedOn w:val="a2"/>
    <w:uiPriority w:val="99"/>
    <w:qFormat/>
    <w:rsid w:val="00264D60"/>
    <w:pPr>
      <w:widowControl/>
      <w:snapToGrid/>
      <w:spacing w:before="0" w:after="0"/>
      <w:ind w:left="238"/>
    </w:pPr>
    <w:rPr>
      <w:rFonts w:eastAsia="Times New Roman"/>
      <w:color w:val="00000A"/>
      <w:szCs w:val="24"/>
    </w:rPr>
  </w:style>
  <w:style w:type="paragraph" w:customStyle="1" w:styleId="1ffffff4">
    <w:name w:val="ͮ𬠫1"/>
    <w:uiPriority w:val="99"/>
    <w:qFormat/>
    <w:rsid w:val="00264D60"/>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2"/>
    <w:uiPriority w:val="99"/>
    <w:qFormat/>
    <w:rsid w:val="00264D60"/>
    <w:pPr>
      <w:widowControl/>
      <w:snapToGrid/>
      <w:spacing w:before="0" w:after="0"/>
      <w:ind w:left="480"/>
    </w:pPr>
    <w:rPr>
      <w:rFonts w:eastAsia="Times New Roman"/>
      <w:color w:val="00000A"/>
      <w:szCs w:val="24"/>
    </w:rPr>
  </w:style>
  <w:style w:type="paragraph" w:customStyle="1" w:styleId="TOC41">
    <w:name w:val="TOC 41"/>
    <w:basedOn w:val="a2"/>
    <w:uiPriority w:val="99"/>
    <w:qFormat/>
    <w:rsid w:val="00264D60"/>
    <w:pPr>
      <w:tabs>
        <w:tab w:val="left" w:pos="502"/>
        <w:tab w:val="left" w:pos="3330"/>
      </w:tabs>
      <w:snapToGrid/>
      <w:spacing w:before="0" w:after="0"/>
      <w:ind w:left="502" w:hanging="720"/>
    </w:pPr>
    <w:rPr>
      <w:color w:val="00000A"/>
      <w:szCs w:val="24"/>
    </w:rPr>
  </w:style>
  <w:style w:type="paragraph" w:customStyle="1" w:styleId="TOC51">
    <w:name w:val="TOC 51"/>
    <w:basedOn w:val="a2"/>
    <w:uiPriority w:val="99"/>
    <w:qFormat/>
    <w:rsid w:val="00264D60"/>
    <w:pPr>
      <w:widowControl/>
      <w:snapToGrid/>
      <w:spacing w:before="0" w:line="276" w:lineRule="auto"/>
      <w:ind w:left="880"/>
    </w:pPr>
    <w:rPr>
      <w:rFonts w:ascii="Calibri" w:eastAsia="Times New Roman" w:hAnsi="Calibri"/>
      <w:color w:val="00000A"/>
      <w:sz w:val="22"/>
      <w:szCs w:val="22"/>
    </w:rPr>
  </w:style>
  <w:style w:type="paragraph" w:customStyle="1" w:styleId="TOC61">
    <w:name w:val="TOC 61"/>
    <w:basedOn w:val="a2"/>
    <w:uiPriority w:val="99"/>
    <w:qFormat/>
    <w:rsid w:val="00264D60"/>
    <w:pPr>
      <w:widowControl/>
      <w:snapToGrid/>
      <w:spacing w:before="0" w:line="276" w:lineRule="auto"/>
      <w:ind w:left="1100"/>
    </w:pPr>
    <w:rPr>
      <w:rFonts w:ascii="Calibri" w:eastAsia="Times New Roman" w:hAnsi="Calibri"/>
      <w:color w:val="00000A"/>
      <w:sz w:val="22"/>
      <w:szCs w:val="22"/>
    </w:rPr>
  </w:style>
  <w:style w:type="paragraph" w:customStyle="1" w:styleId="TOC71">
    <w:name w:val="TOC 71"/>
    <w:basedOn w:val="a2"/>
    <w:uiPriority w:val="99"/>
    <w:qFormat/>
    <w:rsid w:val="00264D60"/>
    <w:pPr>
      <w:widowControl/>
      <w:snapToGrid/>
      <w:spacing w:before="0" w:line="276" w:lineRule="auto"/>
      <w:ind w:left="1320"/>
    </w:pPr>
    <w:rPr>
      <w:rFonts w:ascii="Calibri" w:eastAsia="Times New Roman" w:hAnsi="Calibri"/>
      <w:color w:val="00000A"/>
      <w:sz w:val="22"/>
      <w:szCs w:val="22"/>
    </w:rPr>
  </w:style>
  <w:style w:type="paragraph" w:customStyle="1" w:styleId="TOC81">
    <w:name w:val="TOC 81"/>
    <w:basedOn w:val="a2"/>
    <w:uiPriority w:val="99"/>
    <w:qFormat/>
    <w:rsid w:val="00264D60"/>
    <w:pPr>
      <w:widowControl/>
      <w:snapToGrid/>
      <w:spacing w:before="0" w:line="276" w:lineRule="auto"/>
      <w:ind w:left="1540"/>
    </w:pPr>
    <w:rPr>
      <w:rFonts w:ascii="Calibri" w:eastAsia="Times New Roman" w:hAnsi="Calibri"/>
      <w:color w:val="00000A"/>
      <w:sz w:val="22"/>
      <w:szCs w:val="22"/>
    </w:rPr>
  </w:style>
  <w:style w:type="paragraph" w:customStyle="1" w:styleId="TOC91">
    <w:name w:val="TOC 91"/>
    <w:basedOn w:val="a2"/>
    <w:uiPriority w:val="99"/>
    <w:qFormat/>
    <w:rsid w:val="00264D60"/>
    <w:pPr>
      <w:widowControl/>
      <w:snapToGrid/>
      <w:spacing w:before="0" w:line="276" w:lineRule="auto"/>
      <w:ind w:left="1760"/>
    </w:pPr>
    <w:rPr>
      <w:rFonts w:ascii="Calibri" w:eastAsia="Times New Roman" w:hAnsi="Calibri"/>
      <w:color w:val="00000A"/>
      <w:sz w:val="22"/>
      <w:szCs w:val="22"/>
    </w:rPr>
  </w:style>
  <w:style w:type="paragraph" w:customStyle="1" w:styleId="PreformattedText">
    <w:name w:val="Preformatted Text"/>
    <w:basedOn w:val="a2"/>
    <w:uiPriority w:val="99"/>
    <w:qFormat/>
    <w:rsid w:val="00264D60"/>
    <w:pPr>
      <w:widowControl/>
      <w:snapToGrid/>
      <w:spacing w:before="0" w:after="0"/>
    </w:pPr>
    <w:rPr>
      <w:rFonts w:eastAsia="Times New Roman"/>
      <w:color w:val="00000A"/>
      <w:szCs w:val="24"/>
    </w:rPr>
  </w:style>
  <w:style w:type="paragraph" w:customStyle="1" w:styleId="9c">
    <w:name w:val="Стиль9"/>
    <w:uiPriority w:val="99"/>
    <w:qFormat/>
    <w:rsid w:val="00264D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uiPriority w:val="99"/>
    <w:locked/>
    <w:rsid w:val="00264D60"/>
    <w:rPr>
      <w:sz w:val="16"/>
    </w:rPr>
  </w:style>
  <w:style w:type="paragraph" w:customStyle="1" w:styleId="7f1">
    <w:name w:val="Знак7"/>
    <w:basedOn w:val="a2"/>
    <w:uiPriority w:val="99"/>
    <w:qFormat/>
    <w:rsid w:val="00264D60"/>
    <w:pPr>
      <w:widowControl/>
      <w:snapToGrid/>
      <w:spacing w:before="0" w:after="160" w:line="240" w:lineRule="exact"/>
    </w:pPr>
    <w:rPr>
      <w:rFonts w:ascii="Verdana" w:eastAsia="Times New Roman" w:hAnsi="Verdana"/>
      <w:sz w:val="20"/>
      <w:lang w:val="en-US" w:eastAsia="en-US"/>
    </w:rPr>
  </w:style>
  <w:style w:type="character" w:customStyle="1" w:styleId="6230">
    <w:name w:val="Знак Знак623"/>
    <w:uiPriority w:val="99"/>
    <w:rsid w:val="00264D60"/>
    <w:rPr>
      <w:rFonts w:ascii="Cambria" w:hAnsi="Cambria"/>
      <w:b/>
      <w:kern w:val="1"/>
      <w:sz w:val="32"/>
      <w:lang w:val="ru-RU" w:eastAsia="ar-SA" w:bidi="ar-SA"/>
    </w:rPr>
  </w:style>
  <w:style w:type="paragraph" w:customStyle="1" w:styleId="TOCHeading1">
    <w:name w:val="TOC Heading1"/>
    <w:basedOn w:val="10"/>
    <w:next w:val="a2"/>
    <w:uiPriority w:val="99"/>
    <w:qFormat/>
    <w:rsid w:val="00264D60"/>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character" w:customStyle="1" w:styleId="QuoteChar5">
    <w:name w:val="Quote Char5"/>
    <w:uiPriority w:val="99"/>
    <w:locked/>
    <w:rsid w:val="00264D60"/>
    <w:rPr>
      <w:i/>
      <w:color w:val="000000"/>
      <w:sz w:val="24"/>
    </w:rPr>
  </w:style>
  <w:style w:type="character" w:customStyle="1" w:styleId="IntenseQuoteChar5">
    <w:name w:val="Intense Quote Char5"/>
    <w:uiPriority w:val="99"/>
    <w:locked/>
    <w:rsid w:val="00264D60"/>
    <w:rPr>
      <w:b/>
      <w:i/>
      <w:color w:val="4F81BD"/>
      <w:sz w:val="24"/>
    </w:rPr>
  </w:style>
  <w:style w:type="paragraph" w:customStyle="1" w:styleId="11ff8">
    <w:name w:val="Знак Знак Знак Знак Знак Знак Знак Знак Знак Знак Знак Знак Знак11"/>
    <w:basedOn w:val="a2"/>
    <w:uiPriority w:val="99"/>
    <w:qFormat/>
    <w:rsid w:val="00264D60"/>
    <w:pPr>
      <w:widowControl/>
      <w:snapToGrid/>
      <w:spacing w:before="0" w:after="160" w:line="240" w:lineRule="exact"/>
    </w:pPr>
    <w:rPr>
      <w:rFonts w:ascii="Verdana" w:eastAsia="Times New Roman" w:hAnsi="Verdana"/>
      <w:szCs w:val="24"/>
      <w:lang w:val="en-US" w:eastAsia="en-US"/>
    </w:rPr>
  </w:style>
  <w:style w:type="paragraph" w:customStyle="1" w:styleId="BodyText221">
    <w:name w:val="Body Text 221"/>
    <w:basedOn w:val="a2"/>
    <w:uiPriority w:val="99"/>
    <w:qFormat/>
    <w:rsid w:val="00264D60"/>
    <w:pPr>
      <w:keepNext/>
      <w:tabs>
        <w:tab w:val="left" w:pos="142"/>
        <w:tab w:val="left" w:pos="6946"/>
      </w:tabs>
      <w:autoSpaceDE w:val="0"/>
      <w:autoSpaceDN w:val="0"/>
      <w:snapToGrid/>
      <w:spacing w:before="0" w:after="0"/>
      <w:ind w:left="284" w:firstLine="709"/>
      <w:jc w:val="both"/>
    </w:pPr>
    <w:rPr>
      <w:sz w:val="22"/>
      <w:szCs w:val="22"/>
      <w:lang w:val="en-US"/>
    </w:rPr>
  </w:style>
  <w:style w:type="paragraph" w:customStyle="1" w:styleId="Heading112">
    <w:name w:val="Heading 112"/>
    <w:basedOn w:val="a2"/>
    <w:next w:val="a2"/>
    <w:uiPriority w:val="99"/>
    <w:qFormat/>
    <w:rsid w:val="00264D60"/>
    <w:pPr>
      <w:widowControl/>
      <w:suppressAutoHyphens/>
      <w:snapToGrid/>
      <w:spacing w:before="0" w:after="0"/>
      <w:ind w:firstLine="454"/>
    </w:pPr>
    <w:rPr>
      <w:b/>
      <w:caps/>
      <w:szCs w:val="24"/>
      <w:lang w:eastAsia="zh-CN"/>
    </w:rPr>
  </w:style>
  <w:style w:type="paragraph" w:customStyle="1" w:styleId="Heading212">
    <w:name w:val="Heading 212"/>
    <w:basedOn w:val="a2"/>
    <w:next w:val="a2"/>
    <w:uiPriority w:val="99"/>
    <w:qFormat/>
    <w:rsid w:val="00264D60"/>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264D60"/>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11">
    <w:name w:val="Heading 411"/>
    <w:basedOn w:val="a2"/>
    <w:next w:val="a2"/>
    <w:uiPriority w:val="99"/>
    <w:qFormat/>
    <w:rsid w:val="00264D60"/>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512">
    <w:name w:val="Heading 512"/>
    <w:basedOn w:val="a2"/>
    <w:next w:val="a2"/>
    <w:uiPriority w:val="99"/>
    <w:qFormat/>
    <w:rsid w:val="00264D60"/>
    <w:pPr>
      <w:widowControl/>
      <w:tabs>
        <w:tab w:val="left" w:pos="1008"/>
      </w:tabs>
      <w:suppressAutoHyphens/>
      <w:snapToGrid/>
      <w:spacing w:before="240" w:after="60"/>
      <w:ind w:left="1008" w:hanging="1008"/>
      <w:outlineLvl w:val="4"/>
    </w:pPr>
    <w:rPr>
      <w:b/>
      <w:bCs/>
      <w:i/>
      <w:iCs/>
      <w:sz w:val="26"/>
      <w:szCs w:val="26"/>
      <w:lang w:eastAsia="zh-CN"/>
    </w:rPr>
  </w:style>
  <w:style w:type="paragraph" w:customStyle="1" w:styleId="Heading612">
    <w:name w:val="Heading 612"/>
    <w:basedOn w:val="a2"/>
    <w:next w:val="a2"/>
    <w:uiPriority w:val="99"/>
    <w:qFormat/>
    <w:rsid w:val="00264D60"/>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712">
    <w:name w:val="Heading 712"/>
    <w:basedOn w:val="a2"/>
    <w:next w:val="a2"/>
    <w:uiPriority w:val="99"/>
    <w:qFormat/>
    <w:rsid w:val="00264D60"/>
    <w:pPr>
      <w:widowControl/>
      <w:tabs>
        <w:tab w:val="left" w:pos="1296"/>
      </w:tabs>
      <w:suppressAutoHyphens/>
      <w:snapToGrid/>
      <w:spacing w:before="240" w:after="60"/>
      <w:ind w:left="1296" w:hanging="1296"/>
      <w:outlineLvl w:val="6"/>
    </w:pPr>
    <w:rPr>
      <w:szCs w:val="24"/>
      <w:lang w:eastAsia="zh-CN"/>
    </w:rPr>
  </w:style>
  <w:style w:type="paragraph" w:customStyle="1" w:styleId="Heading912">
    <w:name w:val="Heading 912"/>
    <w:basedOn w:val="a2"/>
    <w:next w:val="a2"/>
    <w:uiPriority w:val="99"/>
    <w:qFormat/>
    <w:rsid w:val="00264D60"/>
    <w:pPr>
      <w:widowControl/>
      <w:tabs>
        <w:tab w:val="left" w:pos="1584"/>
      </w:tabs>
      <w:suppressAutoHyphens/>
      <w:snapToGrid/>
      <w:spacing w:before="240" w:after="60"/>
      <w:ind w:left="1584" w:hanging="1584"/>
      <w:outlineLvl w:val="8"/>
    </w:pPr>
    <w:rPr>
      <w:rFonts w:ascii="Arial" w:hAnsi="Arial" w:cs="Arial"/>
      <w:sz w:val="22"/>
      <w:szCs w:val="22"/>
      <w:lang w:eastAsia="zh-CN"/>
    </w:rPr>
  </w:style>
  <w:style w:type="character" w:customStyle="1" w:styleId="Heading2Char4">
    <w:name w:val="Heading 2 Char4"/>
    <w:uiPriority w:val="99"/>
    <w:locked/>
    <w:rsid w:val="00264D60"/>
    <w:rPr>
      <w:rFonts w:ascii="Cambria" w:hAnsi="Cambria"/>
      <w:b/>
      <w:i/>
      <w:sz w:val="28"/>
    </w:rPr>
  </w:style>
  <w:style w:type="character" w:customStyle="1" w:styleId="7110">
    <w:name w:val="Знак Знак711"/>
    <w:uiPriority w:val="99"/>
    <w:rsid w:val="00264D60"/>
    <w:rPr>
      <w:sz w:val="16"/>
      <w:lang w:val="ru-RU" w:eastAsia="ru-RU"/>
    </w:rPr>
  </w:style>
  <w:style w:type="character" w:customStyle="1" w:styleId="1890">
    <w:name w:val="Знак Знак189"/>
    <w:uiPriority w:val="99"/>
    <w:rsid w:val="00264D60"/>
    <w:rPr>
      <w:rFonts w:ascii="Courier New" w:hAnsi="Courier New"/>
    </w:rPr>
  </w:style>
  <w:style w:type="character" w:customStyle="1" w:styleId="931">
    <w:name w:val="Знак Знак93"/>
    <w:uiPriority w:val="99"/>
    <w:locked/>
    <w:rsid w:val="00264D60"/>
    <w:rPr>
      <w:rFonts w:ascii="Tahoma" w:hAnsi="Tahoma"/>
      <w:lang w:val="ru-RU" w:eastAsia="ru-RU"/>
    </w:rPr>
  </w:style>
  <w:style w:type="character" w:customStyle="1" w:styleId="1330">
    <w:name w:val="Знак Знак133"/>
    <w:uiPriority w:val="99"/>
    <w:locked/>
    <w:rsid w:val="00264D60"/>
    <w:rPr>
      <w:lang w:val="ru-RU" w:eastAsia="ar-SA" w:bidi="ar-SA"/>
    </w:rPr>
  </w:style>
  <w:style w:type="character" w:customStyle="1" w:styleId="1132">
    <w:name w:val="Знак Знак113"/>
    <w:uiPriority w:val="99"/>
    <w:locked/>
    <w:rsid w:val="00264D60"/>
    <w:rPr>
      <w:sz w:val="28"/>
      <w:lang w:val="ru-RU" w:eastAsia="ru-RU"/>
    </w:rPr>
  </w:style>
  <w:style w:type="character" w:customStyle="1" w:styleId="1191">
    <w:name w:val="Знак1 Знак Знак19"/>
    <w:uiPriority w:val="99"/>
    <w:locked/>
    <w:rsid w:val="00264D60"/>
    <w:rPr>
      <w:rFonts w:ascii="Times New Roman" w:hAnsi="Times New Roman"/>
      <w:sz w:val="24"/>
      <w:lang w:eastAsia="ru-RU"/>
    </w:rPr>
  </w:style>
  <w:style w:type="character" w:customStyle="1" w:styleId="690">
    <w:name w:val="Знак6 Знак Знак9"/>
    <w:uiPriority w:val="99"/>
    <w:rsid w:val="00264D60"/>
    <w:rPr>
      <w:sz w:val="24"/>
      <w:lang w:val="ru-RU" w:eastAsia="ru-RU"/>
    </w:rPr>
  </w:style>
  <w:style w:type="character" w:customStyle="1" w:styleId="QuoteChar6">
    <w:name w:val="Quote Char6"/>
    <w:basedOn w:val="a3"/>
    <w:uiPriority w:val="99"/>
    <w:locked/>
    <w:rsid w:val="00264D60"/>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264D60"/>
    <w:rPr>
      <w:rFonts w:ascii="Times New Roman" w:hAnsi="Times New Roman" w:cs="Times New Roman"/>
      <w:b/>
      <w:bCs/>
      <w:i/>
      <w:iCs/>
      <w:color w:val="4F81BD"/>
      <w:sz w:val="24"/>
      <w:szCs w:val="24"/>
    </w:rPr>
  </w:style>
  <w:style w:type="character" w:customStyle="1" w:styleId="821">
    <w:name w:val="Знак Знак82"/>
    <w:uiPriority w:val="99"/>
    <w:locked/>
    <w:rsid w:val="00264D60"/>
    <w:rPr>
      <w:rFonts w:ascii="Arial" w:hAnsi="Arial"/>
      <w:sz w:val="24"/>
      <w:lang w:val="ru-RU" w:eastAsia="ru-RU"/>
    </w:rPr>
  </w:style>
  <w:style w:type="character" w:customStyle="1" w:styleId="2012">
    <w:name w:val="Знак Знак2012"/>
    <w:uiPriority w:val="99"/>
    <w:rsid w:val="00264D60"/>
    <w:rPr>
      <w:rFonts w:ascii="Arial" w:hAnsi="Arial"/>
      <w:sz w:val="22"/>
    </w:rPr>
  </w:style>
  <w:style w:type="paragraph" w:customStyle="1" w:styleId="1ffffff5">
    <w:name w:val="Заголовок1"/>
    <w:basedOn w:val="a2"/>
    <w:next w:val="aff1"/>
    <w:uiPriority w:val="99"/>
    <w:rsid w:val="00264D60"/>
    <w:pPr>
      <w:keepNext/>
      <w:widowControl/>
      <w:suppressAutoHyphens/>
      <w:snapToGrid/>
      <w:spacing w:before="240" w:after="120"/>
    </w:pPr>
    <w:rPr>
      <w:rFonts w:ascii="Arial" w:eastAsia="Microsoft YaHei" w:hAnsi="Arial" w:cs="Mangal"/>
      <w:sz w:val="28"/>
      <w:szCs w:val="28"/>
      <w:lang w:eastAsia="zh-CN"/>
    </w:rPr>
  </w:style>
  <w:style w:type="character" w:customStyle="1" w:styleId="2014">
    <w:name w:val="Знак Знак2014"/>
    <w:uiPriority w:val="99"/>
    <w:rsid w:val="00264D60"/>
    <w:rPr>
      <w:rFonts w:ascii="Arial" w:hAnsi="Arial"/>
      <w:sz w:val="22"/>
    </w:rPr>
  </w:style>
  <w:style w:type="paragraph" w:customStyle="1" w:styleId="8a">
    <w:name w:val="Абзац списка8"/>
    <w:basedOn w:val="a2"/>
    <w:uiPriority w:val="99"/>
    <w:qFormat/>
    <w:rsid w:val="00264D60"/>
    <w:pPr>
      <w:widowControl/>
      <w:snapToGrid/>
      <w:spacing w:before="0" w:after="20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264D60"/>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2"/>
    <w:uiPriority w:val="99"/>
    <w:qFormat/>
    <w:rsid w:val="00264D6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84">
    <w:name w:val="Заголовок 38"/>
    <w:basedOn w:val="14a"/>
    <w:next w:val="14a"/>
    <w:uiPriority w:val="99"/>
    <w:qFormat/>
    <w:rsid w:val="00264D60"/>
    <w:pPr>
      <w:keepNext/>
      <w:widowControl/>
      <w:snapToGrid/>
      <w:ind w:left="0" w:firstLine="0"/>
      <w:outlineLvl w:val="2"/>
    </w:pPr>
    <w:rPr>
      <w:sz w:val="24"/>
    </w:rPr>
  </w:style>
  <w:style w:type="paragraph" w:customStyle="1" w:styleId="8b">
    <w:name w:val="Основной текст8"/>
    <w:basedOn w:val="14a"/>
    <w:uiPriority w:val="99"/>
    <w:qFormat/>
    <w:rsid w:val="00264D60"/>
    <w:pPr>
      <w:widowControl/>
      <w:snapToGrid/>
      <w:spacing w:line="360" w:lineRule="auto"/>
      <w:ind w:left="0" w:firstLine="0"/>
    </w:pPr>
    <w:rPr>
      <w:sz w:val="24"/>
    </w:rPr>
  </w:style>
  <w:style w:type="paragraph" w:customStyle="1" w:styleId="276">
    <w:name w:val="Заголовок 27"/>
    <w:basedOn w:val="a2"/>
    <w:next w:val="a2"/>
    <w:uiPriority w:val="99"/>
    <w:qFormat/>
    <w:rsid w:val="00264D60"/>
    <w:pPr>
      <w:keepNext/>
      <w:snapToGrid/>
      <w:spacing w:before="0" w:after="0"/>
      <w:jc w:val="center"/>
    </w:pPr>
    <w:rPr>
      <w:rFonts w:eastAsia="Times New Roman"/>
      <w:b/>
      <w:sz w:val="26"/>
    </w:rPr>
  </w:style>
  <w:style w:type="paragraph" w:customStyle="1" w:styleId="6f5">
    <w:name w:val="Цитата6"/>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7f2">
    <w:name w:val="Текст7"/>
    <w:basedOn w:val="a2"/>
    <w:uiPriority w:val="99"/>
    <w:qFormat/>
    <w:rsid w:val="00264D60"/>
    <w:pPr>
      <w:widowControl/>
      <w:snapToGrid/>
      <w:spacing w:before="0" w:after="0"/>
    </w:pPr>
    <w:rPr>
      <w:rFonts w:ascii="Courier New" w:eastAsia="Times New Roman" w:hAnsi="Courier New"/>
      <w:sz w:val="20"/>
    </w:rPr>
  </w:style>
  <w:style w:type="paragraph" w:customStyle="1" w:styleId="374">
    <w:name w:val="Основной текст 37"/>
    <w:basedOn w:val="14a"/>
    <w:uiPriority w:val="99"/>
    <w:qFormat/>
    <w:rsid w:val="00264D60"/>
    <w:pPr>
      <w:widowControl/>
      <w:tabs>
        <w:tab w:val="left" w:pos="360"/>
      </w:tabs>
      <w:snapToGrid/>
      <w:ind w:left="0" w:firstLine="0"/>
      <w:jc w:val="both"/>
    </w:pPr>
    <w:rPr>
      <w:i/>
      <w:sz w:val="26"/>
    </w:rPr>
  </w:style>
  <w:style w:type="paragraph" w:customStyle="1" w:styleId="266">
    <w:name w:val="Основной текст с отступом 26"/>
    <w:basedOn w:val="a2"/>
    <w:uiPriority w:val="99"/>
    <w:qFormat/>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75">
    <w:name w:val="Основной текст с отступом 37"/>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5f6">
    <w:name w:val="Верхний колонтитул5"/>
    <w:basedOn w:val="a2"/>
    <w:uiPriority w:val="99"/>
    <w:qFormat/>
    <w:rsid w:val="00264D60"/>
    <w:pPr>
      <w:widowControl/>
      <w:tabs>
        <w:tab w:val="center" w:pos="4153"/>
        <w:tab w:val="right" w:pos="8306"/>
      </w:tabs>
      <w:snapToGrid/>
      <w:spacing w:before="0" w:after="0"/>
    </w:pPr>
    <w:rPr>
      <w:rFonts w:ascii="Arial" w:eastAsia="Times New Roman" w:hAnsi="Arial"/>
    </w:rPr>
  </w:style>
  <w:style w:type="paragraph" w:customStyle="1" w:styleId="6f6">
    <w:name w:val="Без интервала6"/>
    <w:uiPriority w:val="99"/>
    <w:qFormat/>
    <w:rsid w:val="00264D60"/>
    <w:pPr>
      <w:spacing w:after="0" w:line="240" w:lineRule="auto"/>
    </w:pPr>
    <w:rPr>
      <w:rFonts w:ascii="Times New Roman" w:eastAsia="Times New Roman" w:hAnsi="Times New Roman" w:cs="Times New Roman"/>
      <w:sz w:val="24"/>
      <w:szCs w:val="24"/>
    </w:rPr>
  </w:style>
  <w:style w:type="paragraph" w:customStyle="1" w:styleId="48a">
    <w:name w:val="Заголовок 48"/>
    <w:basedOn w:val="14a"/>
    <w:next w:val="14a"/>
    <w:uiPriority w:val="99"/>
    <w:qFormat/>
    <w:rsid w:val="00264D60"/>
    <w:pPr>
      <w:keepNext/>
      <w:widowControl/>
      <w:snapToGrid/>
      <w:ind w:left="0" w:firstLine="0"/>
    </w:pPr>
    <w:rPr>
      <w:sz w:val="24"/>
    </w:rPr>
  </w:style>
  <w:style w:type="paragraph" w:customStyle="1" w:styleId="664">
    <w:name w:val="Заголовок 66"/>
    <w:uiPriority w:val="99"/>
    <w:qFormat/>
    <w:rsid w:val="00264D6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2"/>
    <w:next w:val="a2"/>
    <w:uiPriority w:val="99"/>
    <w:qFormat/>
    <w:rsid w:val="00264D60"/>
    <w:pPr>
      <w:widowControl/>
      <w:snapToGrid/>
      <w:spacing w:before="0" w:after="0"/>
    </w:pPr>
    <w:rPr>
      <w:rFonts w:ascii="Calibri" w:eastAsia="Times New Roman" w:hAnsi="Calibri"/>
      <w:i/>
      <w:iCs/>
      <w:color w:val="000000"/>
      <w:szCs w:val="24"/>
    </w:rPr>
  </w:style>
  <w:style w:type="paragraph" w:customStyle="1" w:styleId="5f7">
    <w:name w:val="Выделенная цитата5"/>
    <w:basedOn w:val="a2"/>
    <w:next w:val="a2"/>
    <w:uiPriority w:val="99"/>
    <w:qFormat/>
    <w:rsid w:val="00264D6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50">
    <w:name w:val="Стандартный HTML5"/>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3ffe">
    <w:name w:val="Основной текст с отступом Знак3"/>
    <w:uiPriority w:val="99"/>
    <w:qFormat/>
    <w:rsid w:val="00264D60"/>
    <w:rPr>
      <w:sz w:val="24"/>
    </w:rPr>
  </w:style>
  <w:style w:type="character" w:customStyle="1" w:styleId="6f7">
    <w:name w:val="Слабое выделение6"/>
    <w:uiPriority w:val="99"/>
    <w:rsid w:val="00264D60"/>
    <w:rPr>
      <w:i/>
      <w:color w:val="808080"/>
    </w:rPr>
  </w:style>
  <w:style w:type="character" w:customStyle="1" w:styleId="21f7">
    <w:name w:val="Знак21"/>
    <w:uiPriority w:val="99"/>
    <w:rsid w:val="00264D60"/>
    <w:rPr>
      <w:sz w:val="24"/>
      <w:lang w:val="ru-RU" w:eastAsia="en-US"/>
    </w:rPr>
  </w:style>
  <w:style w:type="character" w:customStyle="1" w:styleId="5f8">
    <w:name w:val="Основной шрифт абзаца5"/>
    <w:uiPriority w:val="99"/>
    <w:rsid w:val="00264D60"/>
  </w:style>
  <w:style w:type="character" w:customStyle="1" w:styleId="5f9">
    <w:name w:val="Замещающий текст5"/>
    <w:uiPriority w:val="99"/>
    <w:rsid w:val="00264D60"/>
    <w:rPr>
      <w:color w:val="808080"/>
    </w:rPr>
  </w:style>
  <w:style w:type="character" w:customStyle="1" w:styleId="6f8">
    <w:name w:val="Сильное выделение6"/>
    <w:uiPriority w:val="99"/>
    <w:rsid w:val="00264D60"/>
    <w:rPr>
      <w:b/>
    </w:rPr>
  </w:style>
  <w:style w:type="character" w:customStyle="1" w:styleId="4fd">
    <w:name w:val="Основной текст с отступом Знак4"/>
    <w:uiPriority w:val="99"/>
    <w:semiHidden/>
    <w:rsid w:val="00264D60"/>
    <w:rPr>
      <w:sz w:val="24"/>
    </w:rPr>
  </w:style>
  <w:style w:type="character" w:customStyle="1" w:styleId="2013">
    <w:name w:val="Знак Знак2013"/>
    <w:uiPriority w:val="99"/>
    <w:rsid w:val="00264D60"/>
    <w:rPr>
      <w:rFonts w:ascii="Arial" w:hAnsi="Arial"/>
      <w:sz w:val="22"/>
    </w:rPr>
  </w:style>
  <w:style w:type="paragraph" w:customStyle="1" w:styleId="9d">
    <w:name w:val="Абзац списка9"/>
    <w:basedOn w:val="a2"/>
    <w:uiPriority w:val="99"/>
    <w:qFormat/>
    <w:rsid w:val="00264D60"/>
    <w:pPr>
      <w:widowControl/>
      <w:snapToGrid/>
      <w:spacing w:before="0" w:after="200" w:line="276" w:lineRule="auto"/>
      <w:ind w:left="720"/>
    </w:pPr>
    <w:rPr>
      <w:rFonts w:ascii="Calibri" w:eastAsia="Times New Roman" w:hAnsi="Calibri"/>
      <w:sz w:val="22"/>
      <w:szCs w:val="22"/>
      <w:lang w:eastAsia="en-US"/>
    </w:rPr>
  </w:style>
  <w:style w:type="paragraph" w:customStyle="1" w:styleId="15b">
    <w:name w:val="Обычный15"/>
    <w:uiPriority w:val="99"/>
    <w:qFormat/>
    <w:rsid w:val="00264D60"/>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4">
    <w:name w:val="Основной текст 28"/>
    <w:basedOn w:val="a2"/>
    <w:uiPriority w:val="99"/>
    <w:qFormat/>
    <w:rsid w:val="00264D6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94">
    <w:name w:val="Заголовок 39"/>
    <w:basedOn w:val="15b"/>
    <w:next w:val="15b"/>
    <w:uiPriority w:val="99"/>
    <w:qFormat/>
    <w:rsid w:val="00264D60"/>
    <w:pPr>
      <w:keepNext/>
      <w:widowControl/>
      <w:snapToGrid/>
      <w:ind w:left="0" w:firstLine="0"/>
      <w:outlineLvl w:val="2"/>
    </w:pPr>
    <w:rPr>
      <w:sz w:val="24"/>
    </w:rPr>
  </w:style>
  <w:style w:type="paragraph" w:customStyle="1" w:styleId="9e">
    <w:name w:val="Основной текст9"/>
    <w:basedOn w:val="15b"/>
    <w:uiPriority w:val="99"/>
    <w:qFormat/>
    <w:rsid w:val="00264D60"/>
    <w:pPr>
      <w:widowControl/>
      <w:snapToGrid/>
      <w:spacing w:line="360" w:lineRule="auto"/>
      <w:ind w:left="0" w:firstLine="0"/>
    </w:pPr>
    <w:rPr>
      <w:sz w:val="24"/>
    </w:rPr>
  </w:style>
  <w:style w:type="paragraph" w:customStyle="1" w:styleId="285">
    <w:name w:val="Заголовок 28"/>
    <w:basedOn w:val="a2"/>
    <w:next w:val="a2"/>
    <w:uiPriority w:val="99"/>
    <w:qFormat/>
    <w:rsid w:val="00264D60"/>
    <w:pPr>
      <w:keepNext/>
      <w:snapToGrid/>
      <w:spacing w:before="0" w:after="0"/>
      <w:jc w:val="center"/>
    </w:pPr>
    <w:rPr>
      <w:rFonts w:eastAsia="Times New Roman"/>
      <w:b/>
      <w:sz w:val="26"/>
    </w:rPr>
  </w:style>
  <w:style w:type="paragraph" w:customStyle="1" w:styleId="7f3">
    <w:name w:val="Цитата7"/>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8c">
    <w:name w:val="Текст8"/>
    <w:basedOn w:val="a2"/>
    <w:uiPriority w:val="99"/>
    <w:qFormat/>
    <w:rsid w:val="00264D60"/>
    <w:pPr>
      <w:widowControl/>
      <w:snapToGrid/>
      <w:spacing w:before="0" w:after="0"/>
    </w:pPr>
    <w:rPr>
      <w:rFonts w:ascii="Courier New" w:eastAsia="Times New Roman" w:hAnsi="Courier New"/>
      <w:sz w:val="20"/>
    </w:rPr>
  </w:style>
  <w:style w:type="paragraph" w:customStyle="1" w:styleId="385">
    <w:name w:val="Основной текст 38"/>
    <w:basedOn w:val="15b"/>
    <w:uiPriority w:val="99"/>
    <w:qFormat/>
    <w:rsid w:val="00264D60"/>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86">
    <w:name w:val="Основной текст с отступом 38"/>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6f9">
    <w:name w:val="Верхний колонтитул6"/>
    <w:basedOn w:val="a2"/>
    <w:uiPriority w:val="99"/>
    <w:qFormat/>
    <w:rsid w:val="00264D60"/>
    <w:pPr>
      <w:widowControl/>
      <w:tabs>
        <w:tab w:val="center" w:pos="4153"/>
        <w:tab w:val="right" w:pos="8306"/>
      </w:tabs>
      <w:snapToGrid/>
      <w:spacing w:before="0" w:after="0"/>
    </w:pPr>
    <w:rPr>
      <w:rFonts w:ascii="Arial" w:eastAsia="Times New Roman" w:hAnsi="Arial"/>
    </w:rPr>
  </w:style>
  <w:style w:type="paragraph" w:customStyle="1" w:styleId="7f4">
    <w:name w:val="Без интервала7"/>
    <w:uiPriority w:val="99"/>
    <w:qFormat/>
    <w:rsid w:val="00264D60"/>
    <w:pPr>
      <w:spacing w:after="0" w:line="240" w:lineRule="auto"/>
    </w:pPr>
    <w:rPr>
      <w:rFonts w:ascii="Times New Roman" w:eastAsia="Times New Roman" w:hAnsi="Times New Roman" w:cs="Times New Roman"/>
      <w:sz w:val="24"/>
      <w:szCs w:val="24"/>
    </w:rPr>
  </w:style>
  <w:style w:type="paragraph" w:customStyle="1" w:styleId="49a">
    <w:name w:val="Заголовок 49"/>
    <w:basedOn w:val="15b"/>
    <w:next w:val="15b"/>
    <w:uiPriority w:val="99"/>
    <w:qFormat/>
    <w:rsid w:val="00264D60"/>
    <w:pPr>
      <w:keepNext/>
      <w:widowControl/>
      <w:snapToGrid/>
      <w:ind w:left="0" w:firstLine="0"/>
    </w:pPr>
    <w:rPr>
      <w:sz w:val="24"/>
    </w:rPr>
  </w:style>
  <w:style w:type="paragraph" w:customStyle="1" w:styleId="674">
    <w:name w:val="Заголовок 67"/>
    <w:uiPriority w:val="99"/>
    <w:qFormat/>
    <w:rsid w:val="00264D6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2"/>
    <w:next w:val="a2"/>
    <w:uiPriority w:val="99"/>
    <w:qFormat/>
    <w:rsid w:val="00264D60"/>
    <w:pPr>
      <w:widowControl/>
      <w:snapToGrid/>
      <w:spacing w:before="0" w:after="0"/>
    </w:pPr>
    <w:rPr>
      <w:rFonts w:ascii="Calibri" w:eastAsia="Times New Roman" w:hAnsi="Calibri"/>
      <w:i/>
      <w:iCs/>
      <w:color w:val="000000"/>
      <w:szCs w:val="24"/>
    </w:rPr>
  </w:style>
  <w:style w:type="paragraph" w:customStyle="1" w:styleId="6fa">
    <w:name w:val="Выделенная цитата6"/>
    <w:basedOn w:val="a2"/>
    <w:next w:val="a2"/>
    <w:uiPriority w:val="99"/>
    <w:qFormat/>
    <w:rsid w:val="00264D6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60">
    <w:name w:val="Стандартный HTML6"/>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7f5">
    <w:name w:val="Слабое выделение7"/>
    <w:uiPriority w:val="99"/>
    <w:rsid w:val="00264D60"/>
    <w:rPr>
      <w:i/>
      <w:color w:val="808080"/>
    </w:rPr>
  </w:style>
  <w:style w:type="character" w:customStyle="1" w:styleId="6fb">
    <w:name w:val="Основной шрифт абзаца6"/>
    <w:uiPriority w:val="99"/>
    <w:rsid w:val="00264D60"/>
  </w:style>
  <w:style w:type="character" w:customStyle="1" w:styleId="6fc">
    <w:name w:val="Замещающий текст6"/>
    <w:uiPriority w:val="99"/>
    <w:rsid w:val="00264D60"/>
    <w:rPr>
      <w:color w:val="808080"/>
    </w:rPr>
  </w:style>
  <w:style w:type="character" w:customStyle="1" w:styleId="7f6">
    <w:name w:val="Сильное выделение7"/>
    <w:uiPriority w:val="99"/>
    <w:rsid w:val="00264D60"/>
    <w:rPr>
      <w:b/>
    </w:rPr>
  </w:style>
  <w:style w:type="character" w:customStyle="1" w:styleId="b-sharetext">
    <w:name w:val="b-share__text"/>
    <w:basedOn w:val="a3"/>
    <w:uiPriority w:val="99"/>
    <w:rsid w:val="00264D60"/>
    <w:rPr>
      <w:rFonts w:cs="Times New Roman"/>
    </w:rPr>
  </w:style>
  <w:style w:type="character" w:customStyle="1" w:styleId="2017">
    <w:name w:val="Знак Знак2017"/>
    <w:uiPriority w:val="99"/>
    <w:rsid w:val="00264D60"/>
    <w:rPr>
      <w:rFonts w:ascii="Arial" w:hAnsi="Arial"/>
      <w:sz w:val="22"/>
    </w:rPr>
  </w:style>
  <w:style w:type="paragraph" w:customStyle="1" w:styleId="10f0">
    <w:name w:val="Абзац списка10"/>
    <w:basedOn w:val="a2"/>
    <w:uiPriority w:val="99"/>
    <w:qFormat/>
    <w:rsid w:val="00264D60"/>
    <w:pPr>
      <w:widowControl/>
      <w:snapToGrid/>
      <w:spacing w:before="0" w:after="200" w:line="276" w:lineRule="auto"/>
      <w:ind w:left="720"/>
    </w:pPr>
    <w:rPr>
      <w:rFonts w:ascii="Calibri" w:eastAsia="Times New Roman" w:hAnsi="Calibri"/>
      <w:sz w:val="22"/>
      <w:szCs w:val="22"/>
      <w:lang w:eastAsia="en-US"/>
    </w:rPr>
  </w:style>
  <w:style w:type="paragraph" w:customStyle="1" w:styleId="16b">
    <w:name w:val="Обычный16"/>
    <w:uiPriority w:val="99"/>
    <w:qFormat/>
    <w:rsid w:val="00264D60"/>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94">
    <w:name w:val="Основной текст 29"/>
    <w:basedOn w:val="a2"/>
    <w:uiPriority w:val="99"/>
    <w:qFormat/>
    <w:rsid w:val="00264D6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101">
    <w:name w:val="Заголовок 310"/>
    <w:basedOn w:val="16b"/>
    <w:next w:val="16b"/>
    <w:uiPriority w:val="99"/>
    <w:qFormat/>
    <w:rsid w:val="00264D60"/>
    <w:pPr>
      <w:keepNext/>
      <w:widowControl/>
      <w:snapToGrid/>
      <w:ind w:left="0" w:firstLine="0"/>
      <w:outlineLvl w:val="2"/>
    </w:pPr>
    <w:rPr>
      <w:sz w:val="24"/>
    </w:rPr>
  </w:style>
  <w:style w:type="paragraph" w:customStyle="1" w:styleId="10f1">
    <w:name w:val="Основной текст10"/>
    <w:basedOn w:val="16b"/>
    <w:uiPriority w:val="99"/>
    <w:qFormat/>
    <w:rsid w:val="00264D60"/>
    <w:pPr>
      <w:widowControl/>
      <w:snapToGrid/>
      <w:spacing w:line="360" w:lineRule="auto"/>
      <w:ind w:left="0" w:firstLine="0"/>
    </w:pPr>
    <w:rPr>
      <w:sz w:val="24"/>
    </w:rPr>
  </w:style>
  <w:style w:type="paragraph" w:customStyle="1" w:styleId="295">
    <w:name w:val="Заголовок 29"/>
    <w:basedOn w:val="a2"/>
    <w:next w:val="a2"/>
    <w:uiPriority w:val="99"/>
    <w:qFormat/>
    <w:rsid w:val="00264D60"/>
    <w:pPr>
      <w:keepNext/>
      <w:snapToGrid/>
      <w:spacing w:before="0" w:after="0"/>
      <w:jc w:val="center"/>
    </w:pPr>
    <w:rPr>
      <w:rFonts w:eastAsia="Times New Roman"/>
      <w:b/>
      <w:sz w:val="26"/>
    </w:rPr>
  </w:style>
  <w:style w:type="paragraph" w:customStyle="1" w:styleId="8d">
    <w:name w:val="Цитата8"/>
    <w:basedOn w:val="a2"/>
    <w:uiPriority w:val="99"/>
    <w:qFormat/>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9f">
    <w:name w:val="Текст9"/>
    <w:basedOn w:val="a2"/>
    <w:uiPriority w:val="99"/>
    <w:qFormat/>
    <w:rsid w:val="00264D60"/>
    <w:pPr>
      <w:widowControl/>
      <w:snapToGrid/>
      <w:spacing w:before="0" w:after="0"/>
    </w:pPr>
    <w:rPr>
      <w:rFonts w:ascii="Courier New" w:eastAsia="Times New Roman" w:hAnsi="Courier New"/>
      <w:sz w:val="20"/>
    </w:rPr>
  </w:style>
  <w:style w:type="paragraph" w:customStyle="1" w:styleId="395">
    <w:name w:val="Основной текст 39"/>
    <w:basedOn w:val="16b"/>
    <w:uiPriority w:val="99"/>
    <w:qFormat/>
    <w:rsid w:val="00264D60"/>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96">
    <w:name w:val="Основной текст с отступом 39"/>
    <w:basedOn w:val="a2"/>
    <w:uiPriority w:val="99"/>
    <w:qFormat/>
    <w:rsid w:val="00264D60"/>
    <w:pPr>
      <w:widowControl/>
      <w:snapToGrid/>
      <w:spacing w:before="0" w:after="0" w:line="360" w:lineRule="auto"/>
      <w:ind w:firstLine="709"/>
      <w:jc w:val="both"/>
    </w:pPr>
    <w:rPr>
      <w:rFonts w:eastAsia="Times New Roman"/>
      <w:sz w:val="28"/>
    </w:rPr>
  </w:style>
  <w:style w:type="paragraph" w:customStyle="1" w:styleId="7f7">
    <w:name w:val="Верхний колонтитул7"/>
    <w:basedOn w:val="a2"/>
    <w:uiPriority w:val="99"/>
    <w:qFormat/>
    <w:rsid w:val="00264D60"/>
    <w:pPr>
      <w:widowControl/>
      <w:tabs>
        <w:tab w:val="center" w:pos="4153"/>
        <w:tab w:val="right" w:pos="8306"/>
      </w:tabs>
      <w:snapToGrid/>
      <w:spacing w:before="0" w:after="0"/>
    </w:pPr>
    <w:rPr>
      <w:rFonts w:ascii="Arial" w:eastAsia="Times New Roman" w:hAnsi="Arial"/>
    </w:rPr>
  </w:style>
  <w:style w:type="paragraph" w:customStyle="1" w:styleId="8e">
    <w:name w:val="Без интервала8"/>
    <w:uiPriority w:val="99"/>
    <w:qFormat/>
    <w:rsid w:val="00264D60"/>
    <w:pPr>
      <w:spacing w:after="0" w:line="240" w:lineRule="auto"/>
    </w:pPr>
    <w:rPr>
      <w:rFonts w:ascii="Times New Roman" w:eastAsia="Times New Roman" w:hAnsi="Times New Roman" w:cs="Times New Roman"/>
      <w:sz w:val="24"/>
      <w:szCs w:val="24"/>
    </w:rPr>
  </w:style>
  <w:style w:type="paragraph" w:customStyle="1" w:styleId="4101">
    <w:name w:val="Заголовок 410"/>
    <w:basedOn w:val="16b"/>
    <w:next w:val="16b"/>
    <w:uiPriority w:val="99"/>
    <w:qFormat/>
    <w:rsid w:val="00264D60"/>
    <w:pPr>
      <w:keepNext/>
      <w:widowControl/>
      <w:snapToGrid/>
      <w:ind w:left="0" w:firstLine="0"/>
    </w:pPr>
    <w:rPr>
      <w:sz w:val="24"/>
    </w:rPr>
  </w:style>
  <w:style w:type="paragraph" w:customStyle="1" w:styleId="684">
    <w:name w:val="Заголовок 68"/>
    <w:uiPriority w:val="99"/>
    <w:qFormat/>
    <w:rsid w:val="00264D60"/>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78">
    <w:name w:val="Цитата 27"/>
    <w:basedOn w:val="a2"/>
    <w:next w:val="a2"/>
    <w:uiPriority w:val="99"/>
    <w:qFormat/>
    <w:rsid w:val="00264D60"/>
    <w:pPr>
      <w:widowControl/>
      <w:snapToGrid/>
      <w:spacing w:before="0" w:after="0"/>
    </w:pPr>
    <w:rPr>
      <w:rFonts w:ascii="Calibri" w:eastAsia="Times New Roman" w:hAnsi="Calibri"/>
      <w:i/>
      <w:iCs/>
      <w:color w:val="000000"/>
      <w:szCs w:val="24"/>
    </w:rPr>
  </w:style>
  <w:style w:type="paragraph" w:customStyle="1" w:styleId="7f8">
    <w:name w:val="Выделенная цитата7"/>
    <w:basedOn w:val="a2"/>
    <w:next w:val="a2"/>
    <w:uiPriority w:val="99"/>
    <w:qFormat/>
    <w:rsid w:val="00264D60"/>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33">
    <w:name w:val="Heading 33"/>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93">
    <w:name w:val="Heading 93"/>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4">
    <w:name w:val="Heading 14"/>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3">
    <w:name w:val="Heading 63"/>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3">
    <w:name w:val="Heading 73"/>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3">
    <w:name w:val="Heading 23"/>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3">
    <w:name w:val="Heading 53"/>
    <w:uiPriority w:val="99"/>
    <w:rsid w:val="00264D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TML70">
    <w:name w:val="Стандартный HTML7"/>
    <w:basedOn w:val="a2"/>
    <w:uiPriority w:val="99"/>
    <w:qFormat/>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8f">
    <w:name w:val="Слабое выделение8"/>
    <w:uiPriority w:val="99"/>
    <w:rsid w:val="00264D60"/>
    <w:rPr>
      <w:i/>
      <w:color w:val="808080"/>
    </w:rPr>
  </w:style>
  <w:style w:type="character" w:customStyle="1" w:styleId="7f9">
    <w:name w:val="Основной шрифт абзаца7"/>
    <w:uiPriority w:val="99"/>
    <w:rsid w:val="00264D60"/>
  </w:style>
  <w:style w:type="character" w:customStyle="1" w:styleId="7fa">
    <w:name w:val="Замещающий текст7"/>
    <w:uiPriority w:val="99"/>
    <w:rsid w:val="00264D60"/>
    <w:rPr>
      <w:color w:val="808080"/>
    </w:rPr>
  </w:style>
  <w:style w:type="character" w:customStyle="1" w:styleId="8f0">
    <w:name w:val="Сильное выделение8"/>
    <w:uiPriority w:val="99"/>
    <w:rsid w:val="00264D60"/>
    <w:rPr>
      <w:b/>
    </w:rPr>
  </w:style>
  <w:style w:type="paragraph" w:customStyle="1" w:styleId="Heading43">
    <w:name w:val="Heading 43"/>
    <w:basedOn w:val="a2"/>
    <w:next w:val="a2"/>
    <w:uiPriority w:val="99"/>
    <w:rsid w:val="00264D60"/>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82">
    <w:name w:val="Heading 82"/>
    <w:basedOn w:val="a2"/>
    <w:next w:val="a2"/>
    <w:uiPriority w:val="99"/>
    <w:rsid w:val="00264D60"/>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Caption2">
    <w:name w:val="Caption2"/>
    <w:basedOn w:val="a2"/>
    <w:uiPriority w:val="99"/>
    <w:rsid w:val="00264D60"/>
    <w:pPr>
      <w:widowControl/>
      <w:suppressLineNumbers/>
      <w:snapToGrid/>
      <w:spacing w:before="120" w:after="120"/>
    </w:pPr>
    <w:rPr>
      <w:rFonts w:eastAsia="Times New Roman" w:cs="FreeSans"/>
      <w:i/>
      <w:iCs/>
      <w:color w:val="00000A"/>
      <w:szCs w:val="24"/>
    </w:rPr>
  </w:style>
  <w:style w:type="paragraph" w:customStyle="1" w:styleId="Footer2">
    <w:name w:val="Footer2"/>
    <w:basedOn w:val="a2"/>
    <w:uiPriority w:val="99"/>
    <w:rsid w:val="00264D60"/>
    <w:pPr>
      <w:widowControl/>
      <w:tabs>
        <w:tab w:val="center" w:pos="4677"/>
        <w:tab w:val="right" w:pos="9355"/>
      </w:tabs>
      <w:snapToGrid/>
      <w:spacing w:before="0" w:after="0"/>
    </w:pPr>
    <w:rPr>
      <w:rFonts w:eastAsia="Times New Roman"/>
      <w:color w:val="00000A"/>
      <w:szCs w:val="24"/>
    </w:rPr>
  </w:style>
  <w:style w:type="paragraph" w:customStyle="1" w:styleId="Header3">
    <w:name w:val="Header3"/>
    <w:basedOn w:val="a2"/>
    <w:uiPriority w:val="99"/>
    <w:rsid w:val="00264D60"/>
    <w:pPr>
      <w:widowControl/>
      <w:tabs>
        <w:tab w:val="center" w:pos="4677"/>
        <w:tab w:val="right" w:pos="9355"/>
      </w:tabs>
      <w:snapToGrid/>
      <w:spacing w:before="0" w:after="0"/>
    </w:pPr>
    <w:rPr>
      <w:rFonts w:eastAsia="Times New Roman"/>
      <w:color w:val="00000A"/>
      <w:szCs w:val="24"/>
    </w:rPr>
  </w:style>
  <w:style w:type="paragraph" w:customStyle="1" w:styleId="TOC12">
    <w:name w:val="TOC 12"/>
    <w:basedOn w:val="a2"/>
    <w:uiPriority w:val="99"/>
    <w:rsid w:val="00264D60"/>
    <w:pPr>
      <w:widowControl/>
      <w:tabs>
        <w:tab w:val="right" w:leader="dot" w:pos="10195"/>
      </w:tabs>
      <w:snapToGrid/>
      <w:spacing w:before="0" w:after="0"/>
    </w:pPr>
    <w:rPr>
      <w:rFonts w:eastAsia="Times New Roman"/>
      <w:color w:val="00000A"/>
      <w:szCs w:val="24"/>
    </w:rPr>
  </w:style>
  <w:style w:type="paragraph" w:customStyle="1" w:styleId="TOC22">
    <w:name w:val="TOC 22"/>
    <w:basedOn w:val="a2"/>
    <w:uiPriority w:val="99"/>
    <w:rsid w:val="00264D60"/>
    <w:pPr>
      <w:widowControl/>
      <w:snapToGrid/>
      <w:spacing w:before="0" w:after="0"/>
      <w:ind w:left="238"/>
    </w:pPr>
    <w:rPr>
      <w:rFonts w:eastAsia="Times New Roman"/>
      <w:color w:val="00000A"/>
      <w:szCs w:val="24"/>
    </w:rPr>
  </w:style>
  <w:style w:type="paragraph" w:customStyle="1" w:styleId="TOC32">
    <w:name w:val="TOC 32"/>
    <w:basedOn w:val="a2"/>
    <w:uiPriority w:val="99"/>
    <w:rsid w:val="00264D60"/>
    <w:pPr>
      <w:widowControl/>
      <w:snapToGrid/>
      <w:spacing w:before="0" w:after="0"/>
      <w:ind w:left="480"/>
    </w:pPr>
    <w:rPr>
      <w:rFonts w:eastAsia="Times New Roman"/>
      <w:color w:val="00000A"/>
      <w:szCs w:val="24"/>
    </w:rPr>
  </w:style>
  <w:style w:type="paragraph" w:customStyle="1" w:styleId="TOC42">
    <w:name w:val="TOC 42"/>
    <w:basedOn w:val="a2"/>
    <w:uiPriority w:val="99"/>
    <w:rsid w:val="00264D60"/>
    <w:pPr>
      <w:tabs>
        <w:tab w:val="left" w:pos="502"/>
        <w:tab w:val="left" w:pos="3330"/>
      </w:tabs>
      <w:snapToGrid/>
      <w:spacing w:before="0" w:after="0"/>
      <w:ind w:left="502" w:hanging="720"/>
    </w:pPr>
    <w:rPr>
      <w:color w:val="00000A"/>
      <w:szCs w:val="24"/>
    </w:rPr>
  </w:style>
  <w:style w:type="paragraph" w:customStyle="1" w:styleId="TOC52">
    <w:name w:val="TOC 52"/>
    <w:basedOn w:val="a2"/>
    <w:uiPriority w:val="99"/>
    <w:rsid w:val="00264D60"/>
    <w:pPr>
      <w:widowControl/>
      <w:snapToGrid/>
      <w:spacing w:before="0" w:line="276" w:lineRule="auto"/>
      <w:ind w:left="880"/>
    </w:pPr>
    <w:rPr>
      <w:rFonts w:ascii="Calibri" w:eastAsia="Times New Roman" w:hAnsi="Calibri"/>
      <w:color w:val="00000A"/>
      <w:sz w:val="22"/>
      <w:szCs w:val="22"/>
    </w:rPr>
  </w:style>
  <w:style w:type="paragraph" w:customStyle="1" w:styleId="TOC62">
    <w:name w:val="TOC 62"/>
    <w:basedOn w:val="a2"/>
    <w:uiPriority w:val="99"/>
    <w:rsid w:val="00264D60"/>
    <w:pPr>
      <w:widowControl/>
      <w:snapToGrid/>
      <w:spacing w:before="0" w:line="276" w:lineRule="auto"/>
      <w:ind w:left="1100"/>
    </w:pPr>
    <w:rPr>
      <w:rFonts w:ascii="Calibri" w:eastAsia="Times New Roman" w:hAnsi="Calibri"/>
      <w:color w:val="00000A"/>
      <w:sz w:val="22"/>
      <w:szCs w:val="22"/>
    </w:rPr>
  </w:style>
  <w:style w:type="paragraph" w:customStyle="1" w:styleId="TOC72">
    <w:name w:val="TOC 72"/>
    <w:basedOn w:val="a2"/>
    <w:uiPriority w:val="99"/>
    <w:rsid w:val="00264D60"/>
    <w:pPr>
      <w:widowControl/>
      <w:snapToGrid/>
      <w:spacing w:before="0" w:line="276" w:lineRule="auto"/>
      <w:ind w:left="1320"/>
    </w:pPr>
    <w:rPr>
      <w:rFonts w:ascii="Calibri" w:eastAsia="Times New Roman" w:hAnsi="Calibri"/>
      <w:color w:val="00000A"/>
      <w:sz w:val="22"/>
      <w:szCs w:val="22"/>
    </w:rPr>
  </w:style>
  <w:style w:type="paragraph" w:customStyle="1" w:styleId="TOC82">
    <w:name w:val="TOC 82"/>
    <w:basedOn w:val="a2"/>
    <w:uiPriority w:val="99"/>
    <w:rsid w:val="00264D60"/>
    <w:pPr>
      <w:widowControl/>
      <w:snapToGrid/>
      <w:spacing w:before="0" w:line="276" w:lineRule="auto"/>
      <w:ind w:left="1540"/>
    </w:pPr>
    <w:rPr>
      <w:rFonts w:ascii="Calibri" w:eastAsia="Times New Roman" w:hAnsi="Calibri"/>
      <w:color w:val="00000A"/>
      <w:sz w:val="22"/>
      <w:szCs w:val="22"/>
    </w:rPr>
  </w:style>
  <w:style w:type="paragraph" w:customStyle="1" w:styleId="TOC92">
    <w:name w:val="TOC 92"/>
    <w:basedOn w:val="a2"/>
    <w:uiPriority w:val="99"/>
    <w:rsid w:val="00264D60"/>
    <w:pPr>
      <w:widowControl/>
      <w:snapToGrid/>
      <w:spacing w:before="0" w:line="276" w:lineRule="auto"/>
      <w:ind w:left="1760"/>
    </w:pPr>
    <w:rPr>
      <w:rFonts w:ascii="Calibri" w:eastAsia="Times New Roman" w:hAnsi="Calibri"/>
      <w:color w:val="00000A"/>
      <w:sz w:val="22"/>
      <w:szCs w:val="22"/>
    </w:rPr>
  </w:style>
  <w:style w:type="character" w:customStyle="1" w:styleId="3fff">
    <w:name w:val="Текст сноски Знак3"/>
    <w:basedOn w:val="a3"/>
    <w:uiPriority w:val="99"/>
    <w:rsid w:val="00264D60"/>
    <w:rPr>
      <w:rFonts w:cs="Times New Roman"/>
    </w:rPr>
  </w:style>
  <w:style w:type="paragraph" w:customStyle="1" w:styleId="4fe">
    <w:name w:val="Заголовок оглавления4"/>
    <w:basedOn w:val="10"/>
    <w:next w:val="a2"/>
    <w:uiPriority w:val="99"/>
    <w:qFormat/>
    <w:rsid w:val="00264D6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fff0">
    <w:name w:val="Слабая ссылка3"/>
    <w:uiPriority w:val="99"/>
    <w:rsid w:val="00264D60"/>
    <w:rPr>
      <w:smallCaps/>
      <w:color w:val="C0504D"/>
      <w:u w:val="single"/>
    </w:rPr>
  </w:style>
  <w:style w:type="character" w:customStyle="1" w:styleId="3fff1">
    <w:name w:val="Сильная ссылка3"/>
    <w:uiPriority w:val="99"/>
    <w:rsid w:val="00264D60"/>
    <w:rPr>
      <w:b/>
      <w:smallCaps/>
      <w:color w:val="C0504D"/>
      <w:spacing w:val="5"/>
      <w:u w:val="single"/>
    </w:rPr>
  </w:style>
  <w:style w:type="character" w:customStyle="1" w:styleId="3fff2">
    <w:name w:val="Название книги3"/>
    <w:uiPriority w:val="99"/>
    <w:rsid w:val="00264D60"/>
    <w:rPr>
      <w:b/>
      <w:smallCaps/>
      <w:spacing w:val="5"/>
    </w:rPr>
  </w:style>
  <w:style w:type="character" w:customStyle="1" w:styleId="3940">
    <w:name w:val="Знак Знак394"/>
    <w:uiPriority w:val="99"/>
    <w:rsid w:val="00264D60"/>
    <w:rPr>
      <w:rFonts w:ascii="Arial" w:hAnsi="Arial"/>
      <w:b/>
      <w:sz w:val="26"/>
    </w:rPr>
  </w:style>
  <w:style w:type="character" w:customStyle="1" w:styleId="3840">
    <w:name w:val="Знак Знак384"/>
    <w:uiPriority w:val="99"/>
    <w:rsid w:val="00264D60"/>
    <w:rPr>
      <w:b/>
      <w:sz w:val="28"/>
    </w:rPr>
  </w:style>
  <w:style w:type="character" w:customStyle="1" w:styleId="3740">
    <w:name w:val="Знак Знак374"/>
    <w:uiPriority w:val="99"/>
    <w:rsid w:val="00264D60"/>
    <w:rPr>
      <w:b/>
      <w:i/>
      <w:sz w:val="26"/>
    </w:rPr>
  </w:style>
  <w:style w:type="character" w:customStyle="1" w:styleId="3640">
    <w:name w:val="Знак Знак364"/>
    <w:uiPriority w:val="99"/>
    <w:rsid w:val="00264D60"/>
    <w:rPr>
      <w:b/>
      <w:sz w:val="22"/>
      <w:lang w:val="ru-RU" w:eastAsia="ru-RU"/>
    </w:rPr>
  </w:style>
  <w:style w:type="character" w:customStyle="1" w:styleId="3540">
    <w:name w:val="Знак Знак354"/>
    <w:uiPriority w:val="99"/>
    <w:rsid w:val="00264D60"/>
    <w:rPr>
      <w:sz w:val="24"/>
      <w:lang w:val="ru-RU" w:eastAsia="ru-RU"/>
    </w:rPr>
  </w:style>
  <w:style w:type="character" w:customStyle="1" w:styleId="3440">
    <w:name w:val="Знак Знак344"/>
    <w:uiPriority w:val="99"/>
    <w:rsid w:val="00264D60"/>
    <w:rPr>
      <w:rFonts w:ascii="Calibri" w:hAnsi="Calibri"/>
      <w:i/>
      <w:sz w:val="24"/>
      <w:lang w:eastAsia="en-US"/>
    </w:rPr>
  </w:style>
  <w:style w:type="character" w:customStyle="1" w:styleId="3240">
    <w:name w:val="Знак Знак324"/>
    <w:uiPriority w:val="99"/>
    <w:rsid w:val="00264D60"/>
    <w:rPr>
      <w:sz w:val="16"/>
    </w:rPr>
  </w:style>
  <w:style w:type="character" w:customStyle="1" w:styleId="3150">
    <w:name w:val="Знак Знак315"/>
    <w:uiPriority w:val="99"/>
    <w:rsid w:val="00264D60"/>
    <w:rPr>
      <w:sz w:val="24"/>
    </w:rPr>
  </w:style>
  <w:style w:type="paragraph" w:customStyle="1" w:styleId="11ff9">
    <w:name w:val="Знак Знак Знак Знак Знак Знак11"/>
    <w:basedOn w:val="a2"/>
    <w:uiPriority w:val="99"/>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30">
    <w:name w:val="Знак Знак303"/>
    <w:uiPriority w:val="99"/>
    <w:rsid w:val="00264D60"/>
    <w:rPr>
      <w:sz w:val="24"/>
    </w:rPr>
  </w:style>
  <w:style w:type="character" w:customStyle="1" w:styleId="2940">
    <w:name w:val="Знак Знак294"/>
    <w:uiPriority w:val="99"/>
    <w:rsid w:val="00264D60"/>
    <w:rPr>
      <w:sz w:val="24"/>
    </w:rPr>
  </w:style>
  <w:style w:type="character" w:customStyle="1" w:styleId="714">
    <w:name w:val="Знак Знак714"/>
    <w:uiPriority w:val="99"/>
    <w:rsid w:val="00264D60"/>
    <w:rPr>
      <w:sz w:val="16"/>
      <w:lang w:val="ru-RU" w:eastAsia="ru-RU"/>
    </w:rPr>
  </w:style>
  <w:style w:type="character" w:customStyle="1" w:styleId="14100">
    <w:name w:val="Знак Знак1410"/>
    <w:uiPriority w:val="99"/>
    <w:locked/>
    <w:rsid w:val="00264D60"/>
    <w:rPr>
      <w:b/>
      <w:sz w:val="27"/>
      <w:lang w:val="ru-RU" w:eastAsia="ru-RU"/>
    </w:rPr>
  </w:style>
  <w:style w:type="character" w:customStyle="1" w:styleId="2840">
    <w:name w:val="Знак Знак284"/>
    <w:uiPriority w:val="99"/>
    <w:rsid w:val="00264D60"/>
    <w:rPr>
      <w:rFonts w:ascii="Tahoma" w:hAnsi="Tahoma"/>
    </w:rPr>
  </w:style>
  <w:style w:type="character" w:customStyle="1" w:styleId="2740">
    <w:name w:val="Знак Знак274"/>
    <w:uiPriority w:val="99"/>
    <w:rsid w:val="00264D60"/>
    <w:rPr>
      <w:sz w:val="24"/>
    </w:rPr>
  </w:style>
  <w:style w:type="character" w:customStyle="1" w:styleId="1010">
    <w:name w:val="Знак Знак1010"/>
    <w:uiPriority w:val="99"/>
    <w:locked/>
    <w:rsid w:val="00264D60"/>
    <w:rPr>
      <w:sz w:val="16"/>
      <w:lang w:val="ru-RU" w:eastAsia="ru-RU"/>
    </w:rPr>
  </w:style>
  <w:style w:type="character" w:customStyle="1" w:styleId="628">
    <w:name w:val="Знак Знак628"/>
    <w:uiPriority w:val="99"/>
    <w:rsid w:val="00264D60"/>
    <w:rPr>
      <w:rFonts w:ascii="Arial" w:hAnsi="Arial"/>
      <w:b/>
      <w:i/>
      <w:sz w:val="28"/>
      <w:lang w:val="ru-RU" w:eastAsia="en-US"/>
    </w:rPr>
  </w:style>
  <w:style w:type="character" w:customStyle="1" w:styleId="2140">
    <w:name w:val="Знак Знак214"/>
    <w:uiPriority w:val="99"/>
    <w:locked/>
    <w:rsid w:val="00264D60"/>
    <w:rPr>
      <w:sz w:val="24"/>
      <w:lang w:val="en-US"/>
    </w:rPr>
  </w:style>
  <w:style w:type="character" w:customStyle="1" w:styleId="1240">
    <w:name w:val="Знак Знак124"/>
    <w:uiPriority w:val="99"/>
    <w:rsid w:val="00264D60"/>
    <w:rPr>
      <w:sz w:val="16"/>
    </w:rPr>
  </w:style>
  <w:style w:type="character" w:customStyle="1" w:styleId="1360">
    <w:name w:val="Знак Знак136"/>
    <w:uiPriority w:val="99"/>
    <w:rsid w:val="00264D60"/>
    <w:rPr>
      <w:lang w:val="ru-RU" w:eastAsia="ru-RU"/>
    </w:rPr>
  </w:style>
  <w:style w:type="character" w:customStyle="1" w:styleId="1611">
    <w:name w:val="Знак Знак1611"/>
    <w:uiPriority w:val="99"/>
    <w:locked/>
    <w:rsid w:val="00264D60"/>
    <w:rPr>
      <w:b/>
      <w:caps/>
      <w:sz w:val="24"/>
      <w:lang w:val="ru-RU" w:eastAsia="ru-RU"/>
    </w:rPr>
  </w:style>
  <w:style w:type="character" w:customStyle="1" w:styleId="1161">
    <w:name w:val="Знак Знак116"/>
    <w:uiPriority w:val="99"/>
    <w:rsid w:val="00264D60"/>
    <w:rPr>
      <w:sz w:val="24"/>
    </w:rPr>
  </w:style>
  <w:style w:type="character" w:customStyle="1" w:styleId="13d">
    <w:name w:val="Знак Знак Знак13"/>
    <w:uiPriority w:val="99"/>
    <w:rsid w:val="00264D60"/>
    <w:rPr>
      <w:rFonts w:ascii="Times New Roman" w:hAnsi="Times New Roman"/>
      <w:b/>
      <w:caps/>
      <w:sz w:val="28"/>
    </w:rPr>
  </w:style>
  <w:style w:type="character" w:customStyle="1" w:styleId="25100">
    <w:name w:val="Знак Знак2510"/>
    <w:uiPriority w:val="99"/>
    <w:rsid w:val="00264D60"/>
    <w:rPr>
      <w:rFonts w:ascii="Times New Roman" w:hAnsi="Times New Roman"/>
      <w:b/>
      <w:sz w:val="28"/>
    </w:rPr>
  </w:style>
  <w:style w:type="character" w:customStyle="1" w:styleId="22100">
    <w:name w:val="Знак Знак2210"/>
    <w:uiPriority w:val="99"/>
    <w:rsid w:val="00264D60"/>
    <w:rPr>
      <w:rFonts w:ascii="Times New Roman" w:hAnsi="Times New Roman"/>
      <w:sz w:val="24"/>
    </w:rPr>
  </w:style>
  <w:style w:type="character" w:customStyle="1" w:styleId="19100">
    <w:name w:val="Знак Знак1910"/>
    <w:uiPriority w:val="99"/>
    <w:rsid w:val="00264D60"/>
    <w:rPr>
      <w:rFonts w:ascii="Times New Roman" w:hAnsi="Times New Roman"/>
      <w:sz w:val="16"/>
      <w:lang w:eastAsia="ru-RU"/>
    </w:rPr>
  </w:style>
  <w:style w:type="character" w:customStyle="1" w:styleId="1812">
    <w:name w:val="Знак Знак1812"/>
    <w:uiPriority w:val="99"/>
    <w:rsid w:val="00264D60"/>
    <w:rPr>
      <w:rFonts w:ascii="Courier New" w:hAnsi="Courier New"/>
    </w:rPr>
  </w:style>
  <w:style w:type="character" w:customStyle="1" w:styleId="17100">
    <w:name w:val="Знак Знак1710"/>
    <w:uiPriority w:val="99"/>
    <w:rsid w:val="00264D60"/>
    <w:rPr>
      <w:rFonts w:ascii="Times New Roman" w:hAnsi="Times New Roman"/>
      <w:sz w:val="24"/>
    </w:rPr>
  </w:style>
  <w:style w:type="character" w:customStyle="1" w:styleId="960">
    <w:name w:val="Знак Знак96"/>
    <w:link w:val="3fff3"/>
    <w:uiPriority w:val="99"/>
    <w:locked/>
    <w:rsid w:val="00264D60"/>
    <w:rPr>
      <w:rFonts w:ascii="PragmaticaCTT" w:hAnsi="PragmaticaCTT"/>
      <w:b/>
      <w:sz w:val="24"/>
    </w:rPr>
  </w:style>
  <w:style w:type="paragraph" w:customStyle="1" w:styleId="3fff3">
    <w:name w:val="Название3"/>
    <w:basedOn w:val="a2"/>
    <w:link w:val="960"/>
    <w:uiPriority w:val="99"/>
    <w:qFormat/>
    <w:rsid w:val="00264D60"/>
    <w:pPr>
      <w:widowControl/>
      <w:snapToGrid/>
      <w:spacing w:before="240" w:after="60"/>
      <w:jc w:val="center"/>
      <w:outlineLvl w:val="0"/>
    </w:pPr>
    <w:rPr>
      <w:rFonts w:ascii="PragmaticaCTT" w:eastAsiaTheme="minorHAnsi" w:hAnsi="PragmaticaCTT" w:cstheme="minorBidi"/>
      <w:b/>
      <w:szCs w:val="22"/>
      <w:lang w:eastAsia="en-US"/>
    </w:rPr>
  </w:style>
  <w:style w:type="character" w:customStyle="1" w:styleId="5300">
    <w:name w:val="Знак Знак530"/>
    <w:uiPriority w:val="99"/>
    <w:rsid w:val="00264D60"/>
    <w:rPr>
      <w:rFonts w:ascii="Tahoma" w:hAnsi="Tahoma"/>
      <w:sz w:val="16"/>
      <w:lang w:val="ru-RU" w:eastAsia="ru-RU"/>
    </w:rPr>
  </w:style>
  <w:style w:type="character" w:customStyle="1" w:styleId="15100">
    <w:name w:val="Знак Знак1510"/>
    <w:uiPriority w:val="99"/>
    <w:rsid w:val="00264D60"/>
    <w:rPr>
      <w:b/>
      <w:sz w:val="28"/>
    </w:rPr>
  </w:style>
  <w:style w:type="character" w:customStyle="1" w:styleId="41100">
    <w:name w:val="Знак Знак4110"/>
    <w:uiPriority w:val="99"/>
    <w:locked/>
    <w:rsid w:val="00264D60"/>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264D60"/>
    <w:pPr>
      <w:widowControl/>
      <w:snapToGrid/>
      <w:spacing w:before="0" w:after="160" w:line="240" w:lineRule="exact"/>
    </w:pPr>
    <w:rPr>
      <w:rFonts w:ascii="Verdana" w:eastAsia="Times New Roman" w:hAnsi="Verdana"/>
      <w:szCs w:val="24"/>
      <w:lang w:val="en-US" w:eastAsia="en-US"/>
    </w:rPr>
  </w:style>
  <w:style w:type="paragraph" w:customStyle="1" w:styleId="3102">
    <w:name w:val="Знак310"/>
    <w:basedOn w:val="a2"/>
    <w:uiPriority w:val="99"/>
    <w:rsid w:val="00264D60"/>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100">
    <w:name w:val="Знак Знак5310"/>
    <w:uiPriority w:val="99"/>
    <w:locked/>
    <w:rsid w:val="00264D60"/>
    <w:rPr>
      <w:b/>
      <w:caps/>
      <w:sz w:val="24"/>
      <w:lang w:val="ru-RU" w:eastAsia="ru-RU"/>
    </w:rPr>
  </w:style>
  <w:style w:type="character" w:customStyle="1" w:styleId="11110">
    <w:name w:val="Знак1 Знак Знак111"/>
    <w:uiPriority w:val="99"/>
    <w:locked/>
    <w:rsid w:val="00264D60"/>
    <w:rPr>
      <w:rFonts w:ascii="Times New Roman" w:hAnsi="Times New Roman"/>
      <w:sz w:val="24"/>
      <w:lang w:eastAsia="ru-RU"/>
    </w:rPr>
  </w:style>
  <w:style w:type="character" w:customStyle="1" w:styleId="4610">
    <w:name w:val="Знак Знак4610"/>
    <w:uiPriority w:val="99"/>
    <w:locked/>
    <w:rsid w:val="00264D60"/>
    <w:rPr>
      <w:b/>
      <w:sz w:val="27"/>
      <w:lang w:val="ru-RU" w:eastAsia="ru-RU"/>
    </w:rPr>
  </w:style>
  <w:style w:type="character" w:customStyle="1" w:styleId="4810">
    <w:name w:val="Знак Знак4810"/>
    <w:uiPriority w:val="99"/>
    <w:locked/>
    <w:rsid w:val="00264D60"/>
    <w:rPr>
      <w:b/>
      <w:sz w:val="27"/>
      <w:lang w:val="ru-RU" w:eastAsia="ru-RU"/>
    </w:rPr>
  </w:style>
  <w:style w:type="character" w:customStyle="1" w:styleId="4410">
    <w:name w:val="Знак Знак4410"/>
    <w:uiPriority w:val="99"/>
    <w:locked/>
    <w:rsid w:val="00264D60"/>
    <w:rPr>
      <w:sz w:val="24"/>
    </w:rPr>
  </w:style>
  <w:style w:type="character" w:customStyle="1" w:styleId="51110">
    <w:name w:val="Знак Знак5111"/>
    <w:uiPriority w:val="99"/>
    <w:locked/>
    <w:rsid w:val="00264D60"/>
    <w:rPr>
      <w:b/>
      <w:sz w:val="27"/>
      <w:lang w:val="ru-RU" w:eastAsia="ru-RU"/>
    </w:rPr>
  </w:style>
  <w:style w:type="character" w:customStyle="1" w:styleId="4310">
    <w:name w:val="Знак Знак4310"/>
    <w:uiPriority w:val="99"/>
    <w:locked/>
    <w:rsid w:val="00264D60"/>
    <w:rPr>
      <w:color w:val="000000"/>
      <w:sz w:val="24"/>
      <w:lang w:eastAsia="ru-RU"/>
    </w:rPr>
  </w:style>
  <w:style w:type="character" w:customStyle="1" w:styleId="4210">
    <w:name w:val="Знак Знак4210"/>
    <w:uiPriority w:val="99"/>
    <w:rsid w:val="00264D60"/>
    <w:rPr>
      <w:rFonts w:ascii="Times New Roman" w:hAnsi="Times New Roman"/>
      <w:sz w:val="16"/>
    </w:rPr>
  </w:style>
  <w:style w:type="character" w:customStyle="1" w:styleId="4910">
    <w:name w:val="Знак Знак4910"/>
    <w:uiPriority w:val="99"/>
    <w:rsid w:val="00264D60"/>
    <w:rPr>
      <w:rFonts w:ascii="Times New Roman" w:hAnsi="Times New Roman"/>
      <w:b/>
      <w:caps/>
      <w:sz w:val="24"/>
      <w:lang w:eastAsia="ru-RU"/>
    </w:rPr>
  </w:style>
  <w:style w:type="character" w:customStyle="1" w:styleId="4710">
    <w:name w:val="Знак Знак4710"/>
    <w:uiPriority w:val="99"/>
    <w:rsid w:val="00264D60"/>
    <w:rPr>
      <w:rFonts w:ascii="Times New Roman" w:hAnsi="Times New Roman"/>
      <w:b/>
      <w:sz w:val="27"/>
      <w:lang w:eastAsia="ru-RU"/>
    </w:rPr>
  </w:style>
  <w:style w:type="character" w:customStyle="1" w:styleId="4510">
    <w:name w:val="Знак Знак4510"/>
    <w:uiPriority w:val="99"/>
    <w:rsid w:val="00264D60"/>
    <w:rPr>
      <w:rFonts w:ascii="Times New Roman" w:hAnsi="Times New Roman"/>
      <w:b/>
      <w:i/>
      <w:sz w:val="26"/>
      <w:lang w:eastAsia="ru-RU"/>
    </w:rPr>
  </w:style>
  <w:style w:type="character" w:customStyle="1" w:styleId="5201">
    <w:name w:val="Знак5 Знак Знак20"/>
    <w:uiPriority w:val="99"/>
    <w:locked/>
    <w:rsid w:val="00264D60"/>
    <w:rPr>
      <w:sz w:val="16"/>
    </w:rPr>
  </w:style>
  <w:style w:type="character" w:customStyle="1" w:styleId="5010">
    <w:name w:val="Знак Знак5010"/>
    <w:uiPriority w:val="99"/>
    <w:locked/>
    <w:rsid w:val="00264D60"/>
    <w:rPr>
      <w:b/>
      <w:sz w:val="28"/>
      <w:lang w:val="ru-RU" w:eastAsia="ru-RU"/>
    </w:rPr>
  </w:style>
  <w:style w:type="character" w:customStyle="1" w:styleId="52100">
    <w:name w:val="Знак Знак5210"/>
    <w:uiPriority w:val="99"/>
    <w:rsid w:val="00264D60"/>
    <w:rPr>
      <w:rFonts w:ascii="Arial" w:hAnsi="Arial"/>
      <w:b/>
      <w:i/>
      <w:sz w:val="28"/>
    </w:rPr>
  </w:style>
  <w:style w:type="character" w:customStyle="1" w:styleId="51101">
    <w:name w:val="Знак5 Знак Знак110"/>
    <w:uiPriority w:val="99"/>
    <w:locked/>
    <w:rsid w:val="00264D60"/>
    <w:rPr>
      <w:sz w:val="16"/>
      <w:lang w:val="ru-RU" w:eastAsia="ru-RU"/>
    </w:rPr>
  </w:style>
  <w:style w:type="character" w:customStyle="1" w:styleId="6111">
    <w:name w:val="Знак6 Знак Знак11"/>
    <w:uiPriority w:val="99"/>
    <w:rsid w:val="00264D60"/>
    <w:rPr>
      <w:sz w:val="24"/>
      <w:lang w:val="ru-RU" w:eastAsia="ru-RU"/>
    </w:rPr>
  </w:style>
  <w:style w:type="character" w:customStyle="1" w:styleId="554">
    <w:name w:val="Знак Знак554"/>
    <w:uiPriority w:val="99"/>
    <w:locked/>
    <w:rsid w:val="00264D60"/>
    <w:rPr>
      <w:sz w:val="24"/>
      <w:lang w:val="ru-RU" w:eastAsia="ru-RU"/>
    </w:rPr>
  </w:style>
  <w:style w:type="character" w:customStyle="1" w:styleId="654">
    <w:name w:val="Знак Знак654"/>
    <w:uiPriority w:val="99"/>
    <w:locked/>
    <w:rsid w:val="00264D60"/>
    <w:rPr>
      <w:b/>
      <w:sz w:val="27"/>
      <w:lang w:val="ru-RU" w:eastAsia="ru-RU"/>
    </w:rPr>
  </w:style>
  <w:style w:type="character" w:customStyle="1" w:styleId="644">
    <w:name w:val="Знак Знак644"/>
    <w:uiPriority w:val="99"/>
    <w:locked/>
    <w:rsid w:val="00264D60"/>
    <w:rPr>
      <w:b/>
      <w:sz w:val="28"/>
      <w:lang w:val="ru-RU" w:eastAsia="ru-RU"/>
    </w:rPr>
  </w:style>
  <w:style w:type="character" w:customStyle="1" w:styleId="634">
    <w:name w:val="Знак Знак634"/>
    <w:uiPriority w:val="99"/>
    <w:locked/>
    <w:rsid w:val="00264D60"/>
    <w:rPr>
      <w:b/>
      <w:i/>
      <w:sz w:val="26"/>
      <w:lang w:val="ru-RU" w:eastAsia="ru-RU"/>
    </w:rPr>
  </w:style>
  <w:style w:type="character" w:customStyle="1" w:styleId="627">
    <w:name w:val="Знак Знак627"/>
    <w:uiPriority w:val="99"/>
    <w:locked/>
    <w:rsid w:val="00264D60"/>
    <w:rPr>
      <w:sz w:val="24"/>
      <w:lang w:val="ru-RU" w:eastAsia="ru-RU"/>
    </w:rPr>
  </w:style>
  <w:style w:type="character" w:customStyle="1" w:styleId="61110">
    <w:name w:val="Знак Знак6111"/>
    <w:uiPriority w:val="99"/>
    <w:locked/>
    <w:rsid w:val="00264D60"/>
    <w:rPr>
      <w:sz w:val="24"/>
      <w:lang w:val="ru-RU" w:eastAsia="ru-RU"/>
    </w:rPr>
  </w:style>
  <w:style w:type="character" w:customStyle="1" w:styleId="604">
    <w:name w:val="Знак Знак604"/>
    <w:uiPriority w:val="99"/>
    <w:locked/>
    <w:rsid w:val="00264D60"/>
    <w:rPr>
      <w:i/>
      <w:sz w:val="24"/>
      <w:lang w:val="ru-RU" w:eastAsia="ru-RU"/>
    </w:rPr>
  </w:style>
  <w:style w:type="character" w:customStyle="1" w:styleId="594">
    <w:name w:val="Знак Знак594"/>
    <w:uiPriority w:val="99"/>
    <w:locked/>
    <w:rsid w:val="00264D60"/>
    <w:rPr>
      <w:rFonts w:ascii="Arial" w:hAnsi="Arial"/>
      <w:sz w:val="22"/>
      <w:lang w:val="ru-RU" w:eastAsia="ru-RU"/>
    </w:rPr>
  </w:style>
  <w:style w:type="character" w:customStyle="1" w:styleId="584">
    <w:name w:val="Знак Знак584"/>
    <w:uiPriority w:val="99"/>
    <w:locked/>
    <w:rsid w:val="00264D60"/>
    <w:rPr>
      <w:rFonts w:ascii="Courier New" w:hAnsi="Courier New"/>
      <w:lang w:val="ru-RU" w:eastAsia="ru-RU"/>
    </w:rPr>
  </w:style>
  <w:style w:type="character" w:customStyle="1" w:styleId="574">
    <w:name w:val="Знак Знак574"/>
    <w:uiPriority w:val="99"/>
    <w:locked/>
    <w:rsid w:val="00264D60"/>
    <w:rPr>
      <w:lang w:val="ru-RU" w:eastAsia="ru-RU"/>
    </w:rPr>
  </w:style>
  <w:style w:type="character" w:customStyle="1" w:styleId="564">
    <w:name w:val="Знак Знак564"/>
    <w:uiPriority w:val="99"/>
    <w:locked/>
    <w:rsid w:val="00264D60"/>
    <w:rPr>
      <w:sz w:val="24"/>
      <w:lang w:val="ru-RU" w:eastAsia="ru-RU"/>
    </w:rPr>
  </w:style>
  <w:style w:type="character" w:customStyle="1" w:styleId="544">
    <w:name w:val="Знак Знак544"/>
    <w:uiPriority w:val="99"/>
    <w:locked/>
    <w:rsid w:val="00264D60"/>
    <w:rPr>
      <w:sz w:val="24"/>
      <w:lang w:val="en-US" w:eastAsia="ru-RU"/>
    </w:rPr>
  </w:style>
  <w:style w:type="character" w:customStyle="1" w:styleId="6740">
    <w:name w:val="Знак Знак674"/>
    <w:uiPriority w:val="99"/>
    <w:rsid w:val="00264D60"/>
    <w:rPr>
      <w:rFonts w:ascii="Arial" w:hAnsi="Arial"/>
      <w:b/>
      <w:sz w:val="26"/>
    </w:rPr>
  </w:style>
  <w:style w:type="character" w:customStyle="1" w:styleId="6640">
    <w:name w:val="Знак Знак664"/>
    <w:uiPriority w:val="99"/>
    <w:rsid w:val="00264D60"/>
    <w:rPr>
      <w:b/>
      <w:sz w:val="28"/>
    </w:rPr>
  </w:style>
  <w:style w:type="character" w:customStyle="1" w:styleId="704">
    <w:name w:val="Знак Знак704"/>
    <w:uiPriority w:val="99"/>
    <w:rsid w:val="00264D60"/>
    <w:rPr>
      <w:rFonts w:ascii="Arial" w:hAnsi="Arial"/>
      <w:b/>
      <w:sz w:val="26"/>
    </w:rPr>
  </w:style>
  <w:style w:type="character" w:customStyle="1" w:styleId="694">
    <w:name w:val="Знак Знак694"/>
    <w:uiPriority w:val="99"/>
    <w:rsid w:val="00264D60"/>
    <w:rPr>
      <w:b/>
      <w:sz w:val="28"/>
    </w:rPr>
  </w:style>
  <w:style w:type="character" w:customStyle="1" w:styleId="6840">
    <w:name w:val="Знак Знак684"/>
    <w:uiPriority w:val="99"/>
    <w:rsid w:val="00264D60"/>
    <w:rPr>
      <w:b/>
      <w:i/>
      <w:sz w:val="26"/>
    </w:rPr>
  </w:style>
  <w:style w:type="paragraph" w:customStyle="1" w:styleId="2ffff7">
    <w:name w:val="Название2"/>
    <w:basedOn w:val="a2"/>
    <w:next w:val="aff1"/>
    <w:uiPriority w:val="99"/>
    <w:qFormat/>
    <w:rsid w:val="00264D60"/>
    <w:pPr>
      <w:keepNext/>
      <w:widowControl/>
      <w:suppressAutoHyphens/>
      <w:snapToGrid/>
      <w:spacing w:before="240" w:after="120"/>
    </w:pPr>
    <w:rPr>
      <w:rFonts w:ascii="Arial" w:eastAsia="Microsoft YaHei" w:hAnsi="Arial" w:cs="Mangal"/>
      <w:sz w:val="28"/>
      <w:szCs w:val="28"/>
      <w:lang w:eastAsia="zh-CN"/>
    </w:rPr>
  </w:style>
  <w:style w:type="paragraph" w:customStyle="1" w:styleId="4ff">
    <w:name w:val="Название4"/>
    <w:basedOn w:val="a2"/>
    <w:next w:val="aff1"/>
    <w:uiPriority w:val="99"/>
    <w:qFormat/>
    <w:rsid w:val="00264D60"/>
    <w:pPr>
      <w:keepNext/>
      <w:widowControl/>
      <w:suppressAutoHyphens/>
      <w:snapToGrid/>
      <w:spacing w:before="240" w:after="120"/>
    </w:pPr>
    <w:rPr>
      <w:rFonts w:ascii="Arial" w:eastAsia="Microsoft YaHei" w:hAnsi="Arial" w:cs="Mangal"/>
      <w:sz w:val="28"/>
      <w:szCs w:val="28"/>
      <w:lang w:eastAsia="zh-CN"/>
    </w:rPr>
  </w:style>
  <w:style w:type="character" w:customStyle="1" w:styleId="2221">
    <w:name w:val="Знак2 Знак Знак22"/>
    <w:uiPriority w:val="99"/>
    <w:locked/>
    <w:rsid w:val="00264D60"/>
    <w:rPr>
      <w:b/>
      <w:sz w:val="27"/>
      <w:lang w:val="ru-RU" w:eastAsia="ru-RU"/>
    </w:rPr>
  </w:style>
  <w:style w:type="paragraph" w:customStyle="1" w:styleId="941">
    <w:name w:val="Знак94"/>
    <w:basedOn w:val="a2"/>
    <w:uiPriority w:val="99"/>
    <w:rsid w:val="00264D60"/>
    <w:pPr>
      <w:widowControl/>
      <w:snapToGrid/>
      <w:spacing w:before="0" w:after="160" w:line="240" w:lineRule="exact"/>
    </w:pPr>
    <w:rPr>
      <w:rFonts w:ascii="Verdana" w:eastAsia="Times New Roman" w:hAnsi="Verdana"/>
      <w:szCs w:val="24"/>
      <w:lang w:val="en-US" w:eastAsia="en-US"/>
    </w:rPr>
  </w:style>
  <w:style w:type="character" w:customStyle="1" w:styleId="4160">
    <w:name w:val="Знак4 Знак Знак16"/>
    <w:uiPriority w:val="99"/>
    <w:locked/>
    <w:rsid w:val="00264D60"/>
    <w:rPr>
      <w:rFonts w:ascii="Arial" w:hAnsi="Arial"/>
      <w:b/>
      <w:kern w:val="32"/>
      <w:sz w:val="32"/>
      <w:lang w:val="ru-RU" w:eastAsia="ru-RU"/>
    </w:rPr>
  </w:style>
  <w:style w:type="character" w:customStyle="1" w:styleId="2141">
    <w:name w:val="Знак2 Знак Знак14"/>
    <w:uiPriority w:val="99"/>
    <w:locked/>
    <w:rsid w:val="00264D60"/>
    <w:rPr>
      <w:b/>
      <w:sz w:val="27"/>
      <w:lang w:val="ru-RU" w:eastAsia="ru-RU"/>
    </w:rPr>
  </w:style>
  <w:style w:type="character" w:customStyle="1" w:styleId="44a">
    <w:name w:val="Знак4 Знак Знак4"/>
    <w:uiPriority w:val="99"/>
    <w:locked/>
    <w:rsid w:val="00264D60"/>
    <w:rPr>
      <w:rFonts w:ascii="Arial" w:hAnsi="Arial"/>
      <w:b/>
      <w:kern w:val="32"/>
      <w:sz w:val="32"/>
      <w:lang w:val="ru-RU" w:eastAsia="ru-RU"/>
    </w:rPr>
  </w:style>
  <w:style w:type="character" w:customStyle="1" w:styleId="25e">
    <w:name w:val="Знак2 Знак Знак5"/>
    <w:uiPriority w:val="99"/>
    <w:semiHidden/>
    <w:locked/>
    <w:rsid w:val="00264D60"/>
    <w:rPr>
      <w:rFonts w:ascii="Arial" w:hAnsi="Arial"/>
      <w:b/>
      <w:sz w:val="26"/>
      <w:lang w:val="ru-RU" w:eastAsia="ru-RU"/>
    </w:rPr>
  </w:style>
  <w:style w:type="character" w:customStyle="1" w:styleId="5fa">
    <w:name w:val="Текст сноски Знак5"/>
    <w:uiPriority w:val="99"/>
    <w:locked/>
    <w:rsid w:val="00264D60"/>
    <w:rPr>
      <w:rFonts w:ascii="Courier New" w:hAnsi="Courier New"/>
      <w:color w:val="000000"/>
      <w:sz w:val="24"/>
    </w:rPr>
  </w:style>
  <w:style w:type="paragraph" w:customStyle="1" w:styleId="41a">
    <w:name w:val="Заголовок оглавления41"/>
    <w:basedOn w:val="10"/>
    <w:next w:val="a2"/>
    <w:uiPriority w:val="99"/>
    <w:rsid w:val="00264D60"/>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1f0">
    <w:name w:val="Слабая ссылка31"/>
    <w:uiPriority w:val="99"/>
    <w:rsid w:val="00264D60"/>
    <w:rPr>
      <w:smallCaps/>
      <w:color w:val="C0504D"/>
      <w:u w:val="single"/>
    </w:rPr>
  </w:style>
  <w:style w:type="character" w:customStyle="1" w:styleId="31f1">
    <w:name w:val="Сильная ссылка31"/>
    <w:uiPriority w:val="99"/>
    <w:rsid w:val="00264D60"/>
    <w:rPr>
      <w:b/>
      <w:smallCaps/>
      <w:color w:val="C0504D"/>
      <w:spacing w:val="5"/>
      <w:u w:val="single"/>
    </w:rPr>
  </w:style>
  <w:style w:type="character" w:customStyle="1" w:styleId="31f2">
    <w:name w:val="Название книги31"/>
    <w:uiPriority w:val="99"/>
    <w:rsid w:val="00264D60"/>
    <w:rPr>
      <w:b/>
      <w:smallCaps/>
      <w:spacing w:val="5"/>
    </w:rPr>
  </w:style>
  <w:style w:type="character" w:customStyle="1" w:styleId="4ff0">
    <w:name w:val="Текст сноски Знак4"/>
    <w:basedOn w:val="a3"/>
    <w:uiPriority w:val="99"/>
    <w:semiHidden/>
    <w:rsid w:val="00264D60"/>
    <w:rPr>
      <w:rFonts w:ascii="Times New Roman" w:hAnsi="Times New Roman" w:cs="Times New Roman"/>
      <w:sz w:val="20"/>
      <w:szCs w:val="20"/>
      <w:lang w:eastAsia="ru-RU"/>
    </w:rPr>
  </w:style>
  <w:style w:type="character" w:customStyle="1" w:styleId="2ffff8">
    <w:name w:val="Обычный (веб) Знак2"/>
    <w:basedOn w:val="a3"/>
    <w:uiPriority w:val="99"/>
    <w:locked/>
    <w:rsid w:val="00264D60"/>
    <w:rPr>
      <w:rFonts w:cs="Times New Roman"/>
      <w:b/>
      <w:i/>
      <w:color w:val="4F81BD"/>
      <w:sz w:val="20"/>
      <w:szCs w:val="20"/>
    </w:rPr>
  </w:style>
  <w:style w:type="paragraph" w:customStyle="1" w:styleId="1ffffff6">
    <w:name w:val="Заголовок1"/>
    <w:basedOn w:val="a2"/>
    <w:next w:val="aff1"/>
    <w:uiPriority w:val="99"/>
    <w:rsid w:val="00264D60"/>
    <w:pPr>
      <w:keepNext/>
      <w:widowControl/>
      <w:suppressAutoHyphens/>
      <w:snapToGrid/>
      <w:spacing w:before="240" w:after="120"/>
    </w:pPr>
    <w:rPr>
      <w:rFonts w:ascii="Arial" w:eastAsia="Microsoft YaHei" w:hAnsi="Arial" w:cs="Mangal"/>
      <w:sz w:val="28"/>
      <w:szCs w:val="28"/>
      <w:lang w:eastAsia="zh-CN"/>
    </w:rPr>
  </w:style>
  <w:style w:type="character" w:customStyle="1" w:styleId="1ffffff7">
    <w:name w:val="Неразрешенное упоминание1"/>
    <w:basedOn w:val="a3"/>
    <w:uiPriority w:val="99"/>
    <w:semiHidden/>
    <w:rsid w:val="00264D60"/>
    <w:rPr>
      <w:rFonts w:ascii="Times New Roman" w:hAnsi="Times New Roman" w:cs="Times New Roman"/>
      <w:color w:val="605E5C"/>
      <w:shd w:val="clear" w:color="auto" w:fill="E1DFDD"/>
    </w:rPr>
  </w:style>
  <w:style w:type="character" w:customStyle="1" w:styleId="2ffff9">
    <w:name w:val="Неразрешенное упоминание2"/>
    <w:uiPriority w:val="99"/>
    <w:semiHidden/>
    <w:rsid w:val="00264D60"/>
    <w:rPr>
      <w:color w:val="808080"/>
      <w:shd w:val="clear" w:color="auto" w:fill="E6E6E6"/>
    </w:rPr>
  </w:style>
  <w:style w:type="paragraph" w:customStyle="1" w:styleId="hlbdr">
    <w:name w:val="hl_bdr"/>
    <w:basedOn w:val="a2"/>
    <w:uiPriority w:val="99"/>
    <w:rsid w:val="00264D60"/>
    <w:pPr>
      <w:widowControl/>
      <w:snapToGrid/>
      <w:spacing w:beforeAutospacing="1" w:afterAutospacing="1"/>
    </w:pPr>
    <w:rPr>
      <w:rFonts w:eastAsia="Times New Roman"/>
      <w:szCs w:val="24"/>
    </w:rPr>
  </w:style>
  <w:style w:type="character" w:customStyle="1" w:styleId="-10">
    <w:name w:val="Цветной список - Акцент 1 Знак"/>
    <w:uiPriority w:val="99"/>
    <w:locked/>
    <w:rsid w:val="00264D60"/>
    <w:rPr>
      <w:rFonts w:ascii="Calibri" w:hAnsi="Calibri"/>
      <w:sz w:val="20"/>
      <w:lang w:eastAsia="ru-RU"/>
    </w:rPr>
  </w:style>
  <w:style w:type="table" w:styleId="-11">
    <w:name w:val="Colorful List Accent 1"/>
    <w:basedOn w:val="a4"/>
    <w:uiPriority w:val="99"/>
    <w:rsid w:val="00264D60"/>
    <w:pPr>
      <w:spacing w:after="0" w:line="240" w:lineRule="auto"/>
    </w:pPr>
    <w:rPr>
      <w:rFonts w:ascii="Calibri" w:eastAsia="Calibri" w:hAnsi="Calibri" w:cs="Times New Roman"/>
      <w:sz w:val="20"/>
      <w:szCs w:val="20"/>
      <w:lang w:eastAsia="ru-RU"/>
    </w:rPr>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51b">
    <w:name w:val="Обычный51"/>
    <w:basedOn w:val="a2"/>
    <w:uiPriority w:val="99"/>
    <w:rsid w:val="00264D60"/>
    <w:pPr>
      <w:widowControl/>
      <w:snapToGrid/>
      <w:spacing w:beforeAutospacing="1" w:afterAutospacing="1"/>
    </w:pPr>
    <w:rPr>
      <w:rFonts w:eastAsia="Times New Roman"/>
      <w:szCs w:val="24"/>
    </w:rPr>
  </w:style>
  <w:style w:type="paragraph" w:customStyle="1" w:styleId="2311">
    <w:name w:val="Основной текст 231"/>
    <w:basedOn w:val="a2"/>
    <w:uiPriority w:val="99"/>
    <w:rsid w:val="00264D60"/>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212">
    <w:name w:val="Заголовок 321"/>
    <w:basedOn w:val="51b"/>
    <w:next w:val="51b"/>
    <w:uiPriority w:val="99"/>
    <w:rsid w:val="00264D60"/>
    <w:pPr>
      <w:keepNext/>
      <w:spacing w:before="0" w:beforeAutospacing="0" w:after="0" w:afterAutospacing="0"/>
      <w:outlineLvl w:val="2"/>
    </w:pPr>
    <w:rPr>
      <w:szCs w:val="20"/>
    </w:rPr>
  </w:style>
  <w:style w:type="paragraph" w:customStyle="1" w:styleId="41b">
    <w:name w:val="Основной текст41"/>
    <w:basedOn w:val="51b"/>
    <w:uiPriority w:val="99"/>
    <w:rsid w:val="00264D60"/>
    <w:pPr>
      <w:spacing w:before="0" w:beforeAutospacing="0" w:after="0" w:afterAutospacing="0" w:line="360" w:lineRule="auto"/>
    </w:pPr>
    <w:rPr>
      <w:szCs w:val="20"/>
    </w:rPr>
  </w:style>
  <w:style w:type="paragraph" w:customStyle="1" w:styleId="2212">
    <w:name w:val="Заголовок 221"/>
    <w:basedOn w:val="a2"/>
    <w:next w:val="a2"/>
    <w:uiPriority w:val="99"/>
    <w:rsid w:val="00264D60"/>
    <w:pPr>
      <w:keepNext/>
      <w:snapToGrid/>
      <w:spacing w:before="0" w:after="0"/>
      <w:jc w:val="center"/>
    </w:pPr>
    <w:rPr>
      <w:rFonts w:eastAsia="Times New Roman"/>
      <w:b/>
      <w:sz w:val="26"/>
    </w:rPr>
  </w:style>
  <w:style w:type="paragraph" w:customStyle="1" w:styleId="31f3">
    <w:name w:val="Цитата31"/>
    <w:basedOn w:val="a2"/>
    <w:uiPriority w:val="99"/>
    <w:rsid w:val="00264D60"/>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1f4">
    <w:name w:val="Текст31"/>
    <w:basedOn w:val="a2"/>
    <w:uiPriority w:val="99"/>
    <w:rsid w:val="00264D60"/>
    <w:pPr>
      <w:widowControl/>
      <w:snapToGrid/>
      <w:spacing w:before="0" w:after="0"/>
    </w:pPr>
    <w:rPr>
      <w:rFonts w:ascii="Courier New" w:eastAsia="Times New Roman" w:hAnsi="Courier New"/>
      <w:sz w:val="20"/>
    </w:rPr>
  </w:style>
  <w:style w:type="paragraph" w:customStyle="1" w:styleId="3311">
    <w:name w:val="Основной текст 331"/>
    <w:basedOn w:val="51b"/>
    <w:uiPriority w:val="99"/>
    <w:rsid w:val="00264D60"/>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2"/>
    <w:uiPriority w:val="99"/>
    <w:rsid w:val="00264D60"/>
    <w:pPr>
      <w:widowControl/>
      <w:overflowPunct w:val="0"/>
      <w:autoSpaceDE w:val="0"/>
      <w:snapToGrid/>
      <w:spacing w:before="0" w:after="0"/>
      <w:ind w:firstLine="567"/>
      <w:jc w:val="both"/>
    </w:pPr>
    <w:rPr>
      <w:rFonts w:eastAsia="Times New Roman"/>
      <w:sz w:val="20"/>
      <w:lang w:eastAsia="ar-SA"/>
    </w:rPr>
  </w:style>
  <w:style w:type="paragraph" w:customStyle="1" w:styleId="3312">
    <w:name w:val="Основной текст с отступом 331"/>
    <w:basedOn w:val="a2"/>
    <w:uiPriority w:val="99"/>
    <w:rsid w:val="00264D60"/>
    <w:pPr>
      <w:widowControl/>
      <w:snapToGrid/>
      <w:spacing w:before="0" w:after="0" w:line="360" w:lineRule="auto"/>
      <w:ind w:firstLine="709"/>
      <w:jc w:val="both"/>
    </w:pPr>
    <w:rPr>
      <w:rFonts w:eastAsia="Times New Roman"/>
      <w:sz w:val="28"/>
    </w:rPr>
  </w:style>
  <w:style w:type="paragraph" w:customStyle="1" w:styleId="21f8">
    <w:name w:val="Верхний колонтитул21"/>
    <w:basedOn w:val="a2"/>
    <w:uiPriority w:val="99"/>
    <w:rsid w:val="00264D60"/>
    <w:pPr>
      <w:widowControl/>
      <w:tabs>
        <w:tab w:val="center" w:pos="4153"/>
        <w:tab w:val="right" w:pos="8306"/>
      </w:tabs>
      <w:snapToGrid/>
      <w:spacing w:before="0" w:after="0"/>
    </w:pPr>
    <w:rPr>
      <w:rFonts w:ascii="Arial" w:eastAsia="Times New Roman" w:hAnsi="Arial"/>
    </w:rPr>
  </w:style>
  <w:style w:type="paragraph" w:customStyle="1" w:styleId="4211">
    <w:name w:val="Заголовок 421"/>
    <w:basedOn w:val="51b"/>
    <w:next w:val="51b"/>
    <w:uiPriority w:val="99"/>
    <w:rsid w:val="00264D60"/>
    <w:pPr>
      <w:keepNext/>
      <w:spacing w:before="0" w:beforeAutospacing="0" w:after="0" w:afterAutospacing="0"/>
    </w:pPr>
    <w:rPr>
      <w:szCs w:val="20"/>
    </w:rPr>
  </w:style>
  <w:style w:type="paragraph" w:customStyle="1" w:styleId="6112">
    <w:name w:val="Заголовок 611"/>
    <w:uiPriority w:val="99"/>
    <w:rsid w:val="00264D6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2"/>
    <w:uiPriority w:val="99"/>
    <w:rsid w:val="00264D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200">
    <w:name w:val="Знак Знак420"/>
    <w:uiPriority w:val="99"/>
    <w:rsid w:val="00264D60"/>
    <w:rPr>
      <w:rFonts w:ascii="Courier New" w:hAnsi="Courier New"/>
      <w:lang w:val="ru-RU" w:eastAsia="ru-RU"/>
    </w:rPr>
  </w:style>
  <w:style w:type="character" w:customStyle="1" w:styleId="11ffa">
    <w:name w:val="Замещающий текст11"/>
    <w:uiPriority w:val="99"/>
    <w:rsid w:val="00264D60"/>
    <w:rPr>
      <w:color w:val="808080"/>
    </w:rPr>
  </w:style>
  <w:style w:type="character" w:customStyle="1" w:styleId="21f9">
    <w:name w:val="Основной шрифт абзаца21"/>
    <w:uiPriority w:val="99"/>
    <w:rsid w:val="00264D60"/>
  </w:style>
  <w:style w:type="character" w:customStyle="1" w:styleId="2214">
    <w:name w:val="Знак2 Знак Знак21"/>
    <w:uiPriority w:val="99"/>
    <w:locked/>
    <w:rsid w:val="00264D60"/>
    <w:rPr>
      <w:b/>
      <w:sz w:val="27"/>
      <w:lang w:val="ru-RU" w:eastAsia="ru-RU"/>
    </w:rPr>
  </w:style>
  <w:style w:type="character" w:customStyle="1" w:styleId="5fb">
    <w:name w:val="Название Знак5"/>
    <w:basedOn w:val="a3"/>
    <w:uiPriority w:val="99"/>
    <w:locked/>
    <w:rsid w:val="00264D60"/>
    <w:rPr>
      <w:rFonts w:ascii="Cambria" w:hAnsi="Cambria" w:cs="Times New Roman"/>
      <w:color w:val="17365D"/>
      <w:spacing w:val="5"/>
      <w:kern w:val="28"/>
      <w:sz w:val="52"/>
      <w:szCs w:val="52"/>
    </w:rPr>
  </w:style>
  <w:style w:type="character" w:customStyle="1" w:styleId="23f">
    <w:name w:val="Цитата 2 Знак3"/>
    <w:basedOn w:val="a3"/>
    <w:uiPriority w:val="99"/>
    <w:rsid w:val="00264D60"/>
    <w:rPr>
      <w:rFonts w:ascii="Times New Roman" w:hAnsi="Times New Roman" w:cs="Times New Roman"/>
      <w:i/>
      <w:iCs/>
      <w:color w:val="000000"/>
      <w:sz w:val="24"/>
      <w:szCs w:val="24"/>
    </w:rPr>
  </w:style>
  <w:style w:type="character" w:customStyle="1" w:styleId="3fff4">
    <w:name w:val="Выделенная цитата Знак3"/>
    <w:basedOn w:val="a3"/>
    <w:uiPriority w:val="99"/>
    <w:rsid w:val="00264D60"/>
    <w:rPr>
      <w:rFonts w:ascii="Times New Roman" w:hAnsi="Times New Roman" w:cs="Times New Roman"/>
      <w:b/>
      <w:bCs/>
      <w:i/>
      <w:iCs/>
      <w:color w:val="4F81BD"/>
      <w:sz w:val="24"/>
      <w:szCs w:val="24"/>
    </w:rPr>
  </w:style>
  <w:style w:type="character" w:customStyle="1" w:styleId="fontstyle01">
    <w:name w:val="fontstyle01"/>
    <w:basedOn w:val="a3"/>
    <w:uiPriority w:val="99"/>
    <w:rsid w:val="00264D60"/>
    <w:rPr>
      <w:rFonts w:ascii="Times New Roman" w:hAnsi="Times New Roman" w:cs="Times New Roman"/>
      <w:color w:val="000000"/>
      <w:sz w:val="24"/>
      <w:szCs w:val="24"/>
    </w:rPr>
  </w:style>
  <w:style w:type="paragraph" w:customStyle="1" w:styleId="12f1">
    <w:name w:val="Стиль12"/>
    <w:basedOn w:val="a2"/>
    <w:next w:val="afff1"/>
    <w:uiPriority w:val="99"/>
    <w:rsid w:val="00264D60"/>
    <w:pPr>
      <w:widowControl/>
      <w:snapToGrid/>
      <w:spacing w:before="0" w:after="0"/>
    </w:pPr>
    <w:rPr>
      <w:rFonts w:eastAsia="Times New Roman"/>
      <w:szCs w:val="24"/>
    </w:rPr>
  </w:style>
  <w:style w:type="table" w:customStyle="1" w:styleId="2ffffa">
    <w:name w:val="Сетка таблицы2"/>
    <w:uiPriority w:val="99"/>
    <w:rsid w:val="00264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ct-infoprofile-name">
    <w:name w:val="dct-info_profile-name"/>
    <w:basedOn w:val="a3"/>
    <w:uiPriority w:val="99"/>
    <w:rsid w:val="00264D60"/>
    <w:rPr>
      <w:rFonts w:cs="Times New Roman"/>
    </w:rPr>
  </w:style>
  <w:style w:type="character" w:customStyle="1" w:styleId="turbo-authorname">
    <w:name w:val="turbo-author__name"/>
    <w:basedOn w:val="a3"/>
    <w:uiPriority w:val="99"/>
    <w:rsid w:val="00264D60"/>
    <w:rPr>
      <w:rFonts w:cs="Times New Roman"/>
    </w:rPr>
  </w:style>
  <w:style w:type="character" w:customStyle="1" w:styleId="cxdhlk">
    <w:name w:val="cxdhlk"/>
    <w:basedOn w:val="a3"/>
    <w:uiPriority w:val="99"/>
    <w:rsid w:val="00264D60"/>
    <w:rPr>
      <w:rFonts w:cs="Times New Roman"/>
    </w:rPr>
  </w:style>
  <w:style w:type="paragraph" w:customStyle="1" w:styleId="ftvvlh">
    <w:name w:val="ftvvlh"/>
    <w:basedOn w:val="a2"/>
    <w:uiPriority w:val="99"/>
    <w:rsid w:val="00264D60"/>
    <w:pPr>
      <w:widowControl/>
      <w:snapToGrid/>
      <w:spacing w:beforeAutospacing="1" w:afterAutospacing="1"/>
    </w:pPr>
    <w:rPr>
      <w:rFonts w:eastAsia="Times New Roman"/>
      <w:szCs w:val="24"/>
      <w:lang w:eastAsia="ja-JP"/>
    </w:rPr>
  </w:style>
  <w:style w:type="character" w:customStyle="1" w:styleId="l59d44510">
    <w:name w:val="l59d44510"/>
    <w:basedOn w:val="a3"/>
    <w:uiPriority w:val="99"/>
    <w:rsid w:val="00264D60"/>
    <w:rPr>
      <w:rFonts w:cs="Times New Roman"/>
    </w:rPr>
  </w:style>
  <w:style w:type="character" w:customStyle="1" w:styleId="duvqdt">
    <w:name w:val="duvqdt"/>
    <w:basedOn w:val="a3"/>
    <w:uiPriority w:val="99"/>
    <w:rsid w:val="00264D60"/>
    <w:rPr>
      <w:rFonts w:cs="Times New Roman"/>
    </w:rPr>
  </w:style>
  <w:style w:type="character" w:customStyle="1" w:styleId="titlesmall">
    <w:name w:val="title_small"/>
    <w:basedOn w:val="a3"/>
    <w:uiPriority w:val="99"/>
    <w:rsid w:val="00264D60"/>
    <w:rPr>
      <w:rFonts w:cs="Times New Roman"/>
    </w:rPr>
  </w:style>
  <w:style w:type="character" w:customStyle="1" w:styleId="2ffffb">
    <w:name w:val="Заголовок2"/>
    <w:basedOn w:val="a3"/>
    <w:uiPriority w:val="99"/>
    <w:rsid w:val="00264D60"/>
    <w:rPr>
      <w:rFonts w:cs="Times New Roman"/>
    </w:rPr>
  </w:style>
  <w:style w:type="character" w:customStyle="1" w:styleId="titlesmallgrey">
    <w:name w:val="title_small_grey"/>
    <w:basedOn w:val="a3"/>
    <w:uiPriority w:val="99"/>
    <w:rsid w:val="00264D60"/>
    <w:rPr>
      <w:rFonts w:cs="Times New Roman"/>
    </w:rPr>
  </w:style>
  <w:style w:type="character" w:customStyle="1" w:styleId="cstatopen-btn">
    <w:name w:val="c_statopen-btn"/>
    <w:basedOn w:val="a3"/>
    <w:uiPriority w:val="99"/>
    <w:rsid w:val="00264D60"/>
    <w:rPr>
      <w:rFonts w:cs="Times New Roman"/>
    </w:rPr>
  </w:style>
  <w:style w:type="character" w:customStyle="1" w:styleId="kc-title">
    <w:name w:val="kc-title"/>
    <w:basedOn w:val="a3"/>
    <w:uiPriority w:val="99"/>
    <w:rsid w:val="00264D60"/>
    <w:rPr>
      <w:rFonts w:cs="Times New Roman"/>
    </w:rPr>
  </w:style>
  <w:style w:type="paragraph" w:customStyle="1" w:styleId="author-name">
    <w:name w:val="author-name"/>
    <w:basedOn w:val="a2"/>
    <w:uiPriority w:val="99"/>
    <w:rsid w:val="00264D60"/>
    <w:pPr>
      <w:widowControl/>
      <w:snapToGrid/>
      <w:spacing w:beforeAutospacing="1" w:afterAutospacing="1"/>
    </w:pPr>
    <w:rPr>
      <w:rFonts w:eastAsia="Times New Roman"/>
      <w:szCs w:val="24"/>
      <w:lang w:eastAsia="ja-JP"/>
    </w:rPr>
  </w:style>
  <w:style w:type="paragraph" w:customStyle="1" w:styleId="dct-infoprofile">
    <w:name w:val="dct-info_profile"/>
    <w:basedOn w:val="a2"/>
    <w:uiPriority w:val="99"/>
    <w:rsid w:val="00264D60"/>
    <w:pPr>
      <w:widowControl/>
      <w:snapToGrid/>
      <w:spacing w:beforeAutospacing="1" w:afterAutospacing="1"/>
    </w:pPr>
    <w:rPr>
      <w:rFonts w:eastAsia="Times New Roman"/>
      <w:szCs w:val="24"/>
      <w:lang w:eastAsia="ja-JP"/>
    </w:rPr>
  </w:style>
  <w:style w:type="character" w:customStyle="1" w:styleId="dct-infoprofile-user">
    <w:name w:val="dct-info_profile-user"/>
    <w:basedOn w:val="a3"/>
    <w:uiPriority w:val="99"/>
    <w:rsid w:val="00264D60"/>
    <w:rPr>
      <w:rFonts w:cs="Times New Roman"/>
    </w:rPr>
  </w:style>
  <w:style w:type="paragraph" w:customStyle="1" w:styleId="s30">
    <w:name w:val="s_3"/>
    <w:basedOn w:val="a2"/>
    <w:uiPriority w:val="99"/>
    <w:rsid w:val="00264D60"/>
    <w:pPr>
      <w:widowControl/>
      <w:snapToGrid/>
      <w:spacing w:beforeAutospacing="1" w:afterAutospacing="1"/>
    </w:pPr>
    <w:rPr>
      <w:rFonts w:eastAsia="Times New Roman"/>
      <w:szCs w:val="24"/>
    </w:rPr>
  </w:style>
  <w:style w:type="paragraph" w:customStyle="1" w:styleId="s90">
    <w:name w:val="s_9"/>
    <w:basedOn w:val="a2"/>
    <w:uiPriority w:val="99"/>
    <w:rsid w:val="00264D60"/>
    <w:pPr>
      <w:widowControl/>
      <w:snapToGrid/>
      <w:spacing w:beforeAutospacing="1" w:afterAutospacing="1"/>
    </w:pPr>
    <w:rPr>
      <w:rFonts w:eastAsia="Times New Roman"/>
      <w:szCs w:val="24"/>
    </w:rPr>
  </w:style>
  <w:style w:type="character" w:customStyle="1" w:styleId="affffffffff9">
    <w:name w:val="Текст сноски Знак Знак Знак"/>
    <w:uiPriority w:val="99"/>
    <w:locked/>
    <w:rsid w:val="00264D60"/>
    <w:rPr>
      <w:rFonts w:ascii="Courier New" w:hAnsi="Courier New"/>
      <w:color w:val="000000"/>
      <w:sz w:val="22"/>
      <w:lang w:val="ru-RU" w:eastAsia="ru-RU"/>
    </w:rPr>
  </w:style>
  <w:style w:type="character" w:customStyle="1" w:styleId="4ff1">
    <w:name w:val="Знак Знак4 Знак"/>
    <w:uiPriority w:val="99"/>
    <w:locked/>
    <w:rsid w:val="00264D60"/>
    <w:rPr>
      <w:rFonts w:ascii="Arial" w:hAnsi="Arial"/>
      <w:b/>
      <w:kern w:val="32"/>
      <w:sz w:val="32"/>
      <w:lang w:val="ru-RU" w:eastAsia="ru-RU"/>
    </w:rPr>
  </w:style>
  <w:style w:type="character" w:customStyle="1" w:styleId="Heading124">
    <w:name w:val="Heading 12 Знак Знак4"/>
    <w:uiPriority w:val="99"/>
    <w:locked/>
    <w:rsid w:val="00264D60"/>
    <w:rPr>
      <w:rFonts w:ascii="Courier New" w:hAnsi="Courier New"/>
      <w:lang w:val="ru-RU" w:eastAsia="ru-RU"/>
    </w:rPr>
  </w:style>
  <w:style w:type="character" w:customStyle="1" w:styleId="1-2">
    <w:name w:val="Средняя сетка 1 - Акцент 2 Знак"/>
    <w:link w:val="1-21"/>
    <w:uiPriority w:val="99"/>
    <w:locked/>
    <w:rsid w:val="00264D60"/>
    <w:rPr>
      <w:rFonts w:ascii="Calibri" w:hAnsi="Calibri"/>
      <w:lang w:eastAsia="ru-RU"/>
    </w:rPr>
  </w:style>
  <w:style w:type="paragraph" w:customStyle="1" w:styleId="1-21">
    <w:name w:val="Средняя сетка 1 - Акцент 21"/>
    <w:basedOn w:val="a2"/>
    <w:link w:val="1-2"/>
    <w:uiPriority w:val="99"/>
    <w:rsid w:val="00264D60"/>
    <w:pPr>
      <w:widowControl/>
      <w:snapToGrid/>
      <w:spacing w:before="0" w:after="200" w:line="276" w:lineRule="auto"/>
      <w:ind w:left="720"/>
    </w:pPr>
    <w:rPr>
      <w:rFonts w:ascii="Calibri" w:eastAsiaTheme="minorHAnsi" w:hAnsi="Calibri" w:cstheme="minorBidi"/>
      <w:sz w:val="22"/>
      <w:szCs w:val="22"/>
    </w:rPr>
  </w:style>
  <w:style w:type="paragraph" w:customStyle="1" w:styleId="1ffffff8">
    <w:name w:val="Обычный текст1"/>
    <w:basedOn w:val="a2"/>
    <w:uiPriority w:val="99"/>
    <w:rsid w:val="00264D60"/>
    <w:pPr>
      <w:widowControl/>
      <w:snapToGrid/>
      <w:spacing w:before="0" w:after="0"/>
      <w:ind w:firstLine="454"/>
      <w:jc w:val="both"/>
    </w:pPr>
    <w:rPr>
      <w:rFonts w:ascii="Calibri" w:eastAsia="Times New Roman" w:hAnsi="Calibri"/>
      <w:sz w:val="20"/>
    </w:rPr>
  </w:style>
  <w:style w:type="character" w:customStyle="1" w:styleId="1-1">
    <w:name w:val="Средняя заливка 1 - Акцент 1 Знак"/>
    <w:link w:val="1-11"/>
    <w:uiPriority w:val="99"/>
    <w:locked/>
    <w:rsid w:val="00264D60"/>
    <w:rPr>
      <w:rFonts w:eastAsia="Times New Roman"/>
      <w:lang w:eastAsia="ru-RU"/>
    </w:rPr>
  </w:style>
  <w:style w:type="paragraph" w:customStyle="1" w:styleId="1-11">
    <w:name w:val="Средняя заливка 1 - Акцент 11"/>
    <w:link w:val="1-1"/>
    <w:uiPriority w:val="99"/>
    <w:rsid w:val="00264D60"/>
    <w:pPr>
      <w:spacing w:after="160" w:line="256" w:lineRule="auto"/>
    </w:pPr>
    <w:rPr>
      <w:rFonts w:eastAsia="Times New Roman"/>
      <w:lang w:eastAsia="ru-RU"/>
    </w:rPr>
  </w:style>
  <w:style w:type="character" w:customStyle="1" w:styleId="2-2">
    <w:name w:val="Средняя сетка 2 - Акцент 2 Знак"/>
    <w:link w:val="2-21"/>
    <w:uiPriority w:val="99"/>
    <w:locked/>
    <w:rsid w:val="00264D60"/>
    <w:rPr>
      <w:rFonts w:ascii="Calibri" w:hAnsi="Calibri"/>
      <w:i/>
      <w:color w:val="000000"/>
      <w:sz w:val="24"/>
      <w:lang w:eastAsia="ru-RU"/>
    </w:rPr>
  </w:style>
  <w:style w:type="paragraph" w:customStyle="1" w:styleId="2-21">
    <w:name w:val="Средняя сетка 2 - Акцент 21"/>
    <w:basedOn w:val="a2"/>
    <w:next w:val="a2"/>
    <w:link w:val="2-2"/>
    <w:uiPriority w:val="99"/>
    <w:rsid w:val="00264D60"/>
    <w:pPr>
      <w:widowControl/>
      <w:snapToGrid/>
      <w:spacing w:before="0" w:after="0"/>
    </w:pPr>
    <w:rPr>
      <w:rFonts w:ascii="Calibri" w:eastAsiaTheme="minorHAnsi" w:hAnsi="Calibri" w:cstheme="minorBidi"/>
      <w:i/>
      <w:color w:val="000000"/>
      <w:szCs w:val="22"/>
    </w:rPr>
  </w:style>
  <w:style w:type="character" w:customStyle="1" w:styleId="3-2">
    <w:name w:val="Средняя сетка 3 - Акцент 2 Знак"/>
    <w:link w:val="3-21"/>
    <w:uiPriority w:val="99"/>
    <w:locked/>
    <w:rsid w:val="00264D60"/>
    <w:rPr>
      <w:rFonts w:ascii="Calibri" w:hAnsi="Calibri"/>
      <w:b/>
      <w:i/>
      <w:color w:val="4F81BD"/>
      <w:sz w:val="24"/>
      <w:lang w:eastAsia="ru-RU"/>
    </w:rPr>
  </w:style>
  <w:style w:type="paragraph" w:customStyle="1" w:styleId="3-21">
    <w:name w:val="Средняя сетка 3 - Акцент 21"/>
    <w:basedOn w:val="a2"/>
    <w:next w:val="a2"/>
    <w:link w:val="3-2"/>
    <w:uiPriority w:val="99"/>
    <w:rsid w:val="00264D60"/>
    <w:pPr>
      <w:widowControl/>
      <w:pBdr>
        <w:bottom w:val="single" w:sz="4" w:space="4" w:color="4F81BD"/>
      </w:pBdr>
      <w:snapToGrid/>
      <w:spacing w:before="200" w:after="280"/>
      <w:ind w:left="936" w:right="936"/>
    </w:pPr>
    <w:rPr>
      <w:rFonts w:ascii="Calibri" w:eastAsiaTheme="minorHAnsi" w:hAnsi="Calibri" w:cstheme="minorBidi"/>
      <w:b/>
      <w:i/>
      <w:color w:val="4F81BD"/>
      <w:szCs w:val="22"/>
    </w:rPr>
  </w:style>
  <w:style w:type="paragraph" w:customStyle="1" w:styleId="-31">
    <w:name w:val="Таблица-сетка 31"/>
    <w:basedOn w:val="10"/>
    <w:next w:val="a2"/>
    <w:uiPriority w:val="99"/>
    <w:rsid w:val="00264D60"/>
    <w:pPr>
      <w:keepNext/>
      <w:keepLines/>
      <w:numPr>
        <w:numId w:val="11"/>
      </w:numPr>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paragraph" w:customStyle="1" w:styleId="htmlparagraph">
    <w:name w:val="html_paragraph"/>
    <w:basedOn w:val="a2"/>
    <w:uiPriority w:val="99"/>
    <w:rsid w:val="00264D60"/>
    <w:pPr>
      <w:widowControl/>
      <w:snapToGrid/>
      <w:spacing w:before="0" w:after="0"/>
      <w:ind w:firstLine="720"/>
      <w:jc w:val="both"/>
    </w:pPr>
    <w:rPr>
      <w:szCs w:val="24"/>
    </w:rPr>
  </w:style>
  <w:style w:type="paragraph" w:customStyle="1" w:styleId="13e">
    <w:name w:val="Абзац списка13"/>
    <w:basedOn w:val="a2"/>
    <w:uiPriority w:val="99"/>
    <w:rsid w:val="00264D60"/>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281">
    <w:name w:val="Цитата 28"/>
    <w:basedOn w:val="a2"/>
    <w:next w:val="a2"/>
    <w:link w:val="2fe"/>
    <w:uiPriority w:val="99"/>
    <w:rsid w:val="00264D60"/>
    <w:pPr>
      <w:widowControl/>
      <w:snapToGrid/>
      <w:spacing w:beforeAutospacing="1" w:afterAutospacing="1"/>
      <w:ind w:left="864" w:right="864"/>
      <w:jc w:val="center"/>
    </w:pPr>
    <w:rPr>
      <w:i/>
      <w:iCs/>
      <w:color w:val="000000" w:themeColor="text1"/>
    </w:rPr>
  </w:style>
  <w:style w:type="paragraph" w:customStyle="1" w:styleId="82">
    <w:name w:val="Выделенная цитата8"/>
    <w:basedOn w:val="a2"/>
    <w:next w:val="a2"/>
    <w:link w:val="affffff4"/>
    <w:uiPriority w:val="99"/>
    <w:rsid w:val="00264D60"/>
    <w:pPr>
      <w:widowControl/>
      <w:pBdr>
        <w:top w:val="single" w:sz="4" w:space="10" w:color="5B9BD5"/>
        <w:bottom w:val="single" w:sz="4" w:space="10" w:color="5B9BD5"/>
      </w:pBdr>
      <w:snapToGrid/>
      <w:spacing w:beforeAutospacing="1" w:afterAutospacing="1"/>
      <w:ind w:left="864" w:right="864"/>
      <w:jc w:val="center"/>
    </w:pPr>
    <w:rPr>
      <w:b/>
      <w:bCs/>
      <w:i/>
      <w:iCs/>
      <w:color w:val="4F81BD" w:themeColor="accent1"/>
    </w:rPr>
  </w:style>
  <w:style w:type="paragraph" w:customStyle="1" w:styleId="5fc">
    <w:name w:val="Заголовок оглавления5"/>
    <w:basedOn w:val="10"/>
    <w:next w:val="a2"/>
    <w:uiPriority w:val="99"/>
    <w:rsid w:val="00264D60"/>
    <w:pPr>
      <w:keepNext/>
      <w:keepLines/>
      <w:tabs>
        <w:tab w:val="clear" w:pos="567"/>
        <w:tab w:val="clear" w:pos="680"/>
        <w:tab w:val="clear" w:pos="1106"/>
        <w:tab w:val="clear" w:pos="1729"/>
        <w:tab w:val="clear" w:pos="7002"/>
        <w:tab w:val="left" w:pos="360"/>
      </w:tabs>
      <w:autoSpaceDE/>
      <w:autoSpaceDN/>
      <w:adjustRightInd/>
      <w:spacing w:before="480"/>
      <w:ind w:left="360"/>
      <w:jc w:val="left"/>
      <w:outlineLvl w:val="9"/>
    </w:pPr>
    <w:rPr>
      <w:rFonts w:ascii="Arial" w:eastAsia="Times New Roman" w:hAnsi="Arial" w:cs="Arial"/>
      <w:b/>
      <w:caps/>
      <w:color w:val="365F91"/>
      <w:kern w:val="32"/>
      <w:sz w:val="28"/>
      <w:szCs w:val="28"/>
    </w:rPr>
  </w:style>
  <w:style w:type="character" w:customStyle="1" w:styleId="34b">
    <w:name w:val="Знак3 Знак Знак Знак4"/>
    <w:uiPriority w:val="99"/>
    <w:locked/>
    <w:rsid w:val="00264D60"/>
    <w:rPr>
      <w:rFonts w:ascii="PragmaticaCTT" w:hAnsi="PragmaticaCTT"/>
      <w:sz w:val="20"/>
      <w:lang w:eastAsia="ru-RU"/>
    </w:rPr>
  </w:style>
  <w:style w:type="character" w:customStyle="1" w:styleId="31f5">
    <w:name w:val="Таблица простая 31"/>
    <w:uiPriority w:val="99"/>
    <w:rsid w:val="00264D60"/>
    <w:rPr>
      <w:rFonts w:ascii="Times New Roman" w:hAnsi="Times New Roman"/>
      <w:i/>
      <w:color w:val="808080"/>
    </w:rPr>
  </w:style>
  <w:style w:type="character" w:customStyle="1" w:styleId="41c">
    <w:name w:val="Таблица простая 41"/>
    <w:uiPriority w:val="99"/>
    <w:rsid w:val="00264D60"/>
    <w:rPr>
      <w:rFonts w:ascii="Times New Roman" w:hAnsi="Times New Roman"/>
      <w:b/>
    </w:rPr>
  </w:style>
  <w:style w:type="character" w:customStyle="1" w:styleId="51c">
    <w:name w:val="Таблица простая 51"/>
    <w:uiPriority w:val="99"/>
    <w:rsid w:val="00264D60"/>
    <w:rPr>
      <w:rFonts w:ascii="Times New Roman" w:hAnsi="Times New Roman"/>
      <w:smallCaps/>
      <w:color w:val="C0504D"/>
      <w:u w:val="single"/>
    </w:rPr>
  </w:style>
  <w:style w:type="character" w:customStyle="1" w:styleId="1ffffff9">
    <w:name w:val="Сетка таблицы светлая1"/>
    <w:uiPriority w:val="99"/>
    <w:rsid w:val="00264D60"/>
    <w:rPr>
      <w:rFonts w:ascii="Times New Roman" w:hAnsi="Times New Roman"/>
      <w:b/>
      <w:smallCaps/>
      <w:color w:val="C0504D"/>
      <w:spacing w:val="5"/>
      <w:u w:val="single"/>
    </w:rPr>
  </w:style>
  <w:style w:type="character" w:customStyle="1" w:styleId="-110">
    <w:name w:val="Таблица-сетка 1 светлая1"/>
    <w:uiPriority w:val="99"/>
    <w:rsid w:val="00264D60"/>
    <w:rPr>
      <w:rFonts w:ascii="Times New Roman" w:hAnsi="Times New Roman"/>
      <w:b/>
      <w:smallCaps/>
      <w:spacing w:val="5"/>
    </w:rPr>
  </w:style>
  <w:style w:type="character" w:customStyle="1" w:styleId="-111">
    <w:name w:val="Светлая сетка - Акцент 11"/>
    <w:uiPriority w:val="99"/>
    <w:rsid w:val="00264D60"/>
    <w:rPr>
      <w:rFonts w:ascii="Times New Roman" w:hAnsi="Times New Roman"/>
      <w:color w:val="808080"/>
    </w:rPr>
  </w:style>
  <w:style w:type="character" w:customStyle="1" w:styleId="8f1">
    <w:name w:val="Замещающий текст8"/>
    <w:uiPriority w:val="99"/>
    <w:rsid w:val="00264D60"/>
    <w:rPr>
      <w:rFonts w:ascii="Times New Roman" w:hAnsi="Times New Roman"/>
      <w:color w:val="808080"/>
    </w:rPr>
  </w:style>
  <w:style w:type="character" w:customStyle="1" w:styleId="9f0">
    <w:name w:val="Слабое выделение9"/>
    <w:uiPriority w:val="99"/>
    <w:rsid w:val="00264D60"/>
    <w:rPr>
      <w:rFonts w:ascii="Times New Roman" w:hAnsi="Times New Roman"/>
      <w:i/>
      <w:color w:val="808080"/>
    </w:rPr>
  </w:style>
  <w:style w:type="character" w:customStyle="1" w:styleId="9f1">
    <w:name w:val="Сильное выделение9"/>
    <w:uiPriority w:val="99"/>
    <w:rsid w:val="00264D60"/>
    <w:rPr>
      <w:rFonts w:ascii="Times New Roman" w:hAnsi="Times New Roman"/>
      <w:b/>
      <w:i/>
      <w:color w:val="4F81BD"/>
    </w:rPr>
  </w:style>
  <w:style w:type="character" w:customStyle="1" w:styleId="4ff2">
    <w:name w:val="Слабая ссылка4"/>
    <w:uiPriority w:val="99"/>
    <w:rsid w:val="00264D60"/>
    <w:rPr>
      <w:rFonts w:ascii="Times New Roman" w:hAnsi="Times New Roman"/>
      <w:smallCaps/>
      <w:color w:val="C0504D"/>
      <w:u w:val="single"/>
    </w:rPr>
  </w:style>
  <w:style w:type="character" w:customStyle="1" w:styleId="4ff3">
    <w:name w:val="Сильная ссылка4"/>
    <w:uiPriority w:val="99"/>
    <w:rsid w:val="00264D60"/>
    <w:rPr>
      <w:rFonts w:ascii="Times New Roman" w:hAnsi="Times New Roman"/>
      <w:b/>
      <w:smallCaps/>
      <w:color w:val="C0504D"/>
      <w:spacing w:val="5"/>
      <w:u w:val="single"/>
    </w:rPr>
  </w:style>
  <w:style w:type="character" w:customStyle="1" w:styleId="4ff4">
    <w:name w:val="Название книги4"/>
    <w:uiPriority w:val="99"/>
    <w:rsid w:val="00264D60"/>
    <w:rPr>
      <w:rFonts w:ascii="Times New Roman" w:hAnsi="Times New Roman"/>
      <w:b/>
      <w:smallCaps/>
      <w:spacing w:val="5"/>
    </w:rPr>
  </w:style>
  <w:style w:type="table" w:customStyle="1" w:styleId="11ffb">
    <w:name w:val="Сетка таблицы 11"/>
    <w:uiPriority w:val="99"/>
    <w:rsid w:val="0026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ffffffa">
    <w:name w:val="Стандартная таблица1"/>
    <w:uiPriority w:val="99"/>
    <w:rsid w:val="0026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f">
    <w:name w:val="Сетка таблицы13"/>
    <w:uiPriority w:val="99"/>
    <w:rsid w:val="00264D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uiPriority w:val="99"/>
    <w:rsid w:val="00264D6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uiPriority w:val="99"/>
    <w:rsid w:val="00264D6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a">
    <w:name w:val="Сетка таблицы21"/>
    <w:uiPriority w:val="99"/>
    <w:rsid w:val="00264D6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61">
    <w:name w:val="Знак Знак961"/>
    <w:uiPriority w:val="99"/>
    <w:locked/>
    <w:rsid w:val="00264D60"/>
    <w:rPr>
      <w:b/>
      <w:sz w:val="28"/>
      <w:lang w:val="ru-RU" w:eastAsia="zh-CN"/>
    </w:rPr>
  </w:style>
  <w:style w:type="character" w:customStyle="1" w:styleId="951">
    <w:name w:val="Знак Знак951"/>
    <w:uiPriority w:val="99"/>
    <w:locked/>
    <w:rsid w:val="00264D60"/>
    <w:rPr>
      <w:b/>
      <w:i/>
      <w:sz w:val="26"/>
      <w:lang w:val="ru-RU" w:eastAsia="zh-CN"/>
    </w:rPr>
  </w:style>
  <w:style w:type="character" w:customStyle="1" w:styleId="9410">
    <w:name w:val="Знак Знак941"/>
    <w:uiPriority w:val="99"/>
    <w:locked/>
    <w:rsid w:val="00264D60"/>
    <w:rPr>
      <w:sz w:val="24"/>
      <w:lang w:val="en-US" w:eastAsia="en-US"/>
    </w:rPr>
  </w:style>
  <w:style w:type="character" w:customStyle="1" w:styleId="9310">
    <w:name w:val="Знак Знак931"/>
    <w:uiPriority w:val="99"/>
    <w:locked/>
    <w:rsid w:val="00264D60"/>
    <w:rPr>
      <w:sz w:val="24"/>
      <w:lang w:val="ru-RU" w:eastAsia="zh-CN"/>
    </w:rPr>
  </w:style>
  <w:style w:type="character" w:customStyle="1" w:styleId="9210">
    <w:name w:val="Знак Знак921"/>
    <w:uiPriority w:val="99"/>
    <w:locked/>
    <w:rsid w:val="00264D60"/>
    <w:rPr>
      <w:i/>
      <w:sz w:val="24"/>
      <w:lang w:val="ru-RU" w:eastAsia="zh-CN"/>
    </w:rPr>
  </w:style>
  <w:style w:type="character" w:customStyle="1" w:styleId="9110">
    <w:name w:val="Знак Знак911"/>
    <w:uiPriority w:val="99"/>
    <w:locked/>
    <w:rsid w:val="00264D60"/>
    <w:rPr>
      <w:rFonts w:ascii="Arial" w:hAnsi="Arial"/>
      <w:sz w:val="22"/>
      <w:lang w:val="ru-RU" w:eastAsia="zh-CN"/>
    </w:rPr>
  </w:style>
  <w:style w:type="character" w:customStyle="1" w:styleId="31f6">
    <w:name w:val="Знак3 Знак Знак1"/>
    <w:uiPriority w:val="99"/>
    <w:locked/>
    <w:rsid w:val="00264D60"/>
    <w:rPr>
      <w:rFonts w:ascii="Arial" w:hAnsi="Arial"/>
      <w:b/>
      <w:i/>
      <w:sz w:val="28"/>
      <w:lang w:val="ru-RU" w:eastAsia="zh-CN"/>
    </w:rPr>
  </w:style>
  <w:style w:type="character" w:customStyle="1" w:styleId="890">
    <w:name w:val="Знак Знак89"/>
    <w:uiPriority w:val="99"/>
    <w:locked/>
    <w:rsid w:val="00264D60"/>
    <w:rPr>
      <w:sz w:val="28"/>
      <w:lang w:val="ru-RU" w:eastAsia="ru-RU"/>
    </w:rPr>
  </w:style>
  <w:style w:type="character" w:customStyle="1" w:styleId="2312">
    <w:name w:val="Знак2 Знак Знак31"/>
    <w:uiPriority w:val="99"/>
    <w:locked/>
    <w:rsid w:val="00264D60"/>
    <w:rPr>
      <w:b/>
      <w:sz w:val="27"/>
      <w:lang w:val="ru-RU" w:eastAsia="zh-CN"/>
    </w:rPr>
  </w:style>
  <w:style w:type="paragraph" w:customStyle="1" w:styleId="Pa9">
    <w:name w:val="Pa9"/>
    <w:basedOn w:val="a2"/>
    <w:next w:val="a2"/>
    <w:rsid w:val="00264D60"/>
    <w:pPr>
      <w:widowControl/>
      <w:autoSpaceDE w:val="0"/>
      <w:autoSpaceDN w:val="0"/>
      <w:adjustRightInd w:val="0"/>
      <w:snapToGrid/>
      <w:spacing w:before="0" w:after="0" w:line="201" w:lineRule="atLeast"/>
    </w:pPr>
    <w:rPr>
      <w:rFonts w:ascii="Helios" w:eastAsia="Times New Roman" w:hAnsi="Helios"/>
      <w:szCs w:val="24"/>
    </w:rPr>
  </w:style>
  <w:style w:type="character" w:customStyle="1" w:styleId="b-">
    <w:name w:val="b-"/>
    <w:rsid w:val="00264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88090">
      <w:bodyDiv w:val="1"/>
      <w:marLeft w:val="0"/>
      <w:marRight w:val="0"/>
      <w:marTop w:val="0"/>
      <w:marBottom w:val="0"/>
      <w:divBdr>
        <w:top w:val="none" w:sz="0" w:space="0" w:color="auto"/>
        <w:left w:val="none" w:sz="0" w:space="0" w:color="auto"/>
        <w:bottom w:val="none" w:sz="0" w:space="0" w:color="auto"/>
        <w:right w:val="none" w:sz="0" w:space="0" w:color="auto"/>
      </w:divBdr>
    </w:div>
    <w:div w:id="975254229">
      <w:bodyDiv w:val="1"/>
      <w:marLeft w:val="0"/>
      <w:marRight w:val="0"/>
      <w:marTop w:val="0"/>
      <w:marBottom w:val="0"/>
      <w:divBdr>
        <w:top w:val="none" w:sz="0" w:space="0" w:color="auto"/>
        <w:left w:val="none" w:sz="0" w:space="0" w:color="auto"/>
        <w:bottom w:val="none" w:sz="0" w:space="0" w:color="auto"/>
        <w:right w:val="none" w:sz="0" w:space="0" w:color="auto"/>
      </w:divBdr>
    </w:div>
    <w:div w:id="1095438632">
      <w:bodyDiv w:val="1"/>
      <w:marLeft w:val="0"/>
      <w:marRight w:val="0"/>
      <w:marTop w:val="0"/>
      <w:marBottom w:val="0"/>
      <w:divBdr>
        <w:top w:val="none" w:sz="0" w:space="0" w:color="auto"/>
        <w:left w:val="none" w:sz="0" w:space="0" w:color="auto"/>
        <w:bottom w:val="none" w:sz="0" w:space="0" w:color="auto"/>
        <w:right w:val="none" w:sz="0" w:space="0" w:color="auto"/>
      </w:divBdr>
    </w:div>
    <w:div w:id="191735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yberleninka.ru/article/n/nalogovoe-administrirovanie-kak-faktor-povysheniya-rezultativnosti-nalogovyh-organov" TargetMode="External"/><Relationship Id="rId21" Type="http://schemas.openxmlformats.org/officeDocument/2006/relationships/hyperlink" Target="https://cyberleninka.ru/article/n/mezhdunarodnyy-i-rossiyskiy-opyt-vzaimodeystviya-buhgalterskogo-i-nalogovogo-ucheta" TargetMode="External"/><Relationship Id="rId42" Type="http://schemas.openxmlformats.org/officeDocument/2006/relationships/hyperlink" Target="https://cyberleninka.ru/article/n/suschnost-zemelnogo-naloga-ego-mesto-i-rol-v-nalogovoy-sisteme-rossiyskoy-federatsii" TargetMode="External"/><Relationship Id="rId47" Type="http://schemas.openxmlformats.org/officeDocument/2006/relationships/hyperlink" Target="https://cyberleninka.ru/article/n/problemy-sovershenstvovaniya-nalogooblozheniya-nedvizhimogo-imuschestva-i-mehanizm-ustoychivogo-razvitiya-territoriy" TargetMode="External"/><Relationship Id="rId63" Type="http://schemas.openxmlformats.org/officeDocument/2006/relationships/hyperlink" Target="https://cyberleninka.ru/article/n/otritsatelnye-i-polozhitelnye-storony-spetsialnogo-nalogovogo-rezhima-nalog-na-professionalnyy-dohod" TargetMode="External"/><Relationship Id="rId68" Type="http://schemas.openxmlformats.org/officeDocument/2006/relationships/hyperlink" Target="http://www.infolex.narod.ru/gpl_gnu/gplrus.html" TargetMode="External"/><Relationship Id="rId2" Type="http://schemas.openxmlformats.org/officeDocument/2006/relationships/numbering" Target="numbering.xml"/><Relationship Id="rId16" Type="http://schemas.openxmlformats.org/officeDocument/2006/relationships/hyperlink" Target="https://cyberleninka.ru/article/n/teoretiko-pravovye-aspekty-formirovaniya-osnovnyh-printsipov-nalogovogo-prava" TargetMode="External"/><Relationship Id="rId29" Type="http://schemas.openxmlformats.org/officeDocument/2006/relationships/hyperlink" Target="https://cyberleninka.ru/article/n/sovremennye-tendentsii-i-perspektivy-razvitiya-nalogovogo-monitoringa-v-rossii" TargetMode="External"/><Relationship Id="rId11" Type="http://schemas.openxmlformats.org/officeDocument/2006/relationships/hyperlink" Target="https://cyberleninka.ru/article/n/suschnost-vnutrennego-nalogovogo-kontrolya-organizatsii" TargetMode="External"/><Relationship Id="rId24" Type="http://schemas.openxmlformats.org/officeDocument/2006/relationships/hyperlink" Target="https://cyberleninka.ru/article/n/sravnitelnyy-analiz-nalogovyh-sistem-rossii-kanady-shveytsarii-i-yuzhnoy-korei" TargetMode="External"/><Relationship Id="rId32" Type="http://schemas.openxmlformats.org/officeDocument/2006/relationships/hyperlink" Target="https://cyberleninka.ru/article/n/vliyanie-nalogovo-byudzhetnoy-politiki-na-uroven-ekonomicheskogo-rosta" TargetMode="External"/><Relationship Id="rId37" Type="http://schemas.openxmlformats.org/officeDocument/2006/relationships/hyperlink" Target="https://cyberleninka.ru/article/n/nalogooblozhenie-nedvizhimosti-fizicheskih-lits" TargetMode="External"/><Relationship Id="rId40" Type="http://schemas.openxmlformats.org/officeDocument/2006/relationships/hyperlink" Target="https://cyberleninka.ru/article/n/opyt-nalogooblozheniya-obektov-nedvizhimosti-v-razvityh-stranah" TargetMode="External"/><Relationship Id="rId45" Type="http://schemas.openxmlformats.org/officeDocument/2006/relationships/hyperlink" Target="https://cyberleninka.ru/article/n/tendentsii-i-faktory-postupleniya-nalogov-s-nedvizhimosti-fizicheskih-lits-v-mestnye-byudzhety" TargetMode="External"/><Relationship Id="rId53" Type="http://schemas.openxmlformats.org/officeDocument/2006/relationships/hyperlink" Target="https://cyberleninka.ru/article/n/problemy-obespecheniya-vzimaniya-i-primeneniya-naloga-na-imuschestvo-organizatsiy" TargetMode="External"/><Relationship Id="rId58" Type="http://schemas.openxmlformats.org/officeDocument/2006/relationships/hyperlink" Target="https://cyberleninka.ru/article/n/osobennosti-nalogooblozheniya-igornogo-biznesa-na-otdelnyh-territoriyah-rossii" TargetMode="External"/><Relationship Id="rId66"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61" Type="http://schemas.openxmlformats.org/officeDocument/2006/relationships/hyperlink" Target="https://cyberleninka.ru/article/n/rol-i-znachenie-poimuschestvennyh-nalogov-s-fizicheskih-lits-kak-istochnik-formirovaniya-finansovyh-resursov-publichno-pravovyh" TargetMode="External"/><Relationship Id="rId19" Type="http://schemas.openxmlformats.org/officeDocument/2006/relationships/hyperlink" Target="https://cyberleninka.ru/article/n/nalogooblozhenie-v-usloviyah-tsifrovoy-ekonomiki-vyzovy-i-perspektivy" TargetMode="External"/><Relationship Id="rId14" Type="http://schemas.openxmlformats.org/officeDocument/2006/relationships/hyperlink" Target="https://cyberleninka.ru/article/n/osnovnye-prichiny-nalogovyh-pravonarusheniy-i-puti-ih-preodoleniya" TargetMode="External"/><Relationship Id="rId22" Type="http://schemas.openxmlformats.org/officeDocument/2006/relationships/hyperlink" Target="https://cyberleninka.ru/article/n/kontseptualnaya-faktornaya-model-otsenki-vliyaniya-sanktsiy-evrosoyuza-na-nalogovye-dohody-byudzhetnoy-sistemy-rossiyskoy-federatsii" TargetMode="External"/><Relationship Id="rId27" Type="http://schemas.openxmlformats.org/officeDocument/2006/relationships/hyperlink" Target="https://cyberleninka.ru/article/n/regionalnye-nalogi-i-ih-rol-v-formirovanii-dohodov-byudzhetov-subektov-rf" TargetMode="External"/><Relationship Id="rId30" Type="http://schemas.openxmlformats.org/officeDocument/2006/relationships/hyperlink" Target="https://cyberleninka.ru/article/n/tendentsii-nalogovogo-administrirovaniya-v-praktike-zarubezhnyh-stran-i-vozmozhnost-ih-adaptatsii-v-rossii" TargetMode="External"/><Relationship Id="rId35" Type="http://schemas.openxmlformats.org/officeDocument/2006/relationships/hyperlink" Target="https://cyberleninka.ru/article/n/problemy-sovershenstvovaniya-nalogooblozheniya-nedvizhimogo-imuschestva-i-mehanizm-ustoychivogo-razvitiya-territoriy" TargetMode="External"/><Relationship Id="rId43" Type="http://schemas.openxmlformats.org/officeDocument/2006/relationships/hyperlink" Target="https://cyberleninka.ru/article/n/zemelnyy-nalog-problemnye-aspekty-opredeleniya-nalogovoy-bazy" TargetMode="External"/><Relationship Id="rId48" Type="http://schemas.openxmlformats.org/officeDocument/2006/relationships/hyperlink" Target="https://cyberleninka.ru/article/n/obosnovanie-neobhodimosti-primeneniya-nalogovogo-pasporta-regiona" TargetMode="External"/><Relationship Id="rId56" Type="http://schemas.openxmlformats.org/officeDocument/2006/relationships/hyperlink" Target="https://cyberleninka.ru/article/n/regionalnye-nalogi-i-ih-rol-v-formirovanii-dohodov-byudzhetov-subektov-rf" TargetMode="External"/><Relationship Id="rId64" Type="http://schemas.openxmlformats.org/officeDocument/2006/relationships/hyperlink" Target="http://qsp.su/tools/onlinehelp/about_license_gpl_russian.html" TargetMode="External"/><Relationship Id="rId69" Type="http://schemas.openxmlformats.org/officeDocument/2006/relationships/hyperlink" Target="http://sf-rf.ru/" TargetMode="External"/><Relationship Id="rId8" Type="http://schemas.openxmlformats.org/officeDocument/2006/relationships/hyperlink" Target="https://cyberleninka.ru/article/n/problemy-sovershenstvovaniya-sistemy-nalogov-i-sborov-rossiyskoy-federatsii" TargetMode="External"/><Relationship Id="rId51" Type="http://schemas.openxmlformats.org/officeDocument/2006/relationships/hyperlink" Target="https://cyberleninka.ru/article/n/problemy-pri-formirovanii-nalogovyh-dohodov-regionalnogo-byudzheta"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yberleninka.ru/article/n/strategiya-razvitiya-sovokupnosti-nenalogovyh-platezhey-v-byudzhetno-nalogovoy-sisteme-rossiyskoy-federatsii" TargetMode="External"/><Relationship Id="rId17" Type="http://schemas.openxmlformats.org/officeDocument/2006/relationships/hyperlink" Target="https://cyberleninka.ru/article/n/osobennosti-nalogovyh-sistem-rossii-i-kitaya" TargetMode="External"/><Relationship Id="rId25" Type="http://schemas.openxmlformats.org/officeDocument/2006/relationships/hyperlink" Target="https://cyberleninka.ru/article/n/istoriya-proishozhdeniya-nalogov-i-nalogooblozheniya" TargetMode="External"/><Relationship Id="rId33" Type="http://schemas.openxmlformats.org/officeDocument/2006/relationships/hyperlink" Target="https://cyberleninka.ru/article/n/mozhet-li-nalog-suschestvovat-vne-prava" TargetMode="External"/><Relationship Id="rId38" Type="http://schemas.openxmlformats.org/officeDocument/2006/relationships/hyperlink" Target="https://cyberleninka.ru/article/n/nalogooblozhenie-nedvizhimosti-v-rossii-i-za-rubezhom-problemy-sovershenstvovaniya-nalogooblozheniya-imuschestva" TargetMode="External"/><Relationship Id="rId46" Type="http://schemas.openxmlformats.org/officeDocument/2006/relationships/hyperlink" Target="https://cyberleninka.ru/article/n/sovremennoe-sostoyanie-zemelnogo-naloga" TargetMode="External"/><Relationship Id="rId59" Type="http://schemas.openxmlformats.org/officeDocument/2006/relationships/hyperlink" Target="https://cyberleninka.ru/article/n/nalog-na-igornyy-biznes-i-perspektivy-ego-razvitiya" TargetMode="External"/><Relationship Id="rId67" Type="http://schemas.openxmlformats.org/officeDocument/2006/relationships/hyperlink" Target="http://qsp.su/tools/onlinehelp/about_license_gpl_russian.html" TargetMode="External"/><Relationship Id="rId20" Type="http://schemas.openxmlformats.org/officeDocument/2006/relationships/hyperlink" Target="https://cyberleninka.ru/article/n/razvitie-form-i-instrumentov-nalogovogo-regulirovaniya-ekonomiki-s-tselyu-povysheniya-finansovoy-ustoychivosti-gosudarstva" TargetMode="External"/><Relationship Id="rId41" Type="http://schemas.openxmlformats.org/officeDocument/2006/relationships/hyperlink" Target="https://cyberleninka.ru/article/n/o-nekotoryh-osobennostyah-naloga-na-nedvizhimost" TargetMode="External"/><Relationship Id="rId54" Type="http://schemas.openxmlformats.org/officeDocument/2006/relationships/hyperlink" Target="https://cyberleninka.ru/article/n/suschnost-zemelnogo-naloga-ego-mesto-i-rol-v-nalogovoy-sisteme-rossiyskoy-federatsii" TargetMode="External"/><Relationship Id="rId62" Type="http://schemas.openxmlformats.org/officeDocument/2006/relationships/hyperlink" Target="https://cyberleninka.ru/article/n/transportnyy-nalog-istoriya-stanovleniya-i-napravleniya-sovershenstvovaniya" TargetMode="External"/><Relationship Id="rId7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cyberleninka.ru/article/n/nalogovaya-bezopasnost-rf-problemy-i-perspektivy" TargetMode="External"/><Relationship Id="rId23" Type="http://schemas.openxmlformats.org/officeDocument/2006/relationships/hyperlink" Target="https://cyberleninka.ru/article/n/sovershenstvovanie-metodologicheskoy-bazy-po-identifikatsii-nalogovyh-rashodov" TargetMode="External"/><Relationship Id="rId28" Type="http://schemas.openxmlformats.org/officeDocument/2006/relationships/hyperlink" Target="https://cyberleninka.ru/article/n/neobhodim-novyy-podhod-k-nalogovomu-regulirovaniyu-rossiyskoy-ekonomiki" TargetMode="External"/><Relationship Id="rId36" Type="http://schemas.openxmlformats.org/officeDocument/2006/relationships/hyperlink" Target="https://cyberleninka.ru/article/n/sovershenstvovanie-nalogooblozheniya-nedvizhimogo-imuschestva-fizicheskih-lits-v-rossiyskoy-federatsi" TargetMode="External"/><Relationship Id="rId49" Type="http://schemas.openxmlformats.org/officeDocument/2006/relationships/hyperlink" Target="https://cyberleninka.ru/article/n/zarubezhnyy-opyt-nalogooblozheniya-organizatsiy" TargetMode="External"/><Relationship Id="rId57" Type="http://schemas.openxmlformats.org/officeDocument/2006/relationships/hyperlink" Target="https://cyberleninka.ru/article/n/problemy-gosudarstvennogo-regulirovaniya-predprinimatelskoy-deyatelnosti-v-tom-chisle-igornogo-biznesa" TargetMode="External"/><Relationship Id="rId10" Type="http://schemas.openxmlformats.org/officeDocument/2006/relationships/hyperlink" Target="https://cyberleninka.ru/article/n/napravleniya-sovershenstvovaniya-nalogooblozheniya-i-praktiki-nalogovogo-administrirovaniya-v-rossii" TargetMode="External"/><Relationship Id="rId31" Type="http://schemas.openxmlformats.org/officeDocument/2006/relationships/hyperlink" Target="https://cyberleninka.ru/article/n/moshennichestvo-v-sfere-nalogooblozheniya-v-rossii" TargetMode="External"/><Relationship Id="rId44" Type="http://schemas.openxmlformats.org/officeDocument/2006/relationships/hyperlink" Target="https://cyberleninka.ru/article/n/k-voprosu-o-pravomernosti-primeneniya-lgotnoy-stavki-po-zemelnomu-nalogu" TargetMode="External"/><Relationship Id="rId52" Type="http://schemas.openxmlformats.org/officeDocument/2006/relationships/hyperlink" Target="https://cyberleninka.ru/article/n/nalog-na-imuschestvo-organizatsiy-dlya-teh-kto-platit-eshn" TargetMode="External"/><Relationship Id="rId60" Type="http://schemas.openxmlformats.org/officeDocument/2006/relationships/hyperlink" Target="https://cyberleninka.ru/article/n/osobennosti-ekologicheskogo-nalogooblozheniya-v-rossii-i-za-rubezhom" TargetMode="External"/><Relationship Id="rId65" Type="http://schemas.openxmlformats.org/officeDocument/2006/relationships/hyperlink" Target="http://qsp.su/tools/onlinehelp/about_license_gpl_russian.html"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rol-kameralnyh-proverok-v-sisteme-nalogovogo-kontrolya" TargetMode="External"/><Relationship Id="rId13" Type="http://schemas.openxmlformats.org/officeDocument/2006/relationships/hyperlink" Target="https://cyberleninka.ru/article/n/rol-nalogovogo-stimulirovaniya-v-sisteme-mer-gosudarstvennoy-podderzhki-promyshlennyh-predpriyatiy" TargetMode="External"/><Relationship Id="rId18" Type="http://schemas.openxmlformats.org/officeDocument/2006/relationships/hyperlink" Target="https://cyberleninka.ru/article/n/osobennosti-nalogovogo-regulirovaniya-v-kontekste-chetvertoy-promyshlennoy-revolyutsii" TargetMode="External"/><Relationship Id="rId39" Type="http://schemas.openxmlformats.org/officeDocument/2006/relationships/hyperlink" Target="https://cyberleninka.ru/article/n/rol-i-znachenie-poimuschestvennyh-nalogov-s-fizicheskih-lits-kak-istochnik-formirovaniya-finansovyh-resursov-publichno-pravovyh" TargetMode="External"/><Relationship Id="rId34" Type="http://schemas.openxmlformats.org/officeDocument/2006/relationships/hyperlink" Target="https://cyberleninka.ru/article/n/torgovyy-sbor-kak-sposob-borby-s-tenevoy-ekonomikoy-v-rossii" TargetMode="External"/><Relationship Id="rId50" Type="http://schemas.openxmlformats.org/officeDocument/2006/relationships/hyperlink" Target="https://cyberleninka.ru/article/n/osobennosti-osuschestvleniya-nalogovogo-ucheta-imuschestvennyh-nalogov-organizatsiy-v-rossiyskoy-federatsii-v-2018-godu" TargetMode="External"/><Relationship Id="rId55" Type="http://schemas.openxmlformats.org/officeDocument/2006/relationships/hyperlink" Target="https://cyberleninka.ru/article/n/osobennosti-pravovogo-regulirovaniya-regionalnyh-nalogov" TargetMode="External"/><Relationship Id="rId7" Type="http://schemas.openxmlformats.org/officeDocument/2006/relationships/hyperlink" Target="consultantplus://offline/ref=BE91865E71A5D9BBC29EFDD5E9D080C7028124A21CC3AB16E53E9490A2257C2F68E9901CCF593E76P8L0J" TargetMode="External"/><Relationship Id="rId71"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D18FB-24CD-4306-98C9-5B899A5AF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23</Pages>
  <Words>13968</Words>
  <Characters>79620</Characters>
  <Application>Microsoft Office Word</Application>
  <DocSecurity>0</DocSecurity>
  <Lines>663</Lines>
  <Paragraphs>186</Paragraphs>
  <ScaleCrop>false</ScaleCrop>
  <Company/>
  <LinksUpToDate>false</LinksUpToDate>
  <CharactersWithSpaces>93402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2022-01-27T13:23:00Z</dcterms:created>
  <dcterms:modified xsi:type="dcterms:W3CDTF">2023-04-24T18:41:00Z</dcterms:modified>
</cp:coreProperties>
</file>